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180F0781" w:rsidR="007B3457" w:rsidRDefault="00000000">
            <w:pPr>
              <w:pStyle w:val="ZA"/>
              <w:framePr w:w="0" w:hRule="auto" w:wrap="auto" w:vAnchor="margin" w:hAnchor="text" w:yAlign="inline"/>
            </w:pPr>
            <w:r>
              <w:rPr>
                <w:sz w:val="64"/>
              </w:rPr>
              <w:t xml:space="preserve">3GPP TS 29.175 </w:t>
            </w:r>
            <w:r>
              <w:t>V</w:t>
            </w:r>
            <w:r w:rsidR="00EA4AD2">
              <w:t>18</w:t>
            </w:r>
            <w:r>
              <w:t>.</w:t>
            </w:r>
            <w:r w:rsidR="00626B18">
              <w:rPr>
                <w:rFonts w:eastAsiaTheme="minorEastAsia" w:hint="eastAsia"/>
                <w:lang w:eastAsia="zh-CN"/>
              </w:rPr>
              <w:t>2</w:t>
            </w:r>
            <w:r>
              <w:t xml:space="preserve">.0 </w:t>
            </w:r>
            <w:r>
              <w:rPr>
                <w:sz w:val="32"/>
              </w:rPr>
              <w:t>(202</w:t>
            </w:r>
            <w:r w:rsidR="00B50941">
              <w:rPr>
                <w:sz w:val="32"/>
              </w:rPr>
              <w:t>4</w:t>
            </w:r>
            <w:r>
              <w:rPr>
                <w:sz w:val="32"/>
              </w:rPr>
              <w:t>-</w:t>
            </w:r>
            <w:r w:rsidR="00B50941">
              <w:rPr>
                <w:sz w:val="32"/>
              </w:rPr>
              <w:t>0</w:t>
            </w:r>
            <w:r w:rsidR="00626B18">
              <w:rPr>
                <w:rFonts w:eastAsiaTheme="minorEastAsia" w:hint="eastAsia"/>
                <w:sz w:val="32"/>
                <w:lang w:eastAsia="zh-CN"/>
              </w:rPr>
              <w:t>9</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 xml:space="preserve">3rd Generation Partnership </w:t>
            </w:r>
            <w:proofErr w:type="gramStart"/>
            <w:r>
              <w:t>Project;</w:t>
            </w:r>
            <w:proofErr w:type="gramEnd"/>
          </w:p>
          <w:p w14:paraId="03A912DE" w14:textId="77777777" w:rsidR="007B3457" w:rsidRDefault="00000000">
            <w:pPr>
              <w:pStyle w:val="ZT"/>
              <w:framePr w:wrap="auto" w:hAnchor="text" w:yAlign="inline"/>
            </w:pPr>
            <w:r>
              <w:t xml:space="preserve">Technical Specification Group Core Network and </w:t>
            </w:r>
            <w:proofErr w:type="gramStart"/>
            <w:r>
              <w:t>Terminals;</w:t>
            </w:r>
            <w:proofErr w:type="gramEnd"/>
          </w:p>
          <w:p w14:paraId="084583B4" w14:textId="77777777" w:rsidR="007B3457" w:rsidRDefault="00000000">
            <w:pPr>
              <w:pStyle w:val="ZT"/>
              <w:framePr w:wrap="auto" w:hAnchor="text" w:yAlign="inline"/>
            </w:pPr>
            <w:r>
              <w:t xml:space="preserve">IP Multimedia </w:t>
            </w:r>
            <w:proofErr w:type="gramStart"/>
            <w:r>
              <w:t>Subsystem;</w:t>
            </w:r>
            <w:proofErr w:type="gramEnd"/>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5pt" o:ole="">
                  <v:imagedata r:id="rId9" o:title=""/>
                </v:shape>
                <o:OLEObject Type="Embed" ProgID="Word.Picture.8" ShapeID="_x0000_i1025" DrawAspect="Content" ObjectID="_1786290671" r:id="rId10"/>
              </w:object>
            </w:r>
          </w:p>
        </w:tc>
        <w:tc>
          <w:tcPr>
            <w:tcW w:w="5540" w:type="dxa"/>
            <w:shd w:val="clear" w:color="auto" w:fill="auto"/>
          </w:tcPr>
          <w:p w14:paraId="33E32498" w14:textId="77777777" w:rsidR="007B3457" w:rsidRDefault="00C41E09">
            <w:pPr>
              <w:jc w:val="right"/>
            </w:pPr>
            <w:bookmarkStart w:id="3" w:name="logos"/>
            <w:r>
              <w:pict w14:anchorId="73A98D87">
                <v:shape id="_x0000_i1026" type="#_x0000_t75" style="width:127.45pt;height:74.8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AB2421E" w14:textId="77777777" w:rsidR="007B3457"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74842170" w14:textId="72A5F054" w:rsidR="000758D0"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758D0">
        <w:rPr>
          <w:noProof/>
        </w:rPr>
        <w:t>Foreword</w:t>
      </w:r>
      <w:r w:rsidR="000758D0">
        <w:rPr>
          <w:noProof/>
        </w:rPr>
        <w:tab/>
      </w:r>
      <w:r w:rsidR="000758D0">
        <w:rPr>
          <w:noProof/>
        </w:rPr>
        <w:fldChar w:fldCharType="begin" w:fldLock="1"/>
      </w:r>
      <w:r w:rsidR="000758D0">
        <w:rPr>
          <w:noProof/>
        </w:rPr>
        <w:instrText xml:space="preserve"> PAGEREF _Toc170275674 \h </w:instrText>
      </w:r>
      <w:r w:rsidR="000758D0">
        <w:rPr>
          <w:noProof/>
        </w:rPr>
      </w:r>
      <w:r w:rsidR="000758D0">
        <w:rPr>
          <w:noProof/>
        </w:rPr>
        <w:fldChar w:fldCharType="separate"/>
      </w:r>
      <w:r w:rsidR="000758D0">
        <w:rPr>
          <w:noProof/>
        </w:rPr>
        <w:t>6</w:t>
      </w:r>
      <w:r w:rsidR="000758D0">
        <w:rPr>
          <w:noProof/>
        </w:rPr>
        <w:fldChar w:fldCharType="end"/>
      </w:r>
    </w:p>
    <w:p w14:paraId="0C03C478" w14:textId="3F9DA3B4"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_Toc170275675 \h </w:instrText>
      </w:r>
      <w:r>
        <w:rPr>
          <w:noProof/>
        </w:rPr>
      </w:r>
      <w:r>
        <w:rPr>
          <w:noProof/>
        </w:rPr>
        <w:fldChar w:fldCharType="separate"/>
      </w:r>
      <w:r>
        <w:rPr>
          <w:noProof/>
        </w:rPr>
        <w:t>8</w:t>
      </w:r>
      <w:r>
        <w:rPr>
          <w:noProof/>
        </w:rPr>
        <w:fldChar w:fldCharType="end"/>
      </w:r>
    </w:p>
    <w:p w14:paraId="0794EFF6" w14:textId="4A2659AD"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_Toc170275676 \h </w:instrText>
      </w:r>
      <w:r>
        <w:rPr>
          <w:noProof/>
        </w:rPr>
      </w:r>
      <w:r>
        <w:rPr>
          <w:noProof/>
        </w:rPr>
        <w:fldChar w:fldCharType="separate"/>
      </w:r>
      <w:r>
        <w:rPr>
          <w:noProof/>
        </w:rPr>
        <w:t>8</w:t>
      </w:r>
      <w:r>
        <w:rPr>
          <w:noProof/>
        </w:rPr>
        <w:fldChar w:fldCharType="end"/>
      </w:r>
    </w:p>
    <w:p w14:paraId="77C664F7" w14:textId="0992985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_Toc170275677 \h </w:instrText>
      </w:r>
      <w:r>
        <w:rPr>
          <w:noProof/>
        </w:rPr>
      </w:r>
      <w:r>
        <w:rPr>
          <w:noProof/>
        </w:rPr>
        <w:fldChar w:fldCharType="separate"/>
      </w:r>
      <w:r>
        <w:rPr>
          <w:noProof/>
        </w:rPr>
        <w:t>9</w:t>
      </w:r>
      <w:r>
        <w:rPr>
          <w:noProof/>
        </w:rPr>
        <w:fldChar w:fldCharType="end"/>
      </w:r>
    </w:p>
    <w:p w14:paraId="111C4534" w14:textId="3554E5E2"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_Toc170275678 \h </w:instrText>
      </w:r>
      <w:r>
        <w:rPr>
          <w:noProof/>
        </w:rPr>
      </w:r>
      <w:r>
        <w:rPr>
          <w:noProof/>
        </w:rPr>
        <w:fldChar w:fldCharType="separate"/>
      </w:r>
      <w:r>
        <w:rPr>
          <w:noProof/>
        </w:rPr>
        <w:t>9</w:t>
      </w:r>
      <w:r>
        <w:rPr>
          <w:noProof/>
        </w:rPr>
        <w:fldChar w:fldCharType="end"/>
      </w:r>
    </w:p>
    <w:p w14:paraId="04979DE8" w14:textId="7AC1EE3B"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_Toc170275679 \h </w:instrText>
      </w:r>
      <w:r>
        <w:rPr>
          <w:noProof/>
        </w:rPr>
      </w:r>
      <w:r>
        <w:rPr>
          <w:noProof/>
        </w:rPr>
        <w:fldChar w:fldCharType="separate"/>
      </w:r>
      <w:r>
        <w:rPr>
          <w:noProof/>
        </w:rPr>
        <w:t>9</w:t>
      </w:r>
      <w:r>
        <w:rPr>
          <w:noProof/>
        </w:rPr>
        <w:fldChar w:fldCharType="end"/>
      </w:r>
    </w:p>
    <w:p w14:paraId="479181BB" w14:textId="6B162F75"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_Toc170275680 \h </w:instrText>
      </w:r>
      <w:r>
        <w:rPr>
          <w:noProof/>
        </w:rPr>
      </w:r>
      <w:r>
        <w:rPr>
          <w:noProof/>
        </w:rPr>
        <w:fldChar w:fldCharType="separate"/>
      </w:r>
      <w:r>
        <w:rPr>
          <w:noProof/>
        </w:rPr>
        <w:t>9</w:t>
      </w:r>
      <w:r>
        <w:rPr>
          <w:noProof/>
        </w:rPr>
        <w:fldChar w:fldCharType="end"/>
      </w:r>
    </w:p>
    <w:p w14:paraId="342AC278" w14:textId="2DB3931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_Toc170275681 \h </w:instrText>
      </w:r>
      <w:r>
        <w:rPr>
          <w:noProof/>
        </w:rPr>
      </w:r>
      <w:r>
        <w:rPr>
          <w:noProof/>
        </w:rPr>
        <w:fldChar w:fldCharType="separate"/>
      </w:r>
      <w:r>
        <w:rPr>
          <w:noProof/>
        </w:rPr>
        <w:t>9</w:t>
      </w:r>
      <w:r>
        <w:rPr>
          <w:noProof/>
        </w:rPr>
        <w:fldChar w:fldCharType="end"/>
      </w:r>
    </w:p>
    <w:p w14:paraId="67733FC5" w14:textId="4BCF1059"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_Toc170275682 \h </w:instrText>
      </w:r>
      <w:r>
        <w:rPr>
          <w:noProof/>
        </w:rPr>
      </w:r>
      <w:r>
        <w:rPr>
          <w:noProof/>
        </w:rPr>
        <w:fldChar w:fldCharType="separate"/>
      </w:r>
      <w:r>
        <w:rPr>
          <w:noProof/>
        </w:rPr>
        <w:t>10</w:t>
      </w:r>
      <w:r>
        <w:rPr>
          <w:noProof/>
        </w:rPr>
        <w:fldChar w:fldCharType="end"/>
      </w:r>
    </w:p>
    <w:p w14:paraId="4B626206" w14:textId="1D5C5B1A"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_Toc170275683 \h </w:instrText>
      </w:r>
      <w:r>
        <w:rPr>
          <w:noProof/>
        </w:rPr>
      </w:r>
      <w:r>
        <w:rPr>
          <w:noProof/>
        </w:rPr>
        <w:fldChar w:fldCharType="separate"/>
      </w:r>
      <w:r>
        <w:rPr>
          <w:noProof/>
        </w:rPr>
        <w:t>10</w:t>
      </w:r>
      <w:r>
        <w:rPr>
          <w:noProof/>
        </w:rPr>
        <w:fldChar w:fldCharType="end"/>
      </w:r>
    </w:p>
    <w:p w14:paraId="18576AE1" w14:textId="1A6FAAA3"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_Toc170275684 \h </w:instrText>
      </w:r>
      <w:r>
        <w:rPr>
          <w:noProof/>
        </w:rPr>
      </w:r>
      <w:r>
        <w:rPr>
          <w:noProof/>
        </w:rPr>
        <w:fldChar w:fldCharType="separate"/>
      </w:r>
      <w:r>
        <w:rPr>
          <w:noProof/>
        </w:rPr>
        <w:t>10</w:t>
      </w:r>
      <w:r>
        <w:rPr>
          <w:noProof/>
        </w:rPr>
        <w:fldChar w:fldCharType="end"/>
      </w:r>
    </w:p>
    <w:p w14:paraId="6CAC0663" w14:textId="4931380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_Toc170275685 \h </w:instrText>
      </w:r>
      <w:r>
        <w:rPr>
          <w:noProof/>
        </w:rPr>
      </w:r>
      <w:r>
        <w:rPr>
          <w:noProof/>
        </w:rPr>
        <w:fldChar w:fldCharType="separate"/>
      </w:r>
      <w:r>
        <w:rPr>
          <w:noProof/>
        </w:rPr>
        <w:t>10</w:t>
      </w:r>
      <w:r>
        <w:rPr>
          <w:noProof/>
        </w:rPr>
        <w:fldChar w:fldCharType="end"/>
      </w:r>
    </w:p>
    <w:p w14:paraId="1E7DFD34" w14:textId="5CEFB2E1"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_Toc170275686 \h </w:instrText>
      </w:r>
      <w:r>
        <w:rPr>
          <w:noProof/>
        </w:rPr>
      </w:r>
      <w:r>
        <w:rPr>
          <w:noProof/>
        </w:rPr>
        <w:fldChar w:fldCharType="separate"/>
      </w:r>
      <w:r>
        <w:rPr>
          <w:noProof/>
        </w:rPr>
        <w:t>10</w:t>
      </w:r>
      <w:r>
        <w:rPr>
          <w:noProof/>
        </w:rPr>
        <w:fldChar w:fldCharType="end"/>
      </w:r>
    </w:p>
    <w:p w14:paraId="62676378" w14:textId="7478650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_Toc170275687 \h </w:instrText>
      </w:r>
      <w:r>
        <w:rPr>
          <w:noProof/>
        </w:rPr>
      </w:r>
      <w:r>
        <w:rPr>
          <w:noProof/>
        </w:rPr>
        <w:fldChar w:fldCharType="separate"/>
      </w:r>
      <w:r>
        <w:rPr>
          <w:noProof/>
        </w:rPr>
        <w:t>10</w:t>
      </w:r>
      <w:r>
        <w:rPr>
          <w:noProof/>
        </w:rPr>
        <w:fldChar w:fldCharType="end"/>
      </w:r>
    </w:p>
    <w:p w14:paraId="335FD98C" w14:textId="292F430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_Toc170275688 \h </w:instrText>
      </w:r>
      <w:r>
        <w:rPr>
          <w:noProof/>
        </w:rPr>
      </w:r>
      <w:r>
        <w:rPr>
          <w:noProof/>
        </w:rPr>
        <w:fldChar w:fldCharType="separate"/>
      </w:r>
      <w:r>
        <w:rPr>
          <w:noProof/>
        </w:rPr>
        <w:t>11</w:t>
      </w:r>
      <w:r>
        <w:rPr>
          <w:noProof/>
        </w:rPr>
        <w:fldChar w:fldCharType="end"/>
      </w:r>
    </w:p>
    <w:p w14:paraId="7F29995C" w14:textId="602CB43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_Toc170275689 \h </w:instrText>
      </w:r>
      <w:r>
        <w:rPr>
          <w:noProof/>
        </w:rPr>
      </w:r>
      <w:r>
        <w:rPr>
          <w:noProof/>
        </w:rPr>
        <w:fldChar w:fldCharType="separate"/>
      </w:r>
      <w:r>
        <w:rPr>
          <w:noProof/>
        </w:rPr>
        <w:t>11</w:t>
      </w:r>
      <w:r>
        <w:rPr>
          <w:noProof/>
        </w:rPr>
        <w:fldChar w:fldCharType="end"/>
      </w:r>
    </w:p>
    <w:p w14:paraId="79ED65E4" w14:textId="3690929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_Toc170275690 \h </w:instrText>
      </w:r>
      <w:r>
        <w:rPr>
          <w:noProof/>
        </w:rPr>
      </w:r>
      <w:r>
        <w:rPr>
          <w:noProof/>
        </w:rPr>
        <w:fldChar w:fldCharType="separate"/>
      </w:r>
      <w:r>
        <w:rPr>
          <w:noProof/>
        </w:rPr>
        <w:t>11</w:t>
      </w:r>
      <w:r>
        <w:rPr>
          <w:noProof/>
        </w:rPr>
        <w:fldChar w:fldCharType="end"/>
      </w:r>
    </w:p>
    <w:p w14:paraId="236AC541" w14:textId="6874D3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_Toc170275691 \h </w:instrText>
      </w:r>
      <w:r>
        <w:rPr>
          <w:noProof/>
        </w:rPr>
      </w:r>
      <w:r>
        <w:rPr>
          <w:noProof/>
        </w:rPr>
        <w:fldChar w:fldCharType="separate"/>
      </w:r>
      <w:r>
        <w:rPr>
          <w:noProof/>
        </w:rPr>
        <w:t>11</w:t>
      </w:r>
      <w:r>
        <w:rPr>
          <w:noProof/>
        </w:rPr>
        <w:fldChar w:fldCharType="end"/>
      </w:r>
    </w:p>
    <w:p w14:paraId="521E17F8" w14:textId="6452CA2F"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_Toc170275692 \h </w:instrText>
      </w:r>
      <w:r>
        <w:rPr>
          <w:noProof/>
        </w:rPr>
      </w:r>
      <w:r>
        <w:rPr>
          <w:noProof/>
        </w:rPr>
        <w:fldChar w:fldCharType="separate"/>
      </w:r>
      <w:r>
        <w:rPr>
          <w:noProof/>
        </w:rPr>
        <w:t>11</w:t>
      </w:r>
      <w:r>
        <w:rPr>
          <w:noProof/>
        </w:rPr>
        <w:fldChar w:fldCharType="end"/>
      </w:r>
    </w:p>
    <w:p w14:paraId="678A5843" w14:textId="5038AB2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_Toc170275693 \h </w:instrText>
      </w:r>
      <w:r>
        <w:rPr>
          <w:noProof/>
        </w:rPr>
      </w:r>
      <w:r>
        <w:rPr>
          <w:noProof/>
        </w:rPr>
        <w:fldChar w:fldCharType="separate"/>
      </w:r>
      <w:r>
        <w:rPr>
          <w:noProof/>
        </w:rPr>
        <w:t>11</w:t>
      </w:r>
      <w:r>
        <w:rPr>
          <w:noProof/>
        </w:rPr>
        <w:fldChar w:fldCharType="end"/>
      </w:r>
    </w:p>
    <w:p w14:paraId="4168F402" w14:textId="2063EED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_Toc170275694 \h </w:instrText>
      </w:r>
      <w:r>
        <w:rPr>
          <w:noProof/>
        </w:rPr>
      </w:r>
      <w:r>
        <w:rPr>
          <w:noProof/>
        </w:rPr>
        <w:fldChar w:fldCharType="separate"/>
      </w:r>
      <w:r>
        <w:rPr>
          <w:noProof/>
        </w:rPr>
        <w:t>12</w:t>
      </w:r>
      <w:r>
        <w:rPr>
          <w:noProof/>
        </w:rPr>
        <w:fldChar w:fldCharType="end"/>
      </w:r>
    </w:p>
    <w:p w14:paraId="7265B941" w14:textId="06F4F26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_Toc170275695 \h </w:instrText>
      </w:r>
      <w:r>
        <w:rPr>
          <w:noProof/>
        </w:rPr>
      </w:r>
      <w:r>
        <w:rPr>
          <w:noProof/>
        </w:rPr>
        <w:fldChar w:fldCharType="separate"/>
      </w:r>
      <w:r>
        <w:rPr>
          <w:noProof/>
        </w:rPr>
        <w:t>12</w:t>
      </w:r>
      <w:r>
        <w:rPr>
          <w:noProof/>
        </w:rPr>
        <w:fldChar w:fldCharType="end"/>
      </w:r>
    </w:p>
    <w:p w14:paraId="4380EC39" w14:textId="4979550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_Toc170275696 \h </w:instrText>
      </w:r>
      <w:r>
        <w:rPr>
          <w:noProof/>
        </w:rPr>
      </w:r>
      <w:r>
        <w:rPr>
          <w:noProof/>
        </w:rPr>
        <w:fldChar w:fldCharType="separate"/>
      </w:r>
      <w:r>
        <w:rPr>
          <w:noProof/>
        </w:rPr>
        <w:t>12</w:t>
      </w:r>
      <w:r>
        <w:rPr>
          <w:noProof/>
        </w:rPr>
        <w:fldChar w:fldCharType="end"/>
      </w:r>
    </w:p>
    <w:p w14:paraId="43F3190E" w14:textId="1462AC2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_Toc170275697 \h </w:instrText>
      </w:r>
      <w:r>
        <w:rPr>
          <w:noProof/>
        </w:rPr>
      </w:r>
      <w:r>
        <w:rPr>
          <w:noProof/>
        </w:rPr>
        <w:fldChar w:fldCharType="separate"/>
      </w:r>
      <w:r>
        <w:rPr>
          <w:noProof/>
        </w:rPr>
        <w:t>12</w:t>
      </w:r>
      <w:r>
        <w:rPr>
          <w:noProof/>
        </w:rPr>
        <w:fldChar w:fldCharType="end"/>
      </w:r>
    </w:p>
    <w:p w14:paraId="6014F976" w14:textId="5A2FA01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_Toc170275698 \h </w:instrText>
      </w:r>
      <w:r>
        <w:rPr>
          <w:noProof/>
        </w:rPr>
      </w:r>
      <w:r>
        <w:rPr>
          <w:noProof/>
        </w:rPr>
        <w:fldChar w:fldCharType="separate"/>
      </w:r>
      <w:r>
        <w:rPr>
          <w:noProof/>
        </w:rPr>
        <w:t>12</w:t>
      </w:r>
      <w:r>
        <w:rPr>
          <w:noProof/>
        </w:rPr>
        <w:fldChar w:fldCharType="end"/>
      </w:r>
    </w:p>
    <w:p w14:paraId="1FB319BB" w14:textId="2821C5F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_Toc170275699 \h </w:instrText>
      </w:r>
      <w:r>
        <w:rPr>
          <w:noProof/>
        </w:rPr>
      </w:r>
      <w:r>
        <w:rPr>
          <w:noProof/>
        </w:rPr>
        <w:fldChar w:fldCharType="separate"/>
      </w:r>
      <w:r>
        <w:rPr>
          <w:noProof/>
        </w:rPr>
        <w:t>13</w:t>
      </w:r>
      <w:r>
        <w:rPr>
          <w:noProof/>
        </w:rPr>
        <w:fldChar w:fldCharType="end"/>
      </w:r>
    </w:p>
    <w:p w14:paraId="34EEEA0F" w14:textId="26825CAE"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_Toc170275700 \h </w:instrText>
      </w:r>
      <w:r>
        <w:rPr>
          <w:noProof/>
        </w:rPr>
      </w:r>
      <w:r>
        <w:rPr>
          <w:noProof/>
        </w:rPr>
        <w:fldChar w:fldCharType="separate"/>
      </w:r>
      <w:r>
        <w:rPr>
          <w:noProof/>
        </w:rPr>
        <w:t>13</w:t>
      </w:r>
      <w:r>
        <w:rPr>
          <w:noProof/>
        </w:rPr>
        <w:fldChar w:fldCharType="end"/>
      </w:r>
    </w:p>
    <w:p w14:paraId="4C961418" w14:textId="009CFEA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_Toc170275701 \h </w:instrText>
      </w:r>
      <w:r>
        <w:rPr>
          <w:noProof/>
        </w:rPr>
      </w:r>
      <w:r>
        <w:rPr>
          <w:noProof/>
        </w:rPr>
        <w:fldChar w:fldCharType="separate"/>
      </w:r>
      <w:r>
        <w:rPr>
          <w:noProof/>
        </w:rPr>
        <w:t>13</w:t>
      </w:r>
      <w:r>
        <w:rPr>
          <w:noProof/>
        </w:rPr>
        <w:fldChar w:fldCharType="end"/>
      </w:r>
    </w:p>
    <w:p w14:paraId="348DC3F9" w14:textId="1419644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_Toc170275702 \h </w:instrText>
      </w:r>
      <w:r>
        <w:rPr>
          <w:noProof/>
        </w:rPr>
      </w:r>
      <w:r>
        <w:rPr>
          <w:noProof/>
        </w:rPr>
        <w:fldChar w:fldCharType="separate"/>
      </w:r>
      <w:r>
        <w:rPr>
          <w:noProof/>
        </w:rPr>
        <w:t>13</w:t>
      </w:r>
      <w:r>
        <w:rPr>
          <w:noProof/>
        </w:rPr>
        <w:fldChar w:fldCharType="end"/>
      </w:r>
    </w:p>
    <w:p w14:paraId="3DA3E679" w14:textId="07A064A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_Toc170275703 \h </w:instrText>
      </w:r>
      <w:r>
        <w:rPr>
          <w:noProof/>
        </w:rPr>
      </w:r>
      <w:r>
        <w:rPr>
          <w:noProof/>
        </w:rPr>
        <w:fldChar w:fldCharType="separate"/>
      </w:r>
      <w:r>
        <w:rPr>
          <w:noProof/>
        </w:rPr>
        <w:t>13</w:t>
      </w:r>
      <w:r>
        <w:rPr>
          <w:noProof/>
        </w:rPr>
        <w:fldChar w:fldCharType="end"/>
      </w:r>
    </w:p>
    <w:p w14:paraId="53CD8094" w14:textId="12B467B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_Toc170275704 \h </w:instrText>
      </w:r>
      <w:r>
        <w:rPr>
          <w:noProof/>
        </w:rPr>
      </w:r>
      <w:r>
        <w:rPr>
          <w:noProof/>
        </w:rPr>
        <w:fldChar w:fldCharType="separate"/>
      </w:r>
      <w:r>
        <w:rPr>
          <w:noProof/>
        </w:rPr>
        <w:t>13</w:t>
      </w:r>
      <w:r>
        <w:rPr>
          <w:noProof/>
        </w:rPr>
        <w:fldChar w:fldCharType="end"/>
      </w:r>
    </w:p>
    <w:p w14:paraId="0DCA98B1" w14:textId="097BDC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_Toc170275705 \h </w:instrText>
      </w:r>
      <w:r>
        <w:rPr>
          <w:noProof/>
        </w:rPr>
      </w:r>
      <w:r>
        <w:rPr>
          <w:noProof/>
        </w:rPr>
        <w:fldChar w:fldCharType="separate"/>
      </w:r>
      <w:r>
        <w:rPr>
          <w:noProof/>
        </w:rPr>
        <w:t>13</w:t>
      </w:r>
      <w:r>
        <w:rPr>
          <w:noProof/>
        </w:rPr>
        <w:fldChar w:fldCharType="end"/>
      </w:r>
    </w:p>
    <w:p w14:paraId="3050797F" w14:textId="043A03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_Toc170275706 \h </w:instrText>
      </w:r>
      <w:r>
        <w:rPr>
          <w:noProof/>
        </w:rPr>
      </w:r>
      <w:r>
        <w:rPr>
          <w:noProof/>
        </w:rPr>
        <w:fldChar w:fldCharType="separate"/>
      </w:r>
      <w:r>
        <w:rPr>
          <w:noProof/>
        </w:rPr>
        <w:t>14</w:t>
      </w:r>
      <w:r>
        <w:rPr>
          <w:noProof/>
        </w:rPr>
        <w:fldChar w:fldCharType="end"/>
      </w:r>
    </w:p>
    <w:p w14:paraId="1A51C3A6" w14:textId="4BED59E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_Toc170275707 \h </w:instrText>
      </w:r>
      <w:r>
        <w:rPr>
          <w:noProof/>
        </w:rPr>
      </w:r>
      <w:r>
        <w:rPr>
          <w:noProof/>
        </w:rPr>
        <w:fldChar w:fldCharType="separate"/>
      </w:r>
      <w:r>
        <w:rPr>
          <w:noProof/>
        </w:rPr>
        <w:t>14</w:t>
      </w:r>
      <w:r>
        <w:rPr>
          <w:noProof/>
        </w:rPr>
        <w:fldChar w:fldCharType="end"/>
      </w:r>
    </w:p>
    <w:p w14:paraId="4DCB67DC" w14:textId="27DBE607"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_Toc170275708 \h </w:instrText>
      </w:r>
      <w:r>
        <w:rPr>
          <w:noProof/>
        </w:rPr>
      </w:r>
      <w:r>
        <w:rPr>
          <w:noProof/>
        </w:rPr>
        <w:fldChar w:fldCharType="separate"/>
      </w:r>
      <w:r>
        <w:rPr>
          <w:noProof/>
        </w:rPr>
        <w:t>14</w:t>
      </w:r>
      <w:r>
        <w:rPr>
          <w:noProof/>
        </w:rPr>
        <w:fldChar w:fldCharType="end"/>
      </w:r>
    </w:p>
    <w:p w14:paraId="0F5C3160" w14:textId="4AF448F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_Toc170275709 \h </w:instrText>
      </w:r>
      <w:r>
        <w:rPr>
          <w:noProof/>
        </w:rPr>
      </w:r>
      <w:r>
        <w:rPr>
          <w:noProof/>
        </w:rPr>
        <w:fldChar w:fldCharType="separate"/>
      </w:r>
      <w:r>
        <w:rPr>
          <w:noProof/>
        </w:rPr>
        <w:t>14</w:t>
      </w:r>
      <w:r>
        <w:rPr>
          <w:noProof/>
        </w:rPr>
        <w:fldChar w:fldCharType="end"/>
      </w:r>
    </w:p>
    <w:p w14:paraId="5EDEEA2B" w14:textId="70CA177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_Toc170275710 \h </w:instrText>
      </w:r>
      <w:r>
        <w:rPr>
          <w:noProof/>
        </w:rPr>
      </w:r>
      <w:r>
        <w:rPr>
          <w:noProof/>
        </w:rPr>
        <w:fldChar w:fldCharType="separate"/>
      </w:r>
      <w:r>
        <w:rPr>
          <w:noProof/>
        </w:rPr>
        <w:t>14</w:t>
      </w:r>
      <w:r>
        <w:rPr>
          <w:noProof/>
        </w:rPr>
        <w:fldChar w:fldCharType="end"/>
      </w:r>
    </w:p>
    <w:p w14:paraId="28CA599A" w14:textId="36EFE7A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_Toc170275711 \h </w:instrText>
      </w:r>
      <w:r>
        <w:rPr>
          <w:noProof/>
        </w:rPr>
      </w:r>
      <w:r>
        <w:rPr>
          <w:noProof/>
        </w:rPr>
        <w:fldChar w:fldCharType="separate"/>
      </w:r>
      <w:r>
        <w:rPr>
          <w:noProof/>
        </w:rPr>
        <w:t>14</w:t>
      </w:r>
      <w:r>
        <w:rPr>
          <w:noProof/>
        </w:rPr>
        <w:fldChar w:fldCharType="end"/>
      </w:r>
    </w:p>
    <w:p w14:paraId="75DC2496" w14:textId="63DE6F9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_Toc170275712 \h </w:instrText>
      </w:r>
      <w:r>
        <w:rPr>
          <w:noProof/>
        </w:rPr>
      </w:r>
      <w:r>
        <w:rPr>
          <w:noProof/>
        </w:rPr>
        <w:fldChar w:fldCharType="separate"/>
      </w:r>
      <w:r>
        <w:rPr>
          <w:noProof/>
        </w:rPr>
        <w:t>14</w:t>
      </w:r>
      <w:r>
        <w:rPr>
          <w:noProof/>
        </w:rPr>
        <w:fldChar w:fldCharType="end"/>
      </w:r>
    </w:p>
    <w:p w14:paraId="19747ED0" w14:textId="27E910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_Toc170275713 \h </w:instrText>
      </w:r>
      <w:r>
        <w:rPr>
          <w:noProof/>
        </w:rPr>
      </w:r>
      <w:r>
        <w:rPr>
          <w:noProof/>
        </w:rPr>
        <w:fldChar w:fldCharType="separate"/>
      </w:r>
      <w:r>
        <w:rPr>
          <w:noProof/>
        </w:rPr>
        <w:t>15</w:t>
      </w:r>
      <w:r>
        <w:rPr>
          <w:noProof/>
        </w:rPr>
        <w:fldChar w:fldCharType="end"/>
      </w:r>
    </w:p>
    <w:p w14:paraId="2531AFD4" w14:textId="18A2AF5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_Toc170275714 \h </w:instrText>
      </w:r>
      <w:r>
        <w:rPr>
          <w:noProof/>
        </w:rPr>
      </w:r>
      <w:r>
        <w:rPr>
          <w:noProof/>
        </w:rPr>
        <w:fldChar w:fldCharType="separate"/>
      </w:r>
      <w:r>
        <w:rPr>
          <w:noProof/>
        </w:rPr>
        <w:t>15</w:t>
      </w:r>
      <w:r>
        <w:rPr>
          <w:noProof/>
        </w:rPr>
        <w:fldChar w:fldCharType="end"/>
      </w:r>
    </w:p>
    <w:p w14:paraId="7E332FAE" w14:textId="61DE5B4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_Toc170275715 \h </w:instrText>
      </w:r>
      <w:r>
        <w:rPr>
          <w:noProof/>
        </w:rPr>
      </w:r>
      <w:r>
        <w:rPr>
          <w:noProof/>
        </w:rPr>
        <w:fldChar w:fldCharType="separate"/>
      </w:r>
      <w:r>
        <w:rPr>
          <w:noProof/>
        </w:rPr>
        <w:t>15</w:t>
      </w:r>
      <w:r>
        <w:rPr>
          <w:noProof/>
        </w:rPr>
        <w:fldChar w:fldCharType="end"/>
      </w:r>
    </w:p>
    <w:p w14:paraId="0CB913FC" w14:textId="402C265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_Toc170275716 \h </w:instrText>
      </w:r>
      <w:r>
        <w:rPr>
          <w:noProof/>
        </w:rPr>
      </w:r>
      <w:r>
        <w:rPr>
          <w:noProof/>
        </w:rPr>
        <w:fldChar w:fldCharType="separate"/>
      </w:r>
      <w:r>
        <w:rPr>
          <w:noProof/>
        </w:rPr>
        <w:t>15</w:t>
      </w:r>
      <w:r>
        <w:rPr>
          <w:noProof/>
        </w:rPr>
        <w:fldChar w:fldCharType="end"/>
      </w:r>
    </w:p>
    <w:p w14:paraId="33406212" w14:textId="3028D34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_Toc170275717 \h </w:instrText>
      </w:r>
      <w:r>
        <w:rPr>
          <w:noProof/>
        </w:rPr>
      </w:r>
      <w:r>
        <w:rPr>
          <w:noProof/>
        </w:rPr>
        <w:fldChar w:fldCharType="separate"/>
      </w:r>
      <w:r>
        <w:rPr>
          <w:noProof/>
        </w:rPr>
        <w:t>15</w:t>
      </w:r>
      <w:r>
        <w:rPr>
          <w:noProof/>
        </w:rPr>
        <w:fldChar w:fldCharType="end"/>
      </w:r>
    </w:p>
    <w:p w14:paraId="47FF16DE" w14:textId="3E4F15D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_Toc170275718 \h </w:instrText>
      </w:r>
      <w:r>
        <w:rPr>
          <w:noProof/>
        </w:rPr>
      </w:r>
      <w:r>
        <w:rPr>
          <w:noProof/>
        </w:rPr>
        <w:fldChar w:fldCharType="separate"/>
      </w:r>
      <w:r>
        <w:rPr>
          <w:noProof/>
        </w:rPr>
        <w:t>15</w:t>
      </w:r>
      <w:r>
        <w:rPr>
          <w:noProof/>
        </w:rPr>
        <w:fldChar w:fldCharType="end"/>
      </w:r>
    </w:p>
    <w:p w14:paraId="201D23AF" w14:textId="033C6D3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_Toc170275719 \h </w:instrText>
      </w:r>
      <w:r>
        <w:rPr>
          <w:noProof/>
        </w:rPr>
      </w:r>
      <w:r>
        <w:rPr>
          <w:noProof/>
        </w:rPr>
        <w:fldChar w:fldCharType="separate"/>
      </w:r>
      <w:r>
        <w:rPr>
          <w:noProof/>
        </w:rPr>
        <w:t>15</w:t>
      </w:r>
      <w:r>
        <w:rPr>
          <w:noProof/>
        </w:rPr>
        <w:fldChar w:fldCharType="end"/>
      </w:r>
    </w:p>
    <w:p w14:paraId="18EEACAB" w14:textId="11E82C7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_Toc170275720 \h </w:instrText>
      </w:r>
      <w:r>
        <w:rPr>
          <w:noProof/>
        </w:rPr>
      </w:r>
      <w:r>
        <w:rPr>
          <w:noProof/>
        </w:rPr>
        <w:fldChar w:fldCharType="separate"/>
      </w:r>
      <w:r>
        <w:rPr>
          <w:noProof/>
        </w:rPr>
        <w:t>16</w:t>
      </w:r>
      <w:r>
        <w:rPr>
          <w:noProof/>
        </w:rPr>
        <w:fldChar w:fldCharType="end"/>
      </w:r>
    </w:p>
    <w:p w14:paraId="1762E986" w14:textId="6F408F8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_Toc170275721 \h </w:instrText>
      </w:r>
      <w:r>
        <w:rPr>
          <w:noProof/>
        </w:rPr>
      </w:r>
      <w:r>
        <w:rPr>
          <w:noProof/>
        </w:rPr>
        <w:fldChar w:fldCharType="separate"/>
      </w:r>
      <w:r>
        <w:rPr>
          <w:noProof/>
        </w:rPr>
        <w:t>16</w:t>
      </w:r>
      <w:r>
        <w:rPr>
          <w:noProof/>
        </w:rPr>
        <w:fldChar w:fldCharType="end"/>
      </w:r>
    </w:p>
    <w:p w14:paraId="48A58582" w14:textId="3873577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_Toc170275722 \h </w:instrText>
      </w:r>
      <w:r>
        <w:rPr>
          <w:noProof/>
        </w:rPr>
      </w:r>
      <w:r>
        <w:rPr>
          <w:noProof/>
        </w:rPr>
        <w:fldChar w:fldCharType="separate"/>
      </w:r>
      <w:r>
        <w:rPr>
          <w:noProof/>
        </w:rPr>
        <w:t>17</w:t>
      </w:r>
      <w:r>
        <w:rPr>
          <w:noProof/>
        </w:rPr>
        <w:fldChar w:fldCharType="end"/>
      </w:r>
    </w:p>
    <w:p w14:paraId="10FF9F2D" w14:textId="5839A77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_Toc170275723 \h </w:instrText>
      </w:r>
      <w:r>
        <w:rPr>
          <w:noProof/>
        </w:rPr>
      </w:r>
      <w:r>
        <w:rPr>
          <w:noProof/>
        </w:rPr>
        <w:fldChar w:fldCharType="separate"/>
      </w:r>
      <w:r>
        <w:rPr>
          <w:noProof/>
        </w:rPr>
        <w:t>17</w:t>
      </w:r>
      <w:r>
        <w:rPr>
          <w:noProof/>
        </w:rPr>
        <w:fldChar w:fldCharType="end"/>
      </w:r>
    </w:p>
    <w:p w14:paraId="398A37BF" w14:textId="6A24553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_Toc170275724 \h </w:instrText>
      </w:r>
      <w:r>
        <w:rPr>
          <w:noProof/>
        </w:rPr>
      </w:r>
      <w:r>
        <w:rPr>
          <w:noProof/>
        </w:rPr>
        <w:fldChar w:fldCharType="separate"/>
      </w:r>
      <w:r>
        <w:rPr>
          <w:noProof/>
        </w:rPr>
        <w:t>17</w:t>
      </w:r>
      <w:r>
        <w:rPr>
          <w:noProof/>
        </w:rPr>
        <w:fldChar w:fldCharType="end"/>
      </w:r>
    </w:p>
    <w:p w14:paraId="06896F49" w14:textId="688FED0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_Toc170275725 \h </w:instrText>
      </w:r>
      <w:r>
        <w:rPr>
          <w:noProof/>
        </w:rPr>
      </w:r>
      <w:r>
        <w:rPr>
          <w:noProof/>
        </w:rPr>
        <w:fldChar w:fldCharType="separate"/>
      </w:r>
      <w:r>
        <w:rPr>
          <w:noProof/>
        </w:rPr>
        <w:t>17</w:t>
      </w:r>
      <w:r>
        <w:rPr>
          <w:noProof/>
        </w:rPr>
        <w:fldChar w:fldCharType="end"/>
      </w:r>
    </w:p>
    <w:p w14:paraId="617EEF47" w14:textId="61F204B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_Toc170275726 \h </w:instrText>
      </w:r>
      <w:r>
        <w:rPr>
          <w:noProof/>
        </w:rPr>
      </w:r>
      <w:r>
        <w:rPr>
          <w:noProof/>
        </w:rPr>
        <w:fldChar w:fldCharType="separate"/>
      </w:r>
      <w:r>
        <w:rPr>
          <w:noProof/>
        </w:rPr>
        <w:t>18</w:t>
      </w:r>
      <w:r>
        <w:rPr>
          <w:noProof/>
        </w:rPr>
        <w:fldChar w:fldCharType="end"/>
      </w:r>
    </w:p>
    <w:p w14:paraId="5DAE53A1" w14:textId="390F0C6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_Toc170275727 \h </w:instrText>
      </w:r>
      <w:r>
        <w:rPr>
          <w:noProof/>
        </w:rPr>
      </w:r>
      <w:r>
        <w:rPr>
          <w:noProof/>
        </w:rPr>
        <w:fldChar w:fldCharType="separate"/>
      </w:r>
      <w:r>
        <w:rPr>
          <w:noProof/>
        </w:rPr>
        <w:t>18</w:t>
      </w:r>
      <w:r>
        <w:rPr>
          <w:noProof/>
        </w:rPr>
        <w:fldChar w:fldCharType="end"/>
      </w:r>
    </w:p>
    <w:p w14:paraId="03CB235B" w14:textId="266B4E0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_Toc170275728 \h </w:instrText>
      </w:r>
      <w:r>
        <w:rPr>
          <w:noProof/>
        </w:rPr>
      </w:r>
      <w:r>
        <w:rPr>
          <w:noProof/>
        </w:rPr>
        <w:fldChar w:fldCharType="separate"/>
      </w:r>
      <w:r>
        <w:rPr>
          <w:noProof/>
        </w:rPr>
        <w:t>18</w:t>
      </w:r>
      <w:r>
        <w:rPr>
          <w:noProof/>
        </w:rPr>
        <w:fldChar w:fldCharType="end"/>
      </w:r>
    </w:p>
    <w:p w14:paraId="231801B3" w14:textId="38E114F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_Toc170275729 \h </w:instrText>
      </w:r>
      <w:r>
        <w:rPr>
          <w:noProof/>
        </w:rPr>
      </w:r>
      <w:r>
        <w:rPr>
          <w:noProof/>
        </w:rPr>
        <w:fldChar w:fldCharType="separate"/>
      </w:r>
      <w:r>
        <w:rPr>
          <w:noProof/>
        </w:rPr>
        <w:t>19</w:t>
      </w:r>
      <w:r>
        <w:rPr>
          <w:noProof/>
        </w:rPr>
        <w:fldChar w:fldCharType="end"/>
      </w:r>
    </w:p>
    <w:p w14:paraId="6B05E6DF" w14:textId="6F60C692"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_Toc170275730 \h </w:instrText>
      </w:r>
      <w:r>
        <w:rPr>
          <w:noProof/>
        </w:rPr>
      </w:r>
      <w:r>
        <w:rPr>
          <w:noProof/>
        </w:rPr>
        <w:fldChar w:fldCharType="separate"/>
      </w:r>
      <w:r>
        <w:rPr>
          <w:noProof/>
        </w:rPr>
        <w:t>19</w:t>
      </w:r>
      <w:r>
        <w:rPr>
          <w:noProof/>
        </w:rPr>
        <w:fldChar w:fldCharType="end"/>
      </w:r>
    </w:p>
    <w:p w14:paraId="5C76F7B7" w14:textId="1223C9F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_Toc170275731 \h </w:instrText>
      </w:r>
      <w:r>
        <w:rPr>
          <w:noProof/>
        </w:rPr>
      </w:r>
      <w:r>
        <w:rPr>
          <w:noProof/>
        </w:rPr>
        <w:fldChar w:fldCharType="separate"/>
      </w:r>
      <w:r>
        <w:rPr>
          <w:noProof/>
        </w:rPr>
        <w:t>19</w:t>
      </w:r>
      <w:r>
        <w:rPr>
          <w:noProof/>
        </w:rPr>
        <w:fldChar w:fldCharType="end"/>
      </w:r>
    </w:p>
    <w:p w14:paraId="5B0A0750" w14:textId="66693BE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_Toc170275732 \h </w:instrText>
      </w:r>
      <w:r>
        <w:rPr>
          <w:noProof/>
        </w:rPr>
      </w:r>
      <w:r>
        <w:rPr>
          <w:noProof/>
        </w:rPr>
        <w:fldChar w:fldCharType="separate"/>
      </w:r>
      <w:r>
        <w:rPr>
          <w:noProof/>
        </w:rPr>
        <w:t>19</w:t>
      </w:r>
      <w:r>
        <w:rPr>
          <w:noProof/>
        </w:rPr>
        <w:fldChar w:fldCharType="end"/>
      </w:r>
    </w:p>
    <w:p w14:paraId="2AC76E1E" w14:textId="33784E3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_Toc170275733 \h </w:instrText>
      </w:r>
      <w:r>
        <w:rPr>
          <w:noProof/>
        </w:rPr>
      </w:r>
      <w:r>
        <w:rPr>
          <w:noProof/>
        </w:rPr>
        <w:fldChar w:fldCharType="separate"/>
      </w:r>
      <w:r>
        <w:rPr>
          <w:noProof/>
        </w:rPr>
        <w:t>19</w:t>
      </w:r>
      <w:r>
        <w:rPr>
          <w:noProof/>
        </w:rPr>
        <w:fldChar w:fldCharType="end"/>
      </w:r>
    </w:p>
    <w:p w14:paraId="3FD83783" w14:textId="0002B7E7"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_Toc170275734 \h </w:instrText>
      </w:r>
      <w:r>
        <w:rPr>
          <w:noProof/>
        </w:rPr>
      </w:r>
      <w:r>
        <w:rPr>
          <w:noProof/>
        </w:rPr>
        <w:fldChar w:fldCharType="separate"/>
      </w:r>
      <w:r>
        <w:rPr>
          <w:noProof/>
        </w:rPr>
        <w:t>20</w:t>
      </w:r>
      <w:r>
        <w:rPr>
          <w:noProof/>
        </w:rPr>
        <w:fldChar w:fldCharType="end"/>
      </w:r>
    </w:p>
    <w:p w14:paraId="64D6626C" w14:textId="0EE98D5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_Toc170275735 \h </w:instrText>
      </w:r>
      <w:r>
        <w:rPr>
          <w:noProof/>
        </w:rPr>
      </w:r>
      <w:r>
        <w:rPr>
          <w:noProof/>
        </w:rPr>
        <w:fldChar w:fldCharType="separate"/>
      </w:r>
      <w:r>
        <w:rPr>
          <w:noProof/>
        </w:rPr>
        <w:t>20</w:t>
      </w:r>
      <w:r>
        <w:rPr>
          <w:noProof/>
        </w:rPr>
        <w:fldChar w:fldCharType="end"/>
      </w:r>
    </w:p>
    <w:p w14:paraId="0F8AAE2B" w14:textId="69C2A42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_Toc170275736 \h </w:instrText>
      </w:r>
      <w:r>
        <w:rPr>
          <w:noProof/>
        </w:rPr>
      </w:r>
      <w:r>
        <w:rPr>
          <w:noProof/>
        </w:rPr>
        <w:fldChar w:fldCharType="separate"/>
      </w:r>
      <w:r>
        <w:rPr>
          <w:noProof/>
        </w:rPr>
        <w:t>20</w:t>
      </w:r>
      <w:r>
        <w:rPr>
          <w:noProof/>
        </w:rPr>
        <w:fldChar w:fldCharType="end"/>
      </w:r>
    </w:p>
    <w:p w14:paraId="56484E6F" w14:textId="6836901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_Toc170275737 \h </w:instrText>
      </w:r>
      <w:r>
        <w:rPr>
          <w:noProof/>
        </w:rPr>
      </w:r>
      <w:r>
        <w:rPr>
          <w:noProof/>
        </w:rPr>
        <w:fldChar w:fldCharType="separate"/>
      </w:r>
      <w:r>
        <w:rPr>
          <w:noProof/>
        </w:rPr>
        <w:t>20</w:t>
      </w:r>
      <w:r>
        <w:rPr>
          <w:noProof/>
        </w:rPr>
        <w:fldChar w:fldCharType="end"/>
      </w:r>
    </w:p>
    <w:p w14:paraId="2EF5D59C" w14:textId="037E163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_Toc170275738 \h </w:instrText>
      </w:r>
      <w:r>
        <w:rPr>
          <w:noProof/>
        </w:rPr>
      </w:r>
      <w:r>
        <w:rPr>
          <w:noProof/>
        </w:rPr>
        <w:fldChar w:fldCharType="separate"/>
      </w:r>
      <w:r>
        <w:rPr>
          <w:noProof/>
        </w:rPr>
        <w:t>21</w:t>
      </w:r>
      <w:r>
        <w:rPr>
          <w:noProof/>
        </w:rPr>
        <w:fldChar w:fldCharType="end"/>
      </w:r>
    </w:p>
    <w:p w14:paraId="2810A0FC" w14:textId="71B8A09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_Toc170275739 \h </w:instrText>
      </w:r>
      <w:r>
        <w:rPr>
          <w:noProof/>
        </w:rPr>
      </w:r>
      <w:r>
        <w:rPr>
          <w:noProof/>
        </w:rPr>
        <w:fldChar w:fldCharType="separate"/>
      </w:r>
      <w:r>
        <w:rPr>
          <w:noProof/>
        </w:rPr>
        <w:t>21</w:t>
      </w:r>
      <w:r>
        <w:rPr>
          <w:noProof/>
        </w:rPr>
        <w:fldChar w:fldCharType="end"/>
      </w:r>
    </w:p>
    <w:p w14:paraId="20FC98D3" w14:textId="23896EF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_Toc170275740 \h </w:instrText>
      </w:r>
      <w:r>
        <w:rPr>
          <w:noProof/>
        </w:rPr>
      </w:r>
      <w:r>
        <w:rPr>
          <w:noProof/>
        </w:rPr>
        <w:fldChar w:fldCharType="separate"/>
      </w:r>
      <w:r>
        <w:rPr>
          <w:noProof/>
        </w:rPr>
        <w:t>21</w:t>
      </w:r>
      <w:r>
        <w:rPr>
          <w:noProof/>
        </w:rPr>
        <w:fldChar w:fldCharType="end"/>
      </w:r>
    </w:p>
    <w:p w14:paraId="157F8FC0" w14:textId="78FE538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_Toc170275741 \h </w:instrText>
      </w:r>
      <w:r>
        <w:rPr>
          <w:noProof/>
        </w:rPr>
      </w:r>
      <w:r>
        <w:rPr>
          <w:noProof/>
        </w:rPr>
        <w:fldChar w:fldCharType="separate"/>
      </w:r>
      <w:r>
        <w:rPr>
          <w:noProof/>
        </w:rPr>
        <w:t>21</w:t>
      </w:r>
      <w:r>
        <w:rPr>
          <w:noProof/>
        </w:rPr>
        <w:fldChar w:fldCharType="end"/>
      </w:r>
    </w:p>
    <w:p w14:paraId="59BA7BF6" w14:textId="6845C173"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_Toc170275742 \h </w:instrText>
      </w:r>
      <w:r>
        <w:rPr>
          <w:noProof/>
        </w:rPr>
      </w:r>
      <w:r>
        <w:rPr>
          <w:noProof/>
        </w:rPr>
        <w:fldChar w:fldCharType="separate"/>
      </w:r>
      <w:r>
        <w:rPr>
          <w:noProof/>
        </w:rPr>
        <w:t>21</w:t>
      </w:r>
      <w:r>
        <w:rPr>
          <w:noProof/>
        </w:rPr>
        <w:fldChar w:fldCharType="end"/>
      </w:r>
    </w:p>
    <w:p w14:paraId="62326395" w14:textId="14B059A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_Toc170275743 \h </w:instrText>
      </w:r>
      <w:r>
        <w:rPr>
          <w:noProof/>
        </w:rPr>
      </w:r>
      <w:r>
        <w:rPr>
          <w:noProof/>
        </w:rPr>
        <w:fldChar w:fldCharType="separate"/>
      </w:r>
      <w:r>
        <w:rPr>
          <w:noProof/>
        </w:rPr>
        <w:t>21</w:t>
      </w:r>
      <w:r>
        <w:rPr>
          <w:noProof/>
        </w:rPr>
        <w:fldChar w:fldCharType="end"/>
      </w:r>
    </w:p>
    <w:p w14:paraId="42233574" w14:textId="7C15B078"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_Toc170275744 \h </w:instrText>
      </w:r>
      <w:r>
        <w:rPr>
          <w:noProof/>
        </w:rPr>
      </w:r>
      <w:r>
        <w:rPr>
          <w:noProof/>
        </w:rPr>
        <w:fldChar w:fldCharType="separate"/>
      </w:r>
      <w:r>
        <w:rPr>
          <w:noProof/>
        </w:rPr>
        <w:t>21</w:t>
      </w:r>
      <w:r>
        <w:rPr>
          <w:noProof/>
        </w:rPr>
        <w:fldChar w:fldCharType="end"/>
      </w:r>
    </w:p>
    <w:p w14:paraId="5BC67350" w14:textId="3EAEB79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_Toc170275745 \h </w:instrText>
      </w:r>
      <w:r>
        <w:rPr>
          <w:noProof/>
        </w:rPr>
      </w:r>
      <w:r>
        <w:rPr>
          <w:noProof/>
        </w:rPr>
        <w:fldChar w:fldCharType="separate"/>
      </w:r>
      <w:r>
        <w:rPr>
          <w:noProof/>
        </w:rPr>
        <w:t>21</w:t>
      </w:r>
      <w:r>
        <w:rPr>
          <w:noProof/>
        </w:rPr>
        <w:fldChar w:fldCharType="end"/>
      </w:r>
    </w:p>
    <w:p w14:paraId="6742AB89" w14:textId="7674DD1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_Toc170275746 \h </w:instrText>
      </w:r>
      <w:r>
        <w:rPr>
          <w:noProof/>
        </w:rPr>
      </w:r>
      <w:r>
        <w:rPr>
          <w:noProof/>
        </w:rPr>
        <w:fldChar w:fldCharType="separate"/>
      </w:r>
      <w:r>
        <w:rPr>
          <w:noProof/>
        </w:rPr>
        <w:t>22</w:t>
      </w:r>
      <w:r>
        <w:rPr>
          <w:noProof/>
        </w:rPr>
        <w:fldChar w:fldCharType="end"/>
      </w:r>
    </w:p>
    <w:p w14:paraId="03BBA10E" w14:textId="1331A148"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_Toc170275747 \h </w:instrText>
      </w:r>
      <w:r>
        <w:rPr>
          <w:noProof/>
        </w:rPr>
      </w:r>
      <w:r>
        <w:rPr>
          <w:noProof/>
        </w:rPr>
        <w:fldChar w:fldCharType="separate"/>
      </w:r>
      <w:r>
        <w:rPr>
          <w:noProof/>
        </w:rPr>
        <w:t>22</w:t>
      </w:r>
      <w:r>
        <w:rPr>
          <w:noProof/>
        </w:rPr>
        <w:fldChar w:fldCharType="end"/>
      </w:r>
    </w:p>
    <w:p w14:paraId="501E5A58" w14:textId="49324F7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_Toc170275748 \h </w:instrText>
      </w:r>
      <w:r>
        <w:rPr>
          <w:noProof/>
        </w:rPr>
      </w:r>
      <w:r>
        <w:rPr>
          <w:noProof/>
        </w:rPr>
        <w:fldChar w:fldCharType="separate"/>
      </w:r>
      <w:r>
        <w:rPr>
          <w:noProof/>
        </w:rPr>
        <w:t>22</w:t>
      </w:r>
      <w:r>
        <w:rPr>
          <w:noProof/>
        </w:rPr>
        <w:fldChar w:fldCharType="end"/>
      </w:r>
    </w:p>
    <w:p w14:paraId="377CCE04" w14:textId="70E9EF0D"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_Toc170275749 \h </w:instrText>
      </w:r>
      <w:r>
        <w:rPr>
          <w:noProof/>
        </w:rPr>
      </w:r>
      <w:r>
        <w:rPr>
          <w:noProof/>
        </w:rPr>
        <w:fldChar w:fldCharType="separate"/>
      </w:r>
      <w:r>
        <w:rPr>
          <w:noProof/>
        </w:rPr>
        <w:t>22</w:t>
      </w:r>
      <w:r>
        <w:rPr>
          <w:noProof/>
        </w:rPr>
        <w:fldChar w:fldCharType="end"/>
      </w:r>
    </w:p>
    <w:p w14:paraId="49F84672" w14:textId="1637A7B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_Toc170275750 \h </w:instrText>
      </w:r>
      <w:r>
        <w:rPr>
          <w:noProof/>
        </w:rPr>
      </w:r>
      <w:r>
        <w:rPr>
          <w:noProof/>
        </w:rPr>
        <w:fldChar w:fldCharType="separate"/>
      </w:r>
      <w:r>
        <w:rPr>
          <w:noProof/>
        </w:rPr>
        <w:t>22</w:t>
      </w:r>
      <w:r>
        <w:rPr>
          <w:noProof/>
        </w:rPr>
        <w:fldChar w:fldCharType="end"/>
      </w:r>
    </w:p>
    <w:p w14:paraId="54B358D5" w14:textId="1CC1A17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_Toc170275751 \h </w:instrText>
      </w:r>
      <w:r>
        <w:rPr>
          <w:noProof/>
        </w:rPr>
      </w:r>
      <w:r>
        <w:rPr>
          <w:noProof/>
        </w:rPr>
        <w:fldChar w:fldCharType="separate"/>
      </w:r>
      <w:r>
        <w:rPr>
          <w:noProof/>
        </w:rPr>
        <w:t>22</w:t>
      </w:r>
      <w:r>
        <w:rPr>
          <w:noProof/>
        </w:rPr>
        <w:fldChar w:fldCharType="end"/>
      </w:r>
    </w:p>
    <w:p w14:paraId="7F63BFE9" w14:textId="40C002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_Toc170275752 \h </w:instrText>
      </w:r>
      <w:r>
        <w:rPr>
          <w:noProof/>
        </w:rPr>
      </w:r>
      <w:r>
        <w:rPr>
          <w:noProof/>
        </w:rPr>
        <w:fldChar w:fldCharType="separate"/>
      </w:r>
      <w:r>
        <w:rPr>
          <w:noProof/>
        </w:rPr>
        <w:t>22</w:t>
      </w:r>
      <w:r>
        <w:rPr>
          <w:noProof/>
        </w:rPr>
        <w:fldChar w:fldCharType="end"/>
      </w:r>
    </w:p>
    <w:p w14:paraId="30C65A5C" w14:textId="7EB40A3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_Toc170275753 \h </w:instrText>
      </w:r>
      <w:r>
        <w:rPr>
          <w:noProof/>
        </w:rPr>
      </w:r>
      <w:r>
        <w:rPr>
          <w:noProof/>
        </w:rPr>
        <w:fldChar w:fldCharType="separate"/>
      </w:r>
      <w:r>
        <w:rPr>
          <w:noProof/>
        </w:rPr>
        <w:t>22</w:t>
      </w:r>
      <w:r>
        <w:rPr>
          <w:noProof/>
        </w:rPr>
        <w:fldChar w:fldCharType="end"/>
      </w:r>
    </w:p>
    <w:p w14:paraId="44855A0E" w14:textId="4AD8F868"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_Toc170275754 \h </w:instrText>
      </w:r>
      <w:r>
        <w:rPr>
          <w:noProof/>
        </w:rPr>
      </w:r>
      <w:r>
        <w:rPr>
          <w:noProof/>
        </w:rPr>
        <w:fldChar w:fldCharType="separate"/>
      </w:r>
      <w:r>
        <w:rPr>
          <w:noProof/>
        </w:rPr>
        <w:t>23</w:t>
      </w:r>
      <w:r>
        <w:rPr>
          <w:noProof/>
        </w:rPr>
        <w:fldChar w:fldCharType="end"/>
      </w:r>
    </w:p>
    <w:p w14:paraId="4ADCB4BC" w14:textId="46BA283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_Toc170275755 \h </w:instrText>
      </w:r>
      <w:r>
        <w:rPr>
          <w:noProof/>
        </w:rPr>
      </w:r>
      <w:r>
        <w:rPr>
          <w:noProof/>
        </w:rPr>
        <w:fldChar w:fldCharType="separate"/>
      </w:r>
      <w:r>
        <w:rPr>
          <w:noProof/>
        </w:rPr>
        <w:t>23</w:t>
      </w:r>
      <w:r>
        <w:rPr>
          <w:noProof/>
        </w:rPr>
        <w:fldChar w:fldCharType="end"/>
      </w:r>
    </w:p>
    <w:p w14:paraId="100E6E7C" w14:textId="1678F2C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_Toc170275756 \h </w:instrText>
      </w:r>
      <w:r>
        <w:rPr>
          <w:noProof/>
        </w:rPr>
      </w:r>
      <w:r>
        <w:rPr>
          <w:noProof/>
        </w:rPr>
        <w:fldChar w:fldCharType="separate"/>
      </w:r>
      <w:r>
        <w:rPr>
          <w:noProof/>
        </w:rPr>
        <w:t>23</w:t>
      </w:r>
      <w:r>
        <w:rPr>
          <w:noProof/>
        </w:rPr>
        <w:fldChar w:fldCharType="end"/>
      </w:r>
    </w:p>
    <w:p w14:paraId="14B14AE4" w14:textId="0945E5A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_Toc170275757 \h </w:instrText>
      </w:r>
      <w:r>
        <w:rPr>
          <w:noProof/>
        </w:rPr>
      </w:r>
      <w:r>
        <w:rPr>
          <w:noProof/>
        </w:rPr>
        <w:fldChar w:fldCharType="separate"/>
      </w:r>
      <w:r>
        <w:rPr>
          <w:noProof/>
        </w:rPr>
        <w:t>23</w:t>
      </w:r>
      <w:r>
        <w:rPr>
          <w:noProof/>
        </w:rPr>
        <w:fldChar w:fldCharType="end"/>
      </w:r>
    </w:p>
    <w:p w14:paraId="7092B703" w14:textId="67D2F7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_Toc170275758 \h </w:instrText>
      </w:r>
      <w:r>
        <w:rPr>
          <w:noProof/>
        </w:rPr>
      </w:r>
      <w:r>
        <w:rPr>
          <w:noProof/>
        </w:rPr>
        <w:fldChar w:fldCharType="separate"/>
      </w:r>
      <w:r>
        <w:rPr>
          <w:noProof/>
        </w:rPr>
        <w:t>23</w:t>
      </w:r>
      <w:r>
        <w:rPr>
          <w:noProof/>
        </w:rPr>
        <w:fldChar w:fldCharType="end"/>
      </w:r>
    </w:p>
    <w:p w14:paraId="4783D20B" w14:textId="3AF20E0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_Toc170275759 \h </w:instrText>
      </w:r>
      <w:r>
        <w:rPr>
          <w:noProof/>
        </w:rPr>
      </w:r>
      <w:r>
        <w:rPr>
          <w:noProof/>
        </w:rPr>
        <w:fldChar w:fldCharType="separate"/>
      </w:r>
      <w:r>
        <w:rPr>
          <w:noProof/>
        </w:rPr>
        <w:t>23</w:t>
      </w:r>
      <w:r>
        <w:rPr>
          <w:noProof/>
        </w:rPr>
        <w:fldChar w:fldCharType="end"/>
      </w:r>
    </w:p>
    <w:p w14:paraId="271DD5D3" w14:textId="6D82DF2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_Toc170275760 \h </w:instrText>
      </w:r>
      <w:r>
        <w:rPr>
          <w:noProof/>
        </w:rPr>
      </w:r>
      <w:r>
        <w:rPr>
          <w:noProof/>
        </w:rPr>
        <w:fldChar w:fldCharType="separate"/>
      </w:r>
      <w:r>
        <w:rPr>
          <w:noProof/>
        </w:rPr>
        <w:t>24</w:t>
      </w:r>
      <w:r>
        <w:rPr>
          <w:noProof/>
        </w:rPr>
        <w:fldChar w:fldCharType="end"/>
      </w:r>
    </w:p>
    <w:p w14:paraId="3EA0D3B9" w14:textId="11CAAD5A"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_Toc170275761 \h </w:instrText>
      </w:r>
      <w:r>
        <w:rPr>
          <w:noProof/>
        </w:rPr>
      </w:r>
      <w:r>
        <w:rPr>
          <w:noProof/>
        </w:rPr>
        <w:fldChar w:fldCharType="separate"/>
      </w:r>
      <w:r>
        <w:rPr>
          <w:noProof/>
        </w:rPr>
        <w:t>24</w:t>
      </w:r>
      <w:r>
        <w:rPr>
          <w:noProof/>
        </w:rPr>
        <w:fldChar w:fldCharType="end"/>
      </w:r>
    </w:p>
    <w:p w14:paraId="3AE73267" w14:textId="55A65F5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_Toc170275762 \h </w:instrText>
      </w:r>
      <w:r>
        <w:rPr>
          <w:noProof/>
        </w:rPr>
      </w:r>
      <w:r>
        <w:rPr>
          <w:noProof/>
        </w:rPr>
        <w:fldChar w:fldCharType="separate"/>
      </w:r>
      <w:r>
        <w:rPr>
          <w:noProof/>
        </w:rPr>
        <w:t>25</w:t>
      </w:r>
      <w:r>
        <w:rPr>
          <w:noProof/>
        </w:rPr>
        <w:fldChar w:fldCharType="end"/>
      </w:r>
    </w:p>
    <w:p w14:paraId="52857D39" w14:textId="383C5FC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_Toc170275763 \h </w:instrText>
      </w:r>
      <w:r>
        <w:rPr>
          <w:noProof/>
        </w:rPr>
      </w:r>
      <w:r>
        <w:rPr>
          <w:noProof/>
        </w:rPr>
        <w:fldChar w:fldCharType="separate"/>
      </w:r>
      <w:r>
        <w:rPr>
          <w:noProof/>
        </w:rPr>
        <w:t>25</w:t>
      </w:r>
      <w:r>
        <w:rPr>
          <w:noProof/>
        </w:rPr>
        <w:fldChar w:fldCharType="end"/>
      </w:r>
    </w:p>
    <w:p w14:paraId="6621CB72" w14:textId="4EC3A33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_Toc170275764 \h </w:instrText>
      </w:r>
      <w:r>
        <w:rPr>
          <w:noProof/>
        </w:rPr>
      </w:r>
      <w:r>
        <w:rPr>
          <w:noProof/>
        </w:rPr>
        <w:fldChar w:fldCharType="separate"/>
      </w:r>
      <w:r>
        <w:rPr>
          <w:noProof/>
        </w:rPr>
        <w:t>25</w:t>
      </w:r>
      <w:r>
        <w:rPr>
          <w:noProof/>
        </w:rPr>
        <w:fldChar w:fldCharType="end"/>
      </w:r>
    </w:p>
    <w:p w14:paraId="3986C927" w14:textId="7C9CF84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_Toc170275765 \h </w:instrText>
      </w:r>
      <w:r>
        <w:rPr>
          <w:noProof/>
        </w:rPr>
      </w:r>
      <w:r>
        <w:rPr>
          <w:noProof/>
        </w:rPr>
        <w:fldChar w:fldCharType="separate"/>
      </w:r>
      <w:r>
        <w:rPr>
          <w:noProof/>
        </w:rPr>
        <w:t>25</w:t>
      </w:r>
      <w:r>
        <w:rPr>
          <w:noProof/>
        </w:rPr>
        <w:fldChar w:fldCharType="end"/>
      </w:r>
    </w:p>
    <w:p w14:paraId="02DFB6DC" w14:textId="2B98D65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_Toc170275766 \h </w:instrText>
      </w:r>
      <w:r>
        <w:rPr>
          <w:noProof/>
        </w:rPr>
      </w:r>
      <w:r>
        <w:rPr>
          <w:noProof/>
        </w:rPr>
        <w:fldChar w:fldCharType="separate"/>
      </w:r>
      <w:r>
        <w:rPr>
          <w:noProof/>
        </w:rPr>
        <w:t>26</w:t>
      </w:r>
      <w:r>
        <w:rPr>
          <w:noProof/>
        </w:rPr>
        <w:fldChar w:fldCharType="end"/>
      </w:r>
    </w:p>
    <w:p w14:paraId="5B76D9A8" w14:textId="47F58D6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_Toc170275767 \h </w:instrText>
      </w:r>
      <w:r>
        <w:rPr>
          <w:noProof/>
        </w:rPr>
      </w:r>
      <w:r>
        <w:rPr>
          <w:noProof/>
        </w:rPr>
        <w:fldChar w:fldCharType="separate"/>
      </w:r>
      <w:r>
        <w:rPr>
          <w:noProof/>
        </w:rPr>
        <w:t>26</w:t>
      </w:r>
      <w:r>
        <w:rPr>
          <w:noProof/>
        </w:rPr>
        <w:fldChar w:fldCharType="end"/>
      </w:r>
    </w:p>
    <w:p w14:paraId="7988E3A9" w14:textId="5BBDAAB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_Toc170275768 \h </w:instrText>
      </w:r>
      <w:r>
        <w:rPr>
          <w:noProof/>
        </w:rPr>
      </w:r>
      <w:r>
        <w:rPr>
          <w:noProof/>
        </w:rPr>
        <w:fldChar w:fldCharType="separate"/>
      </w:r>
      <w:r>
        <w:rPr>
          <w:noProof/>
        </w:rPr>
        <w:t>26</w:t>
      </w:r>
      <w:r>
        <w:rPr>
          <w:noProof/>
        </w:rPr>
        <w:fldChar w:fldCharType="end"/>
      </w:r>
    </w:p>
    <w:p w14:paraId="1392D53D" w14:textId="7BCE9119"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_Toc170275769 \h </w:instrText>
      </w:r>
      <w:r>
        <w:rPr>
          <w:noProof/>
        </w:rPr>
      </w:r>
      <w:r>
        <w:rPr>
          <w:noProof/>
        </w:rPr>
        <w:fldChar w:fldCharType="separate"/>
      </w:r>
      <w:r>
        <w:rPr>
          <w:noProof/>
        </w:rPr>
        <w:t>27</w:t>
      </w:r>
      <w:r>
        <w:rPr>
          <w:noProof/>
        </w:rPr>
        <w:fldChar w:fldCharType="end"/>
      </w:r>
    </w:p>
    <w:p w14:paraId="030B4EF8" w14:textId="6F70D33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_Toc170275770 \h </w:instrText>
      </w:r>
      <w:r>
        <w:rPr>
          <w:noProof/>
        </w:rPr>
      </w:r>
      <w:r>
        <w:rPr>
          <w:noProof/>
        </w:rPr>
        <w:fldChar w:fldCharType="separate"/>
      </w:r>
      <w:r>
        <w:rPr>
          <w:noProof/>
        </w:rPr>
        <w:t>28</w:t>
      </w:r>
      <w:r>
        <w:rPr>
          <w:noProof/>
        </w:rPr>
        <w:fldChar w:fldCharType="end"/>
      </w:r>
    </w:p>
    <w:p w14:paraId="63E13059" w14:textId="12B8688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_Toc170275771 \h </w:instrText>
      </w:r>
      <w:r>
        <w:rPr>
          <w:noProof/>
        </w:rPr>
      </w:r>
      <w:r>
        <w:rPr>
          <w:noProof/>
        </w:rPr>
        <w:fldChar w:fldCharType="separate"/>
      </w:r>
      <w:r>
        <w:rPr>
          <w:noProof/>
        </w:rPr>
        <w:t>28</w:t>
      </w:r>
      <w:r>
        <w:rPr>
          <w:noProof/>
        </w:rPr>
        <w:fldChar w:fldCharType="end"/>
      </w:r>
    </w:p>
    <w:p w14:paraId="51089F46" w14:textId="6F142294"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F297C">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_Toc170275772 \h </w:instrText>
      </w:r>
      <w:r>
        <w:rPr>
          <w:noProof/>
        </w:rPr>
      </w:r>
      <w:r>
        <w:rPr>
          <w:noProof/>
        </w:rPr>
        <w:fldChar w:fldCharType="separate"/>
      </w:r>
      <w:r>
        <w:rPr>
          <w:noProof/>
        </w:rPr>
        <w:t>29</w:t>
      </w:r>
      <w:r>
        <w:rPr>
          <w:noProof/>
        </w:rPr>
        <w:fldChar w:fldCharType="end"/>
      </w:r>
    </w:p>
    <w:p w14:paraId="52D32236" w14:textId="3A03C1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sidRPr="005F297C">
        <w:rPr>
          <w:rFonts w:eastAsiaTheme="minorEastAsia"/>
          <w:noProof/>
          <w:lang w:eastAsia="zh-CN"/>
        </w:rPr>
        <w:t>s</w:t>
      </w:r>
      <w:r>
        <w:rPr>
          <w:noProof/>
        </w:rPr>
        <w:t>6.2.6.2.</w:t>
      </w:r>
      <w:r w:rsidRPr="005F297C">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_Toc170275773 \h </w:instrText>
      </w:r>
      <w:r>
        <w:rPr>
          <w:noProof/>
        </w:rPr>
      </w:r>
      <w:r>
        <w:rPr>
          <w:noProof/>
        </w:rPr>
        <w:fldChar w:fldCharType="separate"/>
      </w:r>
      <w:r>
        <w:rPr>
          <w:noProof/>
        </w:rPr>
        <w:t>29</w:t>
      </w:r>
      <w:r>
        <w:rPr>
          <w:noProof/>
        </w:rPr>
        <w:fldChar w:fldCharType="end"/>
      </w:r>
    </w:p>
    <w:p w14:paraId="08D44D09" w14:textId="3466AFC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_Toc170275774 \h </w:instrText>
      </w:r>
      <w:r>
        <w:rPr>
          <w:noProof/>
        </w:rPr>
      </w:r>
      <w:r>
        <w:rPr>
          <w:noProof/>
        </w:rPr>
        <w:fldChar w:fldCharType="separate"/>
      </w:r>
      <w:r>
        <w:rPr>
          <w:noProof/>
        </w:rPr>
        <w:t>30</w:t>
      </w:r>
      <w:r>
        <w:rPr>
          <w:noProof/>
        </w:rPr>
        <w:fldChar w:fldCharType="end"/>
      </w:r>
    </w:p>
    <w:p w14:paraId="539BF676" w14:textId="50D7603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_Toc170275775 \h </w:instrText>
      </w:r>
      <w:r>
        <w:rPr>
          <w:noProof/>
        </w:rPr>
      </w:r>
      <w:r>
        <w:rPr>
          <w:noProof/>
        </w:rPr>
        <w:fldChar w:fldCharType="separate"/>
      </w:r>
      <w:r>
        <w:rPr>
          <w:noProof/>
        </w:rPr>
        <w:t>30</w:t>
      </w:r>
      <w:r>
        <w:rPr>
          <w:noProof/>
        </w:rPr>
        <w:fldChar w:fldCharType="end"/>
      </w:r>
    </w:p>
    <w:p w14:paraId="214ADC71" w14:textId="40602C0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_Toc170275776 \h </w:instrText>
      </w:r>
      <w:r>
        <w:rPr>
          <w:noProof/>
        </w:rPr>
      </w:r>
      <w:r>
        <w:rPr>
          <w:noProof/>
        </w:rPr>
        <w:fldChar w:fldCharType="separate"/>
      </w:r>
      <w:r>
        <w:rPr>
          <w:noProof/>
        </w:rPr>
        <w:t>30</w:t>
      </w:r>
      <w:r>
        <w:rPr>
          <w:noProof/>
        </w:rPr>
        <w:fldChar w:fldCharType="end"/>
      </w:r>
    </w:p>
    <w:p w14:paraId="4FF7B125" w14:textId="4AFAD6E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_Toc170275777 \h </w:instrText>
      </w:r>
      <w:r>
        <w:rPr>
          <w:noProof/>
        </w:rPr>
      </w:r>
      <w:r>
        <w:rPr>
          <w:noProof/>
        </w:rPr>
        <w:fldChar w:fldCharType="separate"/>
      </w:r>
      <w:r>
        <w:rPr>
          <w:noProof/>
        </w:rPr>
        <w:t>30</w:t>
      </w:r>
      <w:r>
        <w:rPr>
          <w:noProof/>
        </w:rPr>
        <w:fldChar w:fldCharType="end"/>
      </w:r>
    </w:p>
    <w:p w14:paraId="6C53A6F7" w14:textId="3B4D0B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F297C">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_Toc170275778 \h </w:instrText>
      </w:r>
      <w:r>
        <w:rPr>
          <w:noProof/>
        </w:rPr>
      </w:r>
      <w:r>
        <w:rPr>
          <w:noProof/>
        </w:rPr>
        <w:fldChar w:fldCharType="separate"/>
      </w:r>
      <w:r>
        <w:rPr>
          <w:noProof/>
        </w:rPr>
        <w:t>30</w:t>
      </w:r>
      <w:r>
        <w:rPr>
          <w:noProof/>
        </w:rPr>
        <w:fldChar w:fldCharType="end"/>
      </w:r>
    </w:p>
    <w:p w14:paraId="6039395B" w14:textId="6EFD8F2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_Toc170275779 \h </w:instrText>
      </w:r>
      <w:r>
        <w:rPr>
          <w:noProof/>
        </w:rPr>
      </w:r>
      <w:r>
        <w:rPr>
          <w:noProof/>
        </w:rPr>
        <w:fldChar w:fldCharType="separate"/>
      </w:r>
      <w:r>
        <w:rPr>
          <w:noProof/>
        </w:rPr>
        <w:t>30</w:t>
      </w:r>
      <w:r>
        <w:rPr>
          <w:noProof/>
        </w:rPr>
        <w:fldChar w:fldCharType="end"/>
      </w:r>
    </w:p>
    <w:p w14:paraId="0E5A39FE" w14:textId="1CC8002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_Toc170275780 \h </w:instrText>
      </w:r>
      <w:r>
        <w:rPr>
          <w:noProof/>
        </w:rPr>
      </w:r>
      <w:r>
        <w:rPr>
          <w:noProof/>
        </w:rPr>
        <w:fldChar w:fldCharType="separate"/>
      </w:r>
      <w:r>
        <w:rPr>
          <w:noProof/>
        </w:rPr>
        <w:t>30</w:t>
      </w:r>
      <w:r>
        <w:rPr>
          <w:noProof/>
        </w:rPr>
        <w:fldChar w:fldCharType="end"/>
      </w:r>
    </w:p>
    <w:p w14:paraId="366F8843" w14:textId="6A84F2B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_Toc170275781 \h </w:instrText>
      </w:r>
      <w:r>
        <w:rPr>
          <w:noProof/>
        </w:rPr>
      </w:r>
      <w:r>
        <w:rPr>
          <w:noProof/>
        </w:rPr>
        <w:fldChar w:fldCharType="separate"/>
      </w:r>
      <w:r>
        <w:rPr>
          <w:noProof/>
        </w:rPr>
        <w:t>31</w:t>
      </w:r>
      <w:r>
        <w:rPr>
          <w:noProof/>
        </w:rPr>
        <w:fldChar w:fldCharType="end"/>
      </w:r>
    </w:p>
    <w:p w14:paraId="6FCB34A6" w14:textId="267D0C5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_Toc170275782 \h </w:instrText>
      </w:r>
      <w:r>
        <w:rPr>
          <w:noProof/>
        </w:rPr>
      </w:r>
      <w:r>
        <w:rPr>
          <w:noProof/>
        </w:rPr>
        <w:fldChar w:fldCharType="separate"/>
      </w:r>
      <w:r>
        <w:rPr>
          <w:noProof/>
        </w:rPr>
        <w:t>31</w:t>
      </w:r>
      <w:r>
        <w:rPr>
          <w:noProof/>
        </w:rPr>
        <w:fldChar w:fldCharType="end"/>
      </w:r>
    </w:p>
    <w:p w14:paraId="61AFBAFD" w14:textId="6509FB5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_Toc170275783 \h </w:instrText>
      </w:r>
      <w:r>
        <w:rPr>
          <w:noProof/>
        </w:rPr>
      </w:r>
      <w:r>
        <w:rPr>
          <w:noProof/>
        </w:rPr>
        <w:fldChar w:fldCharType="separate"/>
      </w:r>
      <w:r>
        <w:rPr>
          <w:noProof/>
        </w:rPr>
        <w:t>31</w:t>
      </w:r>
      <w:r>
        <w:rPr>
          <w:noProof/>
        </w:rPr>
        <w:fldChar w:fldCharType="end"/>
      </w:r>
    </w:p>
    <w:p w14:paraId="2DA57153" w14:textId="07DEF0A0"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_Toc170275784 \h </w:instrText>
      </w:r>
      <w:r>
        <w:rPr>
          <w:noProof/>
        </w:rPr>
      </w:r>
      <w:r>
        <w:rPr>
          <w:noProof/>
        </w:rPr>
        <w:fldChar w:fldCharType="separate"/>
      </w:r>
      <w:r>
        <w:rPr>
          <w:noProof/>
        </w:rPr>
        <w:t>31</w:t>
      </w:r>
      <w:r>
        <w:rPr>
          <w:noProof/>
        </w:rPr>
        <w:fldChar w:fldCharType="end"/>
      </w:r>
    </w:p>
    <w:p w14:paraId="3EF948D5" w14:textId="7033CF6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_Toc170275785 \h </w:instrText>
      </w:r>
      <w:r>
        <w:rPr>
          <w:noProof/>
        </w:rPr>
      </w:r>
      <w:r>
        <w:rPr>
          <w:noProof/>
        </w:rPr>
        <w:fldChar w:fldCharType="separate"/>
      </w:r>
      <w:r>
        <w:rPr>
          <w:noProof/>
        </w:rPr>
        <w:t>31</w:t>
      </w:r>
      <w:r>
        <w:rPr>
          <w:noProof/>
        </w:rPr>
        <w:fldChar w:fldCharType="end"/>
      </w:r>
    </w:p>
    <w:p w14:paraId="7C6BD862" w14:textId="709F6E4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_Toc170275786 \h </w:instrText>
      </w:r>
      <w:r>
        <w:rPr>
          <w:noProof/>
        </w:rPr>
      </w:r>
      <w:r>
        <w:rPr>
          <w:noProof/>
        </w:rPr>
        <w:fldChar w:fldCharType="separate"/>
      </w:r>
      <w:r>
        <w:rPr>
          <w:noProof/>
        </w:rPr>
        <w:t>31</w:t>
      </w:r>
      <w:r>
        <w:rPr>
          <w:noProof/>
        </w:rPr>
        <w:fldChar w:fldCharType="end"/>
      </w:r>
    </w:p>
    <w:p w14:paraId="505932F8" w14:textId="35F4D38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_Toc170275787 \h </w:instrText>
      </w:r>
      <w:r>
        <w:rPr>
          <w:noProof/>
        </w:rPr>
      </w:r>
      <w:r>
        <w:rPr>
          <w:noProof/>
        </w:rPr>
        <w:fldChar w:fldCharType="separate"/>
      </w:r>
      <w:r>
        <w:rPr>
          <w:noProof/>
        </w:rPr>
        <w:t>31</w:t>
      </w:r>
      <w:r>
        <w:rPr>
          <w:noProof/>
        </w:rPr>
        <w:fldChar w:fldCharType="end"/>
      </w:r>
    </w:p>
    <w:p w14:paraId="0905283E" w14:textId="06E6E7B9"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_Toc170275788 \h </w:instrText>
      </w:r>
      <w:r>
        <w:rPr>
          <w:noProof/>
        </w:rPr>
      </w:r>
      <w:r>
        <w:rPr>
          <w:noProof/>
        </w:rPr>
        <w:fldChar w:fldCharType="separate"/>
      </w:r>
      <w:r>
        <w:rPr>
          <w:noProof/>
        </w:rPr>
        <w:t>33</w:t>
      </w:r>
      <w:r>
        <w:rPr>
          <w:noProof/>
        </w:rPr>
        <w:fldChar w:fldCharType="end"/>
      </w:r>
    </w:p>
    <w:p w14:paraId="25E58554" w14:textId="7CF9DBD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_Toc170275789 \h </w:instrText>
      </w:r>
      <w:r>
        <w:rPr>
          <w:noProof/>
        </w:rPr>
      </w:r>
      <w:r>
        <w:rPr>
          <w:noProof/>
        </w:rPr>
        <w:fldChar w:fldCharType="separate"/>
      </w:r>
      <w:r>
        <w:rPr>
          <w:noProof/>
        </w:rPr>
        <w:t>33</w:t>
      </w:r>
      <w:r>
        <w:rPr>
          <w:noProof/>
        </w:rPr>
        <w:fldChar w:fldCharType="end"/>
      </w:r>
    </w:p>
    <w:p w14:paraId="7138A0D5" w14:textId="6EC6519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_Toc170275790 \h </w:instrText>
      </w:r>
      <w:r>
        <w:rPr>
          <w:noProof/>
        </w:rPr>
      </w:r>
      <w:r>
        <w:rPr>
          <w:noProof/>
        </w:rPr>
        <w:fldChar w:fldCharType="separate"/>
      </w:r>
      <w:r>
        <w:rPr>
          <w:noProof/>
        </w:rPr>
        <w:t>33</w:t>
      </w:r>
      <w:r>
        <w:rPr>
          <w:noProof/>
        </w:rPr>
        <w:fldChar w:fldCharType="end"/>
      </w:r>
    </w:p>
    <w:p w14:paraId="247F09DC" w14:textId="6C358B6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_Toc170275791 \h </w:instrText>
      </w:r>
      <w:r>
        <w:rPr>
          <w:noProof/>
        </w:rPr>
      </w:r>
      <w:r>
        <w:rPr>
          <w:noProof/>
        </w:rPr>
        <w:fldChar w:fldCharType="separate"/>
      </w:r>
      <w:r>
        <w:rPr>
          <w:noProof/>
        </w:rPr>
        <w:t>36</w:t>
      </w:r>
      <w:r>
        <w:rPr>
          <w:noProof/>
        </w:rPr>
        <w:fldChar w:fldCharType="end"/>
      </w:r>
    </w:p>
    <w:p w14:paraId="38AA07C7" w14:textId="338CBF14"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_Toc170275792 \h </w:instrText>
      </w:r>
      <w:r>
        <w:rPr>
          <w:noProof/>
        </w:rPr>
      </w:r>
      <w:r>
        <w:rPr>
          <w:noProof/>
        </w:rPr>
        <w:fldChar w:fldCharType="separate"/>
      </w:r>
      <w:r>
        <w:rPr>
          <w:noProof/>
        </w:rPr>
        <w:t>41</w:t>
      </w:r>
      <w:r>
        <w:rPr>
          <w:noProof/>
        </w:rPr>
        <w:fldChar w:fldCharType="end"/>
      </w:r>
    </w:p>
    <w:p w14:paraId="79B6A06A" w14:textId="6DF92260"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70275674"/>
      <w:bookmarkEnd w:id="10"/>
      <w:r>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 xml:space="preserve">presented to TSG for </w:t>
      </w:r>
      <w:proofErr w:type="gramStart"/>
      <w:r>
        <w:t>information;</w:t>
      </w:r>
      <w:proofErr w:type="gramEnd"/>
    </w:p>
    <w:p w14:paraId="3C761CC9" w14:textId="77777777" w:rsidR="007B3457" w:rsidRDefault="00000000">
      <w:pPr>
        <w:pStyle w:val="B3"/>
      </w:pPr>
      <w:r>
        <w:t>2</w:t>
      </w:r>
      <w:r>
        <w:tab/>
        <w:t xml:space="preserve">presented to TSG for </w:t>
      </w:r>
      <w:proofErr w:type="gramStart"/>
      <w:r>
        <w:t>approval;</w:t>
      </w:r>
      <w:proofErr w:type="gramEnd"/>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90EF763" w14:textId="77777777" w:rsidR="007B3457" w:rsidRDefault="00000000">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E357D29" w14:textId="77777777" w:rsidR="007B3457"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750F72D2" w14:textId="77777777" w:rsidR="007B3457"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70275675"/>
      <w:r>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7027567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1"/>
      </w:pPr>
      <w:bookmarkStart w:id="24" w:name="_Toc510696580"/>
      <w:bookmarkStart w:id="25" w:name="_Toc35971372"/>
      <w:bookmarkStart w:id="26" w:name="_Toc170275677"/>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70275678"/>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70275679"/>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1023AE29" w14:textId="3E27CC43" w:rsidR="007B3457" w:rsidRPr="007233B9" w:rsidRDefault="00042EA0" w:rsidP="007233B9">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43DD1A5C" w14:textId="77777777" w:rsidR="007B3457" w:rsidRDefault="00000000">
      <w:pPr>
        <w:pStyle w:val="21"/>
      </w:pPr>
      <w:bookmarkStart w:id="33" w:name="_Toc510696583"/>
      <w:bookmarkStart w:id="34" w:name="_Toc35971375"/>
      <w:bookmarkStart w:id="35" w:name="_Toc170275680"/>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170275681"/>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 xml:space="preserve">The IMS AS interacts with the DCSF via DC1 for event </w:t>
      </w:r>
      <w:proofErr w:type="gramStart"/>
      <w:r w:rsidRPr="00B910B8">
        <w:t>notifications;</w:t>
      </w:r>
      <w:proofErr w:type="gramEnd"/>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45pt;height:65.45pt" o:ole="">
            <v:imagedata r:id="rId13" o:title=""/>
          </v:shape>
          <o:OLEObject Type="Embed" ProgID="Visio.Drawing.11" ShapeID="_x0000_i1027" DrawAspect="Content" ObjectID="_1786290672"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170275682"/>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70275683"/>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170275684"/>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170275685"/>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170275686"/>
      <w:r w:rsidRPr="009E4880">
        <w:t>5.2.2</w:t>
      </w:r>
      <w:r w:rsidRPr="009E4880">
        <w:tab/>
        <w:t>Service Operations</w:t>
      </w:r>
      <w:bookmarkEnd w:id="48"/>
    </w:p>
    <w:p w14:paraId="54469F35" w14:textId="77777777" w:rsidR="009E4880" w:rsidRPr="009E4880" w:rsidRDefault="009E4880" w:rsidP="007C500A">
      <w:pPr>
        <w:pStyle w:val="41"/>
      </w:pPr>
      <w:bookmarkStart w:id="49" w:name="_Toc170275687"/>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170275688"/>
      <w:r w:rsidRPr="00B910B8">
        <w:t>5.2.2.1A</w:t>
      </w:r>
      <w:r w:rsidRPr="00B910B8">
        <w:tab/>
        <w:t>Subscribe</w:t>
      </w:r>
      <w:bookmarkEnd w:id="51"/>
    </w:p>
    <w:p w14:paraId="53EB296B" w14:textId="1EB19A66" w:rsidR="009E4880" w:rsidRPr="00B910B8" w:rsidRDefault="000107D1" w:rsidP="00B910B8">
      <w:r w:rsidRPr="00B910B8">
        <w:t xml:space="preserve">This is a </w:t>
      </w:r>
      <w:proofErr w:type="gramStart"/>
      <w:r w:rsidRPr="00B910B8">
        <w:t>pseudo operation</w:t>
      </w:r>
      <w:proofErr w:type="gramEnd"/>
      <w:r w:rsidRPr="00B910B8">
        <w:t xml:space="preserve">,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170275689"/>
      <w:bookmarkEnd w:id="50"/>
      <w:r w:rsidRPr="009E4880">
        <w:t>5.2.2.2</w:t>
      </w:r>
      <w:r w:rsidRPr="009E4880">
        <w:tab/>
        <w:t>Notify</w:t>
      </w:r>
      <w:bookmarkEnd w:id="52"/>
    </w:p>
    <w:p w14:paraId="55C426AB" w14:textId="77777777" w:rsidR="009E4880" w:rsidRPr="009E4880" w:rsidRDefault="009E4880" w:rsidP="007C500A">
      <w:pPr>
        <w:pStyle w:val="51"/>
      </w:pPr>
      <w:bookmarkStart w:id="53" w:name="_Toc170275690"/>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170275691"/>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5.15pt" o:ole="">
            <v:imagedata r:id="rId15" o:title=""/>
          </v:shape>
          <o:OLEObject Type="Embed" ProgID="Visio.Drawing.15" ShapeID="_x0000_i1028" DrawAspect="Content" ObjectID="_1786290673"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170275692"/>
      <w:bookmarkEnd w:id="55"/>
      <w:bookmarkEnd w:id="56"/>
      <w:r w:rsidRPr="00577A16">
        <w:t>5.3</w:t>
      </w:r>
      <w:r w:rsidRPr="00577A16">
        <w:tab/>
        <w:t>Nimsas_MediaControl Service</w:t>
      </w:r>
      <w:bookmarkEnd w:id="57"/>
    </w:p>
    <w:p w14:paraId="34B073A6" w14:textId="77777777" w:rsidR="00577A16" w:rsidRPr="00577A16" w:rsidRDefault="00577A16" w:rsidP="007C500A">
      <w:pPr>
        <w:pStyle w:val="31"/>
      </w:pPr>
      <w:bookmarkStart w:id="58" w:name="_Toc170275693"/>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170275694"/>
      <w:r w:rsidRPr="00577A16">
        <w:t>5.3.2</w:t>
      </w:r>
      <w:r w:rsidRPr="00577A16">
        <w:tab/>
        <w:t>Service Operations</w:t>
      </w:r>
      <w:bookmarkEnd w:id="59"/>
    </w:p>
    <w:p w14:paraId="6175CC75" w14:textId="77777777" w:rsidR="00577A16" w:rsidRPr="00577A16" w:rsidRDefault="00577A16" w:rsidP="007C500A">
      <w:pPr>
        <w:pStyle w:val="41"/>
      </w:pPr>
      <w:bookmarkStart w:id="60" w:name="_Toc170275695"/>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170275696"/>
      <w:r w:rsidRPr="00577A16">
        <w:t>5.3.2.2</w:t>
      </w:r>
      <w:r w:rsidRPr="00577A16">
        <w:tab/>
        <w:t>MediaInstruction</w:t>
      </w:r>
      <w:bookmarkEnd w:id="62"/>
    </w:p>
    <w:p w14:paraId="55A4BD13" w14:textId="77777777" w:rsidR="00577A16" w:rsidRPr="00577A16" w:rsidRDefault="00577A16" w:rsidP="007C500A">
      <w:pPr>
        <w:pStyle w:val="51"/>
      </w:pPr>
      <w:bookmarkStart w:id="63" w:name="_Toc170275697"/>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170275698"/>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pt;height:94.55pt" o:ole="">
            <v:imagedata r:id="rId17" o:title=""/>
          </v:shape>
          <o:OLEObject Type="Embed" ProgID="Visio.Drawing.15" ShapeID="_x0000_i1029" DrawAspect="Content" ObjectID="_1786290674"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170275699"/>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170275700"/>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170275701"/>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170275702"/>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170275703"/>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170275704"/>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170275705"/>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170275706"/>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170275707"/>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170275708"/>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170275709"/>
      <w:bookmarkStart w:id="98" w:name="_Toc510696609"/>
      <w:bookmarkStart w:id="99" w:name="_Toc35971400"/>
      <w:r>
        <w:t>6.1.3.1</w:t>
      </w:r>
      <w:r>
        <w:tab/>
        <w:t>Overview</w:t>
      </w:r>
      <w:bookmarkEnd w:id="95"/>
      <w:bookmarkEnd w:id="96"/>
      <w:bookmarkEnd w:id="97"/>
    </w:p>
    <w:p w14:paraId="41CCF683" w14:textId="77777777" w:rsidR="007B3457" w:rsidRDefault="00000000">
      <w:r>
        <w:t xml:space="preserve">This clause describes the structure for the Resource </w:t>
      </w:r>
      <w:proofErr w:type="gramStart"/>
      <w:r>
        <w:t>URIs</w:t>
      </w:r>
      <w:proofErr w:type="gramEnd"/>
      <w:r>
        <w:t xml:space="preserve">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15pt;height:95.15pt" o:ole="">
            <v:imagedata r:id="rId19" o:title=""/>
          </v:shape>
          <o:OLEObject Type="Embed" ProgID="Visio.Drawing.15" ShapeID="_x0000_i1030" DrawAspect="Content" ObjectID="_1786290675"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170275710"/>
      <w:bookmarkStart w:id="101" w:name="_Toc510696610"/>
      <w:bookmarkStart w:id="102" w:name="_Toc35971401"/>
      <w:bookmarkEnd w:id="98"/>
      <w:bookmarkEnd w:id="99"/>
      <w:r w:rsidRPr="00B910B8">
        <w:t>6.1.3.2</w:t>
      </w:r>
      <w:r w:rsidRPr="00B910B8">
        <w:tab/>
        <w:t>Resource: Session Event Subscriptions</w:t>
      </w:r>
      <w:bookmarkEnd w:id="100"/>
    </w:p>
    <w:p w14:paraId="3E133B16" w14:textId="77777777" w:rsidR="007B3457" w:rsidRDefault="00000000">
      <w:pPr>
        <w:pStyle w:val="51"/>
      </w:pPr>
      <w:bookmarkStart w:id="103" w:name="_Toc170275711"/>
      <w:r>
        <w:t>6.1.3.2.1</w:t>
      </w:r>
      <w:r>
        <w:tab/>
        <w:t>Description</w:t>
      </w:r>
      <w:bookmarkEnd w:id="101"/>
      <w:bookmarkEnd w:id="102"/>
      <w:bookmarkEnd w:id="103"/>
    </w:p>
    <w:p w14:paraId="4AAC1B7D" w14:textId="77777777" w:rsidR="007B3457" w:rsidRDefault="00000000">
      <w:pPr>
        <w:pStyle w:val="51"/>
      </w:pPr>
      <w:bookmarkStart w:id="104" w:name="_Toc35971402"/>
      <w:bookmarkStart w:id="105" w:name="_Toc170275712"/>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170275713"/>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170275714"/>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170275715"/>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170275716"/>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170275717"/>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170275718"/>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170275719"/>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170275720"/>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170275721"/>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 xml:space="preserve">USER_NOT_FOUND, e.g. if the NF Service Consumer (e.g. DCSF) does not serve this service </w:t>
            </w:r>
            <w:proofErr w:type="gramStart"/>
            <w:r>
              <w:t>user;</w:t>
            </w:r>
            <w:proofErr w:type="gramEnd"/>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170275722"/>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170275723"/>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w:t>
      </w:r>
      <w:proofErr w:type="gramStart"/>
      <w:r>
        <w:t>service based</w:t>
      </w:r>
      <w:proofErr w:type="gramEnd"/>
      <w:r>
        <w:t xml:space="preserve">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170275724"/>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170275725"/>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170275726"/>
      <w:r>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proofErr w:type="gramStart"/>
            <w:r>
              <w:t>map</w:t>
            </w:r>
            <w:r w:rsidRPr="00B910B8">
              <w:t>(</w:t>
            </w:r>
            <w:proofErr w:type="gramEnd"/>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proofErr w:type="gramStart"/>
            <w:r w:rsidRPr="00B910B8">
              <w:t>1</w:t>
            </w:r>
            <w:r>
              <w:t>..N</w:t>
            </w:r>
            <w:proofErr w:type="gramEnd"/>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77777777" w:rsidR="00242761" w:rsidRDefault="00242761" w:rsidP="00242761">
            <w:pPr>
              <w:pStyle w:val="TAL"/>
              <w:rPr>
                <w:lang w:eastAsia="zh-CN"/>
              </w:rPr>
            </w:pPr>
            <w:r>
              <w:rPr>
                <w:lang w:eastAsia="zh-CN"/>
              </w:rPr>
              <w:t>"MEDIA_CHANGE_SUCCESS", or</w:t>
            </w:r>
          </w:p>
          <w:p w14:paraId="79924F69" w14:textId="707DEB56" w:rsidR="00E14FBC" w:rsidRPr="00394925" w:rsidRDefault="00242761" w:rsidP="00242761">
            <w:pPr>
              <w:pStyle w:val="TAL"/>
            </w:pPr>
            <w:r>
              <w:rPr>
                <w:lang w:eastAsia="zh-CN"/>
              </w:rPr>
              <w:t>"MEDIA_CHANGE_FAILURE"</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170275727"/>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170275728"/>
      <w:r w:rsidRPr="00B910B8">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170275729"/>
      <w:r w:rsidRPr="00B910B8">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170275730"/>
      <w:r w:rsidRPr="00B910B8">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gramEnd"/>
            <w:r>
              <w:rPr>
                <w:lang w:eastAsia="zh-CN"/>
              </w:rPr>
              <w:t>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proofErr w:type="gramStart"/>
            <w:r>
              <w:rPr>
                <w:lang w:eastAsia="zh-CN"/>
              </w:rPr>
              <w:t>1</w:t>
            </w:r>
            <w:r w:rsidR="0062312F">
              <w:rPr>
                <w:lang w:eastAsia="zh-CN"/>
              </w:rPr>
              <w:t>..N</w:t>
            </w:r>
            <w:proofErr w:type="gramEnd"/>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30BB5B9E" w14:textId="77777777" w:rsidR="007B3457" w:rsidRDefault="00000000">
      <w:pPr>
        <w:pStyle w:val="41"/>
        <w:rPr>
          <w:lang w:val="en-US"/>
        </w:rPr>
      </w:pPr>
      <w:bookmarkStart w:id="155" w:name="_Toc170275731"/>
      <w:r>
        <w:rPr>
          <w:lang w:val="en-US"/>
        </w:rPr>
        <w:t>6.1.6.3</w:t>
      </w:r>
      <w:r>
        <w:rPr>
          <w:lang w:val="en-US"/>
        </w:rPr>
        <w:tab/>
        <w:t>Simple data types and enumerations</w:t>
      </w:r>
      <w:bookmarkEnd w:id="150"/>
      <w:bookmarkEnd w:id="151"/>
      <w:bookmarkEnd w:id="155"/>
    </w:p>
    <w:p w14:paraId="5E7A8AA6" w14:textId="77777777" w:rsidR="007B3457" w:rsidRDefault="00000000">
      <w:pPr>
        <w:pStyle w:val="51"/>
      </w:pPr>
      <w:bookmarkStart w:id="156" w:name="_Toc35971434"/>
      <w:bookmarkStart w:id="157" w:name="_Toc510696639"/>
      <w:bookmarkStart w:id="158" w:name="_Toc170275732"/>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9" w:name="_Toc35971435"/>
      <w:bookmarkStart w:id="160" w:name="_Toc510696640"/>
      <w:bookmarkStart w:id="161" w:name="_Toc170275733"/>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4" w:name="_Toc170275734"/>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6" w:name="_Toc510696642"/>
      <w:bookmarkStart w:id="167" w:name="_Toc35971437"/>
      <w:bookmarkStart w:id="168" w:name="_Toc170275735"/>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69" w:name="_Toc170275736"/>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0" w:name="_Toc170275737"/>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41"/>
        <w:rPr>
          <w:lang w:val="en-US"/>
        </w:rPr>
      </w:pPr>
      <w:bookmarkStart w:id="173" w:name="_Toc17027573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41"/>
      </w:pPr>
      <w:bookmarkStart w:id="176" w:name="_Toc510696646"/>
      <w:bookmarkStart w:id="177" w:name="_Toc35971441"/>
      <w:bookmarkStart w:id="178" w:name="_Toc170275739"/>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79" w:name="_Toc35971443"/>
      <w:bookmarkStart w:id="180" w:name="_Toc510696647"/>
      <w:bookmarkStart w:id="181" w:name="_Toc170275740"/>
      <w:r>
        <w:t>6.1.7</w:t>
      </w:r>
      <w:r>
        <w:tab/>
        <w:t>Error Handling</w:t>
      </w:r>
      <w:bookmarkEnd w:id="179"/>
      <w:bookmarkEnd w:id="180"/>
      <w:bookmarkEnd w:id="181"/>
    </w:p>
    <w:p w14:paraId="1D8F42F9" w14:textId="77777777" w:rsidR="007B3457" w:rsidRDefault="00000000">
      <w:pPr>
        <w:pStyle w:val="41"/>
      </w:pPr>
      <w:bookmarkStart w:id="182" w:name="_Toc35971444"/>
      <w:bookmarkStart w:id="183" w:name="_Toc170275741"/>
      <w:r>
        <w:t>6.1.7.1</w:t>
      </w:r>
      <w:r>
        <w:tab/>
        <w:t>General</w:t>
      </w:r>
      <w:bookmarkEnd w:id="182"/>
      <w:bookmarkEnd w:id="18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4" w:name="_Toc35971445"/>
      <w:bookmarkStart w:id="185" w:name="_Toc170275742"/>
      <w:r>
        <w:t>6.1.7.2</w:t>
      </w:r>
      <w:r>
        <w:tab/>
        <w:t>Protocol Errors</w:t>
      </w:r>
      <w:bookmarkEnd w:id="184"/>
      <w:bookmarkEnd w:id="18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6" w:name="_Toc35971446"/>
      <w:bookmarkStart w:id="187" w:name="_Toc170275743"/>
      <w:r>
        <w:t>6.1.7.3</w:t>
      </w:r>
      <w:r>
        <w:tab/>
        <w:t>Application Errors</w:t>
      </w:r>
      <w:bookmarkEnd w:id="186"/>
      <w:bookmarkEnd w:id="18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31"/>
        <w:rPr>
          <w:lang w:eastAsia="zh-CN"/>
        </w:rPr>
      </w:pPr>
      <w:bookmarkStart w:id="198" w:name="_Toc170275744"/>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199" w:name="_Toc532994477"/>
      <w:bookmarkStart w:id="200" w:name="_Toc35971448"/>
      <w:bookmarkStart w:id="201" w:name="_Toc170275745"/>
      <w:bookmarkStart w:id="202" w:name="_Toc510696649"/>
      <w:r>
        <w:t>6.1.9</w:t>
      </w:r>
      <w:r>
        <w:tab/>
        <w:t>Security</w:t>
      </w:r>
      <w:bookmarkEnd w:id="199"/>
      <w:bookmarkEnd w:id="200"/>
      <w:bookmarkEnd w:id="201"/>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4" w:name="_Toc146103776"/>
      <w:bookmarkStart w:id="205" w:name="_Toc151981335"/>
      <w:bookmarkStart w:id="206" w:name="_Toc170275746"/>
      <w:r w:rsidRPr="005562D7">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7" w:name="_Toc170275747"/>
      <w:r w:rsidRPr="00A77E58">
        <w:t>6.2</w:t>
      </w:r>
      <w:r w:rsidRPr="00A77E58">
        <w:tab/>
        <w:t>Nimsas_MediaControl Service API</w:t>
      </w:r>
      <w:bookmarkEnd w:id="207"/>
    </w:p>
    <w:p w14:paraId="4935B296" w14:textId="77777777" w:rsidR="00A77E58" w:rsidRPr="00A77E58" w:rsidRDefault="00A77E58" w:rsidP="007C500A">
      <w:pPr>
        <w:pStyle w:val="31"/>
      </w:pPr>
      <w:bookmarkStart w:id="208" w:name="_Toc170275748"/>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09" w:name="_Toc170275749"/>
      <w:r w:rsidRPr="00A77E58">
        <w:t>6.2.2</w:t>
      </w:r>
      <w:r w:rsidRPr="00A77E58">
        <w:tab/>
        <w:t>Usage of HTTP</w:t>
      </w:r>
      <w:bookmarkEnd w:id="209"/>
    </w:p>
    <w:p w14:paraId="69031023" w14:textId="77777777" w:rsidR="00A77E58" w:rsidRPr="00A77E58" w:rsidRDefault="00A77E58" w:rsidP="007C500A">
      <w:pPr>
        <w:pStyle w:val="41"/>
      </w:pPr>
      <w:bookmarkStart w:id="210" w:name="_Toc170275750"/>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1" w:name="_Toc170275751"/>
      <w:r w:rsidRPr="00A77E58">
        <w:t>6.2.2.2</w:t>
      </w:r>
      <w:r w:rsidRPr="00A77E58">
        <w:tab/>
        <w:t>HTTP standard headers</w:t>
      </w:r>
      <w:bookmarkEnd w:id="211"/>
    </w:p>
    <w:p w14:paraId="71D12CB6" w14:textId="77777777" w:rsidR="00A77E58" w:rsidRPr="00A77E58" w:rsidRDefault="00A77E58" w:rsidP="007C500A">
      <w:pPr>
        <w:pStyle w:val="51"/>
      </w:pPr>
      <w:bookmarkStart w:id="212" w:name="_Toc170275752"/>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3" w:name="_Toc170275753"/>
      <w:r w:rsidRPr="00A77E58">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4" w:name="_Toc170275754"/>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5" w:name="_Toc170275755"/>
      <w:bookmarkEnd w:id="202"/>
      <w:bookmarkEnd w:id="203"/>
      <w:r>
        <w:t>6.2.3</w:t>
      </w:r>
      <w:r>
        <w:tab/>
        <w:t>Resources</w:t>
      </w:r>
      <w:bookmarkEnd w:id="215"/>
    </w:p>
    <w:p w14:paraId="296EF546" w14:textId="1B266AE3" w:rsidR="00F11E9C" w:rsidRDefault="00F11E9C" w:rsidP="00F11E9C">
      <w:pPr>
        <w:pStyle w:val="41"/>
      </w:pPr>
      <w:bookmarkStart w:id="216" w:name="_Toc170275756"/>
      <w:r>
        <w:t>6.2.3.1</w:t>
      </w:r>
      <w:r>
        <w:tab/>
        <w:t>Overview</w:t>
      </w:r>
      <w:bookmarkEnd w:id="216"/>
    </w:p>
    <w:p w14:paraId="20C43FC5" w14:textId="77777777" w:rsidR="00F11E9C" w:rsidRDefault="00F11E9C" w:rsidP="00F11E9C">
      <w:r>
        <w:t xml:space="preserve">This clause describes the structure for the Resource </w:t>
      </w:r>
      <w:proofErr w:type="gramStart"/>
      <w:r>
        <w:t>URIs</w:t>
      </w:r>
      <w:proofErr w:type="gramEnd"/>
      <w:r>
        <w:t xml:space="preserve">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5pt;height:198.55pt" o:ole="">
            <v:imagedata r:id="rId21" o:title=""/>
          </v:shape>
          <o:OLEObject Type="Embed" ProgID="Visio.Drawing.15" ShapeID="_x0000_i1031" DrawAspect="Content" ObjectID="_1786290676"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7" w:name="_Toc170275757"/>
      <w:r w:rsidRPr="00B910B8">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51"/>
      </w:pPr>
      <w:bookmarkStart w:id="218" w:name="_Toc170275758"/>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19" w:name="_Toc170275759"/>
      <w:r>
        <w:t>6.2.3.2.2</w:t>
      </w:r>
      <w:r>
        <w:tab/>
        <w:t>Resource Definition</w:t>
      </w:r>
      <w:bookmarkEnd w:id="219"/>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assigned by the IMS AS during the IMS session setup and will be notified to consumer via Nimsas_SessionEventControl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51"/>
      </w:pPr>
      <w:bookmarkStart w:id="222" w:name="_Toc170275760"/>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3" w:name="_Toc170275761"/>
      <w:r>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29" w:name="_Toc170275762"/>
      <w:r>
        <w:t>6.2.4</w:t>
      </w:r>
      <w:r>
        <w:tab/>
        <w:t>Custom Operations without associated resources</w:t>
      </w:r>
      <w:bookmarkEnd w:id="22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0" w:name="_Toc170275763"/>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1" w:name="_Toc170275764"/>
      <w:r>
        <w:t>6.2.6</w:t>
      </w:r>
      <w:r>
        <w:tab/>
        <w:t>Data Model</w:t>
      </w:r>
      <w:bookmarkEnd w:id="231"/>
    </w:p>
    <w:p w14:paraId="076FEDC6" w14:textId="26832EC3" w:rsidR="00F11E9C" w:rsidRDefault="00F11E9C" w:rsidP="00F11E9C">
      <w:pPr>
        <w:pStyle w:val="41"/>
      </w:pPr>
      <w:bookmarkStart w:id="232" w:name="_Toc170275765"/>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w:t>
      </w:r>
      <w:proofErr w:type="gramStart"/>
      <w:r>
        <w:t>service based</w:t>
      </w:r>
      <w:proofErr w:type="gramEnd"/>
      <w:r>
        <w:t xml:space="preserve">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3" w:name="_Toc170275766"/>
      <w:r>
        <w:rPr>
          <w:lang w:val="en-US"/>
        </w:rPr>
        <w:t>6.2.6.2</w:t>
      </w:r>
      <w:r>
        <w:rPr>
          <w:lang w:val="en-US"/>
        </w:rPr>
        <w:tab/>
        <w:t>Structured data types</w:t>
      </w:r>
      <w:bookmarkEnd w:id="233"/>
    </w:p>
    <w:p w14:paraId="32BB694C" w14:textId="59108C24" w:rsidR="00F11E9C" w:rsidRDefault="00F11E9C" w:rsidP="00F11E9C">
      <w:pPr>
        <w:pStyle w:val="51"/>
      </w:pPr>
      <w:bookmarkStart w:id="234" w:name="_Toc170275767"/>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5" w:name="_Toc170275768"/>
      <w:r>
        <w:t>6.2.6.2.2</w:t>
      </w:r>
      <w:r>
        <w:tab/>
        <w:t>Type: MediaInstructionData</w:t>
      </w:r>
      <w:bookmarkEnd w:id="235"/>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proofErr w:type="gramStart"/>
            <w:r w:rsidRPr="009078DC">
              <w:t>map(</w:t>
            </w:r>
            <w:proofErr w:type="gramEnd"/>
            <w:r w:rsidRPr="009078DC">
              <w:t>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6" w:name="_Toc170275769"/>
      <w:r>
        <w:t>6.2.6.2.3</w:t>
      </w:r>
      <w:r>
        <w:tab/>
        <w:t xml:space="preserve">Type: </w:t>
      </w:r>
      <w:r w:rsidRPr="00EC33FF">
        <w:t>MediaInstructions</w:t>
      </w:r>
      <w:bookmarkEnd w:id="236"/>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7" w:name="_Toc170275770"/>
      <w:r w:rsidRPr="00B910B8">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7"/>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8" w:name="_Hlk142317712"/>
            <w:r>
              <w:rPr>
                <w:rFonts w:hint="eastAsia"/>
                <w:lang w:eastAsia="zh-CN"/>
              </w:rPr>
              <w:t>r</w:t>
            </w:r>
            <w:r>
              <w:rPr>
                <w:lang w:eastAsia="zh-CN"/>
              </w:rPr>
              <w:t>eplaceHttpUrls</w:t>
            </w:r>
            <w:bookmarkEnd w:id="238"/>
          </w:p>
        </w:tc>
        <w:tc>
          <w:tcPr>
            <w:tcW w:w="1537" w:type="dxa"/>
          </w:tcPr>
          <w:p w14:paraId="6D481EF6" w14:textId="77777777" w:rsidR="00F11E9C" w:rsidRPr="00B910B8" w:rsidRDefault="00F11E9C" w:rsidP="00B971EE">
            <w:pPr>
              <w:pStyle w:val="TAL"/>
            </w:pPr>
            <w:proofErr w:type="gramStart"/>
            <w:r>
              <w:rPr>
                <w:lang w:eastAsia="zh-CN"/>
              </w:rPr>
              <w:t>map(</w:t>
            </w:r>
            <w:proofErr w:type="gramEnd"/>
            <w:r>
              <w:rPr>
                <w:lang w:eastAsia="zh-CN"/>
              </w:rPr>
              <w:t>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proofErr w:type="gramStart"/>
            <w:r w:rsidRPr="00B910B8">
              <w:t>1</w:t>
            </w:r>
            <w:r w:rsidR="00DE37F0">
              <w:t>..N</w:t>
            </w:r>
            <w:proofErr w:type="gramEnd"/>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proofErr w:type="gramStart"/>
            <w:r>
              <w:rPr>
                <w:lang w:eastAsia="zh-CN"/>
              </w:rPr>
              <w:t>map(</w:t>
            </w:r>
            <w:proofErr w:type="gramEnd"/>
            <w:r>
              <w:rPr>
                <w:lang w:eastAsia="zh-CN"/>
              </w:rPr>
              <w:t>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39" w:name="_Toc170275771"/>
      <w:r w:rsidRPr="00B910B8">
        <w:t>6.</w:t>
      </w:r>
      <w:r>
        <w:t>2</w:t>
      </w:r>
      <w:r w:rsidRPr="00B910B8">
        <w:t>.</w:t>
      </w:r>
      <w:r>
        <w:t>6</w:t>
      </w:r>
      <w:r w:rsidRPr="00B910B8">
        <w:t>.2.5</w:t>
      </w:r>
      <w:r w:rsidRPr="00B910B8">
        <w:tab/>
        <w:t xml:space="preserve">Type: </w:t>
      </w:r>
      <w:r>
        <w:rPr>
          <w:lang w:eastAsia="zh-CN"/>
        </w:rPr>
        <w:t>ArMediaSpecification</w:t>
      </w:r>
      <w:bookmarkEnd w:id="23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0" w:name="_Toc170275772"/>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0"/>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1" w:name="_Toc170275773"/>
      <w:r>
        <w:t>6.2.6.2.</w:t>
      </w:r>
      <w:r>
        <w:rPr>
          <w:rFonts w:eastAsiaTheme="minorEastAsia" w:hint="eastAsia"/>
          <w:lang w:eastAsia="zh-CN"/>
        </w:rPr>
        <w:t>7</w:t>
      </w:r>
      <w:r>
        <w:tab/>
        <w:t xml:space="preserve">Type: </w:t>
      </w:r>
      <w:r w:rsidRPr="001C0BE0">
        <w:t>AudioVideoReNegotiationInd</w:t>
      </w:r>
      <w:bookmarkEnd w:id="241"/>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2" w:name="OLE_LINK4"/>
            <w:r>
              <w:rPr>
                <w:rFonts w:hint="eastAsia"/>
                <w:lang w:eastAsia="zh-CN"/>
              </w:rPr>
              <w:t>reNegotiation</w:t>
            </w:r>
            <w:bookmarkEnd w:id="242"/>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3" w:name="_Toc170275774"/>
      <w:r>
        <w:rPr>
          <w:lang w:val="en-US"/>
        </w:rPr>
        <w:t>6.2.6.3</w:t>
      </w:r>
      <w:r>
        <w:rPr>
          <w:lang w:val="en-US"/>
        </w:rPr>
        <w:tab/>
        <w:t>Simple data types and enumerations</w:t>
      </w:r>
      <w:bookmarkEnd w:id="243"/>
    </w:p>
    <w:p w14:paraId="2EAAD213" w14:textId="20979F5B" w:rsidR="00F11E9C" w:rsidRDefault="00F11E9C" w:rsidP="00F11E9C">
      <w:pPr>
        <w:pStyle w:val="51"/>
      </w:pPr>
      <w:bookmarkStart w:id="244" w:name="_Toc170275775"/>
      <w:r>
        <w:t>6.2.6.3.1</w:t>
      </w:r>
      <w:r>
        <w:tab/>
        <w:t>Introduction</w:t>
      </w:r>
      <w:bookmarkEnd w:id="244"/>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5" w:name="_Toc170275776"/>
      <w:r>
        <w:t>6.2.6.3.2</w:t>
      </w:r>
      <w:r>
        <w:tab/>
        <w:t>Simple data types</w:t>
      </w:r>
      <w:bookmarkEnd w:id="245"/>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6" w:name="_Toc170275777"/>
      <w:r>
        <w:t>6.2.6.3.3</w:t>
      </w:r>
      <w:r>
        <w:tab/>
        <w:t>Enumeration: M</w:t>
      </w:r>
      <w:r w:rsidRPr="00B910B8">
        <w:t>ediaI</w:t>
      </w:r>
      <w:r>
        <w:t>nstruction</w:t>
      </w:r>
      <w:bookmarkEnd w:id="246"/>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7" w:name="_Toc17027577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7"/>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8" w:name="_Toc1702757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8"/>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49" w:name="_Toc170275780"/>
      <w:r>
        <w:t>6.2.6.5</w:t>
      </w:r>
      <w:r>
        <w:tab/>
        <w:t>Binary data</w:t>
      </w:r>
      <w:bookmarkEnd w:id="249"/>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0" w:name="_Toc170275781"/>
      <w:r>
        <w:t>6.2.7</w:t>
      </w:r>
      <w:r>
        <w:tab/>
        <w:t>Error Handling</w:t>
      </w:r>
      <w:bookmarkEnd w:id="250"/>
    </w:p>
    <w:p w14:paraId="6F34A39C" w14:textId="4721E539" w:rsidR="00F11E9C" w:rsidRDefault="00F11E9C" w:rsidP="00F11E9C">
      <w:pPr>
        <w:pStyle w:val="41"/>
      </w:pPr>
      <w:bookmarkStart w:id="251" w:name="_Toc170275782"/>
      <w:r>
        <w:t>6.2.7.1</w:t>
      </w:r>
      <w:r>
        <w:tab/>
        <w:t>General</w:t>
      </w:r>
      <w:bookmarkEnd w:id="251"/>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2" w:name="_Toc170275783"/>
      <w:r>
        <w:t>6.2.7.2</w:t>
      </w:r>
      <w:r>
        <w:tab/>
        <w:t>Protocol Errors</w:t>
      </w:r>
      <w:bookmarkEnd w:id="252"/>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3" w:name="_Toc170275784"/>
      <w:r>
        <w:t>6.2.7.3</w:t>
      </w:r>
      <w:r>
        <w:tab/>
        <w:t>Application Errors</w:t>
      </w:r>
      <w:bookmarkEnd w:id="253"/>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4" w:name="_Toc170275785"/>
      <w:r>
        <w:t>6.2.8</w:t>
      </w:r>
      <w:r>
        <w:rPr>
          <w:lang w:eastAsia="zh-CN"/>
        </w:rPr>
        <w:tab/>
        <w:t>Feature negotiation</w:t>
      </w:r>
      <w:bookmarkEnd w:id="254"/>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5" w:name="_Toc170275786"/>
      <w:r>
        <w:t>6.2.9</w:t>
      </w:r>
      <w:r>
        <w:tab/>
        <w:t>Security</w:t>
      </w:r>
      <w:bookmarkEnd w:id="25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6" w:name="_Toc170275787"/>
      <w:r w:rsidRPr="005562D7">
        <w:t>6.</w:t>
      </w:r>
      <w:r>
        <w:t>2</w:t>
      </w:r>
      <w:r w:rsidRPr="005562D7">
        <w:t>.</w:t>
      </w:r>
      <w:r w:rsidR="00D76AEF">
        <w:t>10</w:t>
      </w:r>
      <w:r w:rsidRPr="005562D7">
        <w:tab/>
        <w:t>HTTP redirection</w:t>
      </w:r>
      <w:bookmarkEnd w:id="25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 xml:space="preserve">If an IMS AS redirects a service request to a different IMS AS using </w:t>
      </w:r>
      <w:proofErr w:type="gramStart"/>
      <w:r>
        <w:rPr>
          <w:lang w:val="en-US"/>
        </w:rPr>
        <w:t>an</w:t>
      </w:r>
      <w:proofErr w:type="gramEnd"/>
      <w:r>
        <w:rPr>
          <w:lang w:val="en-US"/>
        </w:rPr>
        <w:t xml:space="preserve">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7" w:name="_Toc35971450"/>
      <w:bookmarkStart w:id="258" w:name="_Toc510696650"/>
      <w:bookmarkStart w:id="259" w:name="_Toc170275788"/>
      <w:r>
        <w:t>Annex A (normative):</w:t>
      </w:r>
      <w:r>
        <w:br/>
        <w:t>OpenAPI specification</w:t>
      </w:r>
      <w:bookmarkEnd w:id="257"/>
      <w:bookmarkEnd w:id="258"/>
      <w:bookmarkEnd w:id="259"/>
    </w:p>
    <w:p w14:paraId="1656CB21" w14:textId="77777777" w:rsidR="007B3457" w:rsidRDefault="00000000" w:rsidP="003A4F10">
      <w:pPr>
        <w:pStyle w:val="1"/>
      </w:pPr>
      <w:bookmarkStart w:id="260" w:name="_Toc510696651"/>
      <w:bookmarkStart w:id="261" w:name="_Toc35971451"/>
      <w:bookmarkStart w:id="262" w:name="_Toc170275789"/>
      <w:bookmarkStart w:id="263" w:name="_Toc510696653"/>
      <w:r>
        <w:t>A.1</w:t>
      </w:r>
      <w:r>
        <w:tab/>
        <w:t>General</w:t>
      </w:r>
      <w:bookmarkEnd w:id="260"/>
      <w:bookmarkEnd w:id="261"/>
      <w:bookmarkEnd w:id="262"/>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64" w:name="_Toc170275790"/>
      <w:r>
        <w:t>A.2</w:t>
      </w:r>
      <w:r>
        <w:tab/>
      </w:r>
      <w:r w:rsidR="0083253C" w:rsidRPr="0017262F">
        <w:t>Nimsas_SessionEventControl</w:t>
      </w:r>
      <w:r>
        <w:t xml:space="preserve"> API</w:t>
      </w:r>
      <w:bookmarkEnd w:id="264"/>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54450210" w:rsidR="0083253C" w:rsidRPr="004B4678" w:rsidRDefault="0083253C" w:rsidP="0083253C">
      <w:pPr>
        <w:pStyle w:val="PL"/>
        <w:rPr>
          <w:rFonts w:eastAsiaTheme="minorEastAsia"/>
          <w:lang w:eastAsia="zh-CN"/>
        </w:rPr>
      </w:pPr>
      <w:r w:rsidRPr="007C27B2">
        <w:t xml:space="preserve">  version: </w:t>
      </w:r>
      <w:r w:rsidR="00A7416D" w:rsidRPr="00A7416D">
        <w:t>1.0.0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66D0530" w:rsidR="0083253C" w:rsidRDefault="0083253C" w:rsidP="0083253C">
      <w:pPr>
        <w:pStyle w:val="PL"/>
      </w:pPr>
      <w:r w:rsidRPr="007C27B2">
        <w:t xml:space="preserve">    3GPP TS 29.175 V</w:t>
      </w:r>
      <w:r w:rsidR="00EA4AD2">
        <w:t>18</w:t>
      </w:r>
      <w:r w:rsidRPr="007C27B2">
        <w:t>.</w:t>
      </w:r>
      <w:r w:rsidR="00BB3CFF">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w:t>
      </w:r>
      <w:proofErr w:type="gramStart"/>
      <w:r w:rsidRPr="007C27B2">
        <w:t>session</w:t>
      </w:r>
      <w:proofErr w:type="gramEnd"/>
      <w:r w:rsidRPr="007C27B2">
        <w:t>-event-subscriptions: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w:t>
      </w:r>
      <w:proofErr w:type="gramStart"/>
      <w:r w:rsidRPr="007C27B2">
        <w:t>pseudo operation</w:t>
      </w:r>
      <w:proofErr w:type="gramEnd"/>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5" w:name="_Toc35971453"/>
      <w:bookmarkStart w:id="266" w:name="_Toc170275791"/>
      <w:r>
        <w:t>A.3</w:t>
      </w:r>
      <w:r>
        <w:tab/>
      </w:r>
      <w:r w:rsidR="00930C61" w:rsidRPr="002C6BFF">
        <w:t>Nimsas_MediaControl</w:t>
      </w:r>
      <w:r>
        <w:t xml:space="preserve"> API</w:t>
      </w:r>
      <w:bookmarkEnd w:id="263"/>
      <w:bookmarkEnd w:id="265"/>
      <w:bookmarkEnd w:id="266"/>
    </w:p>
    <w:p w14:paraId="3AAE8FAE" w14:textId="0D3692A7" w:rsidR="00930C61" w:rsidRDefault="00930C61" w:rsidP="00930C61">
      <w:pPr>
        <w:pStyle w:val="PL"/>
      </w:pPr>
      <w:bookmarkStart w:id="267"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3529E2C" w:rsidR="00930C61" w:rsidRDefault="00930C61" w:rsidP="00930C61">
      <w:pPr>
        <w:pStyle w:val="PL"/>
      </w:pPr>
      <w:r>
        <w:t xml:space="preserve">  version: </w:t>
      </w:r>
      <w:r w:rsidR="00A7416D" w:rsidRPr="00A7416D">
        <w:t>1.0.0</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38AED66" w:rsidR="00930C61" w:rsidRDefault="00930C61" w:rsidP="00930C61">
      <w:pPr>
        <w:pStyle w:val="PL"/>
      </w:pPr>
      <w:r>
        <w:t xml:space="preserve">    3GPP TS 29.175 V</w:t>
      </w:r>
      <w:r w:rsidR="00EA4AD2">
        <w:t>18</w:t>
      </w:r>
      <w:r>
        <w:t>.</w:t>
      </w:r>
      <w:r w:rsidR="00BB3CFF">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w:t>
      </w:r>
      <w:proofErr w:type="gramStart"/>
      <w:r>
        <w:t>call</w:t>
      </w:r>
      <w:proofErr w:type="gramEnd"/>
      <w:r>
        <w:t>-sessions/{sessionId}/media-instruction: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w:t>
      </w:r>
      <w:proofErr w:type="gramStart"/>
      <w:r>
        <w:t>in:</w:t>
      </w:r>
      <w:proofErr w:type="gramEnd"/>
      <w:r>
        <w:t xml:space="preserve">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0690776E" w14:textId="77777777" w:rsidR="002F7F20" w:rsidRDefault="002F7F20" w:rsidP="002F7F20">
      <w:pPr>
        <w:pStyle w:val="PL"/>
      </w:pPr>
      <w:r>
        <w:t xml:space="preserve">          $ref: 'TS29571_CommonData.yaml#/components/schemas/AppBindingInfo'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67"/>
    <w:p w14:paraId="3F32B26B" w14:textId="77777777" w:rsidR="00930C61" w:rsidRPr="00456520" w:rsidRDefault="00930C61">
      <w:pPr>
        <w:pStyle w:val="Guidance"/>
        <w:rPr>
          <w:i w:val="0"/>
          <w:iCs/>
        </w:rPr>
      </w:pPr>
    </w:p>
    <w:p w14:paraId="1BC56306" w14:textId="0D948582" w:rsidR="007B3457" w:rsidRDefault="00000000">
      <w:pPr>
        <w:pStyle w:val="8"/>
      </w:pPr>
      <w:bookmarkStart w:id="268" w:name="historyclause"/>
      <w:r>
        <w:br w:type="page"/>
      </w:r>
      <w:bookmarkStart w:id="269" w:name="_Toc2086459"/>
      <w:bookmarkStart w:id="270" w:name="_Toc170275792"/>
      <w:bookmarkEnd w:id="268"/>
      <w:r>
        <w:t>Annex B (informative):</w:t>
      </w:r>
      <w:r>
        <w:br/>
        <w:t>Change history</w:t>
      </w:r>
      <w:bookmarkEnd w:id="269"/>
      <w:bookmarkEnd w:id="27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w:t>
            </w:r>
            <w:proofErr w:type="gramStart"/>
            <w:r w:rsidRPr="00E72992">
              <w:rPr>
                <w:sz w:val="16"/>
                <w:szCs w:val="16"/>
              </w:rPr>
              <w:t>233250,C</w:t>
            </w:r>
            <w:proofErr w:type="gramEnd"/>
            <w:r w:rsidRPr="00E72992">
              <w:rPr>
                <w:sz w:val="16"/>
                <w:szCs w:val="16"/>
              </w:rPr>
              <w:t>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7BD13" w14:textId="77777777" w:rsidR="00565B86" w:rsidRDefault="00565B86">
      <w:pPr>
        <w:spacing w:after="0"/>
      </w:pPr>
      <w:r>
        <w:separator/>
      </w:r>
    </w:p>
  </w:endnote>
  <w:endnote w:type="continuationSeparator" w:id="0">
    <w:p w14:paraId="76978D6C" w14:textId="77777777" w:rsidR="00565B86" w:rsidRDefault="00565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0E76B" w14:textId="77777777" w:rsidR="00565B86" w:rsidRDefault="00565B86">
      <w:pPr>
        <w:spacing w:after="0"/>
      </w:pPr>
      <w:r>
        <w:separator/>
      </w:r>
    </w:p>
  </w:footnote>
  <w:footnote w:type="continuationSeparator" w:id="0">
    <w:p w14:paraId="7700FA9E" w14:textId="77777777" w:rsidR="00565B86" w:rsidRDefault="00565B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48993758"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E09">
      <w:rPr>
        <w:rFonts w:ascii="Arial" w:hAnsi="Arial" w:cs="Arial"/>
        <w:b/>
        <w:noProof/>
        <w:sz w:val="18"/>
        <w:szCs w:val="18"/>
      </w:rPr>
      <w:t>3GPP TS 29.175 V18.2.0 (2024-09)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7880EBF"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E09">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58D0"/>
    <w:rsid w:val="00077CF5"/>
    <w:rsid w:val="00080361"/>
    <w:rsid w:val="00080512"/>
    <w:rsid w:val="000838DC"/>
    <w:rsid w:val="0008580C"/>
    <w:rsid w:val="000932A4"/>
    <w:rsid w:val="000A221C"/>
    <w:rsid w:val="000A2AD1"/>
    <w:rsid w:val="000B700C"/>
    <w:rsid w:val="000C0377"/>
    <w:rsid w:val="000C47C3"/>
    <w:rsid w:val="000D58AB"/>
    <w:rsid w:val="000E006B"/>
    <w:rsid w:val="000E2443"/>
    <w:rsid w:val="000E72AA"/>
    <w:rsid w:val="000F4873"/>
    <w:rsid w:val="00102B0E"/>
    <w:rsid w:val="00106A51"/>
    <w:rsid w:val="00117C7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C0F1E"/>
    <w:rsid w:val="003C3971"/>
    <w:rsid w:val="003C4E25"/>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05F6"/>
    <w:rsid w:val="00465515"/>
    <w:rsid w:val="0046662F"/>
    <w:rsid w:val="00472A82"/>
    <w:rsid w:val="00477CE1"/>
    <w:rsid w:val="00485844"/>
    <w:rsid w:val="0049187D"/>
    <w:rsid w:val="004A2252"/>
    <w:rsid w:val="004A6999"/>
    <w:rsid w:val="004B25DC"/>
    <w:rsid w:val="004B4678"/>
    <w:rsid w:val="004B655E"/>
    <w:rsid w:val="004B6B68"/>
    <w:rsid w:val="004D08B1"/>
    <w:rsid w:val="004D3578"/>
    <w:rsid w:val="004D4F2B"/>
    <w:rsid w:val="004E213A"/>
    <w:rsid w:val="004E5547"/>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2AEA"/>
    <w:rsid w:val="0060512E"/>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7970"/>
    <w:rsid w:val="00996788"/>
    <w:rsid w:val="00996B6F"/>
    <w:rsid w:val="009A07E2"/>
    <w:rsid w:val="009B6AE0"/>
    <w:rsid w:val="009B6B4D"/>
    <w:rsid w:val="009C3F13"/>
    <w:rsid w:val="009C3F4E"/>
    <w:rsid w:val="009E27A9"/>
    <w:rsid w:val="009E4880"/>
    <w:rsid w:val="009F37B7"/>
    <w:rsid w:val="00A10D80"/>
    <w:rsid w:val="00A10F02"/>
    <w:rsid w:val="00A10F26"/>
    <w:rsid w:val="00A15D39"/>
    <w:rsid w:val="00A164B4"/>
    <w:rsid w:val="00A2387A"/>
    <w:rsid w:val="00A26956"/>
    <w:rsid w:val="00A27486"/>
    <w:rsid w:val="00A33E3C"/>
    <w:rsid w:val="00A45D50"/>
    <w:rsid w:val="00A53724"/>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D8D"/>
    <w:rsid w:val="00AE4D1E"/>
    <w:rsid w:val="00AE65E2"/>
    <w:rsid w:val="00B046C2"/>
    <w:rsid w:val="00B06319"/>
    <w:rsid w:val="00B064FF"/>
    <w:rsid w:val="00B07EF2"/>
    <w:rsid w:val="00B15449"/>
    <w:rsid w:val="00B15B42"/>
    <w:rsid w:val="00B4047B"/>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4CF6"/>
    <w:rsid w:val="00C652D0"/>
    <w:rsid w:val="00C67585"/>
    <w:rsid w:val="00C72833"/>
    <w:rsid w:val="00C80F1D"/>
    <w:rsid w:val="00C83C54"/>
    <w:rsid w:val="00C84143"/>
    <w:rsid w:val="00C87041"/>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3CB3"/>
    <w:rsid w:val="00ED7A4D"/>
    <w:rsid w:val="00EE0755"/>
    <w:rsid w:val="00EE7D5D"/>
    <w:rsid w:val="00EF26F0"/>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5</Pages>
  <Words>13166</Words>
  <Characters>75048</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C4-243453</cp:lastModifiedBy>
  <cp:revision>173</cp:revision>
  <cp:lastPrinted>2019-02-25T14:05:00Z</cp:lastPrinted>
  <dcterms:created xsi:type="dcterms:W3CDTF">2023-11-27T11:13:00Z</dcterms:created>
  <dcterms:modified xsi:type="dcterms:W3CDTF">2024-08-27T10:59:00Z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