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A5A8029"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92458A">
              <w:rPr>
                <w:lang w:eastAsia="zh-CN"/>
              </w:rPr>
              <w:t>1</w:t>
            </w:r>
            <w:r>
              <w:t xml:space="preserve">.0 </w:t>
            </w:r>
            <w:r>
              <w:rPr>
                <w:sz w:val="32"/>
              </w:rPr>
              <w:t>(</w:t>
            </w:r>
            <w:r w:rsidR="00D71F1F">
              <w:rPr>
                <w:sz w:val="32"/>
              </w:rPr>
              <w:t>202</w:t>
            </w:r>
            <w:r w:rsidR="00405D9E">
              <w:rPr>
                <w:sz w:val="32"/>
              </w:rPr>
              <w:t>4</w:t>
            </w:r>
            <w:r>
              <w:rPr>
                <w:sz w:val="32"/>
              </w:rPr>
              <w:t>-</w:t>
            </w:r>
            <w:r w:rsidR="0092458A">
              <w:rPr>
                <w:sz w:val="32"/>
              </w:rPr>
              <w:t>10</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79109834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750D2ED" w14:textId="5C8D0094" w:rsidR="0092458A" w:rsidRDefault="0092458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_Toc180485614 \h </w:instrText>
      </w:r>
      <w:r>
        <w:rPr>
          <w:noProof/>
        </w:rPr>
      </w:r>
      <w:r>
        <w:rPr>
          <w:noProof/>
        </w:rPr>
        <w:fldChar w:fldCharType="separate"/>
      </w:r>
      <w:r>
        <w:rPr>
          <w:noProof/>
        </w:rPr>
        <w:t>7</w:t>
      </w:r>
      <w:r>
        <w:rPr>
          <w:noProof/>
        </w:rPr>
        <w:fldChar w:fldCharType="end"/>
      </w:r>
    </w:p>
    <w:p w14:paraId="52B8A8C3" w14:textId="13CB952B" w:rsidR="0092458A" w:rsidRDefault="0092458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_Toc180485615 \h </w:instrText>
      </w:r>
      <w:r>
        <w:rPr>
          <w:noProof/>
        </w:rPr>
      </w:r>
      <w:r>
        <w:rPr>
          <w:noProof/>
        </w:rPr>
        <w:fldChar w:fldCharType="separate"/>
      </w:r>
      <w:r>
        <w:rPr>
          <w:noProof/>
        </w:rPr>
        <w:t>8</w:t>
      </w:r>
      <w:r>
        <w:rPr>
          <w:noProof/>
        </w:rPr>
        <w:fldChar w:fldCharType="end"/>
      </w:r>
    </w:p>
    <w:p w14:paraId="112F1271" w14:textId="63FE4352" w:rsidR="0092458A" w:rsidRDefault="0092458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_Toc180485616 \h </w:instrText>
      </w:r>
      <w:r>
        <w:rPr>
          <w:noProof/>
        </w:rPr>
      </w:r>
      <w:r>
        <w:rPr>
          <w:noProof/>
        </w:rPr>
        <w:fldChar w:fldCharType="separate"/>
      </w:r>
      <w:r>
        <w:rPr>
          <w:noProof/>
        </w:rPr>
        <w:t>9</w:t>
      </w:r>
      <w:r>
        <w:rPr>
          <w:noProof/>
        </w:rPr>
        <w:fldChar w:fldCharType="end"/>
      </w:r>
    </w:p>
    <w:p w14:paraId="55E3251C" w14:textId="2961E44E" w:rsidR="0092458A" w:rsidRDefault="0092458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_Toc180485617 \h </w:instrText>
      </w:r>
      <w:r>
        <w:rPr>
          <w:noProof/>
        </w:rPr>
      </w:r>
      <w:r>
        <w:rPr>
          <w:noProof/>
        </w:rPr>
        <w:fldChar w:fldCharType="separate"/>
      </w:r>
      <w:r>
        <w:rPr>
          <w:noProof/>
        </w:rPr>
        <w:t>9</w:t>
      </w:r>
      <w:r>
        <w:rPr>
          <w:noProof/>
        </w:rPr>
        <w:fldChar w:fldCharType="end"/>
      </w:r>
    </w:p>
    <w:p w14:paraId="06137586" w14:textId="50A7CC3A" w:rsidR="0092458A" w:rsidRDefault="0092458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_Toc180485618 \h </w:instrText>
      </w:r>
      <w:r>
        <w:rPr>
          <w:noProof/>
        </w:rPr>
      </w:r>
      <w:r>
        <w:rPr>
          <w:noProof/>
        </w:rPr>
        <w:fldChar w:fldCharType="separate"/>
      </w:r>
      <w:r>
        <w:rPr>
          <w:noProof/>
        </w:rPr>
        <w:t>10</w:t>
      </w:r>
      <w:r>
        <w:rPr>
          <w:noProof/>
        </w:rPr>
        <w:fldChar w:fldCharType="end"/>
      </w:r>
    </w:p>
    <w:p w14:paraId="33903AB2" w14:textId="5D95ACCF" w:rsidR="0092458A" w:rsidRDefault="0092458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_Toc180485619 \h </w:instrText>
      </w:r>
      <w:r>
        <w:rPr>
          <w:noProof/>
        </w:rPr>
      </w:r>
      <w:r>
        <w:rPr>
          <w:noProof/>
        </w:rPr>
        <w:fldChar w:fldCharType="separate"/>
      </w:r>
      <w:r>
        <w:rPr>
          <w:noProof/>
        </w:rPr>
        <w:t>10</w:t>
      </w:r>
      <w:r>
        <w:rPr>
          <w:noProof/>
        </w:rPr>
        <w:fldChar w:fldCharType="end"/>
      </w:r>
    </w:p>
    <w:p w14:paraId="3F288E2A" w14:textId="54B022B0" w:rsidR="0092458A" w:rsidRDefault="0092458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_Toc180485620 \h </w:instrText>
      </w:r>
      <w:r>
        <w:rPr>
          <w:noProof/>
        </w:rPr>
      </w:r>
      <w:r>
        <w:rPr>
          <w:noProof/>
        </w:rPr>
        <w:fldChar w:fldCharType="separate"/>
      </w:r>
      <w:r>
        <w:rPr>
          <w:noProof/>
        </w:rPr>
        <w:t>10</w:t>
      </w:r>
      <w:r>
        <w:rPr>
          <w:noProof/>
        </w:rPr>
        <w:fldChar w:fldCharType="end"/>
      </w:r>
    </w:p>
    <w:p w14:paraId="11E2B063" w14:textId="3E686ED6" w:rsidR="0092458A" w:rsidRDefault="0092458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_Toc180485621 \h </w:instrText>
      </w:r>
      <w:r>
        <w:rPr>
          <w:noProof/>
        </w:rPr>
      </w:r>
      <w:r>
        <w:rPr>
          <w:noProof/>
        </w:rPr>
        <w:fldChar w:fldCharType="separate"/>
      </w:r>
      <w:r>
        <w:rPr>
          <w:noProof/>
        </w:rPr>
        <w:t>10</w:t>
      </w:r>
      <w:r>
        <w:rPr>
          <w:noProof/>
        </w:rPr>
        <w:fldChar w:fldCharType="end"/>
      </w:r>
    </w:p>
    <w:p w14:paraId="4095723F" w14:textId="089B056B" w:rsidR="0092458A" w:rsidRDefault="0092458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_Toc180485622 \h </w:instrText>
      </w:r>
      <w:r>
        <w:rPr>
          <w:noProof/>
        </w:rPr>
      </w:r>
      <w:r>
        <w:rPr>
          <w:noProof/>
        </w:rPr>
        <w:fldChar w:fldCharType="separate"/>
      </w:r>
      <w:r>
        <w:rPr>
          <w:noProof/>
        </w:rPr>
        <w:t>11</w:t>
      </w:r>
      <w:r>
        <w:rPr>
          <w:noProof/>
        </w:rPr>
        <w:fldChar w:fldCharType="end"/>
      </w:r>
    </w:p>
    <w:p w14:paraId="404CC223" w14:textId="717F1773" w:rsidR="0092458A" w:rsidRDefault="0092458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_Toc180485623 \h </w:instrText>
      </w:r>
      <w:r>
        <w:rPr>
          <w:noProof/>
        </w:rPr>
      </w:r>
      <w:r>
        <w:rPr>
          <w:noProof/>
        </w:rPr>
        <w:fldChar w:fldCharType="separate"/>
      </w:r>
      <w:r>
        <w:rPr>
          <w:noProof/>
        </w:rPr>
        <w:t>11</w:t>
      </w:r>
      <w:r>
        <w:rPr>
          <w:noProof/>
        </w:rPr>
        <w:fldChar w:fldCharType="end"/>
      </w:r>
    </w:p>
    <w:p w14:paraId="5BC09E17" w14:textId="5E073753" w:rsidR="0092458A" w:rsidRDefault="0092458A">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_Toc180485624 \h </w:instrText>
      </w:r>
      <w:r>
        <w:rPr>
          <w:noProof/>
        </w:rPr>
      </w:r>
      <w:r>
        <w:rPr>
          <w:noProof/>
        </w:rPr>
        <w:fldChar w:fldCharType="separate"/>
      </w:r>
      <w:r>
        <w:rPr>
          <w:noProof/>
        </w:rPr>
        <w:t>12</w:t>
      </w:r>
      <w:r>
        <w:rPr>
          <w:noProof/>
        </w:rPr>
        <w:fldChar w:fldCharType="end"/>
      </w:r>
    </w:p>
    <w:p w14:paraId="077DCF58" w14:textId="32E35337" w:rsidR="0092458A" w:rsidRDefault="0092458A">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_Toc180485625 \h </w:instrText>
      </w:r>
      <w:r>
        <w:rPr>
          <w:noProof/>
        </w:rPr>
      </w:r>
      <w:r>
        <w:rPr>
          <w:noProof/>
        </w:rPr>
        <w:fldChar w:fldCharType="separate"/>
      </w:r>
      <w:r>
        <w:rPr>
          <w:noProof/>
        </w:rPr>
        <w:t>12</w:t>
      </w:r>
      <w:r>
        <w:rPr>
          <w:noProof/>
        </w:rPr>
        <w:fldChar w:fldCharType="end"/>
      </w:r>
    </w:p>
    <w:p w14:paraId="00882788" w14:textId="74446D3D" w:rsidR="0092458A" w:rsidRDefault="0092458A">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_Toc180485626 \h </w:instrText>
      </w:r>
      <w:r>
        <w:rPr>
          <w:noProof/>
        </w:rPr>
      </w:r>
      <w:r>
        <w:rPr>
          <w:noProof/>
        </w:rPr>
        <w:fldChar w:fldCharType="separate"/>
      </w:r>
      <w:r>
        <w:rPr>
          <w:noProof/>
        </w:rPr>
        <w:t>12</w:t>
      </w:r>
      <w:r>
        <w:rPr>
          <w:noProof/>
        </w:rPr>
        <w:fldChar w:fldCharType="end"/>
      </w:r>
    </w:p>
    <w:p w14:paraId="0261479B" w14:textId="3BF33824" w:rsidR="0092458A" w:rsidRDefault="0092458A">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_Toc180485627 \h </w:instrText>
      </w:r>
      <w:r>
        <w:rPr>
          <w:noProof/>
        </w:rPr>
      </w:r>
      <w:r>
        <w:rPr>
          <w:noProof/>
        </w:rPr>
        <w:fldChar w:fldCharType="separate"/>
      </w:r>
      <w:r>
        <w:rPr>
          <w:noProof/>
        </w:rPr>
        <w:t>12</w:t>
      </w:r>
      <w:r>
        <w:rPr>
          <w:noProof/>
        </w:rPr>
        <w:fldChar w:fldCharType="end"/>
      </w:r>
    </w:p>
    <w:p w14:paraId="6904A574" w14:textId="077A5E3A"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4.2.</w:t>
      </w:r>
      <w:r w:rsidRPr="00F37696">
        <w:rPr>
          <w:noProof/>
          <w:lang w:val="en-US" w:eastAsia="zh-CN"/>
        </w:rPr>
        <w:t>1.3</w:t>
      </w:r>
      <w:r>
        <w:rPr>
          <w:rFonts w:asciiTheme="minorHAnsi" w:eastAsiaTheme="minorEastAsia" w:hAnsiTheme="minorHAnsi" w:cstheme="minorBidi"/>
          <w:noProof/>
          <w:kern w:val="2"/>
          <w:sz w:val="21"/>
          <w:szCs w:val="22"/>
          <w:lang w:val="en-US" w:eastAsia="zh-CN"/>
        </w:rPr>
        <w:tab/>
      </w:r>
      <w:r w:rsidRPr="00F37696">
        <w:rPr>
          <w:noProof/>
          <w:lang w:val="en-US"/>
        </w:rPr>
        <w:t>Network Functions</w:t>
      </w:r>
      <w:r>
        <w:rPr>
          <w:noProof/>
        </w:rPr>
        <w:tab/>
      </w:r>
      <w:r>
        <w:rPr>
          <w:noProof/>
        </w:rPr>
        <w:fldChar w:fldCharType="begin"/>
      </w:r>
      <w:r>
        <w:rPr>
          <w:noProof/>
        </w:rPr>
        <w:instrText xml:space="preserve"> PAGEREF _Toc180485628 \h </w:instrText>
      </w:r>
      <w:r>
        <w:rPr>
          <w:noProof/>
        </w:rPr>
      </w:r>
      <w:r>
        <w:rPr>
          <w:noProof/>
        </w:rPr>
        <w:fldChar w:fldCharType="separate"/>
      </w:r>
      <w:r>
        <w:rPr>
          <w:noProof/>
        </w:rPr>
        <w:t>13</w:t>
      </w:r>
      <w:r>
        <w:rPr>
          <w:noProof/>
        </w:rPr>
        <w:fldChar w:fldCharType="end"/>
      </w:r>
    </w:p>
    <w:p w14:paraId="724C358E" w14:textId="2B5A4709" w:rsidR="0092458A" w:rsidRDefault="0092458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_Toc180485629 \h </w:instrText>
      </w:r>
      <w:r>
        <w:rPr>
          <w:noProof/>
        </w:rPr>
      </w:r>
      <w:r>
        <w:rPr>
          <w:noProof/>
        </w:rPr>
        <w:fldChar w:fldCharType="separate"/>
      </w:r>
      <w:r>
        <w:rPr>
          <w:noProof/>
        </w:rPr>
        <w:t>13</w:t>
      </w:r>
      <w:r>
        <w:rPr>
          <w:noProof/>
        </w:rPr>
        <w:fldChar w:fldCharType="end"/>
      </w:r>
    </w:p>
    <w:p w14:paraId="70AF7514" w14:textId="77C70062" w:rsidR="0092458A" w:rsidRDefault="0092458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_Toc180485630 \h </w:instrText>
      </w:r>
      <w:r>
        <w:rPr>
          <w:noProof/>
        </w:rPr>
      </w:r>
      <w:r>
        <w:rPr>
          <w:noProof/>
        </w:rPr>
        <w:fldChar w:fldCharType="separate"/>
      </w:r>
      <w:r>
        <w:rPr>
          <w:noProof/>
        </w:rPr>
        <w:t>13</w:t>
      </w:r>
      <w:r>
        <w:rPr>
          <w:noProof/>
        </w:rPr>
        <w:fldChar w:fldCharType="end"/>
      </w:r>
    </w:p>
    <w:p w14:paraId="162B8112" w14:textId="7FDF67F3" w:rsidR="0092458A" w:rsidRDefault="0092458A">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_Toc180485631 \h </w:instrText>
      </w:r>
      <w:r>
        <w:rPr>
          <w:noProof/>
        </w:rPr>
      </w:r>
      <w:r>
        <w:rPr>
          <w:noProof/>
        </w:rPr>
        <w:fldChar w:fldCharType="separate"/>
      </w:r>
      <w:r>
        <w:rPr>
          <w:noProof/>
        </w:rPr>
        <w:t>13</w:t>
      </w:r>
      <w:r>
        <w:rPr>
          <w:noProof/>
        </w:rPr>
        <w:fldChar w:fldCharType="end"/>
      </w:r>
    </w:p>
    <w:p w14:paraId="1E034C4F" w14:textId="353DE3C7" w:rsidR="0092458A" w:rsidRDefault="0092458A">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_Toc180485632 \h </w:instrText>
      </w:r>
      <w:r>
        <w:rPr>
          <w:noProof/>
        </w:rPr>
      </w:r>
      <w:r>
        <w:rPr>
          <w:noProof/>
        </w:rPr>
        <w:fldChar w:fldCharType="separate"/>
      </w:r>
      <w:r>
        <w:rPr>
          <w:noProof/>
        </w:rPr>
        <w:t>13</w:t>
      </w:r>
      <w:r>
        <w:rPr>
          <w:noProof/>
        </w:rPr>
        <w:fldChar w:fldCharType="end"/>
      </w:r>
    </w:p>
    <w:p w14:paraId="7F933216" w14:textId="7E35229E" w:rsidR="0092458A" w:rsidRDefault="0092458A">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_Toc180485633 \h </w:instrText>
      </w:r>
      <w:r>
        <w:rPr>
          <w:noProof/>
        </w:rPr>
      </w:r>
      <w:r>
        <w:rPr>
          <w:noProof/>
        </w:rPr>
        <w:fldChar w:fldCharType="separate"/>
      </w:r>
      <w:r>
        <w:rPr>
          <w:noProof/>
        </w:rPr>
        <w:t>14</w:t>
      </w:r>
      <w:r>
        <w:rPr>
          <w:noProof/>
        </w:rPr>
        <w:fldChar w:fldCharType="end"/>
      </w:r>
    </w:p>
    <w:p w14:paraId="4CF56975" w14:textId="19BDE99D" w:rsidR="0092458A" w:rsidRDefault="0092458A">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_Toc180485634 \h </w:instrText>
      </w:r>
      <w:r>
        <w:rPr>
          <w:noProof/>
        </w:rPr>
      </w:r>
      <w:r>
        <w:rPr>
          <w:noProof/>
        </w:rPr>
        <w:fldChar w:fldCharType="separate"/>
      </w:r>
      <w:r>
        <w:rPr>
          <w:noProof/>
        </w:rPr>
        <w:t>14</w:t>
      </w:r>
      <w:r>
        <w:rPr>
          <w:noProof/>
        </w:rPr>
        <w:fldChar w:fldCharType="end"/>
      </w:r>
    </w:p>
    <w:p w14:paraId="7DDB83E5" w14:textId="5B8DAF1B" w:rsidR="0092458A" w:rsidRDefault="0092458A">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_Toc180485635 \h </w:instrText>
      </w:r>
      <w:r>
        <w:rPr>
          <w:noProof/>
        </w:rPr>
      </w:r>
      <w:r>
        <w:rPr>
          <w:noProof/>
        </w:rPr>
        <w:fldChar w:fldCharType="separate"/>
      </w:r>
      <w:r>
        <w:rPr>
          <w:noProof/>
        </w:rPr>
        <w:t>14</w:t>
      </w:r>
      <w:r>
        <w:rPr>
          <w:noProof/>
        </w:rPr>
        <w:fldChar w:fldCharType="end"/>
      </w:r>
    </w:p>
    <w:p w14:paraId="695FD296" w14:textId="485A5B09" w:rsidR="0092458A" w:rsidRDefault="0092458A">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_Toc180485636 \h </w:instrText>
      </w:r>
      <w:r>
        <w:rPr>
          <w:noProof/>
        </w:rPr>
      </w:r>
      <w:r>
        <w:rPr>
          <w:noProof/>
        </w:rPr>
        <w:fldChar w:fldCharType="separate"/>
      </w:r>
      <w:r>
        <w:rPr>
          <w:noProof/>
        </w:rPr>
        <w:t>15</w:t>
      </w:r>
      <w:r>
        <w:rPr>
          <w:noProof/>
        </w:rPr>
        <w:fldChar w:fldCharType="end"/>
      </w:r>
    </w:p>
    <w:p w14:paraId="1C1EC200" w14:textId="02123CBF" w:rsidR="0092458A" w:rsidRDefault="0092458A">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_Toc180485637 \h </w:instrText>
      </w:r>
      <w:r>
        <w:rPr>
          <w:noProof/>
        </w:rPr>
      </w:r>
      <w:r>
        <w:rPr>
          <w:noProof/>
        </w:rPr>
        <w:fldChar w:fldCharType="separate"/>
      </w:r>
      <w:r>
        <w:rPr>
          <w:noProof/>
        </w:rPr>
        <w:t>15</w:t>
      </w:r>
      <w:r>
        <w:rPr>
          <w:noProof/>
        </w:rPr>
        <w:fldChar w:fldCharType="end"/>
      </w:r>
    </w:p>
    <w:p w14:paraId="630536FD" w14:textId="699B509A" w:rsidR="0092458A" w:rsidRDefault="0092458A">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_Toc180485638 \h </w:instrText>
      </w:r>
      <w:r>
        <w:rPr>
          <w:noProof/>
        </w:rPr>
      </w:r>
      <w:r>
        <w:rPr>
          <w:noProof/>
        </w:rPr>
        <w:fldChar w:fldCharType="separate"/>
      </w:r>
      <w:r>
        <w:rPr>
          <w:noProof/>
        </w:rPr>
        <w:t>15</w:t>
      </w:r>
      <w:r>
        <w:rPr>
          <w:noProof/>
        </w:rPr>
        <w:fldChar w:fldCharType="end"/>
      </w:r>
    </w:p>
    <w:p w14:paraId="5A1B8291" w14:textId="553767C5" w:rsidR="0092458A" w:rsidRDefault="0092458A">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_Toc180485639 \h </w:instrText>
      </w:r>
      <w:r>
        <w:rPr>
          <w:noProof/>
        </w:rPr>
      </w:r>
      <w:r>
        <w:rPr>
          <w:noProof/>
        </w:rPr>
        <w:fldChar w:fldCharType="separate"/>
      </w:r>
      <w:r>
        <w:rPr>
          <w:noProof/>
        </w:rPr>
        <w:t>16</w:t>
      </w:r>
      <w:r>
        <w:rPr>
          <w:noProof/>
        </w:rPr>
        <w:fldChar w:fldCharType="end"/>
      </w:r>
    </w:p>
    <w:p w14:paraId="6C6CDBC6" w14:textId="7A5E02CD" w:rsidR="0092458A" w:rsidRDefault="0092458A">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_Toc180485640 \h </w:instrText>
      </w:r>
      <w:r>
        <w:rPr>
          <w:noProof/>
        </w:rPr>
      </w:r>
      <w:r>
        <w:rPr>
          <w:noProof/>
        </w:rPr>
        <w:fldChar w:fldCharType="separate"/>
      </w:r>
      <w:r>
        <w:rPr>
          <w:noProof/>
        </w:rPr>
        <w:t>16</w:t>
      </w:r>
      <w:r>
        <w:rPr>
          <w:noProof/>
        </w:rPr>
        <w:fldChar w:fldCharType="end"/>
      </w:r>
    </w:p>
    <w:p w14:paraId="273838BC" w14:textId="76AE21A2" w:rsidR="0092458A" w:rsidRDefault="0092458A">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_Toc180485641 \h </w:instrText>
      </w:r>
      <w:r>
        <w:rPr>
          <w:noProof/>
        </w:rPr>
      </w:r>
      <w:r>
        <w:rPr>
          <w:noProof/>
        </w:rPr>
        <w:fldChar w:fldCharType="separate"/>
      </w:r>
      <w:r>
        <w:rPr>
          <w:noProof/>
        </w:rPr>
        <w:t>17</w:t>
      </w:r>
      <w:r>
        <w:rPr>
          <w:noProof/>
        </w:rPr>
        <w:fldChar w:fldCharType="end"/>
      </w:r>
    </w:p>
    <w:p w14:paraId="32E55D3D" w14:textId="5049AACB" w:rsidR="0092458A" w:rsidRDefault="0092458A">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_Toc180485642 \h </w:instrText>
      </w:r>
      <w:r>
        <w:rPr>
          <w:noProof/>
        </w:rPr>
      </w:r>
      <w:r>
        <w:rPr>
          <w:noProof/>
        </w:rPr>
        <w:fldChar w:fldCharType="separate"/>
      </w:r>
      <w:r>
        <w:rPr>
          <w:noProof/>
        </w:rPr>
        <w:t>17</w:t>
      </w:r>
      <w:r>
        <w:rPr>
          <w:noProof/>
        </w:rPr>
        <w:fldChar w:fldCharType="end"/>
      </w:r>
    </w:p>
    <w:p w14:paraId="2436B7F1" w14:textId="57B24FEE" w:rsidR="0092458A" w:rsidRDefault="0092458A">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_Toc180485643 \h </w:instrText>
      </w:r>
      <w:r>
        <w:rPr>
          <w:noProof/>
        </w:rPr>
      </w:r>
      <w:r>
        <w:rPr>
          <w:noProof/>
        </w:rPr>
        <w:fldChar w:fldCharType="separate"/>
      </w:r>
      <w:r>
        <w:rPr>
          <w:noProof/>
        </w:rPr>
        <w:t>17</w:t>
      </w:r>
      <w:r>
        <w:rPr>
          <w:noProof/>
        </w:rPr>
        <w:fldChar w:fldCharType="end"/>
      </w:r>
    </w:p>
    <w:p w14:paraId="623B56AA" w14:textId="4E6005C4" w:rsidR="0092458A" w:rsidRDefault="0092458A">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lastRenderedPageBreak/>
        <w:instrText xml:space="preserve"> PAGEREF _Toc180485644 \h </w:instrText>
      </w:r>
      <w:r>
        <w:rPr>
          <w:noProof/>
        </w:rPr>
      </w:r>
      <w:r>
        <w:rPr>
          <w:noProof/>
        </w:rPr>
        <w:fldChar w:fldCharType="separate"/>
      </w:r>
      <w:r>
        <w:rPr>
          <w:noProof/>
        </w:rPr>
        <w:t>17</w:t>
      </w:r>
      <w:r>
        <w:rPr>
          <w:noProof/>
        </w:rPr>
        <w:fldChar w:fldCharType="end"/>
      </w:r>
    </w:p>
    <w:p w14:paraId="1978A7DA" w14:textId="60A8EF16" w:rsidR="0092458A" w:rsidRDefault="0092458A">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_Toc180485645 \h </w:instrText>
      </w:r>
      <w:r>
        <w:rPr>
          <w:noProof/>
        </w:rPr>
      </w:r>
      <w:r>
        <w:rPr>
          <w:noProof/>
        </w:rPr>
        <w:fldChar w:fldCharType="separate"/>
      </w:r>
      <w:r>
        <w:rPr>
          <w:noProof/>
        </w:rPr>
        <w:t>19</w:t>
      </w:r>
      <w:r>
        <w:rPr>
          <w:noProof/>
        </w:rPr>
        <w:fldChar w:fldCharType="end"/>
      </w:r>
    </w:p>
    <w:p w14:paraId="44CC25D8" w14:textId="0772BAFA" w:rsidR="0092458A" w:rsidRDefault="0092458A">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_Toc180485646 \h </w:instrText>
      </w:r>
      <w:r>
        <w:rPr>
          <w:noProof/>
        </w:rPr>
      </w:r>
      <w:r>
        <w:rPr>
          <w:noProof/>
        </w:rPr>
        <w:fldChar w:fldCharType="separate"/>
      </w:r>
      <w:r>
        <w:rPr>
          <w:noProof/>
        </w:rPr>
        <w:t>19</w:t>
      </w:r>
      <w:r>
        <w:rPr>
          <w:noProof/>
        </w:rPr>
        <w:fldChar w:fldCharType="end"/>
      </w:r>
    </w:p>
    <w:p w14:paraId="66D4AC87" w14:textId="491F08B7" w:rsidR="0092458A" w:rsidRDefault="0092458A">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_Toc180485647 \h </w:instrText>
      </w:r>
      <w:r>
        <w:rPr>
          <w:noProof/>
        </w:rPr>
      </w:r>
      <w:r>
        <w:rPr>
          <w:noProof/>
        </w:rPr>
        <w:fldChar w:fldCharType="separate"/>
      </w:r>
      <w:r>
        <w:rPr>
          <w:noProof/>
        </w:rPr>
        <w:t>19</w:t>
      </w:r>
      <w:r>
        <w:rPr>
          <w:noProof/>
        </w:rPr>
        <w:fldChar w:fldCharType="end"/>
      </w:r>
    </w:p>
    <w:p w14:paraId="07EBA7D0" w14:textId="33B2C911" w:rsidR="0092458A" w:rsidRDefault="0092458A">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_Toc180485648 \h </w:instrText>
      </w:r>
      <w:r>
        <w:rPr>
          <w:noProof/>
        </w:rPr>
      </w:r>
      <w:r>
        <w:rPr>
          <w:noProof/>
        </w:rPr>
        <w:fldChar w:fldCharType="separate"/>
      </w:r>
      <w:r>
        <w:rPr>
          <w:noProof/>
        </w:rPr>
        <w:t>20</w:t>
      </w:r>
      <w:r>
        <w:rPr>
          <w:noProof/>
        </w:rPr>
        <w:fldChar w:fldCharType="end"/>
      </w:r>
    </w:p>
    <w:p w14:paraId="76919832" w14:textId="2A68D51A" w:rsidR="0092458A" w:rsidRDefault="0092458A">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_Toc180485649 \h </w:instrText>
      </w:r>
      <w:r>
        <w:rPr>
          <w:noProof/>
        </w:rPr>
      </w:r>
      <w:r>
        <w:rPr>
          <w:noProof/>
        </w:rPr>
        <w:fldChar w:fldCharType="separate"/>
      </w:r>
      <w:r>
        <w:rPr>
          <w:noProof/>
        </w:rPr>
        <w:t>20</w:t>
      </w:r>
      <w:r>
        <w:rPr>
          <w:noProof/>
        </w:rPr>
        <w:fldChar w:fldCharType="end"/>
      </w:r>
    </w:p>
    <w:p w14:paraId="4A88BADD" w14:textId="13387409" w:rsidR="0092458A" w:rsidRDefault="0092458A">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_Toc180485650 \h </w:instrText>
      </w:r>
      <w:r>
        <w:rPr>
          <w:noProof/>
        </w:rPr>
      </w:r>
      <w:r>
        <w:rPr>
          <w:noProof/>
        </w:rPr>
        <w:fldChar w:fldCharType="separate"/>
      </w:r>
      <w:r>
        <w:rPr>
          <w:noProof/>
        </w:rPr>
        <w:t>20</w:t>
      </w:r>
      <w:r>
        <w:rPr>
          <w:noProof/>
        </w:rPr>
        <w:fldChar w:fldCharType="end"/>
      </w:r>
    </w:p>
    <w:p w14:paraId="7A757E22" w14:textId="3D81ED3E" w:rsidR="0092458A" w:rsidRDefault="0092458A">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_Toc180485651 \h </w:instrText>
      </w:r>
      <w:r>
        <w:rPr>
          <w:noProof/>
        </w:rPr>
      </w:r>
      <w:r>
        <w:rPr>
          <w:noProof/>
        </w:rPr>
        <w:fldChar w:fldCharType="separate"/>
      </w:r>
      <w:r>
        <w:rPr>
          <w:noProof/>
        </w:rPr>
        <w:t>21</w:t>
      </w:r>
      <w:r>
        <w:rPr>
          <w:noProof/>
        </w:rPr>
        <w:fldChar w:fldCharType="end"/>
      </w:r>
    </w:p>
    <w:p w14:paraId="0874D3FE" w14:textId="0CDCE2C1" w:rsidR="0092458A" w:rsidRDefault="0092458A">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_Toc180485652 \h </w:instrText>
      </w:r>
      <w:r>
        <w:rPr>
          <w:noProof/>
        </w:rPr>
      </w:r>
      <w:r>
        <w:rPr>
          <w:noProof/>
        </w:rPr>
        <w:fldChar w:fldCharType="separate"/>
      </w:r>
      <w:r>
        <w:rPr>
          <w:noProof/>
        </w:rPr>
        <w:t>21</w:t>
      </w:r>
      <w:r>
        <w:rPr>
          <w:noProof/>
        </w:rPr>
        <w:fldChar w:fldCharType="end"/>
      </w:r>
    </w:p>
    <w:p w14:paraId="04F571A6" w14:textId="52AAE4AE" w:rsidR="0092458A" w:rsidRDefault="0092458A">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_Toc180485653 \h </w:instrText>
      </w:r>
      <w:r>
        <w:rPr>
          <w:noProof/>
        </w:rPr>
      </w:r>
      <w:r>
        <w:rPr>
          <w:noProof/>
        </w:rPr>
        <w:fldChar w:fldCharType="separate"/>
      </w:r>
      <w:r>
        <w:rPr>
          <w:noProof/>
        </w:rPr>
        <w:t>21</w:t>
      </w:r>
      <w:r>
        <w:rPr>
          <w:noProof/>
        </w:rPr>
        <w:fldChar w:fldCharType="end"/>
      </w:r>
    </w:p>
    <w:p w14:paraId="57158D86" w14:textId="6205882E" w:rsidR="0092458A" w:rsidRDefault="0092458A">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_Toc180485654 \h </w:instrText>
      </w:r>
      <w:r>
        <w:rPr>
          <w:noProof/>
        </w:rPr>
      </w:r>
      <w:r>
        <w:rPr>
          <w:noProof/>
        </w:rPr>
        <w:fldChar w:fldCharType="separate"/>
      </w:r>
      <w:r>
        <w:rPr>
          <w:noProof/>
        </w:rPr>
        <w:t>22</w:t>
      </w:r>
      <w:r>
        <w:rPr>
          <w:noProof/>
        </w:rPr>
        <w:fldChar w:fldCharType="end"/>
      </w:r>
    </w:p>
    <w:p w14:paraId="70E32B90" w14:textId="06062E0E" w:rsidR="0092458A" w:rsidRDefault="0092458A">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_Toc180485655 \h </w:instrText>
      </w:r>
      <w:r>
        <w:rPr>
          <w:noProof/>
        </w:rPr>
      </w:r>
      <w:r>
        <w:rPr>
          <w:noProof/>
        </w:rPr>
        <w:fldChar w:fldCharType="separate"/>
      </w:r>
      <w:r>
        <w:rPr>
          <w:noProof/>
        </w:rPr>
        <w:t>23</w:t>
      </w:r>
      <w:r>
        <w:rPr>
          <w:noProof/>
        </w:rPr>
        <w:fldChar w:fldCharType="end"/>
      </w:r>
    </w:p>
    <w:p w14:paraId="560B2401" w14:textId="079B943F" w:rsidR="0092458A" w:rsidRDefault="0092458A">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_Toc180485656 \h </w:instrText>
      </w:r>
      <w:r>
        <w:rPr>
          <w:noProof/>
        </w:rPr>
      </w:r>
      <w:r>
        <w:rPr>
          <w:noProof/>
        </w:rPr>
        <w:fldChar w:fldCharType="separate"/>
      </w:r>
      <w:r>
        <w:rPr>
          <w:noProof/>
        </w:rPr>
        <w:t>23</w:t>
      </w:r>
      <w:r>
        <w:rPr>
          <w:noProof/>
        </w:rPr>
        <w:fldChar w:fldCharType="end"/>
      </w:r>
    </w:p>
    <w:p w14:paraId="04711B66" w14:textId="5A02FF7B" w:rsidR="0092458A" w:rsidRDefault="0092458A">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_Toc180485657 \h </w:instrText>
      </w:r>
      <w:r>
        <w:rPr>
          <w:noProof/>
        </w:rPr>
      </w:r>
      <w:r>
        <w:rPr>
          <w:noProof/>
        </w:rPr>
        <w:fldChar w:fldCharType="separate"/>
      </w:r>
      <w:r>
        <w:rPr>
          <w:noProof/>
        </w:rPr>
        <w:t>23</w:t>
      </w:r>
      <w:r>
        <w:rPr>
          <w:noProof/>
        </w:rPr>
        <w:fldChar w:fldCharType="end"/>
      </w:r>
    </w:p>
    <w:p w14:paraId="0234D427" w14:textId="657D5DC5" w:rsidR="0092458A" w:rsidRDefault="0092458A">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_Toc180485658 \h </w:instrText>
      </w:r>
      <w:r>
        <w:rPr>
          <w:noProof/>
        </w:rPr>
      </w:r>
      <w:r>
        <w:rPr>
          <w:noProof/>
        </w:rPr>
        <w:fldChar w:fldCharType="separate"/>
      </w:r>
      <w:r>
        <w:rPr>
          <w:noProof/>
        </w:rPr>
        <w:t>23</w:t>
      </w:r>
      <w:r>
        <w:rPr>
          <w:noProof/>
        </w:rPr>
        <w:fldChar w:fldCharType="end"/>
      </w:r>
    </w:p>
    <w:p w14:paraId="3FBB8335" w14:textId="5CEE8AEF" w:rsidR="0092458A" w:rsidRDefault="0092458A">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_Toc180485659 \h </w:instrText>
      </w:r>
      <w:r>
        <w:rPr>
          <w:noProof/>
        </w:rPr>
      </w:r>
      <w:r>
        <w:rPr>
          <w:noProof/>
        </w:rPr>
        <w:fldChar w:fldCharType="separate"/>
      </w:r>
      <w:r>
        <w:rPr>
          <w:noProof/>
        </w:rPr>
        <w:t>24</w:t>
      </w:r>
      <w:r>
        <w:rPr>
          <w:noProof/>
        </w:rPr>
        <w:fldChar w:fldCharType="end"/>
      </w:r>
    </w:p>
    <w:p w14:paraId="17A55416" w14:textId="66B7B945" w:rsidR="0092458A" w:rsidRDefault="0092458A">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_Toc180485660 \h </w:instrText>
      </w:r>
      <w:r>
        <w:rPr>
          <w:noProof/>
        </w:rPr>
      </w:r>
      <w:r>
        <w:rPr>
          <w:noProof/>
        </w:rPr>
        <w:fldChar w:fldCharType="separate"/>
      </w:r>
      <w:r>
        <w:rPr>
          <w:noProof/>
        </w:rPr>
        <w:t>24</w:t>
      </w:r>
      <w:r>
        <w:rPr>
          <w:noProof/>
        </w:rPr>
        <w:fldChar w:fldCharType="end"/>
      </w:r>
    </w:p>
    <w:p w14:paraId="3C979394" w14:textId="73193F86" w:rsidR="0092458A" w:rsidRDefault="0092458A">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_Toc180485661 \h </w:instrText>
      </w:r>
      <w:r>
        <w:rPr>
          <w:noProof/>
        </w:rPr>
      </w:r>
      <w:r>
        <w:rPr>
          <w:noProof/>
        </w:rPr>
        <w:fldChar w:fldCharType="separate"/>
      </w:r>
      <w:r>
        <w:rPr>
          <w:noProof/>
        </w:rPr>
        <w:t>24</w:t>
      </w:r>
      <w:r>
        <w:rPr>
          <w:noProof/>
        </w:rPr>
        <w:fldChar w:fldCharType="end"/>
      </w:r>
    </w:p>
    <w:p w14:paraId="1E056877" w14:textId="7225778D" w:rsidR="0092458A" w:rsidRDefault="0092458A">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_Toc180485662 \h </w:instrText>
      </w:r>
      <w:r>
        <w:rPr>
          <w:noProof/>
        </w:rPr>
      </w:r>
      <w:r>
        <w:rPr>
          <w:noProof/>
        </w:rPr>
        <w:fldChar w:fldCharType="separate"/>
      </w:r>
      <w:r>
        <w:rPr>
          <w:noProof/>
        </w:rPr>
        <w:t>25</w:t>
      </w:r>
      <w:r>
        <w:rPr>
          <w:noProof/>
        </w:rPr>
        <w:fldChar w:fldCharType="end"/>
      </w:r>
    </w:p>
    <w:p w14:paraId="50854C96" w14:textId="25FBC42B"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4.3.</w:t>
      </w:r>
      <w:r w:rsidRPr="00F37696">
        <w:rPr>
          <w:noProof/>
          <w:lang w:val="en-US" w:eastAsia="zh-CN"/>
        </w:rPr>
        <w:t>1.3</w:t>
      </w:r>
      <w:r>
        <w:rPr>
          <w:rFonts w:asciiTheme="minorHAnsi" w:eastAsiaTheme="minorEastAsia" w:hAnsiTheme="minorHAnsi" w:cstheme="minorBidi"/>
          <w:noProof/>
          <w:kern w:val="2"/>
          <w:sz w:val="21"/>
          <w:szCs w:val="22"/>
          <w:lang w:val="en-US" w:eastAsia="zh-CN"/>
        </w:rPr>
        <w:tab/>
      </w:r>
      <w:r w:rsidRPr="00F37696">
        <w:rPr>
          <w:noProof/>
          <w:lang w:val="en-US"/>
        </w:rPr>
        <w:t>Network Functions</w:t>
      </w:r>
      <w:r>
        <w:rPr>
          <w:noProof/>
        </w:rPr>
        <w:tab/>
      </w:r>
      <w:r>
        <w:rPr>
          <w:noProof/>
        </w:rPr>
        <w:fldChar w:fldCharType="begin"/>
      </w:r>
      <w:r>
        <w:rPr>
          <w:noProof/>
        </w:rPr>
        <w:instrText xml:space="preserve"> PAGEREF _Toc180485663 \h </w:instrText>
      </w:r>
      <w:r>
        <w:rPr>
          <w:noProof/>
        </w:rPr>
      </w:r>
      <w:r>
        <w:rPr>
          <w:noProof/>
        </w:rPr>
        <w:fldChar w:fldCharType="separate"/>
      </w:r>
      <w:r>
        <w:rPr>
          <w:noProof/>
        </w:rPr>
        <w:t>25</w:t>
      </w:r>
      <w:r>
        <w:rPr>
          <w:noProof/>
        </w:rPr>
        <w:fldChar w:fldCharType="end"/>
      </w:r>
    </w:p>
    <w:p w14:paraId="24D7E88A" w14:textId="540C29B1" w:rsidR="0092458A" w:rsidRDefault="0092458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_Toc180485664 \h </w:instrText>
      </w:r>
      <w:r>
        <w:rPr>
          <w:noProof/>
        </w:rPr>
      </w:r>
      <w:r>
        <w:rPr>
          <w:noProof/>
        </w:rPr>
        <w:fldChar w:fldCharType="separate"/>
      </w:r>
      <w:r>
        <w:rPr>
          <w:noProof/>
        </w:rPr>
        <w:t>25</w:t>
      </w:r>
      <w:r>
        <w:rPr>
          <w:noProof/>
        </w:rPr>
        <w:fldChar w:fldCharType="end"/>
      </w:r>
    </w:p>
    <w:p w14:paraId="0A00CC01" w14:textId="17BB4D1C" w:rsidR="0092458A" w:rsidRDefault="0092458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_Toc180485665 \h </w:instrText>
      </w:r>
      <w:r>
        <w:rPr>
          <w:noProof/>
        </w:rPr>
      </w:r>
      <w:r>
        <w:rPr>
          <w:noProof/>
        </w:rPr>
        <w:fldChar w:fldCharType="separate"/>
      </w:r>
      <w:r>
        <w:rPr>
          <w:noProof/>
        </w:rPr>
        <w:t>25</w:t>
      </w:r>
      <w:r>
        <w:rPr>
          <w:noProof/>
        </w:rPr>
        <w:fldChar w:fldCharType="end"/>
      </w:r>
    </w:p>
    <w:p w14:paraId="5B9EFBFB" w14:textId="30A5B475" w:rsidR="0092458A" w:rsidRDefault="0092458A">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_Toc180485666 \h </w:instrText>
      </w:r>
      <w:r>
        <w:rPr>
          <w:noProof/>
        </w:rPr>
      </w:r>
      <w:r>
        <w:rPr>
          <w:noProof/>
        </w:rPr>
        <w:fldChar w:fldCharType="separate"/>
      </w:r>
      <w:r>
        <w:rPr>
          <w:noProof/>
        </w:rPr>
        <w:t>26</w:t>
      </w:r>
      <w:r>
        <w:rPr>
          <w:noProof/>
        </w:rPr>
        <w:fldChar w:fldCharType="end"/>
      </w:r>
    </w:p>
    <w:p w14:paraId="7D35C02B" w14:textId="7363B913" w:rsidR="0092458A" w:rsidRDefault="0092458A">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_Toc180485667 \h </w:instrText>
      </w:r>
      <w:r>
        <w:rPr>
          <w:noProof/>
        </w:rPr>
      </w:r>
      <w:r>
        <w:rPr>
          <w:noProof/>
        </w:rPr>
        <w:fldChar w:fldCharType="separate"/>
      </w:r>
      <w:r>
        <w:rPr>
          <w:noProof/>
        </w:rPr>
        <w:t>26</w:t>
      </w:r>
      <w:r>
        <w:rPr>
          <w:noProof/>
        </w:rPr>
        <w:fldChar w:fldCharType="end"/>
      </w:r>
    </w:p>
    <w:p w14:paraId="121A38B8" w14:textId="08C1EFA8" w:rsidR="0092458A" w:rsidRDefault="0092458A">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_Toc180485668 \h </w:instrText>
      </w:r>
      <w:r>
        <w:rPr>
          <w:noProof/>
        </w:rPr>
      </w:r>
      <w:r>
        <w:rPr>
          <w:noProof/>
        </w:rPr>
        <w:fldChar w:fldCharType="separate"/>
      </w:r>
      <w:r>
        <w:rPr>
          <w:noProof/>
        </w:rPr>
        <w:t>26</w:t>
      </w:r>
      <w:r>
        <w:rPr>
          <w:noProof/>
        </w:rPr>
        <w:fldChar w:fldCharType="end"/>
      </w:r>
    </w:p>
    <w:p w14:paraId="12FEB181" w14:textId="0F103DCA" w:rsidR="0092458A" w:rsidRDefault="0092458A">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_Toc180485669 \h </w:instrText>
      </w:r>
      <w:r>
        <w:rPr>
          <w:noProof/>
        </w:rPr>
      </w:r>
      <w:r>
        <w:rPr>
          <w:noProof/>
        </w:rPr>
        <w:fldChar w:fldCharType="separate"/>
      </w:r>
      <w:r>
        <w:rPr>
          <w:noProof/>
        </w:rPr>
        <w:t>26</w:t>
      </w:r>
      <w:r>
        <w:rPr>
          <w:noProof/>
        </w:rPr>
        <w:fldChar w:fldCharType="end"/>
      </w:r>
    </w:p>
    <w:p w14:paraId="4FEC605A" w14:textId="7D1B80D0" w:rsidR="0092458A" w:rsidRDefault="0092458A">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_Toc180485670 \h </w:instrText>
      </w:r>
      <w:r>
        <w:rPr>
          <w:noProof/>
        </w:rPr>
      </w:r>
      <w:r>
        <w:rPr>
          <w:noProof/>
        </w:rPr>
        <w:fldChar w:fldCharType="separate"/>
      </w:r>
      <w:r>
        <w:rPr>
          <w:noProof/>
        </w:rPr>
        <w:t>26</w:t>
      </w:r>
      <w:r>
        <w:rPr>
          <w:noProof/>
        </w:rPr>
        <w:fldChar w:fldCharType="end"/>
      </w:r>
    </w:p>
    <w:p w14:paraId="3A394944" w14:textId="7172326E" w:rsidR="0092458A" w:rsidRDefault="0092458A">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_Toc180485671 \h </w:instrText>
      </w:r>
      <w:r>
        <w:rPr>
          <w:noProof/>
        </w:rPr>
      </w:r>
      <w:r>
        <w:rPr>
          <w:noProof/>
        </w:rPr>
        <w:fldChar w:fldCharType="separate"/>
      </w:r>
      <w:r>
        <w:rPr>
          <w:noProof/>
        </w:rPr>
        <w:t>27</w:t>
      </w:r>
      <w:r>
        <w:rPr>
          <w:noProof/>
        </w:rPr>
        <w:fldChar w:fldCharType="end"/>
      </w:r>
    </w:p>
    <w:p w14:paraId="42BC971C" w14:textId="0EB8294E" w:rsidR="0092458A" w:rsidRDefault="0092458A">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_Toc180485672 \h </w:instrText>
      </w:r>
      <w:r>
        <w:rPr>
          <w:noProof/>
        </w:rPr>
      </w:r>
      <w:r>
        <w:rPr>
          <w:noProof/>
        </w:rPr>
        <w:fldChar w:fldCharType="separate"/>
      </w:r>
      <w:r>
        <w:rPr>
          <w:noProof/>
        </w:rPr>
        <w:t>28</w:t>
      </w:r>
      <w:r>
        <w:rPr>
          <w:noProof/>
        </w:rPr>
        <w:fldChar w:fldCharType="end"/>
      </w:r>
    </w:p>
    <w:p w14:paraId="57FDEC1B" w14:textId="2BE9193D" w:rsidR="0092458A" w:rsidRDefault="0092458A">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_Toc180485673 \h </w:instrText>
      </w:r>
      <w:r>
        <w:rPr>
          <w:noProof/>
        </w:rPr>
      </w:r>
      <w:r>
        <w:rPr>
          <w:noProof/>
        </w:rPr>
        <w:fldChar w:fldCharType="separate"/>
      </w:r>
      <w:r>
        <w:rPr>
          <w:noProof/>
        </w:rPr>
        <w:t>28</w:t>
      </w:r>
      <w:r>
        <w:rPr>
          <w:noProof/>
        </w:rPr>
        <w:fldChar w:fldCharType="end"/>
      </w:r>
    </w:p>
    <w:p w14:paraId="4357A6F8" w14:textId="04E369FE" w:rsidR="0092458A" w:rsidRDefault="0092458A">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_Toc180485674 \h </w:instrText>
      </w:r>
      <w:r>
        <w:rPr>
          <w:noProof/>
        </w:rPr>
      </w:r>
      <w:r>
        <w:rPr>
          <w:noProof/>
        </w:rPr>
        <w:fldChar w:fldCharType="separate"/>
      </w:r>
      <w:r>
        <w:rPr>
          <w:noProof/>
        </w:rPr>
        <w:t>28</w:t>
      </w:r>
      <w:r>
        <w:rPr>
          <w:noProof/>
        </w:rPr>
        <w:fldChar w:fldCharType="end"/>
      </w:r>
    </w:p>
    <w:p w14:paraId="14AD45CC" w14:textId="29B20132" w:rsidR="0092458A" w:rsidRDefault="0092458A">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_Toc180485675 \h </w:instrText>
      </w:r>
      <w:r>
        <w:rPr>
          <w:noProof/>
        </w:rPr>
      </w:r>
      <w:r>
        <w:rPr>
          <w:noProof/>
        </w:rPr>
        <w:fldChar w:fldCharType="separate"/>
      </w:r>
      <w:r>
        <w:rPr>
          <w:noProof/>
        </w:rPr>
        <w:t>29</w:t>
      </w:r>
      <w:r>
        <w:rPr>
          <w:noProof/>
        </w:rPr>
        <w:fldChar w:fldCharType="end"/>
      </w:r>
    </w:p>
    <w:p w14:paraId="565B6472" w14:textId="4CA0A680" w:rsidR="0092458A" w:rsidRDefault="0092458A">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_Toc180485676 \h </w:instrText>
      </w:r>
      <w:r>
        <w:rPr>
          <w:noProof/>
        </w:rPr>
      </w:r>
      <w:r>
        <w:rPr>
          <w:noProof/>
        </w:rPr>
        <w:fldChar w:fldCharType="separate"/>
      </w:r>
      <w:r>
        <w:rPr>
          <w:noProof/>
        </w:rPr>
        <w:t>29</w:t>
      </w:r>
      <w:r>
        <w:rPr>
          <w:noProof/>
        </w:rPr>
        <w:fldChar w:fldCharType="end"/>
      </w:r>
    </w:p>
    <w:p w14:paraId="0B29523E" w14:textId="4F4F775D" w:rsidR="0092458A" w:rsidRDefault="0092458A">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_Toc180485677 \h </w:instrText>
      </w:r>
      <w:r>
        <w:rPr>
          <w:noProof/>
        </w:rPr>
      </w:r>
      <w:r>
        <w:rPr>
          <w:noProof/>
        </w:rPr>
        <w:fldChar w:fldCharType="separate"/>
      </w:r>
      <w:r>
        <w:rPr>
          <w:noProof/>
        </w:rPr>
        <w:t>29</w:t>
      </w:r>
      <w:r>
        <w:rPr>
          <w:noProof/>
        </w:rPr>
        <w:fldChar w:fldCharType="end"/>
      </w:r>
    </w:p>
    <w:p w14:paraId="4B44CC6B" w14:textId="35831B50" w:rsidR="0092458A" w:rsidRDefault="0092458A">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_Toc180485678 \h </w:instrText>
      </w:r>
      <w:r>
        <w:rPr>
          <w:noProof/>
        </w:rPr>
      </w:r>
      <w:r>
        <w:rPr>
          <w:noProof/>
        </w:rPr>
        <w:fldChar w:fldCharType="separate"/>
      </w:r>
      <w:r>
        <w:rPr>
          <w:noProof/>
        </w:rPr>
        <w:t>30</w:t>
      </w:r>
      <w:r>
        <w:rPr>
          <w:noProof/>
        </w:rPr>
        <w:fldChar w:fldCharType="end"/>
      </w:r>
    </w:p>
    <w:p w14:paraId="2963120B" w14:textId="7CD93D3F" w:rsidR="0092458A" w:rsidRDefault="0092458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_Toc180485679 \h </w:instrText>
      </w:r>
      <w:r>
        <w:rPr>
          <w:noProof/>
        </w:rPr>
      </w:r>
      <w:r>
        <w:rPr>
          <w:noProof/>
        </w:rPr>
        <w:fldChar w:fldCharType="separate"/>
      </w:r>
      <w:r>
        <w:rPr>
          <w:noProof/>
        </w:rPr>
        <w:t>31</w:t>
      </w:r>
      <w:r>
        <w:rPr>
          <w:noProof/>
        </w:rPr>
        <w:fldChar w:fldCharType="end"/>
      </w:r>
    </w:p>
    <w:p w14:paraId="58B7FC6C" w14:textId="60912A60" w:rsidR="0092458A" w:rsidRDefault="0092458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_Toc180485680 \h </w:instrText>
      </w:r>
      <w:r>
        <w:rPr>
          <w:noProof/>
        </w:rPr>
      </w:r>
      <w:r>
        <w:rPr>
          <w:noProof/>
        </w:rPr>
        <w:fldChar w:fldCharType="separate"/>
      </w:r>
      <w:r>
        <w:rPr>
          <w:noProof/>
        </w:rPr>
        <w:t>31</w:t>
      </w:r>
      <w:r>
        <w:rPr>
          <w:noProof/>
        </w:rPr>
        <w:fldChar w:fldCharType="end"/>
      </w:r>
    </w:p>
    <w:p w14:paraId="255B9F91" w14:textId="21E5A0CC" w:rsidR="0092458A" w:rsidRDefault="0092458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_Toc180485681 \h </w:instrText>
      </w:r>
      <w:r>
        <w:rPr>
          <w:noProof/>
        </w:rPr>
      </w:r>
      <w:r>
        <w:rPr>
          <w:noProof/>
        </w:rPr>
        <w:fldChar w:fldCharType="separate"/>
      </w:r>
      <w:r>
        <w:rPr>
          <w:noProof/>
        </w:rPr>
        <w:t>31</w:t>
      </w:r>
      <w:r>
        <w:rPr>
          <w:noProof/>
        </w:rPr>
        <w:fldChar w:fldCharType="end"/>
      </w:r>
    </w:p>
    <w:p w14:paraId="47053978" w14:textId="060138B3" w:rsidR="0092458A" w:rsidRDefault="0092458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_Toc180485682 \h </w:instrText>
      </w:r>
      <w:r>
        <w:rPr>
          <w:noProof/>
        </w:rPr>
      </w:r>
      <w:r>
        <w:rPr>
          <w:noProof/>
        </w:rPr>
        <w:fldChar w:fldCharType="separate"/>
      </w:r>
      <w:r>
        <w:rPr>
          <w:noProof/>
        </w:rPr>
        <w:t>31</w:t>
      </w:r>
      <w:r>
        <w:rPr>
          <w:noProof/>
        </w:rPr>
        <w:fldChar w:fldCharType="end"/>
      </w:r>
    </w:p>
    <w:p w14:paraId="2E7A887C" w14:textId="280AEA82" w:rsidR="0092458A" w:rsidRDefault="0092458A">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_Toc180485683 \h </w:instrText>
      </w:r>
      <w:r>
        <w:rPr>
          <w:noProof/>
        </w:rPr>
      </w:r>
      <w:r>
        <w:rPr>
          <w:noProof/>
        </w:rPr>
        <w:fldChar w:fldCharType="separate"/>
      </w:r>
      <w:r>
        <w:rPr>
          <w:noProof/>
        </w:rPr>
        <w:t>31</w:t>
      </w:r>
      <w:r>
        <w:rPr>
          <w:noProof/>
        </w:rPr>
        <w:fldChar w:fldCharType="end"/>
      </w:r>
    </w:p>
    <w:p w14:paraId="2DD2D95C" w14:textId="458DB3E5" w:rsidR="0092458A" w:rsidRDefault="0092458A">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_Toc180485684 \h </w:instrText>
      </w:r>
      <w:r>
        <w:rPr>
          <w:noProof/>
        </w:rPr>
      </w:r>
      <w:r>
        <w:rPr>
          <w:noProof/>
        </w:rPr>
        <w:fldChar w:fldCharType="separate"/>
      </w:r>
      <w:r>
        <w:rPr>
          <w:noProof/>
        </w:rPr>
        <w:t>31</w:t>
      </w:r>
      <w:r>
        <w:rPr>
          <w:noProof/>
        </w:rPr>
        <w:fldChar w:fldCharType="end"/>
      </w:r>
    </w:p>
    <w:p w14:paraId="0CE96FDF" w14:textId="0DB4D477" w:rsidR="0092458A" w:rsidRDefault="0092458A">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_Toc180485685 \h </w:instrText>
      </w:r>
      <w:r>
        <w:rPr>
          <w:noProof/>
        </w:rPr>
      </w:r>
      <w:r>
        <w:rPr>
          <w:noProof/>
        </w:rPr>
        <w:fldChar w:fldCharType="separate"/>
      </w:r>
      <w:r>
        <w:rPr>
          <w:noProof/>
        </w:rPr>
        <w:t>31</w:t>
      </w:r>
      <w:r>
        <w:rPr>
          <w:noProof/>
        </w:rPr>
        <w:fldChar w:fldCharType="end"/>
      </w:r>
    </w:p>
    <w:p w14:paraId="7275827E" w14:textId="466A8F96" w:rsidR="0092458A" w:rsidRDefault="0092458A">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_Toc180485686 \h </w:instrText>
      </w:r>
      <w:r>
        <w:rPr>
          <w:noProof/>
        </w:rPr>
      </w:r>
      <w:r>
        <w:rPr>
          <w:noProof/>
        </w:rPr>
        <w:fldChar w:fldCharType="separate"/>
      </w:r>
      <w:r>
        <w:rPr>
          <w:noProof/>
        </w:rPr>
        <w:t>31</w:t>
      </w:r>
      <w:r>
        <w:rPr>
          <w:noProof/>
        </w:rPr>
        <w:fldChar w:fldCharType="end"/>
      </w:r>
    </w:p>
    <w:p w14:paraId="211C1CBA" w14:textId="690909DA" w:rsidR="0092458A" w:rsidRDefault="0092458A">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_Toc180485687 \h </w:instrText>
      </w:r>
      <w:r>
        <w:rPr>
          <w:noProof/>
        </w:rPr>
      </w:r>
      <w:r>
        <w:rPr>
          <w:noProof/>
        </w:rPr>
        <w:fldChar w:fldCharType="separate"/>
      </w:r>
      <w:r>
        <w:rPr>
          <w:noProof/>
        </w:rPr>
        <w:t>31</w:t>
      </w:r>
      <w:r>
        <w:rPr>
          <w:noProof/>
        </w:rPr>
        <w:fldChar w:fldCharType="end"/>
      </w:r>
    </w:p>
    <w:p w14:paraId="4E86D646" w14:textId="1D93FA6D" w:rsidR="0092458A" w:rsidRDefault="0092458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_Toc180485688 \h </w:instrText>
      </w:r>
      <w:r>
        <w:rPr>
          <w:noProof/>
        </w:rPr>
      </w:r>
      <w:r>
        <w:rPr>
          <w:noProof/>
        </w:rPr>
        <w:fldChar w:fldCharType="separate"/>
      </w:r>
      <w:r>
        <w:rPr>
          <w:noProof/>
        </w:rPr>
        <w:t>32</w:t>
      </w:r>
      <w:r>
        <w:rPr>
          <w:noProof/>
        </w:rPr>
        <w:fldChar w:fldCharType="end"/>
      </w:r>
    </w:p>
    <w:p w14:paraId="25D718F1" w14:textId="64EDE616" w:rsidR="0092458A" w:rsidRDefault="0092458A">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_Toc180485689 \h </w:instrText>
      </w:r>
      <w:r>
        <w:rPr>
          <w:noProof/>
        </w:rPr>
      </w:r>
      <w:r>
        <w:rPr>
          <w:noProof/>
        </w:rPr>
        <w:fldChar w:fldCharType="separate"/>
      </w:r>
      <w:r>
        <w:rPr>
          <w:noProof/>
        </w:rPr>
        <w:t>32</w:t>
      </w:r>
      <w:r>
        <w:rPr>
          <w:noProof/>
        </w:rPr>
        <w:fldChar w:fldCharType="end"/>
      </w:r>
    </w:p>
    <w:p w14:paraId="47E4A367" w14:textId="58013C8F" w:rsidR="0092458A" w:rsidRDefault="0092458A">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_Toc180485690 \h </w:instrText>
      </w:r>
      <w:r>
        <w:rPr>
          <w:noProof/>
        </w:rPr>
      </w:r>
      <w:r>
        <w:rPr>
          <w:noProof/>
        </w:rPr>
        <w:fldChar w:fldCharType="separate"/>
      </w:r>
      <w:r>
        <w:rPr>
          <w:noProof/>
        </w:rPr>
        <w:t>32</w:t>
      </w:r>
      <w:r>
        <w:rPr>
          <w:noProof/>
        </w:rPr>
        <w:fldChar w:fldCharType="end"/>
      </w:r>
    </w:p>
    <w:p w14:paraId="295D75B2" w14:textId="7BA2B99E" w:rsidR="0092458A" w:rsidRDefault="0092458A">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_Toc180485691 \h </w:instrText>
      </w:r>
      <w:r>
        <w:rPr>
          <w:noProof/>
        </w:rPr>
      </w:r>
      <w:r>
        <w:rPr>
          <w:noProof/>
        </w:rPr>
        <w:fldChar w:fldCharType="separate"/>
      </w:r>
      <w:r>
        <w:rPr>
          <w:noProof/>
        </w:rPr>
        <w:t>32</w:t>
      </w:r>
      <w:r>
        <w:rPr>
          <w:noProof/>
        </w:rPr>
        <w:fldChar w:fldCharType="end"/>
      </w:r>
    </w:p>
    <w:p w14:paraId="0178E7E3" w14:textId="6B59AA4D" w:rsidR="0092458A" w:rsidRDefault="0092458A">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_Toc180485692 \h </w:instrText>
      </w:r>
      <w:r>
        <w:rPr>
          <w:noProof/>
        </w:rPr>
      </w:r>
      <w:r>
        <w:rPr>
          <w:noProof/>
        </w:rPr>
        <w:fldChar w:fldCharType="separate"/>
      </w:r>
      <w:r>
        <w:rPr>
          <w:noProof/>
        </w:rPr>
        <w:t>32</w:t>
      </w:r>
      <w:r>
        <w:rPr>
          <w:noProof/>
        </w:rPr>
        <w:fldChar w:fldCharType="end"/>
      </w:r>
    </w:p>
    <w:p w14:paraId="1664A81D" w14:textId="5AA91353" w:rsidR="0092458A" w:rsidRDefault="0092458A">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_Toc180485693 \h </w:instrText>
      </w:r>
      <w:r>
        <w:rPr>
          <w:noProof/>
        </w:rPr>
      </w:r>
      <w:r>
        <w:rPr>
          <w:noProof/>
        </w:rPr>
        <w:fldChar w:fldCharType="separate"/>
      </w:r>
      <w:r>
        <w:rPr>
          <w:noProof/>
        </w:rPr>
        <w:t>33</w:t>
      </w:r>
      <w:r>
        <w:rPr>
          <w:noProof/>
        </w:rPr>
        <w:fldChar w:fldCharType="end"/>
      </w:r>
    </w:p>
    <w:p w14:paraId="2E92204D" w14:textId="05098C8A" w:rsidR="0092458A" w:rsidRDefault="0092458A">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_Toc180485694 \h </w:instrText>
      </w:r>
      <w:r>
        <w:rPr>
          <w:noProof/>
        </w:rPr>
      </w:r>
      <w:r>
        <w:rPr>
          <w:noProof/>
        </w:rPr>
        <w:fldChar w:fldCharType="separate"/>
      </w:r>
      <w:r>
        <w:rPr>
          <w:noProof/>
        </w:rPr>
        <w:t>33</w:t>
      </w:r>
      <w:r>
        <w:rPr>
          <w:noProof/>
        </w:rPr>
        <w:fldChar w:fldCharType="end"/>
      </w:r>
    </w:p>
    <w:p w14:paraId="36EDFF0E" w14:textId="704AAE69" w:rsidR="0092458A" w:rsidRDefault="0092458A">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_Toc180485695 \h </w:instrText>
      </w:r>
      <w:r>
        <w:rPr>
          <w:noProof/>
        </w:rPr>
      </w:r>
      <w:r>
        <w:rPr>
          <w:noProof/>
        </w:rPr>
        <w:fldChar w:fldCharType="separate"/>
      </w:r>
      <w:r>
        <w:rPr>
          <w:noProof/>
        </w:rPr>
        <w:t>33</w:t>
      </w:r>
      <w:r>
        <w:rPr>
          <w:noProof/>
        </w:rPr>
        <w:fldChar w:fldCharType="end"/>
      </w:r>
    </w:p>
    <w:p w14:paraId="635E8C72" w14:textId="5E26AAE2" w:rsidR="0092458A" w:rsidRDefault="0092458A">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_Toc180485696 \h </w:instrText>
      </w:r>
      <w:r>
        <w:rPr>
          <w:noProof/>
        </w:rPr>
      </w:r>
      <w:r>
        <w:rPr>
          <w:noProof/>
        </w:rPr>
        <w:fldChar w:fldCharType="separate"/>
      </w:r>
      <w:r>
        <w:rPr>
          <w:noProof/>
        </w:rPr>
        <w:t>35</w:t>
      </w:r>
      <w:r>
        <w:rPr>
          <w:noProof/>
        </w:rPr>
        <w:fldChar w:fldCharType="end"/>
      </w:r>
    </w:p>
    <w:p w14:paraId="3D3ED72B" w14:textId="01CFE0D6" w:rsidR="0092458A" w:rsidRDefault="0092458A">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_Toc180485697 \h </w:instrText>
      </w:r>
      <w:r>
        <w:rPr>
          <w:noProof/>
        </w:rPr>
      </w:r>
      <w:r>
        <w:rPr>
          <w:noProof/>
        </w:rPr>
        <w:fldChar w:fldCharType="separate"/>
      </w:r>
      <w:r>
        <w:rPr>
          <w:noProof/>
        </w:rPr>
        <w:t>35</w:t>
      </w:r>
      <w:r>
        <w:rPr>
          <w:noProof/>
        </w:rPr>
        <w:fldChar w:fldCharType="end"/>
      </w:r>
    </w:p>
    <w:p w14:paraId="2ED159B9" w14:textId="69696375" w:rsidR="0092458A" w:rsidRDefault="0092458A">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_Toc180485698 \h </w:instrText>
      </w:r>
      <w:r>
        <w:rPr>
          <w:noProof/>
        </w:rPr>
      </w:r>
      <w:r>
        <w:rPr>
          <w:noProof/>
        </w:rPr>
        <w:fldChar w:fldCharType="separate"/>
      </w:r>
      <w:r>
        <w:rPr>
          <w:noProof/>
        </w:rPr>
        <w:t>35</w:t>
      </w:r>
      <w:r>
        <w:rPr>
          <w:noProof/>
        </w:rPr>
        <w:fldChar w:fldCharType="end"/>
      </w:r>
    </w:p>
    <w:p w14:paraId="306BE487" w14:textId="62AB8A4B" w:rsidR="0092458A" w:rsidRDefault="0092458A">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_Toc180485699 \h </w:instrText>
      </w:r>
      <w:r>
        <w:rPr>
          <w:noProof/>
        </w:rPr>
      </w:r>
      <w:r>
        <w:rPr>
          <w:noProof/>
        </w:rPr>
        <w:fldChar w:fldCharType="separate"/>
      </w:r>
      <w:r>
        <w:rPr>
          <w:noProof/>
        </w:rPr>
        <w:t>35</w:t>
      </w:r>
      <w:r>
        <w:rPr>
          <w:noProof/>
        </w:rPr>
        <w:fldChar w:fldCharType="end"/>
      </w:r>
    </w:p>
    <w:p w14:paraId="362ACC1C" w14:textId="07D984AC" w:rsidR="0092458A" w:rsidRDefault="0092458A">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_Toc180485700 \h </w:instrText>
      </w:r>
      <w:r>
        <w:rPr>
          <w:noProof/>
        </w:rPr>
      </w:r>
      <w:r>
        <w:rPr>
          <w:noProof/>
        </w:rPr>
        <w:fldChar w:fldCharType="separate"/>
      </w:r>
      <w:r>
        <w:rPr>
          <w:noProof/>
        </w:rPr>
        <w:t>35</w:t>
      </w:r>
      <w:r>
        <w:rPr>
          <w:noProof/>
        </w:rPr>
        <w:fldChar w:fldCharType="end"/>
      </w:r>
    </w:p>
    <w:p w14:paraId="22E52970" w14:textId="6AF4218F" w:rsidR="0092458A" w:rsidRDefault="0092458A">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_Toc180485701 \h </w:instrText>
      </w:r>
      <w:r>
        <w:rPr>
          <w:noProof/>
        </w:rPr>
      </w:r>
      <w:r>
        <w:rPr>
          <w:noProof/>
        </w:rPr>
        <w:fldChar w:fldCharType="separate"/>
      </w:r>
      <w:r>
        <w:rPr>
          <w:noProof/>
        </w:rPr>
        <w:t>35</w:t>
      </w:r>
      <w:r>
        <w:rPr>
          <w:noProof/>
        </w:rPr>
        <w:fldChar w:fldCharType="end"/>
      </w:r>
    </w:p>
    <w:p w14:paraId="4C736A4E" w14:textId="75A138DA" w:rsidR="0092458A" w:rsidRDefault="0092458A">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_Toc180485702 \h </w:instrText>
      </w:r>
      <w:r>
        <w:rPr>
          <w:noProof/>
        </w:rPr>
      </w:r>
      <w:r>
        <w:rPr>
          <w:noProof/>
        </w:rPr>
        <w:fldChar w:fldCharType="separate"/>
      </w:r>
      <w:r>
        <w:rPr>
          <w:noProof/>
        </w:rPr>
        <w:t>36</w:t>
      </w:r>
      <w:r>
        <w:rPr>
          <w:noProof/>
        </w:rPr>
        <w:fldChar w:fldCharType="end"/>
      </w:r>
    </w:p>
    <w:p w14:paraId="02C20A28" w14:textId="0FE23E4C" w:rsidR="0092458A" w:rsidRDefault="0092458A">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_Toc180485703 \h </w:instrText>
      </w:r>
      <w:r>
        <w:rPr>
          <w:noProof/>
        </w:rPr>
      </w:r>
      <w:r>
        <w:rPr>
          <w:noProof/>
        </w:rPr>
        <w:fldChar w:fldCharType="separate"/>
      </w:r>
      <w:r>
        <w:rPr>
          <w:noProof/>
        </w:rPr>
        <w:t>36</w:t>
      </w:r>
      <w:r>
        <w:rPr>
          <w:noProof/>
        </w:rPr>
        <w:fldChar w:fldCharType="end"/>
      </w:r>
    </w:p>
    <w:p w14:paraId="690C4F82" w14:textId="512C0E9E" w:rsidR="0092458A" w:rsidRDefault="0092458A">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_Toc180485704 \h </w:instrText>
      </w:r>
      <w:r>
        <w:rPr>
          <w:noProof/>
        </w:rPr>
      </w:r>
      <w:r>
        <w:rPr>
          <w:noProof/>
        </w:rPr>
        <w:fldChar w:fldCharType="separate"/>
      </w:r>
      <w:r>
        <w:rPr>
          <w:noProof/>
        </w:rPr>
        <w:t>36</w:t>
      </w:r>
      <w:r>
        <w:rPr>
          <w:noProof/>
        </w:rPr>
        <w:fldChar w:fldCharType="end"/>
      </w:r>
    </w:p>
    <w:p w14:paraId="18532A2A" w14:textId="0819EFF4" w:rsidR="0092458A" w:rsidRDefault="0092458A">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lastRenderedPageBreak/>
        <w:instrText xml:space="preserve"> PAGEREF _Toc180485705 \h </w:instrText>
      </w:r>
      <w:r>
        <w:rPr>
          <w:noProof/>
        </w:rPr>
      </w:r>
      <w:r>
        <w:rPr>
          <w:noProof/>
        </w:rPr>
        <w:fldChar w:fldCharType="separate"/>
      </w:r>
      <w:r>
        <w:rPr>
          <w:noProof/>
        </w:rPr>
        <w:t>36</w:t>
      </w:r>
      <w:r>
        <w:rPr>
          <w:noProof/>
        </w:rPr>
        <w:fldChar w:fldCharType="end"/>
      </w:r>
    </w:p>
    <w:p w14:paraId="49854202" w14:textId="6B4EA63D" w:rsidR="0092458A" w:rsidRDefault="0092458A">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_Toc180485706 \h </w:instrText>
      </w:r>
      <w:r>
        <w:rPr>
          <w:noProof/>
        </w:rPr>
      </w:r>
      <w:r>
        <w:rPr>
          <w:noProof/>
        </w:rPr>
        <w:fldChar w:fldCharType="separate"/>
      </w:r>
      <w:r>
        <w:rPr>
          <w:noProof/>
        </w:rPr>
        <w:t>37</w:t>
      </w:r>
      <w:r>
        <w:rPr>
          <w:noProof/>
        </w:rPr>
        <w:fldChar w:fldCharType="end"/>
      </w:r>
    </w:p>
    <w:p w14:paraId="18421BC6" w14:textId="3886E3E5" w:rsidR="0092458A" w:rsidRDefault="0092458A">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_Toc180485707 \h </w:instrText>
      </w:r>
      <w:r>
        <w:rPr>
          <w:noProof/>
        </w:rPr>
      </w:r>
      <w:r>
        <w:rPr>
          <w:noProof/>
        </w:rPr>
        <w:fldChar w:fldCharType="separate"/>
      </w:r>
      <w:r>
        <w:rPr>
          <w:noProof/>
        </w:rPr>
        <w:t>37</w:t>
      </w:r>
      <w:r>
        <w:rPr>
          <w:noProof/>
        </w:rPr>
        <w:fldChar w:fldCharType="end"/>
      </w:r>
    </w:p>
    <w:p w14:paraId="3B3034A0" w14:textId="19881F31" w:rsidR="0092458A" w:rsidRDefault="0092458A">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_Toc180485708 \h </w:instrText>
      </w:r>
      <w:r>
        <w:rPr>
          <w:noProof/>
        </w:rPr>
      </w:r>
      <w:r>
        <w:rPr>
          <w:noProof/>
        </w:rPr>
        <w:fldChar w:fldCharType="separate"/>
      </w:r>
      <w:r>
        <w:rPr>
          <w:noProof/>
        </w:rPr>
        <w:t>37</w:t>
      </w:r>
      <w:r>
        <w:rPr>
          <w:noProof/>
        </w:rPr>
        <w:fldChar w:fldCharType="end"/>
      </w:r>
    </w:p>
    <w:p w14:paraId="435FB2B8" w14:textId="16DD8ABB" w:rsidR="0092458A" w:rsidRDefault="0092458A">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_Toc180485709 \h </w:instrText>
      </w:r>
      <w:r>
        <w:rPr>
          <w:noProof/>
        </w:rPr>
      </w:r>
      <w:r>
        <w:rPr>
          <w:noProof/>
        </w:rPr>
        <w:fldChar w:fldCharType="separate"/>
      </w:r>
      <w:r>
        <w:rPr>
          <w:noProof/>
        </w:rPr>
        <w:t>38</w:t>
      </w:r>
      <w:r>
        <w:rPr>
          <w:noProof/>
        </w:rPr>
        <w:fldChar w:fldCharType="end"/>
      </w:r>
    </w:p>
    <w:p w14:paraId="49581974" w14:textId="28F893D1" w:rsidR="0092458A" w:rsidRDefault="0092458A">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_Toc180485710 \h </w:instrText>
      </w:r>
      <w:r>
        <w:rPr>
          <w:noProof/>
        </w:rPr>
      </w:r>
      <w:r>
        <w:rPr>
          <w:noProof/>
        </w:rPr>
        <w:fldChar w:fldCharType="separate"/>
      </w:r>
      <w:r>
        <w:rPr>
          <w:noProof/>
        </w:rPr>
        <w:t>38</w:t>
      </w:r>
      <w:r>
        <w:rPr>
          <w:noProof/>
        </w:rPr>
        <w:fldChar w:fldCharType="end"/>
      </w:r>
    </w:p>
    <w:p w14:paraId="53D56476" w14:textId="0167F81D" w:rsidR="0092458A" w:rsidRDefault="0092458A">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_Toc180485711 \h </w:instrText>
      </w:r>
      <w:r>
        <w:rPr>
          <w:noProof/>
        </w:rPr>
      </w:r>
      <w:r>
        <w:rPr>
          <w:noProof/>
        </w:rPr>
        <w:fldChar w:fldCharType="separate"/>
      </w:r>
      <w:r>
        <w:rPr>
          <w:noProof/>
        </w:rPr>
        <w:t>38</w:t>
      </w:r>
      <w:r>
        <w:rPr>
          <w:noProof/>
        </w:rPr>
        <w:fldChar w:fldCharType="end"/>
      </w:r>
    </w:p>
    <w:p w14:paraId="3C7BDD3B" w14:textId="01B86167" w:rsidR="0092458A" w:rsidRDefault="0092458A">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_Toc180485712 \h </w:instrText>
      </w:r>
      <w:r>
        <w:rPr>
          <w:noProof/>
        </w:rPr>
      </w:r>
      <w:r>
        <w:rPr>
          <w:noProof/>
        </w:rPr>
        <w:fldChar w:fldCharType="separate"/>
      </w:r>
      <w:r>
        <w:rPr>
          <w:noProof/>
        </w:rPr>
        <w:t>38</w:t>
      </w:r>
      <w:r>
        <w:rPr>
          <w:noProof/>
        </w:rPr>
        <w:fldChar w:fldCharType="end"/>
      </w:r>
    </w:p>
    <w:p w14:paraId="76E2FC84" w14:textId="7BD7CDA8" w:rsidR="0092458A" w:rsidRDefault="0092458A">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_Toc180485713 \h </w:instrText>
      </w:r>
      <w:r>
        <w:rPr>
          <w:noProof/>
        </w:rPr>
      </w:r>
      <w:r>
        <w:rPr>
          <w:noProof/>
        </w:rPr>
        <w:fldChar w:fldCharType="separate"/>
      </w:r>
      <w:r>
        <w:rPr>
          <w:noProof/>
        </w:rPr>
        <w:t>38</w:t>
      </w:r>
      <w:r>
        <w:rPr>
          <w:noProof/>
        </w:rPr>
        <w:fldChar w:fldCharType="end"/>
      </w:r>
    </w:p>
    <w:p w14:paraId="7CFE5D38" w14:textId="19244BDA" w:rsidR="0092458A" w:rsidRDefault="0092458A">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_Toc180485714 \h </w:instrText>
      </w:r>
      <w:r>
        <w:rPr>
          <w:noProof/>
        </w:rPr>
      </w:r>
      <w:r>
        <w:rPr>
          <w:noProof/>
        </w:rPr>
        <w:fldChar w:fldCharType="separate"/>
      </w:r>
      <w:r>
        <w:rPr>
          <w:noProof/>
        </w:rPr>
        <w:t>39</w:t>
      </w:r>
      <w:r>
        <w:rPr>
          <w:noProof/>
        </w:rPr>
        <w:fldChar w:fldCharType="end"/>
      </w:r>
    </w:p>
    <w:p w14:paraId="454B248E" w14:textId="46D64DE5" w:rsidR="0092458A" w:rsidRDefault="0092458A">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_Toc180485715 \h </w:instrText>
      </w:r>
      <w:r>
        <w:rPr>
          <w:noProof/>
        </w:rPr>
      </w:r>
      <w:r>
        <w:rPr>
          <w:noProof/>
        </w:rPr>
        <w:fldChar w:fldCharType="separate"/>
      </w:r>
      <w:r>
        <w:rPr>
          <w:noProof/>
        </w:rPr>
        <w:t>39</w:t>
      </w:r>
      <w:r>
        <w:rPr>
          <w:noProof/>
        </w:rPr>
        <w:fldChar w:fldCharType="end"/>
      </w:r>
    </w:p>
    <w:p w14:paraId="6EC6351F" w14:textId="7AC7B6F5" w:rsidR="0092458A" w:rsidRDefault="0092458A">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_Toc180485716 \h </w:instrText>
      </w:r>
      <w:r>
        <w:rPr>
          <w:noProof/>
        </w:rPr>
      </w:r>
      <w:r>
        <w:rPr>
          <w:noProof/>
        </w:rPr>
        <w:fldChar w:fldCharType="separate"/>
      </w:r>
      <w:r>
        <w:rPr>
          <w:noProof/>
        </w:rPr>
        <w:t>39</w:t>
      </w:r>
      <w:r>
        <w:rPr>
          <w:noProof/>
        </w:rPr>
        <w:fldChar w:fldCharType="end"/>
      </w:r>
    </w:p>
    <w:p w14:paraId="44F0E8C9" w14:textId="66A81E49" w:rsidR="0092458A" w:rsidRDefault="0092458A">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_Toc180485717 \h </w:instrText>
      </w:r>
      <w:r>
        <w:rPr>
          <w:noProof/>
        </w:rPr>
      </w:r>
      <w:r>
        <w:rPr>
          <w:noProof/>
        </w:rPr>
        <w:fldChar w:fldCharType="separate"/>
      </w:r>
      <w:r>
        <w:rPr>
          <w:noProof/>
        </w:rPr>
        <w:t>40</w:t>
      </w:r>
      <w:r>
        <w:rPr>
          <w:noProof/>
        </w:rPr>
        <w:fldChar w:fldCharType="end"/>
      </w:r>
    </w:p>
    <w:p w14:paraId="691F510A" w14:textId="58FF1190" w:rsidR="0092458A" w:rsidRDefault="0092458A">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_Toc180485718 \h </w:instrText>
      </w:r>
      <w:r>
        <w:rPr>
          <w:noProof/>
        </w:rPr>
      </w:r>
      <w:r>
        <w:rPr>
          <w:noProof/>
        </w:rPr>
        <w:fldChar w:fldCharType="separate"/>
      </w:r>
      <w:r>
        <w:rPr>
          <w:noProof/>
        </w:rPr>
        <w:t>40</w:t>
      </w:r>
      <w:r>
        <w:rPr>
          <w:noProof/>
        </w:rPr>
        <w:fldChar w:fldCharType="end"/>
      </w:r>
    </w:p>
    <w:p w14:paraId="7174EDA8" w14:textId="313D8EA6" w:rsidR="0092458A" w:rsidRDefault="0092458A">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_Toc180485719 \h </w:instrText>
      </w:r>
      <w:r>
        <w:rPr>
          <w:noProof/>
        </w:rPr>
      </w:r>
      <w:r>
        <w:rPr>
          <w:noProof/>
        </w:rPr>
        <w:fldChar w:fldCharType="separate"/>
      </w:r>
      <w:r>
        <w:rPr>
          <w:noProof/>
        </w:rPr>
        <w:t>40</w:t>
      </w:r>
      <w:r>
        <w:rPr>
          <w:noProof/>
        </w:rPr>
        <w:fldChar w:fldCharType="end"/>
      </w:r>
    </w:p>
    <w:p w14:paraId="2DCE3DFE" w14:textId="7986235C" w:rsidR="0092458A" w:rsidRDefault="0092458A">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_Toc180485720 \h </w:instrText>
      </w:r>
      <w:r>
        <w:rPr>
          <w:noProof/>
        </w:rPr>
      </w:r>
      <w:r>
        <w:rPr>
          <w:noProof/>
        </w:rPr>
        <w:fldChar w:fldCharType="separate"/>
      </w:r>
      <w:r>
        <w:rPr>
          <w:noProof/>
        </w:rPr>
        <w:t>41</w:t>
      </w:r>
      <w:r>
        <w:rPr>
          <w:noProof/>
        </w:rPr>
        <w:fldChar w:fldCharType="end"/>
      </w:r>
    </w:p>
    <w:p w14:paraId="5C2D0BC5" w14:textId="14EC47A3" w:rsidR="0092458A" w:rsidRDefault="0092458A">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_Toc180485721 \h </w:instrText>
      </w:r>
      <w:r>
        <w:rPr>
          <w:noProof/>
        </w:rPr>
      </w:r>
      <w:r>
        <w:rPr>
          <w:noProof/>
        </w:rPr>
        <w:fldChar w:fldCharType="separate"/>
      </w:r>
      <w:r>
        <w:rPr>
          <w:noProof/>
        </w:rPr>
        <w:t>41</w:t>
      </w:r>
      <w:r>
        <w:rPr>
          <w:noProof/>
        </w:rPr>
        <w:fldChar w:fldCharType="end"/>
      </w:r>
    </w:p>
    <w:p w14:paraId="47295DE1" w14:textId="3428A049" w:rsidR="0092458A" w:rsidRDefault="0092458A">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_Toc180485722 \h </w:instrText>
      </w:r>
      <w:r>
        <w:rPr>
          <w:noProof/>
        </w:rPr>
      </w:r>
      <w:r>
        <w:rPr>
          <w:noProof/>
        </w:rPr>
        <w:fldChar w:fldCharType="separate"/>
      </w:r>
      <w:r>
        <w:rPr>
          <w:noProof/>
        </w:rPr>
        <w:t>41</w:t>
      </w:r>
      <w:r>
        <w:rPr>
          <w:noProof/>
        </w:rPr>
        <w:fldChar w:fldCharType="end"/>
      </w:r>
    </w:p>
    <w:p w14:paraId="19036E5C" w14:textId="3235183E" w:rsidR="0092458A" w:rsidRDefault="0092458A">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_Toc180485723 \h </w:instrText>
      </w:r>
      <w:r>
        <w:rPr>
          <w:noProof/>
        </w:rPr>
      </w:r>
      <w:r>
        <w:rPr>
          <w:noProof/>
        </w:rPr>
        <w:fldChar w:fldCharType="separate"/>
      </w:r>
      <w:r>
        <w:rPr>
          <w:noProof/>
        </w:rPr>
        <w:t>42</w:t>
      </w:r>
      <w:r>
        <w:rPr>
          <w:noProof/>
        </w:rPr>
        <w:fldChar w:fldCharType="end"/>
      </w:r>
    </w:p>
    <w:p w14:paraId="33AD8F4C" w14:textId="0D95BF8E" w:rsidR="0092458A" w:rsidRDefault="0092458A">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_Toc180485724 \h </w:instrText>
      </w:r>
      <w:r>
        <w:rPr>
          <w:noProof/>
        </w:rPr>
      </w:r>
      <w:r>
        <w:rPr>
          <w:noProof/>
        </w:rPr>
        <w:fldChar w:fldCharType="separate"/>
      </w:r>
      <w:r>
        <w:rPr>
          <w:noProof/>
        </w:rPr>
        <w:t>42</w:t>
      </w:r>
      <w:r>
        <w:rPr>
          <w:noProof/>
        </w:rPr>
        <w:fldChar w:fldCharType="end"/>
      </w:r>
    </w:p>
    <w:p w14:paraId="245F2237" w14:textId="580FB1AA" w:rsidR="0092458A" w:rsidRDefault="0092458A">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_Toc180485725 \h </w:instrText>
      </w:r>
      <w:r>
        <w:rPr>
          <w:noProof/>
        </w:rPr>
      </w:r>
      <w:r>
        <w:rPr>
          <w:noProof/>
        </w:rPr>
        <w:fldChar w:fldCharType="separate"/>
      </w:r>
      <w:r>
        <w:rPr>
          <w:noProof/>
        </w:rPr>
        <w:t>42</w:t>
      </w:r>
      <w:r>
        <w:rPr>
          <w:noProof/>
        </w:rPr>
        <w:fldChar w:fldCharType="end"/>
      </w:r>
    </w:p>
    <w:p w14:paraId="70B05605" w14:textId="0CFA7047" w:rsidR="0092458A" w:rsidRDefault="0092458A">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_Toc180485726 \h </w:instrText>
      </w:r>
      <w:r>
        <w:rPr>
          <w:noProof/>
        </w:rPr>
      </w:r>
      <w:r>
        <w:rPr>
          <w:noProof/>
        </w:rPr>
        <w:fldChar w:fldCharType="separate"/>
      </w:r>
      <w:r>
        <w:rPr>
          <w:noProof/>
        </w:rPr>
        <w:t>43</w:t>
      </w:r>
      <w:r>
        <w:rPr>
          <w:noProof/>
        </w:rPr>
        <w:fldChar w:fldCharType="end"/>
      </w:r>
    </w:p>
    <w:p w14:paraId="37E0E6F1" w14:textId="3D126656" w:rsidR="0092458A" w:rsidRDefault="0092458A">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_Toc180485727 \h </w:instrText>
      </w:r>
      <w:r>
        <w:rPr>
          <w:noProof/>
        </w:rPr>
      </w:r>
      <w:r>
        <w:rPr>
          <w:noProof/>
        </w:rPr>
        <w:fldChar w:fldCharType="separate"/>
      </w:r>
      <w:r>
        <w:rPr>
          <w:noProof/>
        </w:rPr>
        <w:t>43</w:t>
      </w:r>
      <w:r>
        <w:rPr>
          <w:noProof/>
        </w:rPr>
        <w:fldChar w:fldCharType="end"/>
      </w:r>
    </w:p>
    <w:p w14:paraId="4A087F65" w14:textId="0B76FB98" w:rsidR="0092458A" w:rsidRDefault="0092458A">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_Toc180485728 \h </w:instrText>
      </w:r>
      <w:r>
        <w:rPr>
          <w:noProof/>
        </w:rPr>
      </w:r>
      <w:r>
        <w:rPr>
          <w:noProof/>
        </w:rPr>
        <w:fldChar w:fldCharType="separate"/>
      </w:r>
      <w:r>
        <w:rPr>
          <w:noProof/>
        </w:rPr>
        <w:t>43</w:t>
      </w:r>
      <w:r>
        <w:rPr>
          <w:noProof/>
        </w:rPr>
        <w:fldChar w:fldCharType="end"/>
      </w:r>
    </w:p>
    <w:p w14:paraId="430C2959" w14:textId="4A1709E7" w:rsidR="0092458A" w:rsidRDefault="0092458A">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_Toc180485729 \h </w:instrText>
      </w:r>
      <w:r>
        <w:rPr>
          <w:noProof/>
        </w:rPr>
      </w:r>
      <w:r>
        <w:rPr>
          <w:noProof/>
        </w:rPr>
        <w:fldChar w:fldCharType="separate"/>
      </w:r>
      <w:r>
        <w:rPr>
          <w:noProof/>
        </w:rPr>
        <w:t>43</w:t>
      </w:r>
      <w:r>
        <w:rPr>
          <w:noProof/>
        </w:rPr>
        <w:fldChar w:fldCharType="end"/>
      </w:r>
    </w:p>
    <w:p w14:paraId="449B0523" w14:textId="0413C484" w:rsidR="0092458A" w:rsidRDefault="0092458A">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_Toc180485730 \h </w:instrText>
      </w:r>
      <w:r>
        <w:rPr>
          <w:noProof/>
        </w:rPr>
      </w:r>
      <w:r>
        <w:rPr>
          <w:noProof/>
        </w:rPr>
        <w:fldChar w:fldCharType="separate"/>
      </w:r>
      <w:r>
        <w:rPr>
          <w:noProof/>
        </w:rPr>
        <w:t>43</w:t>
      </w:r>
      <w:r>
        <w:rPr>
          <w:noProof/>
        </w:rPr>
        <w:fldChar w:fldCharType="end"/>
      </w:r>
    </w:p>
    <w:p w14:paraId="0A20E656" w14:textId="7F4DA317" w:rsidR="0092458A" w:rsidRDefault="0092458A">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_Toc180485731 \h </w:instrText>
      </w:r>
      <w:r>
        <w:rPr>
          <w:noProof/>
        </w:rPr>
      </w:r>
      <w:r>
        <w:rPr>
          <w:noProof/>
        </w:rPr>
        <w:fldChar w:fldCharType="separate"/>
      </w:r>
      <w:r>
        <w:rPr>
          <w:noProof/>
        </w:rPr>
        <w:t>44</w:t>
      </w:r>
      <w:r>
        <w:rPr>
          <w:noProof/>
        </w:rPr>
        <w:fldChar w:fldCharType="end"/>
      </w:r>
    </w:p>
    <w:p w14:paraId="2B3123D2" w14:textId="7CEB020F" w:rsidR="0092458A" w:rsidRDefault="0092458A">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_Toc180485732 \h </w:instrText>
      </w:r>
      <w:r>
        <w:rPr>
          <w:noProof/>
        </w:rPr>
      </w:r>
      <w:r>
        <w:rPr>
          <w:noProof/>
        </w:rPr>
        <w:fldChar w:fldCharType="separate"/>
      </w:r>
      <w:r>
        <w:rPr>
          <w:noProof/>
        </w:rPr>
        <w:t>44</w:t>
      </w:r>
      <w:r>
        <w:rPr>
          <w:noProof/>
        </w:rPr>
        <w:fldChar w:fldCharType="end"/>
      </w:r>
    </w:p>
    <w:p w14:paraId="1737FA12" w14:textId="379CECB7" w:rsidR="0092458A" w:rsidRDefault="0092458A">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_Toc180485733 \h </w:instrText>
      </w:r>
      <w:r>
        <w:rPr>
          <w:noProof/>
        </w:rPr>
      </w:r>
      <w:r>
        <w:rPr>
          <w:noProof/>
        </w:rPr>
        <w:fldChar w:fldCharType="separate"/>
      </w:r>
      <w:r>
        <w:rPr>
          <w:noProof/>
        </w:rPr>
        <w:t>44</w:t>
      </w:r>
      <w:r>
        <w:rPr>
          <w:noProof/>
        </w:rPr>
        <w:fldChar w:fldCharType="end"/>
      </w:r>
    </w:p>
    <w:p w14:paraId="598142A7" w14:textId="55AD386F" w:rsidR="0092458A" w:rsidRDefault="0092458A">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_Toc180485734 \h </w:instrText>
      </w:r>
      <w:r>
        <w:rPr>
          <w:noProof/>
        </w:rPr>
      </w:r>
      <w:r>
        <w:rPr>
          <w:noProof/>
        </w:rPr>
        <w:fldChar w:fldCharType="separate"/>
      </w:r>
      <w:r>
        <w:rPr>
          <w:noProof/>
        </w:rPr>
        <w:t>44</w:t>
      </w:r>
      <w:r>
        <w:rPr>
          <w:noProof/>
        </w:rPr>
        <w:fldChar w:fldCharType="end"/>
      </w:r>
    </w:p>
    <w:p w14:paraId="4EE6F0C3" w14:textId="4868EAD4" w:rsidR="0092458A" w:rsidRDefault="0092458A">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_Toc180485735 \h </w:instrText>
      </w:r>
      <w:r>
        <w:rPr>
          <w:noProof/>
        </w:rPr>
      </w:r>
      <w:r>
        <w:rPr>
          <w:noProof/>
        </w:rPr>
        <w:fldChar w:fldCharType="separate"/>
      </w:r>
      <w:r>
        <w:rPr>
          <w:noProof/>
        </w:rPr>
        <w:t>45</w:t>
      </w:r>
      <w:r>
        <w:rPr>
          <w:noProof/>
        </w:rPr>
        <w:fldChar w:fldCharType="end"/>
      </w:r>
    </w:p>
    <w:p w14:paraId="0CAF387E" w14:textId="2C536D22" w:rsidR="0092458A" w:rsidRDefault="0092458A">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_Toc180485736 \h </w:instrText>
      </w:r>
      <w:r>
        <w:rPr>
          <w:noProof/>
        </w:rPr>
      </w:r>
      <w:r>
        <w:rPr>
          <w:noProof/>
        </w:rPr>
        <w:fldChar w:fldCharType="separate"/>
      </w:r>
      <w:r>
        <w:rPr>
          <w:noProof/>
        </w:rPr>
        <w:t>45</w:t>
      </w:r>
      <w:r>
        <w:rPr>
          <w:noProof/>
        </w:rPr>
        <w:fldChar w:fldCharType="end"/>
      </w:r>
    </w:p>
    <w:p w14:paraId="3916F079" w14:textId="2CEB4231" w:rsidR="0092458A" w:rsidRDefault="0092458A">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_Toc180485737 \h </w:instrText>
      </w:r>
      <w:r>
        <w:rPr>
          <w:noProof/>
        </w:rPr>
      </w:r>
      <w:r>
        <w:rPr>
          <w:noProof/>
        </w:rPr>
        <w:fldChar w:fldCharType="separate"/>
      </w:r>
      <w:r>
        <w:rPr>
          <w:noProof/>
        </w:rPr>
        <w:t>46</w:t>
      </w:r>
      <w:r>
        <w:rPr>
          <w:noProof/>
        </w:rPr>
        <w:fldChar w:fldCharType="end"/>
      </w:r>
    </w:p>
    <w:p w14:paraId="40141C5C" w14:textId="0C7601CE" w:rsidR="0092458A" w:rsidRDefault="0092458A">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_Toc180485738 \h </w:instrText>
      </w:r>
      <w:r>
        <w:rPr>
          <w:noProof/>
        </w:rPr>
      </w:r>
      <w:r>
        <w:rPr>
          <w:noProof/>
        </w:rPr>
        <w:fldChar w:fldCharType="separate"/>
      </w:r>
      <w:r>
        <w:rPr>
          <w:noProof/>
        </w:rPr>
        <w:t>46</w:t>
      </w:r>
      <w:r>
        <w:rPr>
          <w:noProof/>
        </w:rPr>
        <w:fldChar w:fldCharType="end"/>
      </w:r>
    </w:p>
    <w:p w14:paraId="5E90DD6C" w14:textId="5DBB4F7F"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5.1.6.2</w:t>
      </w:r>
      <w:r>
        <w:rPr>
          <w:rFonts w:asciiTheme="minorHAnsi" w:eastAsiaTheme="minorEastAsia" w:hAnsiTheme="minorHAnsi" w:cstheme="minorBidi"/>
          <w:noProof/>
          <w:kern w:val="2"/>
          <w:sz w:val="21"/>
          <w:szCs w:val="22"/>
          <w:lang w:val="en-US" w:eastAsia="zh-CN"/>
        </w:rPr>
        <w:tab/>
      </w:r>
      <w:r w:rsidRPr="00F37696">
        <w:rPr>
          <w:noProof/>
          <w:lang w:val="en-US"/>
        </w:rPr>
        <w:t>Structured data types</w:t>
      </w:r>
      <w:r>
        <w:rPr>
          <w:noProof/>
        </w:rPr>
        <w:tab/>
      </w:r>
      <w:r>
        <w:rPr>
          <w:noProof/>
        </w:rPr>
        <w:fldChar w:fldCharType="begin"/>
      </w:r>
      <w:r>
        <w:rPr>
          <w:noProof/>
        </w:rPr>
        <w:instrText xml:space="preserve"> PAGEREF _Toc180485739 \h </w:instrText>
      </w:r>
      <w:r>
        <w:rPr>
          <w:noProof/>
        </w:rPr>
      </w:r>
      <w:r>
        <w:rPr>
          <w:noProof/>
        </w:rPr>
        <w:fldChar w:fldCharType="separate"/>
      </w:r>
      <w:r>
        <w:rPr>
          <w:noProof/>
        </w:rPr>
        <w:t>49</w:t>
      </w:r>
      <w:r>
        <w:rPr>
          <w:noProof/>
        </w:rPr>
        <w:fldChar w:fldCharType="end"/>
      </w:r>
    </w:p>
    <w:p w14:paraId="768B5691" w14:textId="7247C242" w:rsidR="0092458A" w:rsidRDefault="0092458A">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_Toc180485740 \h </w:instrText>
      </w:r>
      <w:r>
        <w:rPr>
          <w:noProof/>
        </w:rPr>
      </w:r>
      <w:r>
        <w:rPr>
          <w:noProof/>
        </w:rPr>
        <w:fldChar w:fldCharType="separate"/>
      </w:r>
      <w:r>
        <w:rPr>
          <w:noProof/>
        </w:rPr>
        <w:t>49</w:t>
      </w:r>
      <w:r>
        <w:rPr>
          <w:noProof/>
        </w:rPr>
        <w:fldChar w:fldCharType="end"/>
      </w:r>
    </w:p>
    <w:p w14:paraId="5A84ECD0" w14:textId="1A465694" w:rsidR="0092458A" w:rsidRDefault="0092458A">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_Toc180485741 \h </w:instrText>
      </w:r>
      <w:r>
        <w:rPr>
          <w:noProof/>
        </w:rPr>
      </w:r>
      <w:r>
        <w:rPr>
          <w:noProof/>
        </w:rPr>
        <w:fldChar w:fldCharType="separate"/>
      </w:r>
      <w:r>
        <w:rPr>
          <w:noProof/>
        </w:rPr>
        <w:t>49</w:t>
      </w:r>
      <w:r>
        <w:rPr>
          <w:noProof/>
        </w:rPr>
        <w:fldChar w:fldCharType="end"/>
      </w:r>
    </w:p>
    <w:p w14:paraId="387DD662" w14:textId="6C17CED8" w:rsidR="0092458A" w:rsidRDefault="0092458A">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_Toc180485742 \h </w:instrText>
      </w:r>
      <w:r>
        <w:rPr>
          <w:noProof/>
        </w:rPr>
      </w:r>
      <w:r>
        <w:rPr>
          <w:noProof/>
        </w:rPr>
        <w:fldChar w:fldCharType="separate"/>
      </w:r>
      <w:r>
        <w:rPr>
          <w:noProof/>
        </w:rPr>
        <w:t>50</w:t>
      </w:r>
      <w:r>
        <w:rPr>
          <w:noProof/>
        </w:rPr>
        <w:fldChar w:fldCharType="end"/>
      </w:r>
    </w:p>
    <w:p w14:paraId="4E9639E1" w14:textId="58CFF403" w:rsidR="0092458A" w:rsidRDefault="0092458A">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_Toc180485743 \h </w:instrText>
      </w:r>
      <w:r>
        <w:rPr>
          <w:noProof/>
        </w:rPr>
      </w:r>
      <w:r>
        <w:rPr>
          <w:noProof/>
        </w:rPr>
        <w:fldChar w:fldCharType="separate"/>
      </w:r>
      <w:r>
        <w:rPr>
          <w:noProof/>
        </w:rPr>
        <w:t>51</w:t>
      </w:r>
      <w:r>
        <w:rPr>
          <w:noProof/>
        </w:rPr>
        <w:fldChar w:fldCharType="end"/>
      </w:r>
    </w:p>
    <w:p w14:paraId="74374321" w14:textId="2D7ABA87" w:rsidR="0092458A" w:rsidRDefault="0092458A">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_Toc180485744 \h </w:instrText>
      </w:r>
      <w:r>
        <w:rPr>
          <w:noProof/>
        </w:rPr>
      </w:r>
      <w:r>
        <w:rPr>
          <w:noProof/>
        </w:rPr>
        <w:fldChar w:fldCharType="separate"/>
      </w:r>
      <w:r>
        <w:rPr>
          <w:noProof/>
        </w:rPr>
        <w:t>52</w:t>
      </w:r>
      <w:r>
        <w:rPr>
          <w:noProof/>
        </w:rPr>
        <w:fldChar w:fldCharType="end"/>
      </w:r>
    </w:p>
    <w:p w14:paraId="07173364" w14:textId="75DB092A" w:rsidR="0092458A" w:rsidRDefault="0092458A">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_Toc180485745 \h </w:instrText>
      </w:r>
      <w:r>
        <w:rPr>
          <w:noProof/>
        </w:rPr>
      </w:r>
      <w:r>
        <w:rPr>
          <w:noProof/>
        </w:rPr>
        <w:fldChar w:fldCharType="separate"/>
      </w:r>
      <w:r>
        <w:rPr>
          <w:noProof/>
        </w:rPr>
        <w:t>52</w:t>
      </w:r>
      <w:r>
        <w:rPr>
          <w:noProof/>
        </w:rPr>
        <w:fldChar w:fldCharType="end"/>
      </w:r>
    </w:p>
    <w:p w14:paraId="201B341C" w14:textId="556F38B5" w:rsidR="0092458A" w:rsidRDefault="0092458A">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_Toc180485746 \h </w:instrText>
      </w:r>
      <w:r>
        <w:rPr>
          <w:noProof/>
        </w:rPr>
      </w:r>
      <w:r>
        <w:rPr>
          <w:noProof/>
        </w:rPr>
        <w:fldChar w:fldCharType="separate"/>
      </w:r>
      <w:r>
        <w:rPr>
          <w:noProof/>
        </w:rPr>
        <w:t>53</w:t>
      </w:r>
      <w:r>
        <w:rPr>
          <w:noProof/>
        </w:rPr>
        <w:fldChar w:fldCharType="end"/>
      </w:r>
    </w:p>
    <w:p w14:paraId="4EAAD32A" w14:textId="11090E44" w:rsidR="0092458A" w:rsidRDefault="0092458A">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_Toc180485747 \h </w:instrText>
      </w:r>
      <w:r>
        <w:rPr>
          <w:noProof/>
        </w:rPr>
      </w:r>
      <w:r>
        <w:rPr>
          <w:noProof/>
        </w:rPr>
        <w:fldChar w:fldCharType="separate"/>
      </w:r>
      <w:r>
        <w:rPr>
          <w:noProof/>
        </w:rPr>
        <w:t>53</w:t>
      </w:r>
      <w:r>
        <w:rPr>
          <w:noProof/>
        </w:rPr>
        <w:fldChar w:fldCharType="end"/>
      </w:r>
    </w:p>
    <w:p w14:paraId="0A73C68E" w14:textId="56FDB92C" w:rsidR="0092458A" w:rsidRDefault="0092458A">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_Toc180485748 \h </w:instrText>
      </w:r>
      <w:r>
        <w:rPr>
          <w:noProof/>
        </w:rPr>
      </w:r>
      <w:r>
        <w:rPr>
          <w:noProof/>
        </w:rPr>
        <w:fldChar w:fldCharType="separate"/>
      </w:r>
      <w:r>
        <w:rPr>
          <w:noProof/>
        </w:rPr>
        <w:t>54</w:t>
      </w:r>
      <w:r>
        <w:rPr>
          <w:noProof/>
        </w:rPr>
        <w:fldChar w:fldCharType="end"/>
      </w:r>
    </w:p>
    <w:p w14:paraId="1694F654" w14:textId="7686AB6F" w:rsidR="0092458A" w:rsidRDefault="0092458A">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_Toc180485749 \h </w:instrText>
      </w:r>
      <w:r>
        <w:rPr>
          <w:noProof/>
        </w:rPr>
      </w:r>
      <w:r>
        <w:rPr>
          <w:noProof/>
        </w:rPr>
        <w:fldChar w:fldCharType="separate"/>
      </w:r>
      <w:r>
        <w:rPr>
          <w:noProof/>
        </w:rPr>
        <w:t>54</w:t>
      </w:r>
      <w:r>
        <w:rPr>
          <w:noProof/>
        </w:rPr>
        <w:fldChar w:fldCharType="end"/>
      </w:r>
    </w:p>
    <w:p w14:paraId="6BBAA597" w14:textId="408BC4ED" w:rsidR="0092458A" w:rsidRDefault="0092458A">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_Toc180485750 \h </w:instrText>
      </w:r>
      <w:r>
        <w:rPr>
          <w:noProof/>
        </w:rPr>
      </w:r>
      <w:r>
        <w:rPr>
          <w:noProof/>
        </w:rPr>
        <w:fldChar w:fldCharType="separate"/>
      </w:r>
      <w:r>
        <w:rPr>
          <w:noProof/>
        </w:rPr>
        <w:t>55</w:t>
      </w:r>
      <w:r>
        <w:rPr>
          <w:noProof/>
        </w:rPr>
        <w:fldChar w:fldCharType="end"/>
      </w:r>
    </w:p>
    <w:p w14:paraId="726F9115" w14:textId="0A2FB403" w:rsidR="0092458A" w:rsidRDefault="0092458A">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_Toc180485751 \h </w:instrText>
      </w:r>
      <w:r>
        <w:rPr>
          <w:noProof/>
        </w:rPr>
      </w:r>
      <w:r>
        <w:rPr>
          <w:noProof/>
        </w:rPr>
        <w:fldChar w:fldCharType="separate"/>
      </w:r>
      <w:r>
        <w:rPr>
          <w:noProof/>
        </w:rPr>
        <w:t>55</w:t>
      </w:r>
      <w:r>
        <w:rPr>
          <w:noProof/>
        </w:rPr>
        <w:fldChar w:fldCharType="end"/>
      </w:r>
    </w:p>
    <w:p w14:paraId="3D1DBCF4" w14:textId="39A2A11B" w:rsidR="0092458A" w:rsidRDefault="0092458A">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_Toc180485752 \h </w:instrText>
      </w:r>
      <w:r>
        <w:rPr>
          <w:noProof/>
        </w:rPr>
      </w:r>
      <w:r>
        <w:rPr>
          <w:noProof/>
        </w:rPr>
        <w:fldChar w:fldCharType="separate"/>
      </w:r>
      <w:r>
        <w:rPr>
          <w:noProof/>
        </w:rPr>
        <w:t>55</w:t>
      </w:r>
      <w:r>
        <w:rPr>
          <w:noProof/>
        </w:rPr>
        <w:fldChar w:fldCharType="end"/>
      </w:r>
    </w:p>
    <w:p w14:paraId="38E6ACE4" w14:textId="65CE2B1E"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5.1.6.3</w:t>
      </w:r>
      <w:r>
        <w:rPr>
          <w:rFonts w:asciiTheme="minorHAnsi" w:eastAsiaTheme="minorEastAsia" w:hAnsiTheme="minorHAnsi" w:cstheme="minorBidi"/>
          <w:noProof/>
          <w:kern w:val="2"/>
          <w:sz w:val="21"/>
          <w:szCs w:val="22"/>
          <w:lang w:val="en-US" w:eastAsia="zh-CN"/>
        </w:rPr>
        <w:tab/>
      </w:r>
      <w:r w:rsidRPr="00F37696">
        <w:rPr>
          <w:noProof/>
          <w:lang w:val="en-US"/>
        </w:rPr>
        <w:t>Simple data types and enumerations</w:t>
      </w:r>
      <w:r>
        <w:rPr>
          <w:noProof/>
        </w:rPr>
        <w:tab/>
      </w:r>
      <w:r>
        <w:rPr>
          <w:noProof/>
        </w:rPr>
        <w:fldChar w:fldCharType="begin"/>
      </w:r>
      <w:r>
        <w:rPr>
          <w:noProof/>
        </w:rPr>
        <w:instrText xml:space="preserve"> PAGEREF _Toc180485753 \h </w:instrText>
      </w:r>
      <w:r>
        <w:rPr>
          <w:noProof/>
        </w:rPr>
      </w:r>
      <w:r>
        <w:rPr>
          <w:noProof/>
        </w:rPr>
        <w:fldChar w:fldCharType="separate"/>
      </w:r>
      <w:r>
        <w:rPr>
          <w:noProof/>
        </w:rPr>
        <w:t>55</w:t>
      </w:r>
      <w:r>
        <w:rPr>
          <w:noProof/>
        </w:rPr>
        <w:fldChar w:fldCharType="end"/>
      </w:r>
    </w:p>
    <w:p w14:paraId="04836EEA" w14:textId="67BB87C2"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_Toc180485754 \h </w:instrText>
      </w:r>
      <w:r>
        <w:rPr>
          <w:noProof/>
        </w:rPr>
      </w:r>
      <w:r>
        <w:rPr>
          <w:noProof/>
        </w:rPr>
        <w:fldChar w:fldCharType="separate"/>
      </w:r>
      <w:r>
        <w:rPr>
          <w:noProof/>
        </w:rPr>
        <w:t>55</w:t>
      </w:r>
      <w:r>
        <w:rPr>
          <w:noProof/>
        </w:rPr>
        <w:fldChar w:fldCharType="end"/>
      </w:r>
    </w:p>
    <w:p w14:paraId="4142B072" w14:textId="10004BDE" w:rsidR="0092458A" w:rsidRDefault="0092458A">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_Toc180485755 \h </w:instrText>
      </w:r>
      <w:r>
        <w:rPr>
          <w:noProof/>
        </w:rPr>
      </w:r>
      <w:r>
        <w:rPr>
          <w:noProof/>
        </w:rPr>
        <w:fldChar w:fldCharType="separate"/>
      </w:r>
      <w:r>
        <w:rPr>
          <w:noProof/>
        </w:rPr>
        <w:t>55</w:t>
      </w:r>
      <w:r>
        <w:rPr>
          <w:noProof/>
        </w:rPr>
        <w:fldChar w:fldCharType="end"/>
      </w:r>
    </w:p>
    <w:p w14:paraId="3677CA0D" w14:textId="01C008E6" w:rsidR="0092458A" w:rsidRDefault="0092458A">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_Toc180485756 \h </w:instrText>
      </w:r>
      <w:r>
        <w:rPr>
          <w:noProof/>
        </w:rPr>
      </w:r>
      <w:r>
        <w:rPr>
          <w:noProof/>
        </w:rPr>
        <w:fldChar w:fldCharType="separate"/>
      </w:r>
      <w:r>
        <w:rPr>
          <w:noProof/>
        </w:rPr>
        <w:t>55</w:t>
      </w:r>
      <w:r>
        <w:rPr>
          <w:noProof/>
        </w:rPr>
        <w:fldChar w:fldCharType="end"/>
      </w:r>
    </w:p>
    <w:p w14:paraId="2C8F16E3" w14:textId="3D094B16" w:rsidR="0092458A" w:rsidRDefault="0092458A">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_Toc180485757 \h </w:instrText>
      </w:r>
      <w:r>
        <w:rPr>
          <w:noProof/>
        </w:rPr>
      </w:r>
      <w:r>
        <w:rPr>
          <w:noProof/>
        </w:rPr>
        <w:fldChar w:fldCharType="separate"/>
      </w:r>
      <w:r>
        <w:rPr>
          <w:noProof/>
        </w:rPr>
        <w:t>56</w:t>
      </w:r>
      <w:r>
        <w:rPr>
          <w:noProof/>
        </w:rPr>
        <w:fldChar w:fldCharType="end"/>
      </w:r>
    </w:p>
    <w:p w14:paraId="086DC4DB" w14:textId="548E0CE8" w:rsidR="0092458A" w:rsidRDefault="0092458A">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_Toc180485758 \h </w:instrText>
      </w:r>
      <w:r>
        <w:rPr>
          <w:noProof/>
        </w:rPr>
      </w:r>
      <w:r>
        <w:rPr>
          <w:noProof/>
        </w:rPr>
        <w:fldChar w:fldCharType="separate"/>
      </w:r>
      <w:r>
        <w:rPr>
          <w:noProof/>
        </w:rPr>
        <w:t>56</w:t>
      </w:r>
      <w:r>
        <w:rPr>
          <w:noProof/>
        </w:rPr>
        <w:fldChar w:fldCharType="end"/>
      </w:r>
    </w:p>
    <w:p w14:paraId="7625B67C" w14:textId="0F89E028" w:rsidR="0092458A" w:rsidRDefault="0092458A">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_Toc180485759 \h </w:instrText>
      </w:r>
      <w:r>
        <w:rPr>
          <w:noProof/>
        </w:rPr>
      </w:r>
      <w:r>
        <w:rPr>
          <w:noProof/>
        </w:rPr>
        <w:fldChar w:fldCharType="separate"/>
      </w:r>
      <w:r>
        <w:rPr>
          <w:noProof/>
        </w:rPr>
        <w:t>56</w:t>
      </w:r>
      <w:r>
        <w:rPr>
          <w:noProof/>
        </w:rPr>
        <w:fldChar w:fldCharType="end"/>
      </w:r>
    </w:p>
    <w:p w14:paraId="1FD6A457" w14:textId="45015319" w:rsidR="0092458A" w:rsidRDefault="0092458A">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_Toc180485760 \h </w:instrText>
      </w:r>
      <w:r>
        <w:rPr>
          <w:noProof/>
        </w:rPr>
      </w:r>
      <w:r>
        <w:rPr>
          <w:noProof/>
        </w:rPr>
        <w:fldChar w:fldCharType="separate"/>
      </w:r>
      <w:r>
        <w:rPr>
          <w:noProof/>
        </w:rPr>
        <w:t>56</w:t>
      </w:r>
      <w:r>
        <w:rPr>
          <w:noProof/>
        </w:rPr>
        <w:fldChar w:fldCharType="end"/>
      </w:r>
    </w:p>
    <w:p w14:paraId="086B69A9" w14:textId="540CCF52" w:rsidR="0092458A" w:rsidRDefault="0092458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_Toc180485761 \h </w:instrText>
      </w:r>
      <w:r>
        <w:rPr>
          <w:noProof/>
        </w:rPr>
      </w:r>
      <w:r>
        <w:rPr>
          <w:noProof/>
        </w:rPr>
        <w:fldChar w:fldCharType="separate"/>
      </w:r>
      <w:r>
        <w:rPr>
          <w:noProof/>
        </w:rPr>
        <w:t>57</w:t>
      </w:r>
      <w:r>
        <w:rPr>
          <w:noProof/>
        </w:rPr>
        <w:fldChar w:fldCharType="end"/>
      </w:r>
    </w:p>
    <w:p w14:paraId="1BC139E2" w14:textId="63F6F9E9" w:rsidR="0092458A" w:rsidRDefault="0092458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_Toc180485762 \h </w:instrText>
      </w:r>
      <w:r>
        <w:rPr>
          <w:noProof/>
        </w:rPr>
      </w:r>
      <w:r>
        <w:rPr>
          <w:noProof/>
        </w:rPr>
        <w:fldChar w:fldCharType="separate"/>
      </w:r>
      <w:r>
        <w:rPr>
          <w:noProof/>
        </w:rPr>
        <w:t>57</w:t>
      </w:r>
      <w:r>
        <w:rPr>
          <w:noProof/>
        </w:rPr>
        <w:fldChar w:fldCharType="end"/>
      </w:r>
    </w:p>
    <w:p w14:paraId="5ED66380" w14:textId="7AA4D84F" w:rsidR="0092458A" w:rsidRDefault="0092458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_Toc180485763 \h </w:instrText>
      </w:r>
      <w:r>
        <w:rPr>
          <w:noProof/>
        </w:rPr>
      </w:r>
      <w:r>
        <w:rPr>
          <w:noProof/>
        </w:rPr>
        <w:fldChar w:fldCharType="separate"/>
      </w:r>
      <w:r>
        <w:rPr>
          <w:noProof/>
        </w:rPr>
        <w:t>57</w:t>
      </w:r>
      <w:r>
        <w:rPr>
          <w:noProof/>
        </w:rPr>
        <w:fldChar w:fldCharType="end"/>
      </w:r>
    </w:p>
    <w:p w14:paraId="61B3FB84" w14:textId="2992DF77" w:rsidR="0092458A" w:rsidRDefault="0092458A">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_Toc180485764 \h </w:instrText>
      </w:r>
      <w:r>
        <w:rPr>
          <w:noProof/>
        </w:rPr>
      </w:r>
      <w:r>
        <w:rPr>
          <w:noProof/>
        </w:rPr>
        <w:fldChar w:fldCharType="separate"/>
      </w:r>
      <w:r>
        <w:rPr>
          <w:noProof/>
        </w:rPr>
        <w:t>57</w:t>
      </w:r>
      <w:r>
        <w:rPr>
          <w:noProof/>
        </w:rPr>
        <w:fldChar w:fldCharType="end"/>
      </w:r>
    </w:p>
    <w:p w14:paraId="50C4E4DF" w14:textId="5D5EC7AE" w:rsidR="0092458A" w:rsidRDefault="0092458A">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_Toc180485765 \h </w:instrText>
      </w:r>
      <w:r>
        <w:rPr>
          <w:noProof/>
        </w:rPr>
      </w:r>
      <w:r>
        <w:rPr>
          <w:noProof/>
        </w:rPr>
        <w:fldChar w:fldCharType="separate"/>
      </w:r>
      <w:r>
        <w:rPr>
          <w:noProof/>
        </w:rPr>
        <w:t>57</w:t>
      </w:r>
      <w:r>
        <w:rPr>
          <w:noProof/>
        </w:rPr>
        <w:fldChar w:fldCharType="end"/>
      </w:r>
    </w:p>
    <w:p w14:paraId="2C8D2AC3" w14:textId="5AF0CAE8" w:rsidR="0092458A" w:rsidRDefault="0092458A">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_Toc180485766 \h </w:instrText>
      </w:r>
      <w:r>
        <w:rPr>
          <w:noProof/>
        </w:rPr>
      </w:r>
      <w:r>
        <w:rPr>
          <w:noProof/>
        </w:rPr>
        <w:fldChar w:fldCharType="separate"/>
      </w:r>
      <w:r>
        <w:rPr>
          <w:noProof/>
        </w:rPr>
        <w:t>57</w:t>
      </w:r>
      <w:r>
        <w:rPr>
          <w:noProof/>
        </w:rPr>
        <w:fldChar w:fldCharType="end"/>
      </w:r>
    </w:p>
    <w:p w14:paraId="3EAE35F5" w14:textId="2D13413B" w:rsidR="0092458A" w:rsidRDefault="0092458A">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lastRenderedPageBreak/>
        <w:instrText xml:space="preserve"> PAGEREF _Toc180485767 \h </w:instrText>
      </w:r>
      <w:r>
        <w:rPr>
          <w:noProof/>
        </w:rPr>
      </w:r>
      <w:r>
        <w:rPr>
          <w:noProof/>
        </w:rPr>
        <w:fldChar w:fldCharType="separate"/>
      </w:r>
      <w:r>
        <w:rPr>
          <w:noProof/>
        </w:rPr>
        <w:t>57</w:t>
      </w:r>
      <w:r>
        <w:rPr>
          <w:noProof/>
        </w:rPr>
        <w:fldChar w:fldCharType="end"/>
      </w:r>
    </w:p>
    <w:p w14:paraId="3C58DDE8" w14:textId="386B03A5" w:rsidR="0092458A" w:rsidRDefault="0092458A">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_Toc180485768 \h </w:instrText>
      </w:r>
      <w:r>
        <w:rPr>
          <w:noProof/>
        </w:rPr>
      </w:r>
      <w:r>
        <w:rPr>
          <w:noProof/>
        </w:rPr>
        <w:fldChar w:fldCharType="separate"/>
      </w:r>
      <w:r>
        <w:rPr>
          <w:noProof/>
        </w:rPr>
        <w:t>57</w:t>
      </w:r>
      <w:r>
        <w:rPr>
          <w:noProof/>
        </w:rPr>
        <w:fldChar w:fldCharType="end"/>
      </w:r>
    </w:p>
    <w:p w14:paraId="3845E852" w14:textId="67C199FD" w:rsidR="0092458A" w:rsidRDefault="0092458A">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_Toc180485769 \h </w:instrText>
      </w:r>
      <w:r>
        <w:rPr>
          <w:noProof/>
        </w:rPr>
      </w:r>
      <w:r>
        <w:rPr>
          <w:noProof/>
        </w:rPr>
        <w:fldChar w:fldCharType="separate"/>
      </w:r>
      <w:r>
        <w:rPr>
          <w:noProof/>
        </w:rPr>
        <w:t>58</w:t>
      </w:r>
      <w:r>
        <w:rPr>
          <w:noProof/>
        </w:rPr>
        <w:fldChar w:fldCharType="end"/>
      </w:r>
    </w:p>
    <w:p w14:paraId="6CEE5FDD" w14:textId="17B26C7D" w:rsidR="0092458A" w:rsidRDefault="0092458A">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_Toc180485770 \h </w:instrText>
      </w:r>
      <w:r>
        <w:rPr>
          <w:noProof/>
        </w:rPr>
      </w:r>
      <w:r>
        <w:rPr>
          <w:noProof/>
        </w:rPr>
        <w:fldChar w:fldCharType="separate"/>
      </w:r>
      <w:r>
        <w:rPr>
          <w:noProof/>
        </w:rPr>
        <w:t>58</w:t>
      </w:r>
      <w:r>
        <w:rPr>
          <w:noProof/>
        </w:rPr>
        <w:fldChar w:fldCharType="end"/>
      </w:r>
    </w:p>
    <w:p w14:paraId="0FE08578" w14:textId="559A675B" w:rsidR="0092458A" w:rsidRDefault="0092458A">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_Toc180485771 \h </w:instrText>
      </w:r>
      <w:r>
        <w:rPr>
          <w:noProof/>
        </w:rPr>
      </w:r>
      <w:r>
        <w:rPr>
          <w:noProof/>
        </w:rPr>
        <w:fldChar w:fldCharType="separate"/>
      </w:r>
      <w:r>
        <w:rPr>
          <w:noProof/>
        </w:rPr>
        <w:t>58</w:t>
      </w:r>
      <w:r>
        <w:rPr>
          <w:noProof/>
        </w:rPr>
        <w:fldChar w:fldCharType="end"/>
      </w:r>
    </w:p>
    <w:p w14:paraId="336CFA87" w14:textId="144FC5AD" w:rsidR="0092458A" w:rsidRDefault="0092458A">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_Toc180485772 \h </w:instrText>
      </w:r>
      <w:r>
        <w:rPr>
          <w:noProof/>
        </w:rPr>
      </w:r>
      <w:r>
        <w:rPr>
          <w:noProof/>
        </w:rPr>
        <w:fldChar w:fldCharType="separate"/>
      </w:r>
      <w:r>
        <w:rPr>
          <w:noProof/>
        </w:rPr>
        <w:t>58</w:t>
      </w:r>
      <w:r>
        <w:rPr>
          <w:noProof/>
        </w:rPr>
        <w:fldChar w:fldCharType="end"/>
      </w:r>
    </w:p>
    <w:p w14:paraId="76D3CDC7" w14:textId="2C1D68CC" w:rsidR="0092458A" w:rsidRDefault="0092458A">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_Toc180485773 \h </w:instrText>
      </w:r>
      <w:r>
        <w:rPr>
          <w:noProof/>
        </w:rPr>
      </w:r>
      <w:r>
        <w:rPr>
          <w:noProof/>
        </w:rPr>
        <w:fldChar w:fldCharType="separate"/>
      </w:r>
      <w:r>
        <w:rPr>
          <w:noProof/>
        </w:rPr>
        <w:t>58</w:t>
      </w:r>
      <w:r>
        <w:rPr>
          <w:noProof/>
        </w:rPr>
        <w:fldChar w:fldCharType="end"/>
      </w:r>
    </w:p>
    <w:p w14:paraId="368A4919" w14:textId="214C1E6E" w:rsidR="0092458A" w:rsidRDefault="0092458A">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_Toc180485774 \h </w:instrText>
      </w:r>
      <w:r>
        <w:rPr>
          <w:noProof/>
        </w:rPr>
      </w:r>
      <w:r>
        <w:rPr>
          <w:noProof/>
        </w:rPr>
        <w:fldChar w:fldCharType="separate"/>
      </w:r>
      <w:r>
        <w:rPr>
          <w:noProof/>
        </w:rPr>
        <w:t>59</w:t>
      </w:r>
      <w:r>
        <w:rPr>
          <w:noProof/>
        </w:rPr>
        <w:fldChar w:fldCharType="end"/>
      </w:r>
    </w:p>
    <w:p w14:paraId="72231D05" w14:textId="7619381F" w:rsidR="0092458A" w:rsidRDefault="0092458A">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_Toc180485775 \h </w:instrText>
      </w:r>
      <w:r>
        <w:rPr>
          <w:noProof/>
        </w:rPr>
      </w:r>
      <w:r>
        <w:rPr>
          <w:noProof/>
        </w:rPr>
        <w:fldChar w:fldCharType="separate"/>
      </w:r>
      <w:r>
        <w:rPr>
          <w:noProof/>
        </w:rPr>
        <w:t>59</w:t>
      </w:r>
      <w:r>
        <w:rPr>
          <w:noProof/>
        </w:rPr>
        <w:fldChar w:fldCharType="end"/>
      </w:r>
    </w:p>
    <w:p w14:paraId="481D39F5" w14:textId="132F566C" w:rsidR="0092458A" w:rsidRDefault="0092458A">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_Toc180485776 \h </w:instrText>
      </w:r>
      <w:r>
        <w:rPr>
          <w:noProof/>
        </w:rPr>
      </w:r>
      <w:r>
        <w:rPr>
          <w:noProof/>
        </w:rPr>
        <w:fldChar w:fldCharType="separate"/>
      </w:r>
      <w:r>
        <w:rPr>
          <w:noProof/>
        </w:rPr>
        <w:t>59</w:t>
      </w:r>
      <w:r>
        <w:rPr>
          <w:noProof/>
        </w:rPr>
        <w:fldChar w:fldCharType="end"/>
      </w:r>
    </w:p>
    <w:p w14:paraId="244550A2" w14:textId="7ADA84C0" w:rsidR="0092458A" w:rsidRDefault="0092458A">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_Toc180485777 \h </w:instrText>
      </w:r>
      <w:r>
        <w:rPr>
          <w:noProof/>
        </w:rPr>
      </w:r>
      <w:r>
        <w:rPr>
          <w:noProof/>
        </w:rPr>
        <w:fldChar w:fldCharType="separate"/>
      </w:r>
      <w:r>
        <w:rPr>
          <w:noProof/>
        </w:rPr>
        <w:t>61</w:t>
      </w:r>
      <w:r>
        <w:rPr>
          <w:noProof/>
        </w:rPr>
        <w:fldChar w:fldCharType="end"/>
      </w:r>
    </w:p>
    <w:p w14:paraId="12332E85" w14:textId="55B71D01" w:rsidR="0092458A" w:rsidRDefault="0092458A">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_Toc180485778 \h </w:instrText>
      </w:r>
      <w:r>
        <w:rPr>
          <w:noProof/>
        </w:rPr>
      </w:r>
      <w:r>
        <w:rPr>
          <w:noProof/>
        </w:rPr>
        <w:fldChar w:fldCharType="separate"/>
      </w:r>
      <w:r>
        <w:rPr>
          <w:noProof/>
        </w:rPr>
        <w:t>61</w:t>
      </w:r>
      <w:r>
        <w:rPr>
          <w:noProof/>
        </w:rPr>
        <w:fldChar w:fldCharType="end"/>
      </w:r>
    </w:p>
    <w:p w14:paraId="508C6BB9" w14:textId="4A1CEC09" w:rsidR="0092458A" w:rsidRDefault="0092458A">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_Toc180485779 \h </w:instrText>
      </w:r>
      <w:r>
        <w:rPr>
          <w:noProof/>
        </w:rPr>
      </w:r>
      <w:r>
        <w:rPr>
          <w:noProof/>
        </w:rPr>
        <w:fldChar w:fldCharType="separate"/>
      </w:r>
      <w:r>
        <w:rPr>
          <w:noProof/>
        </w:rPr>
        <w:t>61</w:t>
      </w:r>
      <w:r>
        <w:rPr>
          <w:noProof/>
        </w:rPr>
        <w:fldChar w:fldCharType="end"/>
      </w:r>
    </w:p>
    <w:p w14:paraId="360D7605" w14:textId="36A6404D" w:rsidR="0092458A" w:rsidRDefault="0092458A">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_Toc180485780 \h </w:instrText>
      </w:r>
      <w:r>
        <w:rPr>
          <w:noProof/>
        </w:rPr>
      </w:r>
      <w:r>
        <w:rPr>
          <w:noProof/>
        </w:rPr>
        <w:fldChar w:fldCharType="separate"/>
      </w:r>
      <w:r>
        <w:rPr>
          <w:noProof/>
        </w:rPr>
        <w:t>61</w:t>
      </w:r>
      <w:r>
        <w:rPr>
          <w:noProof/>
        </w:rPr>
        <w:fldChar w:fldCharType="end"/>
      </w:r>
    </w:p>
    <w:p w14:paraId="3D75612D" w14:textId="1A2D4A54" w:rsidR="0092458A" w:rsidRDefault="0092458A">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_Toc180485781 \h </w:instrText>
      </w:r>
      <w:r>
        <w:rPr>
          <w:noProof/>
        </w:rPr>
      </w:r>
      <w:r>
        <w:rPr>
          <w:noProof/>
        </w:rPr>
        <w:fldChar w:fldCharType="separate"/>
      </w:r>
      <w:r>
        <w:rPr>
          <w:noProof/>
        </w:rPr>
        <w:t>61</w:t>
      </w:r>
      <w:r>
        <w:rPr>
          <w:noProof/>
        </w:rPr>
        <w:fldChar w:fldCharType="end"/>
      </w:r>
    </w:p>
    <w:p w14:paraId="5B1DE080" w14:textId="3F9FE7BF" w:rsidR="0092458A" w:rsidRDefault="0092458A">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_Toc180485782 \h </w:instrText>
      </w:r>
      <w:r>
        <w:rPr>
          <w:noProof/>
        </w:rPr>
      </w:r>
      <w:r>
        <w:rPr>
          <w:noProof/>
        </w:rPr>
        <w:fldChar w:fldCharType="separate"/>
      </w:r>
      <w:r>
        <w:rPr>
          <w:noProof/>
        </w:rPr>
        <w:t>61</w:t>
      </w:r>
      <w:r>
        <w:rPr>
          <w:noProof/>
        </w:rPr>
        <w:fldChar w:fldCharType="end"/>
      </w:r>
    </w:p>
    <w:p w14:paraId="243A7095" w14:textId="2CD49FA1" w:rsidR="0092458A" w:rsidRDefault="0092458A">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_Toc180485783 \h </w:instrText>
      </w:r>
      <w:r>
        <w:rPr>
          <w:noProof/>
        </w:rPr>
      </w:r>
      <w:r>
        <w:rPr>
          <w:noProof/>
        </w:rPr>
        <w:fldChar w:fldCharType="separate"/>
      </w:r>
      <w:r>
        <w:rPr>
          <w:noProof/>
        </w:rPr>
        <w:t>62</w:t>
      </w:r>
      <w:r>
        <w:rPr>
          <w:noProof/>
        </w:rPr>
        <w:fldChar w:fldCharType="end"/>
      </w:r>
    </w:p>
    <w:p w14:paraId="70FDD50C" w14:textId="634DC857" w:rsidR="0092458A" w:rsidRDefault="0092458A">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_Toc180485784 \h </w:instrText>
      </w:r>
      <w:r>
        <w:rPr>
          <w:noProof/>
        </w:rPr>
      </w:r>
      <w:r>
        <w:rPr>
          <w:noProof/>
        </w:rPr>
        <w:fldChar w:fldCharType="separate"/>
      </w:r>
      <w:r>
        <w:rPr>
          <w:noProof/>
        </w:rPr>
        <w:t>63</w:t>
      </w:r>
      <w:r>
        <w:rPr>
          <w:noProof/>
        </w:rPr>
        <w:fldChar w:fldCharType="end"/>
      </w:r>
    </w:p>
    <w:p w14:paraId="54E33428" w14:textId="2CD42FDF" w:rsidR="0092458A" w:rsidRDefault="0092458A">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_Toc180485785 \h </w:instrText>
      </w:r>
      <w:r>
        <w:rPr>
          <w:noProof/>
        </w:rPr>
      </w:r>
      <w:r>
        <w:rPr>
          <w:noProof/>
        </w:rPr>
        <w:fldChar w:fldCharType="separate"/>
      </w:r>
      <w:r>
        <w:rPr>
          <w:noProof/>
        </w:rPr>
        <w:t>63</w:t>
      </w:r>
      <w:r>
        <w:rPr>
          <w:noProof/>
        </w:rPr>
        <w:fldChar w:fldCharType="end"/>
      </w:r>
    </w:p>
    <w:p w14:paraId="2B54B3AE" w14:textId="68B08267" w:rsidR="0092458A" w:rsidRDefault="0092458A">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_Toc180485786 \h </w:instrText>
      </w:r>
      <w:r>
        <w:rPr>
          <w:noProof/>
        </w:rPr>
      </w:r>
      <w:r>
        <w:rPr>
          <w:noProof/>
        </w:rPr>
        <w:fldChar w:fldCharType="separate"/>
      </w:r>
      <w:r>
        <w:rPr>
          <w:noProof/>
        </w:rPr>
        <w:t>63</w:t>
      </w:r>
      <w:r>
        <w:rPr>
          <w:noProof/>
        </w:rPr>
        <w:fldChar w:fldCharType="end"/>
      </w:r>
    </w:p>
    <w:p w14:paraId="6B7DE92F" w14:textId="3D29BF88" w:rsidR="0092458A" w:rsidRDefault="0092458A">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_Toc180485787 \h </w:instrText>
      </w:r>
      <w:r>
        <w:rPr>
          <w:noProof/>
        </w:rPr>
      </w:r>
      <w:r>
        <w:rPr>
          <w:noProof/>
        </w:rPr>
        <w:fldChar w:fldCharType="separate"/>
      </w:r>
      <w:r>
        <w:rPr>
          <w:noProof/>
        </w:rPr>
        <w:t>64</w:t>
      </w:r>
      <w:r>
        <w:rPr>
          <w:noProof/>
        </w:rPr>
        <w:fldChar w:fldCharType="end"/>
      </w:r>
    </w:p>
    <w:p w14:paraId="58679B25" w14:textId="7658B36D" w:rsidR="0092458A" w:rsidRDefault="0092458A">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_Toc180485788 \h </w:instrText>
      </w:r>
      <w:r>
        <w:rPr>
          <w:noProof/>
        </w:rPr>
      </w:r>
      <w:r>
        <w:rPr>
          <w:noProof/>
        </w:rPr>
        <w:fldChar w:fldCharType="separate"/>
      </w:r>
      <w:r>
        <w:rPr>
          <w:noProof/>
        </w:rPr>
        <w:t>64</w:t>
      </w:r>
      <w:r>
        <w:rPr>
          <w:noProof/>
        </w:rPr>
        <w:fldChar w:fldCharType="end"/>
      </w:r>
    </w:p>
    <w:p w14:paraId="19B7CA03" w14:textId="582E21FE" w:rsidR="0092458A" w:rsidRDefault="0092458A">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_Toc180485789 \h </w:instrText>
      </w:r>
      <w:r>
        <w:rPr>
          <w:noProof/>
        </w:rPr>
      </w:r>
      <w:r>
        <w:rPr>
          <w:noProof/>
        </w:rPr>
        <w:fldChar w:fldCharType="separate"/>
      </w:r>
      <w:r>
        <w:rPr>
          <w:noProof/>
        </w:rPr>
        <w:t>64</w:t>
      </w:r>
      <w:r>
        <w:rPr>
          <w:noProof/>
        </w:rPr>
        <w:fldChar w:fldCharType="end"/>
      </w:r>
    </w:p>
    <w:p w14:paraId="3ACD9A53" w14:textId="6006B3BE" w:rsidR="0092458A" w:rsidRDefault="0092458A">
      <w:pPr>
        <w:pStyle w:val="TOC3"/>
        <w:rPr>
          <w:rFonts w:asciiTheme="minorHAnsi" w:eastAsiaTheme="minorEastAsia" w:hAnsiTheme="minorHAnsi" w:cstheme="minorBidi"/>
          <w:noProof/>
          <w:kern w:val="2"/>
          <w:sz w:val="21"/>
          <w:szCs w:val="22"/>
          <w:lang w:val="en-US" w:eastAsia="zh-CN"/>
        </w:rPr>
      </w:pPr>
      <w:r w:rsidRPr="00F37696">
        <w:rPr>
          <w:noProof/>
          <w:lang w:val="en-US"/>
        </w:rPr>
        <w:t>5.2.5</w:t>
      </w:r>
      <w:r>
        <w:rPr>
          <w:rFonts w:asciiTheme="minorHAnsi" w:eastAsiaTheme="minorEastAsia" w:hAnsiTheme="minorHAnsi" w:cstheme="minorBidi"/>
          <w:noProof/>
          <w:kern w:val="2"/>
          <w:sz w:val="21"/>
          <w:szCs w:val="22"/>
          <w:lang w:val="en-US" w:eastAsia="zh-CN"/>
        </w:rPr>
        <w:tab/>
      </w:r>
      <w:r w:rsidRPr="00F37696">
        <w:rPr>
          <w:noProof/>
          <w:lang w:val="en-US"/>
        </w:rPr>
        <w:t>Notifications</w:t>
      </w:r>
      <w:r>
        <w:rPr>
          <w:noProof/>
        </w:rPr>
        <w:tab/>
      </w:r>
      <w:r>
        <w:rPr>
          <w:noProof/>
        </w:rPr>
        <w:fldChar w:fldCharType="begin"/>
      </w:r>
      <w:r>
        <w:rPr>
          <w:noProof/>
        </w:rPr>
        <w:instrText xml:space="preserve"> PAGEREF _Toc180485790 \h </w:instrText>
      </w:r>
      <w:r>
        <w:rPr>
          <w:noProof/>
        </w:rPr>
      </w:r>
      <w:r>
        <w:rPr>
          <w:noProof/>
        </w:rPr>
        <w:fldChar w:fldCharType="separate"/>
      </w:r>
      <w:r>
        <w:rPr>
          <w:noProof/>
        </w:rPr>
        <w:t>65</w:t>
      </w:r>
      <w:r>
        <w:rPr>
          <w:noProof/>
        </w:rPr>
        <w:fldChar w:fldCharType="end"/>
      </w:r>
    </w:p>
    <w:p w14:paraId="7CA635B2" w14:textId="0F6D31DE" w:rsidR="0092458A" w:rsidRDefault="0092458A">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_Toc180485791 \h </w:instrText>
      </w:r>
      <w:r>
        <w:rPr>
          <w:noProof/>
        </w:rPr>
      </w:r>
      <w:r>
        <w:rPr>
          <w:noProof/>
        </w:rPr>
        <w:fldChar w:fldCharType="separate"/>
      </w:r>
      <w:r>
        <w:rPr>
          <w:noProof/>
        </w:rPr>
        <w:t>66</w:t>
      </w:r>
      <w:r>
        <w:rPr>
          <w:noProof/>
        </w:rPr>
        <w:fldChar w:fldCharType="end"/>
      </w:r>
    </w:p>
    <w:p w14:paraId="0F66DBD0" w14:textId="2748507A" w:rsidR="0092458A" w:rsidRDefault="0092458A">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_Toc180485792 \h </w:instrText>
      </w:r>
      <w:r>
        <w:rPr>
          <w:noProof/>
        </w:rPr>
      </w:r>
      <w:r>
        <w:rPr>
          <w:noProof/>
        </w:rPr>
        <w:fldChar w:fldCharType="separate"/>
      </w:r>
      <w:r>
        <w:rPr>
          <w:noProof/>
        </w:rPr>
        <w:t>66</w:t>
      </w:r>
      <w:r>
        <w:rPr>
          <w:noProof/>
        </w:rPr>
        <w:fldChar w:fldCharType="end"/>
      </w:r>
    </w:p>
    <w:p w14:paraId="780B6EA2" w14:textId="62EB8DAC"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5.2.6.2</w:t>
      </w:r>
      <w:r>
        <w:rPr>
          <w:rFonts w:asciiTheme="minorHAnsi" w:eastAsiaTheme="minorEastAsia" w:hAnsiTheme="minorHAnsi" w:cstheme="minorBidi"/>
          <w:noProof/>
          <w:kern w:val="2"/>
          <w:sz w:val="21"/>
          <w:szCs w:val="22"/>
          <w:lang w:val="en-US" w:eastAsia="zh-CN"/>
        </w:rPr>
        <w:tab/>
      </w:r>
      <w:r w:rsidRPr="00F37696">
        <w:rPr>
          <w:noProof/>
          <w:lang w:val="en-US"/>
        </w:rPr>
        <w:t>Structured data types</w:t>
      </w:r>
      <w:r>
        <w:rPr>
          <w:noProof/>
        </w:rPr>
        <w:tab/>
      </w:r>
      <w:r>
        <w:rPr>
          <w:noProof/>
        </w:rPr>
        <w:fldChar w:fldCharType="begin"/>
      </w:r>
      <w:r>
        <w:rPr>
          <w:noProof/>
        </w:rPr>
        <w:instrText xml:space="preserve"> PAGEREF _Toc180485793 \h </w:instrText>
      </w:r>
      <w:r>
        <w:rPr>
          <w:noProof/>
        </w:rPr>
      </w:r>
      <w:r>
        <w:rPr>
          <w:noProof/>
        </w:rPr>
        <w:fldChar w:fldCharType="separate"/>
      </w:r>
      <w:r>
        <w:rPr>
          <w:noProof/>
        </w:rPr>
        <w:t>66</w:t>
      </w:r>
      <w:r>
        <w:rPr>
          <w:noProof/>
        </w:rPr>
        <w:fldChar w:fldCharType="end"/>
      </w:r>
    </w:p>
    <w:p w14:paraId="69A04645" w14:textId="4903E10D" w:rsidR="0092458A" w:rsidRDefault="0092458A">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_Toc180485794 \h </w:instrText>
      </w:r>
      <w:r>
        <w:rPr>
          <w:noProof/>
        </w:rPr>
      </w:r>
      <w:r>
        <w:rPr>
          <w:noProof/>
        </w:rPr>
        <w:fldChar w:fldCharType="separate"/>
      </w:r>
      <w:r>
        <w:rPr>
          <w:noProof/>
        </w:rPr>
        <w:t>66</w:t>
      </w:r>
      <w:r>
        <w:rPr>
          <w:noProof/>
        </w:rPr>
        <w:fldChar w:fldCharType="end"/>
      </w:r>
    </w:p>
    <w:p w14:paraId="44B4A400" w14:textId="472A65EF" w:rsidR="0092458A" w:rsidRDefault="0092458A">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_Toc180485795 \h </w:instrText>
      </w:r>
      <w:r>
        <w:rPr>
          <w:noProof/>
        </w:rPr>
      </w:r>
      <w:r>
        <w:rPr>
          <w:noProof/>
        </w:rPr>
        <w:fldChar w:fldCharType="separate"/>
      </w:r>
      <w:r>
        <w:rPr>
          <w:noProof/>
        </w:rPr>
        <w:t>67</w:t>
      </w:r>
      <w:r>
        <w:rPr>
          <w:noProof/>
        </w:rPr>
        <w:fldChar w:fldCharType="end"/>
      </w:r>
    </w:p>
    <w:p w14:paraId="61047328" w14:textId="75C9554D" w:rsidR="0092458A" w:rsidRDefault="0092458A">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_Toc180485796 \h </w:instrText>
      </w:r>
      <w:r>
        <w:rPr>
          <w:noProof/>
        </w:rPr>
      </w:r>
      <w:r>
        <w:rPr>
          <w:noProof/>
        </w:rPr>
        <w:fldChar w:fldCharType="separate"/>
      </w:r>
      <w:r>
        <w:rPr>
          <w:noProof/>
        </w:rPr>
        <w:t>67</w:t>
      </w:r>
      <w:r>
        <w:rPr>
          <w:noProof/>
        </w:rPr>
        <w:fldChar w:fldCharType="end"/>
      </w:r>
    </w:p>
    <w:p w14:paraId="02C2B999" w14:textId="454934CC" w:rsidR="0092458A" w:rsidRDefault="0092458A">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_Toc180485797 \h </w:instrText>
      </w:r>
      <w:r>
        <w:rPr>
          <w:noProof/>
        </w:rPr>
      </w:r>
      <w:r>
        <w:rPr>
          <w:noProof/>
        </w:rPr>
        <w:fldChar w:fldCharType="separate"/>
      </w:r>
      <w:r>
        <w:rPr>
          <w:noProof/>
        </w:rPr>
        <w:t>67</w:t>
      </w:r>
      <w:r>
        <w:rPr>
          <w:noProof/>
        </w:rPr>
        <w:fldChar w:fldCharType="end"/>
      </w:r>
    </w:p>
    <w:p w14:paraId="0356E3EC" w14:textId="1178E83B" w:rsidR="0092458A" w:rsidRDefault="0092458A">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_Toc180485798 \h </w:instrText>
      </w:r>
      <w:r>
        <w:rPr>
          <w:noProof/>
        </w:rPr>
      </w:r>
      <w:r>
        <w:rPr>
          <w:noProof/>
        </w:rPr>
        <w:fldChar w:fldCharType="separate"/>
      </w:r>
      <w:r>
        <w:rPr>
          <w:noProof/>
        </w:rPr>
        <w:t>68</w:t>
      </w:r>
      <w:r>
        <w:rPr>
          <w:noProof/>
        </w:rPr>
        <w:fldChar w:fldCharType="end"/>
      </w:r>
    </w:p>
    <w:p w14:paraId="37729733" w14:textId="446DBE95" w:rsidR="0092458A" w:rsidRDefault="0092458A">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_Toc180485799 \h </w:instrText>
      </w:r>
      <w:r>
        <w:rPr>
          <w:noProof/>
        </w:rPr>
      </w:r>
      <w:r>
        <w:rPr>
          <w:noProof/>
        </w:rPr>
        <w:fldChar w:fldCharType="separate"/>
      </w:r>
      <w:r>
        <w:rPr>
          <w:noProof/>
        </w:rPr>
        <w:t>68</w:t>
      </w:r>
      <w:r>
        <w:rPr>
          <w:noProof/>
        </w:rPr>
        <w:fldChar w:fldCharType="end"/>
      </w:r>
    </w:p>
    <w:p w14:paraId="421F4E6B" w14:textId="6DC23860" w:rsidR="0092458A" w:rsidRDefault="0092458A">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_Toc180485800 \h </w:instrText>
      </w:r>
      <w:r>
        <w:rPr>
          <w:noProof/>
        </w:rPr>
      </w:r>
      <w:r>
        <w:rPr>
          <w:noProof/>
        </w:rPr>
        <w:fldChar w:fldCharType="separate"/>
      </w:r>
      <w:r>
        <w:rPr>
          <w:noProof/>
        </w:rPr>
        <w:t>68</w:t>
      </w:r>
      <w:r>
        <w:rPr>
          <w:noProof/>
        </w:rPr>
        <w:fldChar w:fldCharType="end"/>
      </w:r>
    </w:p>
    <w:p w14:paraId="461033B1" w14:textId="5C4AEB2D"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5.2.6.3</w:t>
      </w:r>
      <w:r>
        <w:rPr>
          <w:rFonts w:asciiTheme="minorHAnsi" w:eastAsiaTheme="minorEastAsia" w:hAnsiTheme="minorHAnsi" w:cstheme="minorBidi"/>
          <w:noProof/>
          <w:kern w:val="2"/>
          <w:sz w:val="21"/>
          <w:szCs w:val="22"/>
          <w:lang w:val="en-US" w:eastAsia="zh-CN"/>
        </w:rPr>
        <w:tab/>
      </w:r>
      <w:r w:rsidRPr="00F37696">
        <w:rPr>
          <w:noProof/>
          <w:lang w:val="en-US"/>
        </w:rPr>
        <w:t>Simple data types and enumerations</w:t>
      </w:r>
      <w:r>
        <w:rPr>
          <w:noProof/>
        </w:rPr>
        <w:tab/>
      </w:r>
      <w:r>
        <w:rPr>
          <w:noProof/>
        </w:rPr>
        <w:fldChar w:fldCharType="begin"/>
      </w:r>
      <w:r>
        <w:rPr>
          <w:noProof/>
        </w:rPr>
        <w:instrText xml:space="preserve"> PAGEREF _Toc180485801 \h </w:instrText>
      </w:r>
      <w:r>
        <w:rPr>
          <w:noProof/>
        </w:rPr>
      </w:r>
      <w:r>
        <w:rPr>
          <w:noProof/>
        </w:rPr>
        <w:fldChar w:fldCharType="separate"/>
      </w:r>
      <w:r>
        <w:rPr>
          <w:noProof/>
        </w:rPr>
        <w:t>68</w:t>
      </w:r>
      <w:r>
        <w:rPr>
          <w:noProof/>
        </w:rPr>
        <w:fldChar w:fldCharType="end"/>
      </w:r>
    </w:p>
    <w:p w14:paraId="769BD873" w14:textId="5A0013D9" w:rsidR="0092458A" w:rsidRDefault="0092458A">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_Toc180485802 \h </w:instrText>
      </w:r>
      <w:r>
        <w:rPr>
          <w:noProof/>
        </w:rPr>
      </w:r>
      <w:r>
        <w:rPr>
          <w:noProof/>
        </w:rPr>
        <w:fldChar w:fldCharType="separate"/>
      </w:r>
      <w:r>
        <w:rPr>
          <w:noProof/>
        </w:rPr>
        <w:t>68</w:t>
      </w:r>
      <w:r>
        <w:rPr>
          <w:noProof/>
        </w:rPr>
        <w:fldChar w:fldCharType="end"/>
      </w:r>
    </w:p>
    <w:p w14:paraId="53CBBB19" w14:textId="2B20CD2E" w:rsidR="0092458A" w:rsidRDefault="0092458A">
      <w:pPr>
        <w:pStyle w:val="TOC4"/>
        <w:rPr>
          <w:rFonts w:asciiTheme="minorHAnsi" w:eastAsiaTheme="minorEastAsia" w:hAnsiTheme="minorHAnsi" w:cstheme="minorBidi"/>
          <w:noProof/>
          <w:kern w:val="2"/>
          <w:sz w:val="21"/>
          <w:szCs w:val="22"/>
          <w:lang w:val="en-US" w:eastAsia="zh-CN"/>
        </w:rPr>
      </w:pPr>
      <w:r w:rsidRPr="00F3769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_Toc180485803 \h </w:instrText>
      </w:r>
      <w:r>
        <w:rPr>
          <w:noProof/>
        </w:rPr>
      </w:r>
      <w:r>
        <w:rPr>
          <w:noProof/>
        </w:rPr>
        <w:fldChar w:fldCharType="separate"/>
      </w:r>
      <w:r>
        <w:rPr>
          <w:noProof/>
        </w:rPr>
        <w:t>68</w:t>
      </w:r>
      <w:r>
        <w:rPr>
          <w:noProof/>
        </w:rPr>
        <w:fldChar w:fldCharType="end"/>
      </w:r>
    </w:p>
    <w:p w14:paraId="49D589B8" w14:textId="4EC267C4" w:rsidR="0092458A" w:rsidRDefault="0092458A">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_Toc180485804 \h </w:instrText>
      </w:r>
      <w:r>
        <w:rPr>
          <w:noProof/>
        </w:rPr>
      </w:r>
      <w:r>
        <w:rPr>
          <w:noProof/>
        </w:rPr>
        <w:fldChar w:fldCharType="separate"/>
      </w:r>
      <w:r>
        <w:rPr>
          <w:noProof/>
        </w:rPr>
        <w:t>69</w:t>
      </w:r>
      <w:r>
        <w:rPr>
          <w:noProof/>
        </w:rPr>
        <w:fldChar w:fldCharType="end"/>
      </w:r>
    </w:p>
    <w:p w14:paraId="2011374E" w14:textId="4DD2F87C" w:rsidR="0092458A" w:rsidRDefault="0092458A">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_Toc180485805 \h </w:instrText>
      </w:r>
      <w:r>
        <w:rPr>
          <w:noProof/>
        </w:rPr>
      </w:r>
      <w:r>
        <w:rPr>
          <w:noProof/>
        </w:rPr>
        <w:fldChar w:fldCharType="separate"/>
      </w:r>
      <w:r>
        <w:rPr>
          <w:noProof/>
        </w:rPr>
        <w:t>69</w:t>
      </w:r>
      <w:r>
        <w:rPr>
          <w:noProof/>
        </w:rPr>
        <w:fldChar w:fldCharType="end"/>
      </w:r>
    </w:p>
    <w:p w14:paraId="4F836E8C" w14:textId="47B410CA" w:rsidR="0092458A" w:rsidRDefault="0092458A">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_Toc180485806 \h </w:instrText>
      </w:r>
      <w:r>
        <w:rPr>
          <w:noProof/>
        </w:rPr>
      </w:r>
      <w:r>
        <w:rPr>
          <w:noProof/>
        </w:rPr>
        <w:fldChar w:fldCharType="separate"/>
      </w:r>
      <w:r>
        <w:rPr>
          <w:noProof/>
        </w:rPr>
        <w:t>69</w:t>
      </w:r>
      <w:r>
        <w:rPr>
          <w:noProof/>
        </w:rPr>
        <w:fldChar w:fldCharType="end"/>
      </w:r>
    </w:p>
    <w:p w14:paraId="0034C815" w14:textId="2064B04F" w:rsidR="0092458A" w:rsidRDefault="0092458A">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_Toc180485807 \h </w:instrText>
      </w:r>
      <w:r>
        <w:rPr>
          <w:noProof/>
        </w:rPr>
      </w:r>
      <w:r>
        <w:rPr>
          <w:noProof/>
        </w:rPr>
        <w:fldChar w:fldCharType="separate"/>
      </w:r>
      <w:r>
        <w:rPr>
          <w:noProof/>
        </w:rPr>
        <w:t>69</w:t>
      </w:r>
      <w:r>
        <w:rPr>
          <w:noProof/>
        </w:rPr>
        <w:fldChar w:fldCharType="end"/>
      </w:r>
    </w:p>
    <w:p w14:paraId="03EC6B3B" w14:textId="605746EB" w:rsidR="0092458A" w:rsidRDefault="0092458A">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_Toc180485808 \h </w:instrText>
      </w:r>
      <w:r>
        <w:rPr>
          <w:noProof/>
        </w:rPr>
      </w:r>
      <w:r>
        <w:rPr>
          <w:noProof/>
        </w:rPr>
        <w:fldChar w:fldCharType="separate"/>
      </w:r>
      <w:r>
        <w:rPr>
          <w:noProof/>
        </w:rPr>
        <w:t>69</w:t>
      </w:r>
      <w:r>
        <w:rPr>
          <w:noProof/>
        </w:rPr>
        <w:fldChar w:fldCharType="end"/>
      </w:r>
    </w:p>
    <w:p w14:paraId="1FDA603F" w14:textId="0F9E81C1" w:rsidR="0092458A" w:rsidRDefault="0092458A">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_Toc180485809 \h </w:instrText>
      </w:r>
      <w:r>
        <w:rPr>
          <w:noProof/>
        </w:rPr>
      </w:r>
      <w:r>
        <w:rPr>
          <w:noProof/>
        </w:rPr>
        <w:fldChar w:fldCharType="separate"/>
      </w:r>
      <w:r>
        <w:rPr>
          <w:noProof/>
        </w:rPr>
        <w:t>69</w:t>
      </w:r>
      <w:r>
        <w:rPr>
          <w:noProof/>
        </w:rPr>
        <w:fldChar w:fldCharType="end"/>
      </w:r>
    </w:p>
    <w:p w14:paraId="17AB2060" w14:textId="1E29A29E" w:rsidR="0092458A" w:rsidRDefault="0092458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_Toc180485810 \h </w:instrText>
      </w:r>
      <w:r>
        <w:rPr>
          <w:noProof/>
        </w:rPr>
      </w:r>
      <w:r>
        <w:rPr>
          <w:noProof/>
        </w:rPr>
        <w:fldChar w:fldCharType="separate"/>
      </w:r>
      <w:r>
        <w:rPr>
          <w:noProof/>
        </w:rPr>
        <w:t>71</w:t>
      </w:r>
      <w:r>
        <w:rPr>
          <w:noProof/>
        </w:rPr>
        <w:fldChar w:fldCharType="end"/>
      </w:r>
    </w:p>
    <w:p w14:paraId="1B05BB1C" w14:textId="5CE582A5" w:rsidR="0092458A" w:rsidRDefault="0092458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_Toc180485811 \h </w:instrText>
      </w:r>
      <w:r>
        <w:rPr>
          <w:noProof/>
        </w:rPr>
      </w:r>
      <w:r>
        <w:rPr>
          <w:noProof/>
        </w:rPr>
        <w:fldChar w:fldCharType="separate"/>
      </w:r>
      <w:r>
        <w:rPr>
          <w:noProof/>
        </w:rPr>
        <w:t>71</w:t>
      </w:r>
      <w:r>
        <w:rPr>
          <w:noProof/>
        </w:rPr>
        <w:fldChar w:fldCharType="end"/>
      </w:r>
    </w:p>
    <w:p w14:paraId="45E7F428" w14:textId="58A6AD4F" w:rsidR="0092458A" w:rsidRDefault="0092458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_Toc180485812 \h </w:instrText>
      </w:r>
      <w:r>
        <w:rPr>
          <w:noProof/>
        </w:rPr>
      </w:r>
      <w:r>
        <w:rPr>
          <w:noProof/>
        </w:rPr>
        <w:fldChar w:fldCharType="separate"/>
      </w:r>
      <w:r>
        <w:rPr>
          <w:noProof/>
        </w:rPr>
        <w:t>71</w:t>
      </w:r>
      <w:r>
        <w:rPr>
          <w:noProof/>
        </w:rPr>
        <w:fldChar w:fldCharType="end"/>
      </w:r>
    </w:p>
    <w:p w14:paraId="6E8E6F98" w14:textId="2EDC9738" w:rsidR="0092458A" w:rsidRDefault="0092458A">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_Toc180485813 \h </w:instrText>
      </w:r>
      <w:r>
        <w:rPr>
          <w:noProof/>
        </w:rPr>
      </w:r>
      <w:r>
        <w:rPr>
          <w:noProof/>
        </w:rPr>
        <w:fldChar w:fldCharType="separate"/>
      </w:r>
      <w:r>
        <w:rPr>
          <w:noProof/>
        </w:rPr>
        <w:t>83</w:t>
      </w:r>
      <w:r>
        <w:rPr>
          <w:noProof/>
        </w:rPr>
        <w:fldChar w:fldCharType="end"/>
      </w:r>
    </w:p>
    <w:p w14:paraId="695C0045" w14:textId="6D2A2FA7" w:rsidR="0092458A" w:rsidRDefault="0092458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_Toc180485814 \h </w:instrText>
      </w:r>
      <w:r>
        <w:rPr>
          <w:noProof/>
        </w:rPr>
      </w:r>
      <w:r>
        <w:rPr>
          <w:noProof/>
        </w:rPr>
        <w:fldChar w:fldCharType="separate"/>
      </w:r>
      <w:r>
        <w:rPr>
          <w:noProof/>
        </w:rPr>
        <w:t>90</w:t>
      </w:r>
      <w:r>
        <w:rPr>
          <w:noProof/>
        </w:rPr>
        <w:fldChar w:fldCharType="end"/>
      </w:r>
    </w:p>
    <w:p w14:paraId="15FB20EE" w14:textId="31D0A3F9" w:rsidR="00E9750A" w:rsidRDefault="0092458A">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413"/>
      <w:bookmarkStart w:id="34" w:name="_Toc18048561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6B51FD0" w14:textId="77777777" w:rsidR="00E9750A" w:rsidRDefault="00A16F12">
      <w:r>
        <w:t xml:space="preserve">This Technical </w:t>
      </w:r>
      <w:bookmarkStart w:id="35" w:name="spectype3"/>
      <w:r>
        <w:t>Specification</w:t>
      </w:r>
      <w:bookmarkEnd w:id="3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6" w:name="introduction"/>
      <w:bookmarkStart w:id="37" w:name="_Toc72766412"/>
      <w:bookmarkStart w:id="38" w:name="_Toc72766985"/>
      <w:bookmarkStart w:id="39" w:name="_Toc120681534"/>
      <w:bookmarkStart w:id="40" w:name="_Toc94020309"/>
      <w:bookmarkStart w:id="41" w:name="_Toc89426524"/>
      <w:bookmarkStart w:id="42" w:name="_Toc97037716"/>
      <w:bookmarkStart w:id="43" w:name="_Toc36812100"/>
      <w:bookmarkStart w:id="44" w:name="_Toc35971369"/>
      <w:bookmarkStart w:id="45" w:name="_Toc73042437"/>
      <w:bookmarkStart w:id="46" w:name="_Toc97034839"/>
      <w:bookmarkStart w:id="47" w:name="_Toc112937838"/>
      <w:bookmarkStart w:id="48" w:name="_Toc114134595"/>
      <w:bookmarkStart w:id="49" w:name="_Toc100939925"/>
      <w:bookmarkStart w:id="50" w:name="_Toc81242781"/>
      <w:bookmarkStart w:id="51" w:name="_Toc104546791"/>
      <w:bookmarkStart w:id="52" w:name="_Toc133434721"/>
      <w:bookmarkStart w:id="53" w:name="_Toc138693904"/>
      <w:bookmarkStart w:id="54" w:name="_Toc148535614"/>
      <w:bookmarkStart w:id="55" w:name="_Toc162009105"/>
      <w:bookmarkStart w:id="56" w:name="_Toc170160866"/>
      <w:bookmarkStart w:id="57" w:name="_Toc175843913"/>
      <w:bookmarkStart w:id="58" w:name="_Toc180485414"/>
      <w:bookmarkStart w:id="59" w:name="_Toc180485615"/>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175843914"/>
      <w:bookmarkStart w:id="82" w:name="_Toc180485415"/>
      <w:bookmarkStart w:id="83" w:name="_Toc180485616"/>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4" w:name="_Toc35971371"/>
      <w:bookmarkStart w:id="85" w:name="_Toc36812102"/>
      <w:bookmarkStart w:id="86" w:name="_Toc72766414"/>
      <w:bookmarkStart w:id="87" w:name="_Toc510696579"/>
      <w:bookmarkStart w:id="88" w:name="_Toc72766987"/>
      <w:bookmarkStart w:id="89" w:name="_Toc94020311"/>
      <w:bookmarkStart w:id="90" w:name="_Toc73042439"/>
      <w:bookmarkStart w:id="91" w:name="_Toc81242783"/>
      <w:bookmarkStart w:id="92" w:name="_Toc97034841"/>
      <w:bookmarkStart w:id="93" w:name="_Toc120681536"/>
      <w:bookmarkStart w:id="94" w:name="_Toc89426526"/>
      <w:bookmarkStart w:id="95" w:name="_Toc114134597"/>
      <w:bookmarkStart w:id="96" w:name="_Toc112937840"/>
      <w:bookmarkStart w:id="97" w:name="_Toc97037718"/>
      <w:bookmarkStart w:id="98" w:name="_Toc100939927"/>
      <w:bookmarkStart w:id="99" w:name="_Toc104546793"/>
      <w:bookmarkStart w:id="100" w:name="_Toc133434723"/>
      <w:bookmarkStart w:id="101" w:name="_Toc138693906"/>
      <w:bookmarkStart w:id="102" w:name="_Toc148535616"/>
      <w:bookmarkStart w:id="103" w:name="_Toc162009107"/>
      <w:bookmarkStart w:id="104" w:name="_Toc170160868"/>
      <w:bookmarkStart w:id="105" w:name="_Toc175843915"/>
      <w:bookmarkStart w:id="106" w:name="_Toc180485416"/>
      <w:bookmarkStart w:id="107" w:name="_Toc180485617"/>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 w:name="OLE_LINK1"/>
      <w:bookmarkStart w:id="109" w:name="OLE_LINK4"/>
      <w:bookmarkStart w:id="110" w:name="OLE_LINK2"/>
      <w:bookmarkStart w:id="11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 w:name="_Hlk494379671"/>
      <w:r>
        <w:t>Session Management Event Exposure</w:t>
      </w:r>
      <w:bookmarkEnd w:id="11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 w:name="_Toc97034842"/>
      <w:bookmarkStart w:id="114" w:name="_Toc120681537"/>
      <w:bookmarkStart w:id="115" w:name="_Toc36812103"/>
      <w:bookmarkStart w:id="116" w:name="_Toc72766988"/>
      <w:bookmarkStart w:id="117" w:name="_Toc72766415"/>
      <w:bookmarkStart w:id="118" w:name="_Toc104546794"/>
      <w:bookmarkStart w:id="119" w:name="_Toc100939928"/>
      <w:bookmarkStart w:id="120" w:name="_Toc73042440"/>
      <w:bookmarkStart w:id="121" w:name="_Toc97037719"/>
      <w:bookmarkStart w:id="122" w:name="_Toc89426527"/>
      <w:bookmarkStart w:id="123" w:name="_Toc114134598"/>
      <w:bookmarkStart w:id="124" w:name="_Toc94020312"/>
      <w:bookmarkStart w:id="125" w:name="_Toc35971372"/>
      <w:bookmarkStart w:id="126" w:name="_Toc510696580"/>
      <w:bookmarkStart w:id="127" w:name="_Toc81242784"/>
      <w:bookmarkStart w:id="12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9" w:name="_Toc133434724"/>
      <w:bookmarkStart w:id="130" w:name="_Toc138693907"/>
      <w:bookmarkStart w:id="13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32" w:name="_Toc162009108"/>
      <w:bookmarkStart w:id="133" w:name="_Toc170160869"/>
      <w:bookmarkStart w:id="134" w:name="_Toc175843916"/>
      <w:bookmarkStart w:id="135" w:name="_Toc180485417"/>
      <w:bookmarkStart w:id="136" w:name="_Toc180485618"/>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B01A31" w14:textId="77777777" w:rsidR="00E9750A" w:rsidRDefault="00A16F12">
      <w:pPr>
        <w:pStyle w:val="21"/>
      </w:pPr>
      <w:bookmarkStart w:id="137" w:name="_Toc72766416"/>
      <w:bookmarkStart w:id="138" w:name="_Toc94020313"/>
      <w:bookmarkStart w:id="139" w:name="_Toc114134599"/>
      <w:bookmarkStart w:id="140" w:name="_Toc72766989"/>
      <w:bookmarkStart w:id="141" w:name="_Toc35971373"/>
      <w:bookmarkStart w:id="142" w:name="_Toc73042441"/>
      <w:bookmarkStart w:id="143" w:name="_Toc112937842"/>
      <w:bookmarkStart w:id="144" w:name="_Toc120681538"/>
      <w:bookmarkStart w:id="145" w:name="_Toc97037720"/>
      <w:bookmarkStart w:id="146" w:name="_Toc510696581"/>
      <w:bookmarkStart w:id="147" w:name="_Toc100939929"/>
      <w:bookmarkStart w:id="148" w:name="_Toc104546795"/>
      <w:bookmarkStart w:id="149" w:name="_Toc89426528"/>
      <w:bookmarkStart w:id="150" w:name="_Toc36812104"/>
      <w:bookmarkStart w:id="151" w:name="_Toc97034843"/>
      <w:bookmarkStart w:id="152" w:name="_Toc81242785"/>
      <w:bookmarkStart w:id="153" w:name="_Toc133434725"/>
      <w:bookmarkStart w:id="154" w:name="_Toc138693908"/>
      <w:bookmarkStart w:id="155" w:name="_Toc148535618"/>
      <w:bookmarkStart w:id="156" w:name="_Toc162009109"/>
      <w:bookmarkStart w:id="157" w:name="_Toc170160870"/>
      <w:bookmarkStart w:id="158" w:name="_Toc175843917"/>
      <w:bookmarkStart w:id="159" w:name="_Toc180485418"/>
      <w:bookmarkStart w:id="160" w:name="_Toc180485619"/>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2E9A609" w14:textId="77777777" w:rsidR="00E9750A" w:rsidRDefault="00A16F12">
      <w:bookmarkStart w:id="161" w:name="_Toc35971374"/>
      <w:bookmarkStart w:id="162" w:name="_Toc510696582"/>
      <w:bookmarkStart w:id="163" w:name="_Toc97034844"/>
      <w:bookmarkStart w:id="164" w:name="_Toc94020314"/>
      <w:bookmarkStart w:id="165" w:name="_Toc81242786"/>
      <w:bookmarkStart w:id="166" w:name="_Toc72766417"/>
      <w:bookmarkStart w:id="167" w:name="_Toc72766990"/>
      <w:bookmarkStart w:id="168" w:name="_Toc100939930"/>
      <w:bookmarkStart w:id="169" w:name="_Toc104546796"/>
      <w:bookmarkStart w:id="170" w:name="_Toc97037721"/>
      <w:bookmarkStart w:id="171" w:name="_Toc112937843"/>
      <w:bookmarkStart w:id="172" w:name="_Toc73042442"/>
      <w:bookmarkStart w:id="173" w:name="_Toc36812105"/>
      <w:bookmarkStart w:id="174" w:name="_Toc114134600"/>
      <w:bookmarkStart w:id="175" w:name="_Toc89426529"/>
      <w:r>
        <w:t xml:space="preserve">For the purposes of the present document, the terms and definitions given in </w:t>
      </w:r>
      <w:bookmarkStart w:id="176" w:name="OLE_LINK6"/>
      <w:bookmarkStart w:id="177" w:name="OLE_LINK7"/>
      <w:bookmarkStart w:id="178" w:name="OLE_LINK8"/>
      <w:r>
        <w:t xml:space="preserve">3GPP </w:t>
      </w:r>
      <w:bookmarkEnd w:id="176"/>
      <w:bookmarkEnd w:id="177"/>
      <w:bookmarkEnd w:id="17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9" w:name="_Toc120681539"/>
      <w:bookmarkStart w:id="180" w:name="_Toc133434726"/>
      <w:bookmarkStart w:id="181" w:name="_Toc138693909"/>
      <w:bookmarkStart w:id="182" w:name="_Toc148535619"/>
      <w:bookmarkStart w:id="183" w:name="_Toc162009110"/>
      <w:bookmarkStart w:id="184" w:name="_Toc170160871"/>
      <w:bookmarkStart w:id="185" w:name="_Toc175843918"/>
      <w:bookmarkStart w:id="186" w:name="_Toc180485419"/>
      <w:bookmarkStart w:id="187" w:name="_Toc180485620"/>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9"/>
      <w:bookmarkEnd w:id="180"/>
      <w:bookmarkEnd w:id="181"/>
      <w:bookmarkEnd w:id="182"/>
      <w:bookmarkEnd w:id="183"/>
      <w:bookmarkEnd w:id="184"/>
      <w:bookmarkEnd w:id="185"/>
      <w:bookmarkEnd w:id="186"/>
      <w:bookmarkEnd w:id="18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88" w:name="_Toc112937844"/>
      <w:bookmarkStart w:id="189" w:name="_Toc104546797"/>
      <w:bookmarkStart w:id="190" w:name="_Toc100939931"/>
      <w:bookmarkStart w:id="191" w:name="_Toc81242787"/>
      <w:bookmarkStart w:id="192" w:name="_Toc36812106"/>
      <w:bookmarkStart w:id="193" w:name="_Toc114134601"/>
      <w:bookmarkStart w:id="194" w:name="_Toc89426530"/>
      <w:bookmarkStart w:id="195" w:name="_Toc94020315"/>
      <w:bookmarkStart w:id="196" w:name="_Toc97037722"/>
      <w:bookmarkStart w:id="197" w:name="_Toc73042443"/>
      <w:bookmarkStart w:id="198" w:name="_Toc35971375"/>
      <w:bookmarkStart w:id="199" w:name="_Toc510696583"/>
      <w:bookmarkStart w:id="200" w:name="_Toc97034845"/>
      <w:bookmarkStart w:id="201" w:name="_Toc120681540"/>
      <w:bookmarkStart w:id="202" w:name="_Toc72766991"/>
      <w:bookmarkStart w:id="203" w:name="_Toc72766418"/>
      <w:bookmarkStart w:id="204" w:name="_Toc133434727"/>
      <w:bookmarkStart w:id="205" w:name="_Toc138693910"/>
      <w:bookmarkStart w:id="206" w:name="_Toc148535620"/>
      <w:bookmarkStart w:id="207" w:name="_Toc162009111"/>
      <w:bookmarkStart w:id="208" w:name="_Toc170160872"/>
      <w:bookmarkStart w:id="209" w:name="_Toc175843919"/>
      <w:bookmarkStart w:id="210" w:name="_Toc180485420"/>
      <w:bookmarkStart w:id="211" w:name="_Toc180485621"/>
      <w:r>
        <w:t>3.3</w:t>
      </w:r>
      <w:r>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12" w:name="_Toc35971377"/>
      <w:bookmarkStart w:id="213" w:name="_Toc36812108"/>
      <w:bookmarkStart w:id="214" w:name="_Toc510696585"/>
      <w:bookmarkStart w:id="215" w:name="_Toc114134602"/>
      <w:bookmarkStart w:id="216" w:name="_Toc94020316"/>
      <w:bookmarkStart w:id="217" w:name="_Toc120681541"/>
      <w:bookmarkStart w:id="218" w:name="_Toc72766992"/>
      <w:bookmarkStart w:id="219" w:name="_Toc97034846"/>
      <w:bookmarkStart w:id="220" w:name="_Toc104546798"/>
      <w:bookmarkStart w:id="221" w:name="_Toc73042444"/>
      <w:bookmarkStart w:id="222" w:name="_Toc97037723"/>
      <w:bookmarkStart w:id="223" w:name="_Toc112937845"/>
      <w:bookmarkStart w:id="224" w:name="_Toc72766419"/>
      <w:bookmarkStart w:id="225" w:name="_Toc81242788"/>
      <w:bookmarkStart w:id="226" w:name="_Toc89426531"/>
      <w:bookmarkStart w:id="22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28" w:name="_Toc133434728"/>
      <w:bookmarkStart w:id="229" w:name="_Toc138693911"/>
      <w:bookmarkStart w:id="230" w:name="_Toc148535621"/>
      <w:bookmarkStart w:id="231" w:name="_Toc162009112"/>
      <w:bookmarkStart w:id="232" w:name="_Toc170160873"/>
      <w:bookmarkStart w:id="233" w:name="_Toc175843920"/>
      <w:bookmarkStart w:id="234" w:name="_Toc180485421"/>
      <w:bookmarkStart w:id="235" w:name="_Toc180485622"/>
      <w:r>
        <w:lastRenderedPageBreak/>
        <w:t>4</w:t>
      </w:r>
      <w:r>
        <w:tab/>
        <w:t xml:space="preserve">Services offered by the </w:t>
      </w:r>
      <w:bookmarkEnd w:id="212"/>
      <w:bookmarkEnd w:id="213"/>
      <w:bookmarkEnd w:id="214"/>
      <w:r>
        <w:t>ADRF</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5E0619E" w14:textId="77777777" w:rsidR="00E9750A" w:rsidRDefault="00A16F12">
      <w:pPr>
        <w:pStyle w:val="21"/>
      </w:pPr>
      <w:bookmarkStart w:id="236" w:name="_Toc36812109"/>
      <w:bookmarkStart w:id="237" w:name="_Toc97034847"/>
      <w:bookmarkStart w:id="238" w:name="_Toc72766993"/>
      <w:bookmarkStart w:id="239" w:name="_Toc510696586"/>
      <w:bookmarkStart w:id="240" w:name="_Toc97037724"/>
      <w:bookmarkStart w:id="241" w:name="_Toc94020317"/>
      <w:bookmarkStart w:id="242" w:name="_Toc81242789"/>
      <w:bookmarkStart w:id="243" w:name="_Toc72766420"/>
      <w:bookmarkStart w:id="244" w:name="_Toc100939933"/>
      <w:bookmarkStart w:id="245" w:name="_Toc112937846"/>
      <w:bookmarkStart w:id="246" w:name="_Toc114134603"/>
      <w:bookmarkStart w:id="247" w:name="_Toc89426532"/>
      <w:bookmarkStart w:id="248" w:name="_Toc104546799"/>
      <w:bookmarkStart w:id="249" w:name="_Toc120681542"/>
      <w:bookmarkStart w:id="250" w:name="_Toc35971378"/>
      <w:bookmarkStart w:id="251" w:name="_Toc73042445"/>
      <w:bookmarkStart w:id="252" w:name="_Toc133434729"/>
      <w:bookmarkStart w:id="253" w:name="_Toc138693912"/>
      <w:bookmarkStart w:id="254" w:name="_Toc148535622"/>
      <w:bookmarkStart w:id="255" w:name="_Toc162009113"/>
      <w:bookmarkStart w:id="256" w:name="_Toc170160874"/>
      <w:bookmarkStart w:id="257" w:name="_Toc175843921"/>
      <w:bookmarkStart w:id="258" w:name="_Toc180485422"/>
      <w:bookmarkStart w:id="259" w:name="_Toc180485623"/>
      <w:r>
        <w:t>4.1</w:t>
      </w:r>
      <w:r>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A4BA4ED" w14:textId="173061F5" w:rsidR="00832B49" w:rsidRDefault="00832B49" w:rsidP="000E2DCF">
      <w:pPr>
        <w:rPr>
          <w:lang w:eastAsia="zh-CN"/>
        </w:rPr>
      </w:pPr>
      <w:bookmarkStart w:id="260" w:name="_Toc94020318"/>
      <w:bookmarkStart w:id="261" w:name="_Toc73042446"/>
      <w:bookmarkStart w:id="262" w:name="_Toc81242790"/>
      <w:bookmarkStart w:id="263" w:name="_Toc89426533"/>
      <w:bookmarkStart w:id="264" w:name="_Toc72766421"/>
      <w:bookmarkStart w:id="265" w:name="_Toc72766994"/>
      <w:bookmarkStart w:id="266" w:name="_Toc114134604"/>
      <w:bookmarkStart w:id="267" w:name="_Toc112937847"/>
      <w:bookmarkStart w:id="268" w:name="_Toc100939934"/>
      <w:bookmarkStart w:id="269" w:name="_Toc120681543"/>
      <w:bookmarkStart w:id="270" w:name="_Toc97034848"/>
      <w:bookmarkStart w:id="271" w:name="_Toc97037725"/>
      <w:bookmarkStart w:id="272" w:name="_Toc104546800"/>
      <w:bookmarkStart w:id="273" w:name="_Toc133434730"/>
      <w:bookmarkStart w:id="27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75" w:name="_Toc148535623"/>
      <w:bookmarkStart w:id="276" w:name="_Toc162009114"/>
      <w:bookmarkStart w:id="277" w:name="_Toc170160875"/>
      <w:bookmarkStart w:id="27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2C2F533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2E980A99"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79" w:name="_Toc180485423"/>
      <w:bookmarkStart w:id="280" w:name="_Toc180485624"/>
      <w:r>
        <w:lastRenderedPageBreak/>
        <w:t>4.2</w:t>
      </w:r>
      <w:r>
        <w:tab/>
        <w:t>Nadrf_DataManagement Service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06E1D9" w14:textId="77777777" w:rsidR="00E9750A" w:rsidRDefault="00A16F12">
      <w:pPr>
        <w:pStyle w:val="31"/>
      </w:pPr>
      <w:bookmarkStart w:id="281" w:name="_Toc114134605"/>
      <w:bookmarkStart w:id="282" w:name="_Toc120681544"/>
      <w:bookmarkStart w:id="283" w:name="_Toc100939935"/>
      <w:bookmarkStart w:id="284" w:name="_Toc112937848"/>
      <w:bookmarkStart w:id="285" w:name="_Toc104546801"/>
      <w:bookmarkStart w:id="286" w:name="_Toc97037726"/>
      <w:bookmarkStart w:id="287" w:name="_Toc73042447"/>
      <w:bookmarkStart w:id="288" w:name="_Toc97034849"/>
      <w:bookmarkStart w:id="289" w:name="_Toc72766422"/>
      <w:bookmarkStart w:id="290" w:name="_Toc81242791"/>
      <w:bookmarkStart w:id="291" w:name="_Toc94020319"/>
      <w:bookmarkStart w:id="292" w:name="_Toc72766995"/>
      <w:bookmarkStart w:id="293" w:name="_Toc89426534"/>
      <w:bookmarkStart w:id="294" w:name="_Toc133434731"/>
      <w:bookmarkStart w:id="295" w:name="_Toc138693914"/>
      <w:bookmarkStart w:id="296" w:name="_Toc148535624"/>
      <w:bookmarkStart w:id="297" w:name="_Toc162009115"/>
      <w:bookmarkStart w:id="298" w:name="_Toc170160876"/>
      <w:bookmarkStart w:id="299" w:name="_Toc175843923"/>
      <w:bookmarkStart w:id="300" w:name="_Toc180485424"/>
      <w:bookmarkStart w:id="301" w:name="_Toc180485625"/>
      <w:r>
        <w:t>4.2.1</w:t>
      </w:r>
      <w:r>
        <w:tab/>
        <w:t>Service Description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A131680" w14:textId="77777777" w:rsidR="00E9750A" w:rsidRDefault="00A16F12">
      <w:pPr>
        <w:pStyle w:val="41"/>
      </w:pPr>
      <w:bookmarkStart w:id="302" w:name="_Toc50031910"/>
      <w:bookmarkStart w:id="303" w:name="_Toc51762830"/>
      <w:bookmarkStart w:id="304" w:name="_Toc94020320"/>
      <w:bookmarkStart w:id="305" w:name="_Toc81244729"/>
      <w:bookmarkStart w:id="306" w:name="_Toc120681545"/>
      <w:bookmarkStart w:id="307" w:name="_Toc100939936"/>
      <w:bookmarkStart w:id="308" w:name="_Toc36102395"/>
      <w:bookmarkStart w:id="309" w:name="_Toc34266224"/>
      <w:bookmarkStart w:id="310" w:name="_Toc97037727"/>
      <w:bookmarkStart w:id="311" w:name="_Toc114134606"/>
      <w:bookmarkStart w:id="312" w:name="_Toc43563437"/>
      <w:bookmarkStart w:id="313" w:name="_Toc89426535"/>
      <w:bookmarkStart w:id="314" w:name="_Toc73564345"/>
      <w:bookmarkStart w:id="315" w:name="_Toc56640897"/>
      <w:bookmarkStart w:id="316" w:name="_Toc112937849"/>
      <w:bookmarkStart w:id="317" w:name="_Toc97034850"/>
      <w:bookmarkStart w:id="318" w:name="_Toc45133980"/>
      <w:bookmarkStart w:id="319" w:name="_Toc66231733"/>
      <w:bookmarkStart w:id="320" w:name="_Toc68168894"/>
      <w:bookmarkStart w:id="321" w:name="_Toc59017865"/>
      <w:bookmarkStart w:id="322" w:name="_Toc28012754"/>
      <w:bookmarkStart w:id="323" w:name="_Toc70550540"/>
      <w:bookmarkStart w:id="324" w:name="_Toc104546802"/>
      <w:bookmarkStart w:id="325" w:name="_Toc133434732"/>
      <w:bookmarkStart w:id="326" w:name="_Toc138693915"/>
      <w:bookmarkStart w:id="327" w:name="_Toc148535625"/>
      <w:bookmarkStart w:id="328" w:name="_Toc162009116"/>
      <w:bookmarkStart w:id="329" w:name="_Toc170160877"/>
      <w:bookmarkStart w:id="330" w:name="_Toc175843924"/>
      <w:bookmarkStart w:id="331" w:name="_Toc180485425"/>
      <w:bookmarkStart w:id="332" w:name="_Toc180485626"/>
      <w:r>
        <w:t>4.2.</w:t>
      </w:r>
      <w:r>
        <w:rPr>
          <w:rFonts w:hint="eastAsia"/>
          <w:lang w:eastAsia="zh-CN"/>
        </w:rPr>
        <w:t>1</w:t>
      </w:r>
      <w:r>
        <w:rPr>
          <w:lang w:eastAsia="zh-CN"/>
        </w:rPr>
        <w:t>.1</w:t>
      </w:r>
      <w:r>
        <w:tab/>
      </w:r>
      <w:r>
        <w:rPr>
          <w:rFonts w:hint="eastAsia"/>
          <w:lang w:eastAsia="zh-CN"/>
        </w:rPr>
        <w:t>Overview</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C4FD1B4" w14:textId="77777777" w:rsidR="00832B49" w:rsidRDefault="00832B49" w:rsidP="00832B49">
      <w:bookmarkStart w:id="333" w:name="_Toc89426536"/>
      <w:bookmarkStart w:id="334" w:name="_Toc94020321"/>
      <w:bookmarkStart w:id="335" w:name="_Toc97034851"/>
      <w:bookmarkStart w:id="336" w:name="_Toc97037728"/>
      <w:bookmarkStart w:id="337" w:name="_Toc100939937"/>
      <w:bookmarkStart w:id="338" w:name="_Toc104546803"/>
      <w:bookmarkStart w:id="339" w:name="_Toc112937850"/>
      <w:bookmarkStart w:id="340" w:name="_Toc114134607"/>
      <w:bookmarkStart w:id="341" w:name="_Toc120681546"/>
      <w:bookmarkStart w:id="342" w:name="_Toc50031911"/>
      <w:bookmarkStart w:id="343" w:name="_Toc43563438"/>
      <w:bookmarkStart w:id="344" w:name="_Toc34266225"/>
      <w:bookmarkStart w:id="345" w:name="_Toc28012755"/>
      <w:bookmarkStart w:id="346" w:name="_Toc45133981"/>
      <w:bookmarkStart w:id="347" w:name="_Toc36102396"/>
      <w:bookmarkStart w:id="348" w:name="_Toc70550541"/>
      <w:bookmarkStart w:id="349" w:name="_Toc59017866"/>
      <w:bookmarkStart w:id="350" w:name="_Toc68168895"/>
      <w:bookmarkStart w:id="351" w:name="_Toc66231734"/>
      <w:bookmarkStart w:id="352" w:name="_Toc81244730"/>
      <w:bookmarkStart w:id="353" w:name="_Toc73564346"/>
      <w:bookmarkStart w:id="354" w:name="_Toc56640898"/>
      <w:bookmarkStart w:id="355" w:name="_Toc51762831"/>
      <w:bookmarkStart w:id="356" w:name="_Toc133434733"/>
      <w:bookmarkStart w:id="357" w:name="_Toc138693916"/>
      <w:bookmarkStart w:id="35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59" w:name="_Toc162009117"/>
      <w:bookmarkStart w:id="360" w:name="_Toc170160878"/>
      <w:bookmarkStart w:id="361" w:name="_Toc175843925"/>
      <w:bookmarkStart w:id="362" w:name="_Toc180485426"/>
      <w:bookmarkStart w:id="363" w:name="_Toc180485627"/>
      <w:r>
        <w:t>4.2.</w:t>
      </w:r>
      <w:r>
        <w:rPr>
          <w:rFonts w:hint="eastAsia"/>
        </w:rPr>
        <w:t>1</w:t>
      </w:r>
      <w:r>
        <w:t>.2</w:t>
      </w:r>
      <w:r>
        <w:rPr>
          <w:rFonts w:hint="eastAsia"/>
        </w:rPr>
        <w:tab/>
      </w:r>
      <w:r>
        <w:t>Service Architecture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5.75pt;mso-width-percent:0;mso-height-percent:0;mso-width-percent:0;mso-height-percent:0" o:ole="">
            <v:imagedata r:id="rId12" o:title=""/>
          </v:shape>
          <o:OLEObject Type="Embed" ProgID="Visio.Drawing.15" ShapeID="_x0000_i1026" DrawAspect="Content" ObjectID="_179109834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791098349" r:id="rId15"/>
        </w:object>
      </w:r>
    </w:p>
    <w:p w14:paraId="5E8CC08C" w14:textId="77777777" w:rsidR="00E9750A" w:rsidRDefault="00A16F12">
      <w:pPr>
        <w:pStyle w:val="TF"/>
      </w:pPr>
      <w:r>
        <w:t xml:space="preserve">Figure 4.2.1.2-2: </w:t>
      </w:r>
      <w:bookmarkStart w:id="364" w:name="_Hlk68599672"/>
      <w:r>
        <w:t xml:space="preserve">Nadrf_DataManagement service </w:t>
      </w:r>
      <w:bookmarkEnd w:id="364"/>
      <w:r>
        <w:t>architecture, reference point representation</w:t>
      </w:r>
    </w:p>
    <w:p w14:paraId="58C3AFF9" w14:textId="77777777" w:rsidR="00E9750A" w:rsidRDefault="00A16F12">
      <w:pPr>
        <w:pStyle w:val="41"/>
        <w:rPr>
          <w:lang w:val="en-US"/>
        </w:rPr>
      </w:pPr>
      <w:bookmarkStart w:id="365" w:name="_Toc28012756"/>
      <w:bookmarkStart w:id="366" w:name="_Toc34266226"/>
      <w:bookmarkStart w:id="367" w:name="_Toc36102397"/>
      <w:bookmarkStart w:id="368" w:name="_Toc43563439"/>
      <w:bookmarkStart w:id="369" w:name="_Toc45133982"/>
      <w:bookmarkStart w:id="370" w:name="_Toc50031912"/>
      <w:bookmarkStart w:id="371" w:name="_Toc51762832"/>
      <w:bookmarkStart w:id="372" w:name="_Toc56640899"/>
      <w:bookmarkStart w:id="373" w:name="_Toc59017867"/>
      <w:bookmarkStart w:id="374" w:name="_Toc66231735"/>
      <w:bookmarkStart w:id="375" w:name="_Toc68168896"/>
      <w:bookmarkStart w:id="376" w:name="_Toc70550542"/>
      <w:bookmarkStart w:id="377" w:name="_Toc73564347"/>
      <w:bookmarkStart w:id="378" w:name="_Toc81244731"/>
      <w:bookmarkStart w:id="379" w:name="_Toc89426537"/>
      <w:bookmarkStart w:id="380" w:name="_Toc94020322"/>
      <w:bookmarkStart w:id="381" w:name="_Toc97034852"/>
      <w:bookmarkStart w:id="382" w:name="_Toc97037729"/>
      <w:bookmarkStart w:id="383" w:name="_Toc100939938"/>
      <w:bookmarkStart w:id="384" w:name="_Toc104546804"/>
      <w:bookmarkStart w:id="385" w:name="_Toc112937851"/>
      <w:bookmarkStart w:id="386" w:name="_Toc114134608"/>
      <w:bookmarkStart w:id="387" w:name="_Toc120681547"/>
      <w:bookmarkStart w:id="388" w:name="_Toc133434734"/>
      <w:bookmarkStart w:id="389" w:name="_Toc138693917"/>
      <w:bookmarkStart w:id="390" w:name="_Toc148535627"/>
      <w:bookmarkStart w:id="391" w:name="_Toc162009118"/>
      <w:bookmarkStart w:id="392" w:name="_Toc170160879"/>
      <w:bookmarkStart w:id="393" w:name="_Toc175843926"/>
      <w:bookmarkStart w:id="394" w:name="_Toc180485427"/>
      <w:bookmarkStart w:id="395" w:name="_Toc180485628"/>
      <w:r>
        <w:rPr>
          <w:lang w:val="en-US"/>
        </w:rPr>
        <w:lastRenderedPageBreak/>
        <w:t>4.2.</w:t>
      </w:r>
      <w:r>
        <w:rPr>
          <w:rFonts w:hint="eastAsia"/>
          <w:lang w:val="en-US" w:eastAsia="zh-CN"/>
        </w:rPr>
        <w:t>1.3</w:t>
      </w:r>
      <w:r>
        <w:rPr>
          <w:lang w:val="en-US"/>
        </w:rPr>
        <w:tab/>
        <w:t>Network Functions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642B99F" w14:textId="77777777" w:rsidR="00E9750A" w:rsidRDefault="00A16F12">
      <w:pPr>
        <w:pStyle w:val="50"/>
        <w:rPr>
          <w:lang w:eastAsia="zh-CN"/>
        </w:rPr>
      </w:pPr>
      <w:bookmarkStart w:id="396" w:name="_Toc28012757"/>
      <w:bookmarkStart w:id="397" w:name="_Toc34266227"/>
      <w:bookmarkStart w:id="398" w:name="_Toc36102398"/>
      <w:bookmarkStart w:id="399" w:name="_Toc43563440"/>
      <w:bookmarkStart w:id="400" w:name="_Toc45133983"/>
      <w:bookmarkStart w:id="401" w:name="_Toc50031913"/>
      <w:bookmarkStart w:id="402" w:name="_Toc51762833"/>
      <w:bookmarkStart w:id="403" w:name="_Toc56640900"/>
      <w:bookmarkStart w:id="404" w:name="_Toc59017868"/>
      <w:bookmarkStart w:id="405" w:name="_Toc66231736"/>
      <w:bookmarkStart w:id="406" w:name="_Toc68168897"/>
      <w:bookmarkStart w:id="407" w:name="_Toc70550543"/>
      <w:bookmarkStart w:id="408" w:name="_Toc73564348"/>
      <w:bookmarkStart w:id="409" w:name="_Toc81244732"/>
      <w:bookmarkStart w:id="410" w:name="_Toc89426538"/>
      <w:bookmarkStart w:id="411" w:name="_Toc94020323"/>
      <w:bookmarkStart w:id="412" w:name="_Toc97034853"/>
      <w:bookmarkStart w:id="413" w:name="_Toc97037730"/>
      <w:bookmarkStart w:id="414" w:name="_Toc100939939"/>
      <w:bookmarkStart w:id="415" w:name="_Toc104546805"/>
      <w:bookmarkStart w:id="416" w:name="_Toc112937852"/>
      <w:bookmarkStart w:id="417" w:name="_Toc114134609"/>
      <w:bookmarkStart w:id="418" w:name="_Toc120681548"/>
      <w:bookmarkStart w:id="419" w:name="_Toc133434735"/>
      <w:bookmarkStart w:id="420" w:name="_Toc138693918"/>
      <w:bookmarkStart w:id="421" w:name="_Toc148535628"/>
      <w:bookmarkStart w:id="422" w:name="_Toc162009119"/>
      <w:bookmarkStart w:id="423" w:name="_Toc170160880"/>
      <w:bookmarkStart w:id="424" w:name="_Toc175843927"/>
      <w:bookmarkStart w:id="425" w:name="_Toc180485428"/>
      <w:bookmarkStart w:id="426" w:name="_Toc180485629"/>
      <w:r>
        <w:t>4.2.</w:t>
      </w:r>
      <w:r>
        <w:rPr>
          <w:rFonts w:hint="eastAsia"/>
          <w:lang w:eastAsia="zh-CN"/>
        </w:rPr>
        <w:t>1.3.1</w:t>
      </w:r>
      <w:r>
        <w:tab/>
      </w:r>
      <w:bookmarkEnd w:id="396"/>
      <w:bookmarkEnd w:id="397"/>
      <w:bookmarkEnd w:id="398"/>
      <w:bookmarkEnd w:id="399"/>
      <w:bookmarkEnd w:id="400"/>
      <w:bookmarkEnd w:id="401"/>
      <w:bookmarkEnd w:id="402"/>
      <w:bookmarkEnd w:id="403"/>
      <w:bookmarkEnd w:id="404"/>
      <w:bookmarkEnd w:id="405"/>
      <w:bookmarkEnd w:id="406"/>
      <w:bookmarkEnd w:id="407"/>
      <w:bookmarkEnd w:id="408"/>
      <w:r>
        <w:t>Analytics Data Repository Function (ADRF)</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CC0D71E" w14:textId="77777777" w:rsidR="00832B49" w:rsidRDefault="00832B49" w:rsidP="00832B49">
      <w:bookmarkStart w:id="427" w:name="_Toc28012758"/>
      <w:bookmarkStart w:id="428" w:name="_Toc34266228"/>
      <w:bookmarkStart w:id="429" w:name="_Toc36102399"/>
      <w:bookmarkStart w:id="430" w:name="_Toc43563441"/>
      <w:bookmarkStart w:id="431" w:name="_Toc45133984"/>
      <w:bookmarkStart w:id="432" w:name="_Toc50031914"/>
      <w:bookmarkStart w:id="433" w:name="_Toc51762834"/>
      <w:bookmarkStart w:id="434" w:name="_Toc56640901"/>
      <w:bookmarkStart w:id="435" w:name="_Toc59017869"/>
      <w:bookmarkStart w:id="436" w:name="_Toc66231737"/>
      <w:bookmarkStart w:id="437" w:name="_Toc68168898"/>
      <w:bookmarkStart w:id="438" w:name="_Toc70550544"/>
      <w:bookmarkStart w:id="439" w:name="_Toc73564349"/>
      <w:bookmarkStart w:id="440" w:name="_Toc81244733"/>
      <w:bookmarkStart w:id="441" w:name="_Toc89426539"/>
      <w:bookmarkStart w:id="442" w:name="_Toc94020324"/>
      <w:bookmarkStart w:id="443" w:name="_Toc97034854"/>
      <w:bookmarkStart w:id="444" w:name="_Toc97037731"/>
      <w:bookmarkStart w:id="445" w:name="_Toc100939940"/>
      <w:bookmarkStart w:id="446" w:name="_Toc104546806"/>
      <w:bookmarkStart w:id="447" w:name="_Toc112937853"/>
      <w:bookmarkStart w:id="448" w:name="_Toc114134610"/>
      <w:bookmarkStart w:id="449" w:name="_Toc120681549"/>
      <w:bookmarkStart w:id="450" w:name="_Toc133434736"/>
      <w:bookmarkStart w:id="451" w:name="_Toc138693919"/>
      <w:bookmarkStart w:id="45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53" w:name="_Toc162009120"/>
      <w:bookmarkStart w:id="454" w:name="_Toc170160881"/>
      <w:bookmarkStart w:id="455" w:name="_Toc175843928"/>
      <w:bookmarkStart w:id="456" w:name="_Toc180485429"/>
      <w:bookmarkStart w:id="457" w:name="_Toc180485630"/>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58" w:name="_Toc73042448"/>
      <w:bookmarkStart w:id="459" w:name="_Toc72766996"/>
      <w:bookmarkStart w:id="460" w:name="_Toc72766423"/>
      <w:bookmarkStart w:id="461" w:name="_Toc81242792"/>
      <w:bookmarkStart w:id="462" w:name="_Toc89426540"/>
      <w:bookmarkStart w:id="463" w:name="_Toc94020325"/>
      <w:bookmarkStart w:id="464" w:name="_Toc97034855"/>
      <w:bookmarkStart w:id="465" w:name="_Toc97037732"/>
      <w:bookmarkStart w:id="466" w:name="_Toc100939941"/>
      <w:bookmarkStart w:id="467" w:name="_Toc104546807"/>
      <w:bookmarkStart w:id="468" w:name="_Toc112937854"/>
      <w:bookmarkStart w:id="469" w:name="_Toc114134611"/>
      <w:bookmarkStart w:id="470" w:name="_Toc120681550"/>
      <w:bookmarkStart w:id="471" w:name="_Toc133434737"/>
      <w:bookmarkStart w:id="472" w:name="_Toc138693920"/>
      <w:bookmarkStart w:id="473" w:name="_Toc148535630"/>
      <w:bookmarkStart w:id="474" w:name="_Toc162009121"/>
      <w:bookmarkStart w:id="475" w:name="_Toc170160882"/>
      <w:bookmarkStart w:id="476" w:name="_Toc175843929"/>
      <w:bookmarkStart w:id="477" w:name="_Toc180485430"/>
      <w:bookmarkStart w:id="478" w:name="_Toc180485631"/>
      <w:r>
        <w:t>4.2.2</w:t>
      </w:r>
      <w:r>
        <w:tab/>
        <w:t>Service Operations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B0C48A1" w14:textId="77777777" w:rsidR="00E9750A" w:rsidRDefault="00A16F12">
      <w:pPr>
        <w:pStyle w:val="41"/>
      </w:pPr>
      <w:bookmarkStart w:id="479" w:name="_Toc72766424"/>
      <w:bookmarkStart w:id="480" w:name="_Toc72766997"/>
      <w:bookmarkStart w:id="481" w:name="_Toc73042449"/>
      <w:bookmarkStart w:id="482" w:name="_Toc81242793"/>
      <w:bookmarkStart w:id="483" w:name="_Toc89426541"/>
      <w:bookmarkStart w:id="484" w:name="_Toc94020326"/>
      <w:bookmarkStart w:id="485" w:name="_Toc97034856"/>
      <w:bookmarkStart w:id="486" w:name="_Toc97037733"/>
      <w:bookmarkStart w:id="487" w:name="_Toc100939942"/>
      <w:bookmarkStart w:id="488" w:name="_Toc104546808"/>
      <w:bookmarkStart w:id="489" w:name="_Toc112937855"/>
      <w:bookmarkStart w:id="490" w:name="_Toc114134612"/>
      <w:bookmarkStart w:id="491" w:name="_Toc120681551"/>
      <w:bookmarkStart w:id="492" w:name="_Toc133434738"/>
      <w:bookmarkStart w:id="493" w:name="_Toc138693921"/>
      <w:bookmarkStart w:id="494" w:name="_Toc148535631"/>
      <w:bookmarkStart w:id="495" w:name="_Toc162009122"/>
      <w:bookmarkStart w:id="496" w:name="_Toc170160883"/>
      <w:bookmarkStart w:id="497" w:name="_Toc175843930"/>
      <w:bookmarkStart w:id="498" w:name="_Toc180485431"/>
      <w:bookmarkStart w:id="499" w:name="_Toc180485632"/>
      <w:r>
        <w:t>4.2.2.1</w:t>
      </w:r>
      <w:r>
        <w:tab/>
        <w:t>Introduction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00" w:name="_Toc114134613"/>
      <w:bookmarkStart w:id="501" w:name="_Toc120681552"/>
      <w:bookmarkStart w:id="502" w:name="_Toc100939943"/>
      <w:bookmarkStart w:id="503" w:name="_Toc97037734"/>
      <w:bookmarkStart w:id="504" w:name="_Toc112937856"/>
      <w:bookmarkStart w:id="505" w:name="_Toc104546809"/>
      <w:bookmarkStart w:id="506" w:name="_Toc89426542"/>
      <w:bookmarkStart w:id="507" w:name="_Toc94020327"/>
      <w:bookmarkStart w:id="508" w:name="_Toc97034857"/>
      <w:bookmarkStart w:id="509" w:name="_Toc133434739"/>
      <w:bookmarkStart w:id="510" w:name="_Toc138693922"/>
      <w:bookmarkStart w:id="511" w:name="_Toc148535632"/>
      <w:bookmarkStart w:id="512" w:name="_Toc162009123"/>
      <w:bookmarkStart w:id="513" w:name="_Toc170160884"/>
      <w:bookmarkStart w:id="514" w:name="_Toc175843931"/>
      <w:bookmarkStart w:id="515" w:name="_Toc67903508"/>
      <w:bookmarkStart w:id="516" w:name="_Toc510696592"/>
      <w:bookmarkStart w:id="517" w:name="_Toc35971384"/>
      <w:bookmarkStart w:id="518" w:name="_Toc73173215"/>
      <w:bookmarkStart w:id="519" w:name="_Toc76110434"/>
      <w:bookmarkStart w:id="520" w:name="_Toc72766425"/>
      <w:bookmarkStart w:id="521" w:name="_Toc35971399"/>
      <w:bookmarkStart w:id="522" w:name="_Toc68594633"/>
      <w:bookmarkStart w:id="523" w:name="_Toc81242794"/>
      <w:bookmarkStart w:id="524" w:name="_Toc72766998"/>
      <w:bookmarkStart w:id="525" w:name="_Toc73042450"/>
      <w:bookmarkStart w:id="526" w:name="_Toc510696608"/>
      <w:bookmarkStart w:id="527" w:name="_Toc180485432"/>
      <w:bookmarkStart w:id="528" w:name="_Toc180485633"/>
      <w:r>
        <w:lastRenderedPageBreak/>
        <w:t>4.2.2.2</w:t>
      </w:r>
      <w:r>
        <w:tab/>
        <w:t>Nadrf_DataManagement_StorageRequest service operation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27"/>
      <w:bookmarkEnd w:id="528"/>
    </w:p>
    <w:p w14:paraId="6245225D" w14:textId="77777777" w:rsidR="00E9750A" w:rsidRDefault="00A16F12">
      <w:pPr>
        <w:pStyle w:val="50"/>
      </w:pPr>
      <w:bookmarkStart w:id="529" w:name="_Toc97034858"/>
      <w:bookmarkStart w:id="530" w:name="_Toc97037735"/>
      <w:bookmarkStart w:id="531" w:name="_Toc104546810"/>
      <w:bookmarkStart w:id="532" w:name="_Toc112937857"/>
      <w:bookmarkStart w:id="533" w:name="_Toc94020328"/>
      <w:bookmarkStart w:id="534" w:name="_Toc100939944"/>
      <w:bookmarkStart w:id="535" w:name="_Toc120681553"/>
      <w:bookmarkStart w:id="536" w:name="_Toc114134614"/>
      <w:bookmarkStart w:id="537" w:name="_Toc89426543"/>
      <w:bookmarkStart w:id="538" w:name="_Toc133434740"/>
      <w:bookmarkStart w:id="539" w:name="_Toc138693923"/>
      <w:bookmarkStart w:id="540" w:name="_Toc148535633"/>
      <w:bookmarkStart w:id="541" w:name="_Toc162009124"/>
      <w:bookmarkStart w:id="542" w:name="_Toc170160885"/>
      <w:bookmarkStart w:id="543" w:name="_Toc175843932"/>
      <w:bookmarkStart w:id="544" w:name="_Toc180485433"/>
      <w:bookmarkStart w:id="545" w:name="_Toc180485634"/>
      <w:r>
        <w:t>4.2.2.2.1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46" w:name="_Toc112937858"/>
      <w:bookmarkStart w:id="547" w:name="_Toc120681554"/>
      <w:bookmarkStart w:id="548" w:name="_Toc97037736"/>
      <w:bookmarkStart w:id="549" w:name="_Toc89426544"/>
      <w:bookmarkStart w:id="550" w:name="_Toc100939945"/>
      <w:bookmarkStart w:id="551" w:name="_Toc114134615"/>
      <w:bookmarkStart w:id="552" w:name="_Toc104546811"/>
      <w:bookmarkStart w:id="553" w:name="_Toc97034859"/>
      <w:bookmarkStart w:id="554" w:name="_Toc94020329"/>
      <w:bookmarkStart w:id="555" w:name="_Toc133434741"/>
      <w:bookmarkStart w:id="556" w:name="_Toc138693924"/>
      <w:bookmarkStart w:id="557" w:name="_Toc148535634"/>
      <w:bookmarkStart w:id="558" w:name="_Toc162009125"/>
      <w:bookmarkStart w:id="559" w:name="_Toc170160886"/>
      <w:bookmarkStart w:id="560" w:name="_Toc175843933"/>
      <w:bookmarkStart w:id="561" w:name="_Toc180485434"/>
      <w:bookmarkStart w:id="562" w:name="_Toc180485635"/>
      <w:r>
        <w:t>4.2.2.2.2</w:t>
      </w:r>
      <w:r>
        <w:tab/>
        <w:t>Request Storage of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25pt;height:150pt;mso-width-percent:0;mso-height-percent:0;mso-width-percent:0;mso-height-percent:0" o:ole="">
            <v:imagedata r:id="rId16" o:title=""/>
          </v:shape>
          <o:OLEObject Type="Embed" ProgID="Visio.Drawing.15" ShapeID="_x0000_i1028" DrawAspect="Content" ObjectID="_179109835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63" w:name="_Toc94020330"/>
      <w:bookmarkStart w:id="564" w:name="_Toc89426545"/>
      <w:bookmarkStart w:id="565" w:name="_Toc97034860"/>
      <w:bookmarkStart w:id="566" w:name="_Toc97037737"/>
      <w:bookmarkStart w:id="567" w:name="_Toc100939946"/>
      <w:bookmarkStart w:id="568" w:name="_Toc104546812"/>
      <w:bookmarkStart w:id="569" w:name="_Toc112937859"/>
      <w:bookmarkStart w:id="570" w:name="_Toc114134616"/>
      <w:bookmarkStart w:id="571" w:name="_Toc120681555"/>
      <w:bookmarkStart w:id="57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73" w:name="_Toc138693925"/>
      <w:bookmarkStart w:id="574" w:name="_Toc148535635"/>
      <w:bookmarkStart w:id="575" w:name="_Toc162009126"/>
      <w:bookmarkStart w:id="576" w:name="_Toc170160887"/>
      <w:bookmarkStart w:id="577" w:name="_Toc175843934"/>
      <w:bookmarkStart w:id="578" w:name="_Toc180485435"/>
      <w:bookmarkStart w:id="579" w:name="_Toc180485636"/>
      <w:r>
        <w:t>4.2.2.3</w:t>
      </w:r>
      <w:r>
        <w:tab/>
        <w:t>Nadrf_DataManagement_StorageSubscriptionRequest service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C46588C" w14:textId="77777777" w:rsidR="00E9750A" w:rsidRDefault="00A16F12">
      <w:pPr>
        <w:pStyle w:val="50"/>
      </w:pPr>
      <w:bookmarkStart w:id="580" w:name="_Toc89426546"/>
      <w:bookmarkStart w:id="581" w:name="_Toc94020331"/>
      <w:bookmarkStart w:id="582" w:name="_Toc97034861"/>
      <w:bookmarkStart w:id="583" w:name="_Toc97037738"/>
      <w:bookmarkStart w:id="584" w:name="_Toc100939947"/>
      <w:bookmarkStart w:id="585" w:name="_Toc104546813"/>
      <w:bookmarkStart w:id="586" w:name="_Toc112937860"/>
      <w:bookmarkStart w:id="587" w:name="_Toc120681556"/>
      <w:bookmarkStart w:id="588" w:name="_Toc114134617"/>
      <w:bookmarkStart w:id="589" w:name="_Toc133434743"/>
      <w:bookmarkStart w:id="590" w:name="_Toc138693926"/>
      <w:bookmarkStart w:id="591" w:name="_Toc148535636"/>
      <w:bookmarkStart w:id="592" w:name="_Toc162009127"/>
      <w:bookmarkStart w:id="593" w:name="_Toc170160888"/>
      <w:bookmarkStart w:id="594" w:name="_Toc175843935"/>
      <w:bookmarkStart w:id="595" w:name="_Toc180485436"/>
      <w:bookmarkStart w:id="596" w:name="_Toc180485637"/>
      <w:r>
        <w:t>4.2.2.3.1</w:t>
      </w:r>
      <w: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97" w:name="_Toc97037739"/>
      <w:bookmarkStart w:id="598" w:name="_Toc120681557"/>
      <w:bookmarkStart w:id="599" w:name="_Toc104546814"/>
      <w:bookmarkStart w:id="600" w:name="_Toc112937861"/>
      <w:bookmarkStart w:id="601" w:name="_Toc100939948"/>
      <w:bookmarkStart w:id="602" w:name="_Toc97034862"/>
      <w:bookmarkStart w:id="603" w:name="_Toc114134618"/>
      <w:bookmarkStart w:id="604" w:name="_Toc94020332"/>
      <w:bookmarkStart w:id="605" w:name="_Toc89426547"/>
      <w:bookmarkStart w:id="606" w:name="_Toc133434744"/>
      <w:bookmarkStart w:id="607" w:name="_Toc138693927"/>
      <w:bookmarkStart w:id="608" w:name="_Toc148535637"/>
      <w:bookmarkStart w:id="609" w:name="_Toc162009128"/>
      <w:bookmarkStart w:id="610" w:name="_Toc170160889"/>
      <w:bookmarkStart w:id="611" w:name="_Toc175843936"/>
      <w:bookmarkStart w:id="612" w:name="_Toc180485437"/>
      <w:bookmarkStart w:id="613" w:name="_Toc180485638"/>
      <w:r>
        <w:t>4.2.2.3.2</w:t>
      </w:r>
      <w:r>
        <w:tab/>
        <w:t>Requesting subscription and storage of data or analytics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5pt;height:150pt;mso-width-percent:0;mso-height-percent:0;mso-width-percent:0;mso-height-percent:0" o:ole="">
            <v:imagedata r:id="rId18" o:title=""/>
          </v:shape>
          <o:OLEObject Type="Embed" ProgID="Visio.Drawing.15" ShapeID="_x0000_i1029" DrawAspect="Content" ObjectID="_179109835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14" w:name="_Toc100939949"/>
      <w:bookmarkStart w:id="615" w:name="_Toc97037740"/>
      <w:bookmarkStart w:id="616" w:name="_Toc104546815"/>
      <w:bookmarkStart w:id="617" w:name="_Toc89426548"/>
      <w:bookmarkStart w:id="618" w:name="_Toc97034863"/>
      <w:bookmarkStart w:id="619" w:name="_Toc94020333"/>
      <w:bookmarkStart w:id="620" w:name="_Toc112937862"/>
      <w:bookmarkStart w:id="621" w:name="_Toc114134619"/>
      <w:bookmarkStart w:id="622" w:name="_Toc120681558"/>
      <w:bookmarkStart w:id="6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24" w:name="_Toc138693928"/>
      <w:bookmarkStart w:id="625" w:name="_Toc148535638"/>
      <w:bookmarkStart w:id="626" w:name="_Toc162009129"/>
      <w:bookmarkStart w:id="627" w:name="_Toc170160890"/>
      <w:bookmarkStart w:id="628" w:name="_Toc175843937"/>
      <w:bookmarkStart w:id="629" w:name="_Toc180485438"/>
      <w:bookmarkStart w:id="630" w:name="_Toc180485639"/>
      <w:r>
        <w:t>4.2.2.4</w:t>
      </w:r>
      <w:r>
        <w:tab/>
        <w:t>Nadrf_DataManagement_StorageSubscriptionRemoval service operation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2FD975" w14:textId="77777777" w:rsidR="00E9750A" w:rsidRDefault="00A16F12">
      <w:pPr>
        <w:pStyle w:val="50"/>
      </w:pPr>
      <w:bookmarkStart w:id="631" w:name="_Toc120681559"/>
      <w:bookmarkStart w:id="632" w:name="_Toc114134620"/>
      <w:bookmarkStart w:id="633" w:name="_Toc94020334"/>
      <w:bookmarkStart w:id="634" w:name="_Toc97034864"/>
      <w:bookmarkStart w:id="635" w:name="_Toc112937863"/>
      <w:bookmarkStart w:id="636" w:name="_Toc89426549"/>
      <w:bookmarkStart w:id="637" w:name="_Toc104546816"/>
      <w:bookmarkStart w:id="638" w:name="_Toc100939950"/>
      <w:bookmarkStart w:id="639" w:name="_Toc97037741"/>
      <w:bookmarkStart w:id="640" w:name="_Toc133434746"/>
      <w:bookmarkStart w:id="641" w:name="_Toc138693929"/>
      <w:bookmarkStart w:id="642" w:name="_Toc148535639"/>
      <w:bookmarkStart w:id="643" w:name="_Toc162009130"/>
      <w:bookmarkStart w:id="644" w:name="_Toc170160891"/>
      <w:bookmarkStart w:id="645" w:name="_Toc175843938"/>
      <w:bookmarkStart w:id="646" w:name="_Toc180485439"/>
      <w:bookmarkStart w:id="647" w:name="_Toc180485640"/>
      <w:r>
        <w:t>4.2.2.4.1</w:t>
      </w:r>
      <w:r>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48" w:name="_Toc89426550"/>
      <w:bookmarkStart w:id="649" w:name="_Toc94020335"/>
      <w:bookmarkStart w:id="650" w:name="_Toc100939951"/>
      <w:bookmarkStart w:id="651" w:name="_Toc114134621"/>
      <w:bookmarkStart w:id="652" w:name="_Toc112937864"/>
      <w:bookmarkStart w:id="653" w:name="_Toc97034865"/>
      <w:bookmarkStart w:id="654" w:name="_Toc97037742"/>
      <w:bookmarkStart w:id="655" w:name="_Toc120681560"/>
      <w:bookmarkStart w:id="656" w:name="_Toc104546817"/>
      <w:bookmarkStart w:id="657" w:name="_Toc133434747"/>
      <w:bookmarkStart w:id="658" w:name="_Toc138693930"/>
      <w:bookmarkStart w:id="659" w:name="_Toc148535640"/>
      <w:bookmarkStart w:id="660" w:name="_Toc162009131"/>
      <w:bookmarkStart w:id="661" w:name="_Toc170160892"/>
      <w:bookmarkStart w:id="662" w:name="_Toc175843939"/>
      <w:bookmarkStart w:id="663" w:name="_Toc180485440"/>
      <w:bookmarkStart w:id="664" w:name="_Toc180485641"/>
      <w:r>
        <w:lastRenderedPageBreak/>
        <w:t>4.2.2.4.2</w:t>
      </w:r>
      <w:r>
        <w:tab/>
        <w:t>Requesting removal of subscription of data or analytics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5pt;height:150pt;mso-width-percent:0;mso-height-percent:0;mso-width-percent:0;mso-height-percent:0" o:ole="">
            <v:imagedata r:id="rId20" o:title=""/>
          </v:shape>
          <o:OLEObject Type="Embed" ProgID="Visio.Drawing.15" ShapeID="_x0000_i1030" DrawAspect="Content" ObjectID="_1791098352" r:id="rId21"/>
        </w:object>
      </w:r>
    </w:p>
    <w:p w14:paraId="3BCA1A9C" w14:textId="337A6020" w:rsidR="007D661F" w:rsidRDefault="007D661F" w:rsidP="007F4D70">
      <w:pPr>
        <w:pStyle w:val="TF"/>
      </w:pPr>
      <w:bookmarkStart w:id="665" w:name="_Toc104546818"/>
      <w:bookmarkStart w:id="666" w:name="_Toc112937865"/>
      <w:bookmarkStart w:id="667" w:name="_Toc114134622"/>
      <w:bookmarkStart w:id="668" w:name="_Toc94020336"/>
      <w:bookmarkStart w:id="669" w:name="_Toc89426551"/>
      <w:bookmarkStart w:id="670" w:name="_Toc120681561"/>
      <w:bookmarkStart w:id="671" w:name="_Toc97037743"/>
      <w:bookmarkStart w:id="672" w:name="_Toc100939952"/>
      <w:bookmarkStart w:id="673" w:name="_Toc97034866"/>
      <w:bookmarkStart w:id="67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75" w:name="_Toc138693931"/>
      <w:bookmarkStart w:id="676" w:name="_Toc148535641"/>
      <w:bookmarkStart w:id="677" w:name="_Toc162009132"/>
      <w:bookmarkStart w:id="678" w:name="_Toc170160893"/>
      <w:bookmarkStart w:id="679" w:name="_Toc175843940"/>
      <w:bookmarkStart w:id="680" w:name="_Toc180485441"/>
      <w:bookmarkStart w:id="681" w:name="_Toc180485642"/>
      <w:r>
        <w:t>4.2.2.5</w:t>
      </w:r>
      <w:r>
        <w:tab/>
        <w:t>Nadrf_DataManagement_RetrievalRequest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BAEE60" w14:textId="77777777" w:rsidR="00E9750A" w:rsidRDefault="00A16F12">
      <w:pPr>
        <w:pStyle w:val="50"/>
      </w:pPr>
      <w:bookmarkStart w:id="682" w:name="_Toc97034867"/>
      <w:bookmarkStart w:id="683" w:name="_Toc120681562"/>
      <w:bookmarkStart w:id="684" w:name="_Toc100939953"/>
      <w:bookmarkStart w:id="685" w:name="_Toc89426552"/>
      <w:bookmarkStart w:id="686" w:name="_Toc104546819"/>
      <w:bookmarkStart w:id="687" w:name="_Toc114134623"/>
      <w:bookmarkStart w:id="688" w:name="_Toc112937866"/>
      <w:bookmarkStart w:id="689" w:name="_Toc97037744"/>
      <w:bookmarkStart w:id="690" w:name="_Toc94020337"/>
      <w:bookmarkStart w:id="691" w:name="_Toc133434749"/>
      <w:bookmarkStart w:id="692" w:name="_Toc138693932"/>
      <w:bookmarkStart w:id="693" w:name="_Toc148535642"/>
      <w:bookmarkStart w:id="694" w:name="_Toc162009133"/>
      <w:bookmarkStart w:id="695" w:name="_Toc170160894"/>
      <w:bookmarkStart w:id="696" w:name="_Toc175843941"/>
      <w:bookmarkStart w:id="697" w:name="_Toc180485442"/>
      <w:bookmarkStart w:id="698" w:name="_Toc180485643"/>
      <w:r>
        <w:t>4.2.2.5.1</w:t>
      </w:r>
      <w:r>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BA4F527" w14:textId="77777777" w:rsidR="006C34CC" w:rsidRDefault="006C34CC" w:rsidP="006C34CC">
      <w:bookmarkStart w:id="699" w:name="_Toc94020338"/>
      <w:bookmarkStart w:id="700" w:name="_Toc97037745"/>
      <w:bookmarkStart w:id="701" w:name="_Toc112937867"/>
      <w:bookmarkStart w:id="702" w:name="_Toc97034868"/>
      <w:bookmarkStart w:id="703" w:name="_Toc120681563"/>
      <w:bookmarkStart w:id="704" w:name="_Toc89426553"/>
      <w:bookmarkStart w:id="705" w:name="_Toc104546820"/>
      <w:bookmarkStart w:id="706" w:name="_Toc100939954"/>
      <w:bookmarkStart w:id="707" w:name="_Toc114134624"/>
      <w:bookmarkStart w:id="708" w:name="_Toc133434750"/>
      <w:bookmarkStart w:id="709" w:name="_Toc138693933"/>
      <w:bookmarkStart w:id="71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11" w:name="_Toc162009134"/>
      <w:bookmarkStart w:id="712" w:name="_Toc170160895"/>
      <w:bookmarkStart w:id="713" w:name="_Toc175843942"/>
      <w:bookmarkStart w:id="714" w:name="_Toc180485443"/>
      <w:bookmarkStart w:id="715" w:name="_Toc180485644"/>
      <w:r>
        <w:t>4.2.2.5.2</w:t>
      </w:r>
      <w:r>
        <w:tab/>
        <w:t>Request and get stored data or analytics from ADRF Data Store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79109835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16" w:name="_Toc89426554"/>
      <w:bookmarkStart w:id="717" w:name="_Toc94020339"/>
      <w:bookmarkStart w:id="718" w:name="_Toc112937868"/>
      <w:bookmarkStart w:id="719" w:name="_Toc97034869"/>
      <w:bookmarkStart w:id="720" w:name="_Toc114134625"/>
      <w:bookmarkStart w:id="721" w:name="_Toc97037746"/>
      <w:bookmarkStart w:id="722" w:name="_Toc100939955"/>
      <w:bookmarkStart w:id="723" w:name="_Toc120681564"/>
      <w:bookmarkStart w:id="724" w:name="_Toc104546821"/>
      <w:bookmarkStart w:id="725" w:name="_Toc133434751"/>
      <w:bookmarkStart w:id="726" w:name="_Toc138693934"/>
      <w:bookmarkStart w:id="727" w:name="_Toc148535644"/>
      <w:bookmarkStart w:id="728" w:name="_Toc162009135"/>
      <w:bookmarkStart w:id="729" w:name="_Toc170160896"/>
      <w:bookmarkStart w:id="730" w:name="_Toc175843943"/>
      <w:bookmarkStart w:id="731" w:name="_Toc180485444"/>
      <w:bookmarkStart w:id="732" w:name="_Toc180485645"/>
      <w:r>
        <w:lastRenderedPageBreak/>
        <w:t>4.2.2.6</w:t>
      </w:r>
      <w:r>
        <w:tab/>
        <w:t>Nadrf_DataManagement_RetrievalSubscribe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2863684" w14:textId="77777777" w:rsidR="00E9750A" w:rsidRDefault="00A16F12">
      <w:pPr>
        <w:pStyle w:val="50"/>
      </w:pPr>
      <w:bookmarkStart w:id="733" w:name="_Toc104546822"/>
      <w:bookmarkStart w:id="734" w:name="_Toc97034870"/>
      <w:bookmarkStart w:id="735" w:name="_Toc100939956"/>
      <w:bookmarkStart w:id="736" w:name="_Toc97037747"/>
      <w:bookmarkStart w:id="737" w:name="_Toc114134626"/>
      <w:bookmarkStart w:id="738" w:name="_Toc112937869"/>
      <w:bookmarkStart w:id="739" w:name="_Toc120681565"/>
      <w:bookmarkStart w:id="740" w:name="_Toc94020340"/>
      <w:bookmarkStart w:id="741" w:name="_Toc89426555"/>
      <w:bookmarkStart w:id="742" w:name="_Toc133434752"/>
      <w:bookmarkStart w:id="743" w:name="_Toc138693935"/>
      <w:bookmarkStart w:id="744" w:name="_Toc148535645"/>
      <w:bookmarkStart w:id="745" w:name="_Toc162009136"/>
      <w:bookmarkStart w:id="746" w:name="_Toc170160897"/>
      <w:bookmarkStart w:id="747" w:name="_Toc175843944"/>
      <w:bookmarkStart w:id="748" w:name="_Toc180485445"/>
      <w:bookmarkStart w:id="749" w:name="_Toc180485646"/>
      <w:r>
        <w:t>4.2.2.6.1</w:t>
      </w:r>
      <w:r>
        <w:tab/>
        <w:t>General</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8CE6E96" w14:textId="77777777" w:rsidR="006C34CC" w:rsidRDefault="006C34CC" w:rsidP="006C34CC">
      <w:bookmarkStart w:id="750" w:name="_Toc104546823"/>
      <w:bookmarkStart w:id="751" w:name="_Toc100939957"/>
      <w:bookmarkStart w:id="752" w:name="_Toc97037748"/>
      <w:bookmarkStart w:id="753" w:name="_Toc94020341"/>
      <w:bookmarkStart w:id="754" w:name="_Toc97034871"/>
      <w:bookmarkStart w:id="755" w:name="_Toc89426556"/>
      <w:bookmarkStart w:id="756" w:name="_Toc114134627"/>
      <w:bookmarkStart w:id="757" w:name="_Toc112937870"/>
      <w:bookmarkStart w:id="758" w:name="_Toc120681566"/>
      <w:bookmarkStart w:id="759" w:name="_Toc133434753"/>
      <w:bookmarkStart w:id="760" w:name="_Toc138693936"/>
      <w:bookmarkStart w:id="76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62" w:name="_Toc162009137"/>
      <w:bookmarkStart w:id="763" w:name="_Toc170160898"/>
      <w:bookmarkStart w:id="764" w:name="_Toc175843945"/>
      <w:bookmarkStart w:id="765" w:name="_Toc180485446"/>
      <w:bookmarkStart w:id="766" w:name="_Toc180485647"/>
      <w:r>
        <w:t>4.2.2.6.2</w:t>
      </w:r>
      <w:r>
        <w:tab/>
        <w:t>Requesting retrieval and subscription of data or analytics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25pt;height:150pt;mso-width-percent:0;mso-height-percent:0;mso-width-percent:0;mso-height-percent:0" o:ole="">
            <v:imagedata r:id="rId24" o:title=""/>
          </v:shape>
          <o:OLEObject Type="Embed" ProgID="Visio.Drawing.15" ShapeID="_x0000_i1032" DrawAspect="Content" ObjectID="_179109835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67" w:name="_Toc120681567"/>
      <w:bookmarkStart w:id="768" w:name="_Toc104546824"/>
      <w:bookmarkStart w:id="769" w:name="_Toc114134628"/>
      <w:bookmarkStart w:id="770" w:name="_Toc112937871"/>
      <w:bookmarkStart w:id="771" w:name="_Toc100939958"/>
      <w:bookmarkStart w:id="772" w:name="_Toc97034872"/>
      <w:bookmarkStart w:id="773" w:name="_Toc97037749"/>
      <w:bookmarkStart w:id="774" w:name="_Toc94020342"/>
      <w:bookmarkStart w:id="775" w:name="_Toc89426557"/>
      <w:bookmarkStart w:id="776" w:name="_Toc133434754"/>
      <w:bookmarkStart w:id="777" w:name="_Toc138693937"/>
      <w:bookmarkStart w:id="7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79" w:name="_Toc162009138"/>
      <w:bookmarkStart w:id="780" w:name="_Toc170160899"/>
      <w:bookmarkStart w:id="781" w:name="_Toc175843946"/>
      <w:bookmarkStart w:id="782" w:name="_Toc180485447"/>
      <w:bookmarkStart w:id="783" w:name="_Toc180485648"/>
      <w:r>
        <w:t>4.2.2.7</w:t>
      </w:r>
      <w:r>
        <w:tab/>
        <w:t>Nadrf_DataManagement_RetrievalUnsubscribe service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E009C69" w14:textId="77777777" w:rsidR="00E9750A" w:rsidRDefault="00A16F12">
      <w:pPr>
        <w:pStyle w:val="50"/>
      </w:pPr>
      <w:bookmarkStart w:id="784" w:name="_Toc94020343"/>
      <w:bookmarkStart w:id="785" w:name="_Toc89426558"/>
      <w:bookmarkStart w:id="786" w:name="_Toc97034873"/>
      <w:bookmarkStart w:id="787" w:name="_Toc112937872"/>
      <w:bookmarkStart w:id="788" w:name="_Toc100939959"/>
      <w:bookmarkStart w:id="789" w:name="_Toc97037750"/>
      <w:bookmarkStart w:id="790" w:name="_Toc104546825"/>
      <w:bookmarkStart w:id="791" w:name="_Toc114134629"/>
      <w:bookmarkStart w:id="792" w:name="_Toc120681568"/>
      <w:bookmarkStart w:id="793" w:name="_Toc133434755"/>
      <w:bookmarkStart w:id="794" w:name="_Toc138693938"/>
      <w:bookmarkStart w:id="795" w:name="_Toc148535648"/>
      <w:bookmarkStart w:id="796" w:name="_Toc162009139"/>
      <w:bookmarkStart w:id="797" w:name="_Toc170160900"/>
      <w:bookmarkStart w:id="798" w:name="_Toc175843947"/>
      <w:bookmarkStart w:id="799" w:name="_Toc180485448"/>
      <w:bookmarkStart w:id="800" w:name="_Toc180485649"/>
      <w:r>
        <w:t>4.2.2.7.1</w:t>
      </w:r>
      <w:r>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01" w:name="_Toc112937873"/>
      <w:bookmarkStart w:id="802" w:name="_Toc97037751"/>
      <w:bookmarkStart w:id="803" w:name="_Toc97034874"/>
      <w:bookmarkStart w:id="804" w:name="_Toc94020344"/>
      <w:bookmarkStart w:id="805" w:name="_Toc104546826"/>
      <w:bookmarkStart w:id="806" w:name="_Toc100939960"/>
      <w:bookmarkStart w:id="807" w:name="_Toc120681569"/>
      <w:bookmarkStart w:id="808" w:name="_Toc114134630"/>
      <w:bookmarkStart w:id="809" w:name="_Toc89426559"/>
      <w:bookmarkStart w:id="810" w:name="_Toc133434756"/>
      <w:bookmarkStart w:id="811" w:name="_Toc138693939"/>
      <w:bookmarkStart w:id="812" w:name="_Toc148535649"/>
      <w:bookmarkStart w:id="813" w:name="_Toc162009140"/>
      <w:bookmarkStart w:id="814" w:name="_Toc170160901"/>
      <w:bookmarkStart w:id="815" w:name="_Toc175843948"/>
      <w:bookmarkStart w:id="816" w:name="_Toc180485449"/>
      <w:bookmarkStart w:id="817" w:name="_Toc180485650"/>
      <w:r>
        <w:t>4.2.2.7.2</w:t>
      </w:r>
      <w:r>
        <w:tab/>
        <w:t>Requesting removal of retrieval subscription for data or analytics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25pt;height:150pt;mso-width-percent:0;mso-height-percent:0;mso-width-percent:0;mso-height-percent:0" o:ole="">
            <v:imagedata r:id="rId26" o:title=""/>
          </v:shape>
          <o:OLEObject Type="Embed" ProgID="Visio.Drawing.15" ShapeID="_x0000_i1033" DrawAspect="Content" ObjectID="_179109835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18" w:name="_Toc89426560"/>
      <w:bookmarkStart w:id="819" w:name="_Toc94020345"/>
      <w:bookmarkStart w:id="820" w:name="_Toc97034875"/>
      <w:bookmarkStart w:id="821" w:name="_Toc97037752"/>
      <w:bookmarkStart w:id="822" w:name="_Toc100939961"/>
      <w:bookmarkStart w:id="823" w:name="_Toc104546827"/>
      <w:bookmarkStart w:id="824" w:name="_Toc112937874"/>
      <w:bookmarkStart w:id="825" w:name="_Toc114134631"/>
      <w:bookmarkStart w:id="826" w:name="_Toc120681570"/>
      <w:bookmarkStart w:id="827" w:name="_Toc133434757"/>
      <w:bookmarkStart w:id="828" w:name="_Toc138693940"/>
      <w:bookmarkStart w:id="829" w:name="_Toc148535650"/>
      <w:bookmarkStart w:id="830" w:name="_Toc162009141"/>
      <w:bookmarkStart w:id="831" w:name="_Toc170160902"/>
      <w:bookmarkStart w:id="832" w:name="_Toc175843949"/>
      <w:bookmarkStart w:id="833" w:name="_Toc180485450"/>
      <w:bookmarkStart w:id="834" w:name="_Toc180485651"/>
      <w:r>
        <w:t>4.2.2.8</w:t>
      </w:r>
      <w:r>
        <w:tab/>
        <w:t>Nadrf_DataManagement_RetrievalNotify service operation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7B7D282" w14:textId="77777777" w:rsidR="00E9750A" w:rsidRDefault="00A16F12">
      <w:pPr>
        <w:pStyle w:val="50"/>
      </w:pPr>
      <w:bookmarkStart w:id="835" w:name="_Toc89426561"/>
      <w:bookmarkStart w:id="836" w:name="_Toc94020346"/>
      <w:bookmarkStart w:id="837" w:name="_Toc97034876"/>
      <w:bookmarkStart w:id="838" w:name="_Toc97037753"/>
      <w:bookmarkStart w:id="839" w:name="_Toc100939962"/>
      <w:bookmarkStart w:id="840" w:name="_Toc104546828"/>
      <w:bookmarkStart w:id="841" w:name="_Toc112937875"/>
      <w:bookmarkStart w:id="842" w:name="_Toc114134632"/>
      <w:bookmarkStart w:id="843" w:name="_Toc120681571"/>
      <w:bookmarkStart w:id="844" w:name="_Toc133434758"/>
      <w:bookmarkStart w:id="845" w:name="_Toc138693941"/>
      <w:bookmarkStart w:id="846" w:name="_Toc148535651"/>
      <w:bookmarkStart w:id="847" w:name="_Toc162009142"/>
      <w:bookmarkStart w:id="848" w:name="_Toc170160903"/>
      <w:bookmarkStart w:id="849" w:name="_Toc175843950"/>
      <w:bookmarkStart w:id="850" w:name="_Toc180485451"/>
      <w:bookmarkStart w:id="851" w:name="_Toc180485652"/>
      <w:r>
        <w:t>4.2.2.8.1</w:t>
      </w:r>
      <w:r>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E121D19" w14:textId="77777777" w:rsidR="00B22446" w:rsidRDefault="00B22446" w:rsidP="00B22446">
      <w:bookmarkStart w:id="852" w:name="_Toc89426562"/>
      <w:bookmarkStart w:id="853" w:name="_Toc94020347"/>
      <w:bookmarkStart w:id="854" w:name="_Toc97034877"/>
      <w:bookmarkStart w:id="855" w:name="_Toc97037754"/>
      <w:bookmarkStart w:id="856" w:name="_Toc100939963"/>
      <w:bookmarkStart w:id="857" w:name="_Toc104546829"/>
      <w:bookmarkStart w:id="858" w:name="_Toc112937876"/>
      <w:bookmarkStart w:id="859" w:name="_Toc114134633"/>
      <w:bookmarkStart w:id="860" w:name="_Toc120681572"/>
      <w:bookmarkStart w:id="86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862" w:name="_Toc138693942"/>
      <w:bookmarkStart w:id="863" w:name="_Toc148535652"/>
      <w:bookmarkStart w:id="864" w:name="_Toc162009143"/>
      <w:bookmarkStart w:id="865" w:name="_Toc170160904"/>
      <w:bookmarkStart w:id="866" w:name="_Toc175843951"/>
      <w:bookmarkStart w:id="867" w:name="_Toc180485452"/>
      <w:bookmarkStart w:id="868" w:name="_Toc180485653"/>
      <w:r>
        <w:t>4.2.2.8.2</w:t>
      </w:r>
      <w:r>
        <w:tab/>
        <w:t>Notification about subscribed data or analytics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25pt;height:150pt;mso-width-percent:0;mso-height-percent:0;mso-width-percent:0;mso-height-percent:0" o:ole="">
            <v:imagedata r:id="rId28" o:title=""/>
          </v:shape>
          <o:OLEObject Type="Embed" ProgID="Visio.Drawing.15" ShapeID="_x0000_i1034" DrawAspect="Content" ObjectID="_179109835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869" w:name="_Toc89426563"/>
      <w:bookmarkStart w:id="870" w:name="_Toc94020348"/>
      <w:bookmarkStart w:id="871" w:name="_Toc97034878"/>
      <w:bookmarkStart w:id="872" w:name="_Toc97037755"/>
      <w:bookmarkStart w:id="873" w:name="_Toc100939964"/>
      <w:bookmarkStart w:id="874" w:name="_Toc104546830"/>
      <w:bookmarkStart w:id="875" w:name="_Toc112937877"/>
      <w:bookmarkStart w:id="876" w:name="_Toc114134634"/>
      <w:bookmarkStart w:id="8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78" w:name="_Toc162009144"/>
      <w:bookmarkStart w:id="879" w:name="_Toc170160905"/>
      <w:bookmarkStart w:id="880" w:name="_Toc175843952"/>
      <w:bookmarkStart w:id="881" w:name="_Toc180485453"/>
      <w:bookmarkStart w:id="882" w:name="_Toc180485654"/>
      <w:r w:rsidRPr="006C7DEC">
        <w:t>4.2.2.8.3</w:t>
      </w:r>
      <w:r w:rsidRPr="006C7DEC">
        <w:tab/>
        <w:t>Notification about data or analytics that are about to be deleted</w:t>
      </w:r>
      <w:bookmarkEnd w:id="878"/>
      <w:bookmarkEnd w:id="879"/>
      <w:bookmarkEnd w:id="880"/>
      <w:bookmarkEnd w:id="881"/>
      <w:bookmarkEnd w:id="882"/>
      <w:r w:rsidRPr="006C7DEC">
        <w:t xml:space="preserve"> </w:t>
      </w:r>
    </w:p>
    <w:p w14:paraId="17C1B60D" w14:textId="77777777" w:rsidR="009D6D52" w:rsidRPr="006C7DEC" w:rsidRDefault="009D6D52" w:rsidP="009D6D52">
      <w:bookmarkStart w:id="883" w:name="_Toc133434760"/>
      <w:bookmarkStart w:id="884" w:name="_Toc138693943"/>
      <w:bookmarkStart w:id="885" w:name="_Toc148535653"/>
      <w:bookmarkStart w:id="886" w:name="_Toc162009145"/>
      <w:r w:rsidRPr="006C7DEC">
        <w:t>Figure 4.2.2.8.3-1 shows a scenario where the ADRF sends a request to the NF service consumer to notify it about data or analytics that are about to be deleted.</w:t>
      </w:r>
    </w:p>
    <w:bookmarkStart w:id="887" w:name="_MON_1762057547"/>
    <w:bookmarkEnd w:id="88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79109835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88" w:name="_Toc170160906"/>
      <w:bookmarkStart w:id="889" w:name="_Toc175843953"/>
      <w:bookmarkStart w:id="890" w:name="_Toc180485454"/>
      <w:bookmarkStart w:id="891" w:name="_Toc180485655"/>
      <w:r>
        <w:t>4.2.2.9</w:t>
      </w:r>
      <w:r>
        <w:tab/>
        <w:t>Nadrf_DataManagement_Delete service operation</w:t>
      </w:r>
      <w:bookmarkEnd w:id="869"/>
      <w:bookmarkEnd w:id="870"/>
      <w:bookmarkEnd w:id="871"/>
      <w:bookmarkEnd w:id="872"/>
      <w:bookmarkEnd w:id="873"/>
      <w:bookmarkEnd w:id="874"/>
      <w:bookmarkEnd w:id="875"/>
      <w:bookmarkEnd w:id="876"/>
      <w:bookmarkEnd w:id="877"/>
      <w:bookmarkEnd w:id="883"/>
      <w:bookmarkEnd w:id="884"/>
      <w:bookmarkEnd w:id="885"/>
      <w:bookmarkEnd w:id="886"/>
      <w:bookmarkEnd w:id="888"/>
      <w:bookmarkEnd w:id="889"/>
      <w:bookmarkEnd w:id="890"/>
      <w:bookmarkEnd w:id="891"/>
    </w:p>
    <w:p w14:paraId="7AE124AC" w14:textId="77777777" w:rsidR="00E9750A" w:rsidRDefault="00A16F12">
      <w:pPr>
        <w:pStyle w:val="50"/>
      </w:pPr>
      <w:bookmarkStart w:id="892" w:name="_Toc89426564"/>
      <w:bookmarkStart w:id="893" w:name="_Toc94020349"/>
      <w:bookmarkStart w:id="894" w:name="_Toc97034879"/>
      <w:bookmarkStart w:id="895" w:name="_Toc97037756"/>
      <w:bookmarkStart w:id="896" w:name="_Toc100939965"/>
      <w:bookmarkStart w:id="897" w:name="_Toc104546831"/>
      <w:bookmarkStart w:id="898" w:name="_Toc112937878"/>
      <w:bookmarkStart w:id="899" w:name="_Toc114134635"/>
      <w:bookmarkStart w:id="900" w:name="_Toc120681574"/>
      <w:bookmarkStart w:id="901" w:name="_Toc133434761"/>
      <w:bookmarkStart w:id="902" w:name="_Toc138693944"/>
      <w:bookmarkStart w:id="903" w:name="_Toc148535654"/>
      <w:bookmarkStart w:id="904" w:name="_Toc162009146"/>
      <w:bookmarkStart w:id="905" w:name="_Toc170160907"/>
      <w:bookmarkStart w:id="906" w:name="_Toc175843954"/>
      <w:bookmarkStart w:id="907" w:name="_Toc180485455"/>
      <w:bookmarkStart w:id="908" w:name="_Toc180485656"/>
      <w:r>
        <w:t>4.2.2.9.1</w:t>
      </w:r>
      <w: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2A48D96A" w14:textId="77777777" w:rsidR="00E9750A" w:rsidRDefault="00A16F12">
      <w:bookmarkStart w:id="909" w:name="_Hlk83722130"/>
      <w:r>
        <w:t>The Nadrf_DataManagement_Delete service operation is used by an NF service consumer to delete stored data or analytics.</w:t>
      </w:r>
      <w:bookmarkEnd w:id="909"/>
    </w:p>
    <w:p w14:paraId="47C985F5" w14:textId="77777777" w:rsidR="00E9750A" w:rsidRDefault="00A16F12">
      <w:pPr>
        <w:pStyle w:val="50"/>
      </w:pPr>
      <w:bookmarkStart w:id="910" w:name="_Toc89426565"/>
      <w:bookmarkStart w:id="911" w:name="_Toc94020350"/>
      <w:bookmarkStart w:id="912" w:name="_Toc97034880"/>
      <w:bookmarkStart w:id="913" w:name="_Toc97037757"/>
      <w:bookmarkStart w:id="914" w:name="_Toc100939966"/>
      <w:bookmarkStart w:id="915" w:name="_Toc104546832"/>
      <w:bookmarkStart w:id="916" w:name="_Toc112937879"/>
      <w:bookmarkStart w:id="917" w:name="_Toc114134636"/>
      <w:bookmarkStart w:id="918" w:name="_Toc120681575"/>
      <w:bookmarkStart w:id="919" w:name="_Toc133434762"/>
      <w:bookmarkStart w:id="920" w:name="_Toc138693945"/>
      <w:bookmarkStart w:id="921" w:name="_Toc148535655"/>
      <w:bookmarkStart w:id="922" w:name="_Toc162009147"/>
      <w:bookmarkStart w:id="923" w:name="_Toc170160908"/>
      <w:bookmarkStart w:id="924" w:name="_Toc175843955"/>
      <w:bookmarkStart w:id="925" w:name="_Toc180485456"/>
      <w:bookmarkStart w:id="926" w:name="_Toc180485657"/>
      <w:r>
        <w:t>4.2.2.9.2</w:t>
      </w:r>
      <w:r>
        <w:tab/>
        <w:t>Requesting removal of stored data or analytics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bookmarkEnd w:id="515"/>
    <w:bookmarkEnd w:id="516"/>
    <w:bookmarkEnd w:id="517"/>
    <w:bookmarkEnd w:id="518"/>
    <w:bookmarkEnd w:id="519"/>
    <w:p w14:paraId="1924E8AA" w14:textId="77777777" w:rsidR="00E9750A" w:rsidRDefault="00A16F12">
      <w:r>
        <w:t xml:space="preserve">Figure 4.2.2.9.2-1 shows a scenario </w:t>
      </w:r>
      <w:bookmarkStart w:id="927" w:name="_Hlk83722186"/>
      <w:r>
        <w:t>where the NF service consumer sends a request to the ADRF to</w:t>
      </w:r>
      <w:bookmarkEnd w:id="927"/>
      <w:r>
        <w:t xml:space="preserve"> delete stored data or analytics.</w:t>
      </w:r>
    </w:p>
    <w:bookmarkStart w:id="92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25pt;height:150pt;mso-width-percent:0;mso-height-percent:0;mso-width-percent:0;mso-height-percent:0" o:ole="">
            <v:imagedata r:id="rId32" o:title=""/>
          </v:shape>
          <o:OLEObject Type="Embed" ProgID="Visio.Drawing.15" ShapeID="_x0000_i1036" DrawAspect="Content" ObjectID="_1791098358" r:id="rId33"/>
        </w:object>
      </w:r>
      <w:bookmarkEnd w:id="92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29" w:name="_Hlk83722371"/>
      <w:r>
        <w:t>representing an "Individual ADRF Data Store Record" resource, as shown in figure 4.2.2.9.2-1, step 1,</w:t>
      </w:r>
      <w:bookmarkEnd w:id="92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930" w:name="_Toc97034881"/>
      <w:bookmarkStart w:id="931" w:name="_Toc97037758"/>
      <w:bookmarkStart w:id="932" w:name="_Toc100939967"/>
      <w:bookmarkStart w:id="933" w:name="_Toc104546833"/>
      <w:bookmarkStart w:id="934" w:name="_Toc112937880"/>
      <w:bookmarkStart w:id="935" w:name="_Toc114134637"/>
      <w:bookmarkStart w:id="936" w:name="_Toc120681576"/>
      <w:bookmarkStart w:id="937" w:name="_Toc133434763"/>
      <w:bookmarkStart w:id="938" w:name="_Toc138693946"/>
      <w:bookmarkStart w:id="939" w:name="_Toc148535656"/>
      <w:bookmarkStart w:id="940" w:name="_Toc162009148"/>
      <w:bookmarkStart w:id="941" w:name="_Toc170160909"/>
      <w:bookmarkStart w:id="942" w:name="_Toc175843956"/>
      <w:bookmarkStart w:id="943" w:name="_Toc180485457"/>
      <w:bookmarkStart w:id="944" w:name="_Toc180485658"/>
      <w:bookmarkEnd w:id="520"/>
      <w:bookmarkEnd w:id="521"/>
      <w:bookmarkEnd w:id="522"/>
      <w:bookmarkEnd w:id="523"/>
      <w:bookmarkEnd w:id="524"/>
      <w:bookmarkEnd w:id="525"/>
      <w:bookmarkEnd w:id="526"/>
      <w:r>
        <w:t>4.2.2.9.3</w:t>
      </w:r>
      <w:r>
        <w:tab/>
        <w:t>Requesting removal of stored data or analytics using data or analytics specification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5pt;height:150pt;mso-width-percent:0;mso-height-percent:0;mso-width-percent:0;mso-height-percent:0" o:ole="">
            <v:imagedata r:id="rId34" o:title=""/>
          </v:shape>
          <o:OLEObject Type="Embed" ProgID="Visio.Drawing.15" ShapeID="_x0000_i1037" DrawAspect="Content" ObjectID="_179109835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945" w:name="_Toc148535657"/>
      <w:bookmarkStart w:id="946" w:name="_Toc162009149"/>
      <w:bookmarkStart w:id="947" w:name="_Toc170160910"/>
      <w:bookmarkStart w:id="948" w:name="_Toc175843957"/>
      <w:bookmarkStart w:id="949" w:name="_Toc180485458"/>
      <w:bookmarkStart w:id="950" w:name="_Toc180485659"/>
      <w:r>
        <w:t>4.3</w:t>
      </w:r>
      <w:r>
        <w:tab/>
        <w:t>Nadrf_ MLModelManagement Service</w:t>
      </w:r>
      <w:bookmarkEnd w:id="945"/>
      <w:bookmarkEnd w:id="946"/>
      <w:bookmarkEnd w:id="947"/>
      <w:bookmarkEnd w:id="948"/>
      <w:bookmarkEnd w:id="949"/>
      <w:bookmarkEnd w:id="950"/>
    </w:p>
    <w:p w14:paraId="73738A6F" w14:textId="77777777" w:rsidR="00356552" w:rsidRDefault="00356552" w:rsidP="00356552">
      <w:pPr>
        <w:pStyle w:val="31"/>
      </w:pPr>
      <w:bookmarkStart w:id="951" w:name="_Toc148535658"/>
      <w:bookmarkStart w:id="952" w:name="_Toc162009150"/>
      <w:bookmarkStart w:id="953" w:name="_Toc170160911"/>
      <w:bookmarkStart w:id="954" w:name="_Toc175843958"/>
      <w:bookmarkStart w:id="955" w:name="_Toc180485459"/>
      <w:bookmarkStart w:id="956" w:name="_Toc180485660"/>
      <w:r>
        <w:t>4.3.1</w:t>
      </w:r>
      <w:r>
        <w:tab/>
        <w:t>Service Description</w:t>
      </w:r>
      <w:bookmarkEnd w:id="951"/>
      <w:bookmarkEnd w:id="952"/>
      <w:bookmarkEnd w:id="953"/>
      <w:bookmarkEnd w:id="954"/>
      <w:bookmarkEnd w:id="955"/>
      <w:bookmarkEnd w:id="956"/>
    </w:p>
    <w:p w14:paraId="3292B9AA" w14:textId="77777777" w:rsidR="00356552" w:rsidRDefault="00356552" w:rsidP="00356552">
      <w:pPr>
        <w:pStyle w:val="41"/>
      </w:pPr>
      <w:bookmarkStart w:id="957" w:name="_Toc148535659"/>
      <w:bookmarkStart w:id="958" w:name="_Toc162009151"/>
      <w:bookmarkStart w:id="959" w:name="_Toc170160912"/>
      <w:bookmarkStart w:id="960" w:name="_Toc175843959"/>
      <w:bookmarkStart w:id="961" w:name="_Toc180485460"/>
      <w:bookmarkStart w:id="962" w:name="_Toc180485661"/>
      <w:r>
        <w:t>4.3.</w:t>
      </w:r>
      <w:r>
        <w:rPr>
          <w:lang w:eastAsia="zh-CN"/>
        </w:rPr>
        <w:t>1.1</w:t>
      </w:r>
      <w:r>
        <w:tab/>
      </w:r>
      <w:r>
        <w:rPr>
          <w:lang w:eastAsia="zh-CN"/>
        </w:rPr>
        <w:t>Overview</w:t>
      </w:r>
      <w:bookmarkEnd w:id="957"/>
      <w:bookmarkEnd w:id="958"/>
      <w:bookmarkEnd w:id="959"/>
      <w:bookmarkEnd w:id="960"/>
      <w:bookmarkEnd w:id="961"/>
      <w:bookmarkEnd w:id="962"/>
    </w:p>
    <w:p w14:paraId="124EC3DE" w14:textId="77777777" w:rsidR="00832B49" w:rsidRDefault="00832B49" w:rsidP="00832B49">
      <w:bookmarkStart w:id="963"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964" w:name="_Toc162009152"/>
      <w:bookmarkStart w:id="965" w:name="_Toc170160913"/>
      <w:bookmarkStart w:id="966" w:name="_Toc175843960"/>
      <w:bookmarkStart w:id="967" w:name="_Toc180485461"/>
      <w:bookmarkStart w:id="968" w:name="_Toc180485662"/>
      <w:r>
        <w:lastRenderedPageBreak/>
        <w:t>4.3.1.2</w:t>
      </w:r>
      <w:r>
        <w:tab/>
        <w:t>Service Architecture</w:t>
      </w:r>
      <w:bookmarkEnd w:id="963"/>
      <w:bookmarkEnd w:id="964"/>
      <w:bookmarkEnd w:id="965"/>
      <w:bookmarkEnd w:id="966"/>
      <w:bookmarkEnd w:id="967"/>
      <w:bookmarkEnd w:id="968"/>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75pt;mso-width-percent:0;mso-height-percent:0;mso-width-percent:0;mso-height-percent:0" o:ole="">
            <v:imagedata r:id="rId36" o:title=""/>
          </v:shape>
          <o:OLEObject Type="Embed" ProgID="Visio.Drawing.15" ShapeID="_x0000_i1038" DrawAspect="Content" ObjectID="_1791098360"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pt;mso-width-percent:0;mso-height-percent:0;mso-width-percent:0;mso-height-percent:0" o:ole="">
            <v:imagedata r:id="rId38" o:title=""/>
          </v:shape>
          <o:OLEObject Type="Embed" ProgID="Visio.Drawing.15" ShapeID="_x0000_i1039" DrawAspect="Content" ObjectID="_1791098361"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969" w:name="_Toc148535661"/>
      <w:bookmarkStart w:id="970" w:name="_Toc162009153"/>
      <w:bookmarkStart w:id="971" w:name="_Toc170160914"/>
      <w:bookmarkStart w:id="972" w:name="_Toc175843961"/>
      <w:bookmarkStart w:id="973" w:name="_Toc180485462"/>
      <w:bookmarkStart w:id="974" w:name="_Toc180485663"/>
      <w:r>
        <w:rPr>
          <w:lang w:val="en-US"/>
        </w:rPr>
        <w:t>4.3.</w:t>
      </w:r>
      <w:r>
        <w:rPr>
          <w:lang w:val="en-US" w:eastAsia="zh-CN"/>
        </w:rPr>
        <w:t>1.3</w:t>
      </w:r>
      <w:r>
        <w:rPr>
          <w:lang w:val="en-US"/>
        </w:rPr>
        <w:tab/>
        <w:t>Network Functions</w:t>
      </w:r>
      <w:bookmarkEnd w:id="969"/>
      <w:bookmarkEnd w:id="970"/>
      <w:bookmarkEnd w:id="971"/>
      <w:bookmarkEnd w:id="972"/>
      <w:bookmarkEnd w:id="973"/>
      <w:bookmarkEnd w:id="974"/>
    </w:p>
    <w:p w14:paraId="27896FDA" w14:textId="77777777" w:rsidR="00356552" w:rsidRDefault="00356552" w:rsidP="00356552">
      <w:pPr>
        <w:pStyle w:val="50"/>
        <w:rPr>
          <w:lang w:eastAsia="zh-CN"/>
        </w:rPr>
      </w:pPr>
      <w:bookmarkStart w:id="975" w:name="_Toc148535662"/>
      <w:bookmarkStart w:id="976" w:name="_Toc162009154"/>
      <w:bookmarkStart w:id="977" w:name="_Toc170160915"/>
      <w:bookmarkStart w:id="978" w:name="_Toc175843962"/>
      <w:bookmarkStart w:id="979" w:name="_Toc180485463"/>
      <w:bookmarkStart w:id="980" w:name="_Toc180485664"/>
      <w:r>
        <w:t>4.3.</w:t>
      </w:r>
      <w:r>
        <w:rPr>
          <w:lang w:eastAsia="zh-CN"/>
        </w:rPr>
        <w:t>1.3.1</w:t>
      </w:r>
      <w:r>
        <w:tab/>
        <w:t>Analytics Data Repository Function (ADRF)</w:t>
      </w:r>
      <w:bookmarkEnd w:id="975"/>
      <w:bookmarkEnd w:id="976"/>
      <w:bookmarkEnd w:id="977"/>
      <w:bookmarkEnd w:id="978"/>
      <w:bookmarkEnd w:id="979"/>
      <w:bookmarkEnd w:id="980"/>
    </w:p>
    <w:p w14:paraId="7CD3A6DF" w14:textId="7D2B7F86" w:rsidR="001535D4" w:rsidRDefault="001535D4" w:rsidP="001535D4">
      <w:bookmarkStart w:id="981" w:name="_Toc148535663"/>
      <w:bookmarkStart w:id="98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983" w:name="_Toc170160916"/>
      <w:bookmarkStart w:id="984" w:name="_Toc175843963"/>
      <w:bookmarkStart w:id="985" w:name="_Toc180485464"/>
      <w:bookmarkStart w:id="986" w:name="_Toc180485665"/>
      <w:r>
        <w:t>4.3.</w:t>
      </w:r>
      <w:r>
        <w:rPr>
          <w:lang w:eastAsia="zh-CN"/>
        </w:rPr>
        <w:t>1.3.2</w:t>
      </w:r>
      <w:r>
        <w:tab/>
      </w:r>
      <w:r>
        <w:rPr>
          <w:lang w:eastAsia="zh-CN"/>
        </w:rPr>
        <w:t>NF Service Consumers</w:t>
      </w:r>
      <w:bookmarkEnd w:id="981"/>
      <w:bookmarkEnd w:id="982"/>
      <w:bookmarkEnd w:id="983"/>
      <w:bookmarkEnd w:id="984"/>
      <w:bookmarkEnd w:id="985"/>
      <w:bookmarkEnd w:id="9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987" w:name="_Toc148535664"/>
      <w:bookmarkStart w:id="988" w:name="_Toc162009156"/>
      <w:bookmarkStart w:id="989" w:name="_Toc170160917"/>
      <w:bookmarkStart w:id="990" w:name="_Toc175843964"/>
      <w:bookmarkStart w:id="991" w:name="_Toc180485465"/>
      <w:bookmarkStart w:id="992" w:name="_Toc180485666"/>
      <w:r>
        <w:lastRenderedPageBreak/>
        <w:t>4.3.2</w:t>
      </w:r>
      <w:r>
        <w:tab/>
        <w:t>Service Operations</w:t>
      </w:r>
      <w:bookmarkEnd w:id="987"/>
      <w:bookmarkEnd w:id="988"/>
      <w:bookmarkEnd w:id="989"/>
      <w:bookmarkEnd w:id="990"/>
      <w:bookmarkEnd w:id="991"/>
      <w:bookmarkEnd w:id="992"/>
    </w:p>
    <w:p w14:paraId="7C9BC013" w14:textId="77777777" w:rsidR="00356552" w:rsidRDefault="00356552" w:rsidP="00356552">
      <w:pPr>
        <w:pStyle w:val="41"/>
      </w:pPr>
      <w:bookmarkStart w:id="993" w:name="_Toc148535665"/>
      <w:bookmarkStart w:id="994" w:name="_Toc162009157"/>
      <w:bookmarkStart w:id="995" w:name="_Toc170160918"/>
      <w:bookmarkStart w:id="996" w:name="_Toc175843965"/>
      <w:bookmarkStart w:id="997" w:name="_Toc180485466"/>
      <w:bookmarkStart w:id="998" w:name="_Toc180485667"/>
      <w:r>
        <w:t>4.3.2.1</w:t>
      </w:r>
      <w:r>
        <w:tab/>
        <w:t>Introduction</w:t>
      </w:r>
      <w:bookmarkEnd w:id="993"/>
      <w:bookmarkEnd w:id="994"/>
      <w:bookmarkEnd w:id="995"/>
      <w:bookmarkEnd w:id="996"/>
      <w:bookmarkEnd w:id="997"/>
      <w:bookmarkEnd w:id="998"/>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999" w:name="_Toc148535666"/>
      <w:bookmarkStart w:id="1000" w:name="_Toc162009158"/>
      <w:bookmarkStart w:id="1001" w:name="_Toc170160919"/>
      <w:bookmarkStart w:id="1002" w:name="_Toc175843966"/>
      <w:bookmarkStart w:id="1003" w:name="_Toc180485467"/>
      <w:bookmarkStart w:id="1004" w:name="_Toc180485668"/>
      <w:r>
        <w:t>4.3.2.2</w:t>
      </w:r>
      <w:r>
        <w:tab/>
        <w:t>Nadrf_</w:t>
      </w:r>
      <w:bookmarkStart w:id="1005" w:name="_Hlk138939161"/>
      <w:r>
        <w:t>MLModelManagement</w:t>
      </w:r>
      <w:bookmarkEnd w:id="1005"/>
      <w:r>
        <w:t>_StorageRequest service operation</w:t>
      </w:r>
      <w:bookmarkEnd w:id="999"/>
      <w:bookmarkEnd w:id="1000"/>
      <w:bookmarkEnd w:id="1001"/>
      <w:bookmarkEnd w:id="1002"/>
      <w:bookmarkEnd w:id="1003"/>
      <w:bookmarkEnd w:id="1004"/>
    </w:p>
    <w:p w14:paraId="64079C9A" w14:textId="77777777" w:rsidR="00356552" w:rsidRDefault="00356552" w:rsidP="00356552">
      <w:pPr>
        <w:pStyle w:val="50"/>
      </w:pPr>
      <w:bookmarkStart w:id="1006" w:name="_Toc148535667"/>
      <w:bookmarkStart w:id="1007" w:name="_Toc162009159"/>
      <w:bookmarkStart w:id="1008" w:name="_Toc170160920"/>
      <w:bookmarkStart w:id="1009" w:name="_Toc175843967"/>
      <w:bookmarkStart w:id="1010" w:name="_Toc180485468"/>
      <w:bookmarkStart w:id="1011" w:name="_Toc180485669"/>
      <w:r>
        <w:t>4.3.2.2.1</w:t>
      </w:r>
      <w:r>
        <w:tab/>
        <w:t>General</w:t>
      </w:r>
      <w:bookmarkEnd w:id="1006"/>
      <w:bookmarkEnd w:id="1007"/>
      <w:bookmarkEnd w:id="1008"/>
      <w:bookmarkEnd w:id="1009"/>
      <w:bookmarkEnd w:id="1010"/>
      <w:bookmarkEnd w:id="1011"/>
    </w:p>
    <w:p w14:paraId="43D4ECD0" w14:textId="6E8A56E4" w:rsidR="001535D4" w:rsidRDefault="001535D4" w:rsidP="001535D4">
      <w:bookmarkStart w:id="1012" w:name="_Toc148535668"/>
      <w:bookmarkStart w:id="1013"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014" w:name="_Toc170160921"/>
      <w:bookmarkStart w:id="1015" w:name="_Toc175843968"/>
      <w:bookmarkStart w:id="1016" w:name="_Toc180485469"/>
      <w:bookmarkStart w:id="1017" w:name="_Toc180485670"/>
      <w:r>
        <w:t>4.3.2.2.2</w:t>
      </w:r>
      <w:r>
        <w:tab/>
        <w:t>Request Storage of ML model(s)</w:t>
      </w:r>
      <w:bookmarkEnd w:id="1012"/>
      <w:bookmarkEnd w:id="1013"/>
      <w:bookmarkEnd w:id="1014"/>
      <w:bookmarkEnd w:id="1015"/>
      <w:bookmarkEnd w:id="1016"/>
      <w:bookmarkEnd w:id="101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25pt;mso-width-percent:0;mso-height-percent:0;mso-width-percent:0;mso-height-percent:0" o:ole="">
            <v:imagedata r:id="rId40" o:title=""/>
          </v:shape>
          <o:OLEObject Type="Embed" ProgID="Visio.Drawing.15" ShapeID="_x0000_i1040" DrawAspect="Content" ObjectID="_1791098362"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18" w:name="_Hlk135843134"/>
      <w:bookmarkStart w:id="101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020" w:name="_Toc170160922"/>
      <w:bookmarkStart w:id="1021" w:name="_Toc175843969"/>
      <w:bookmarkStart w:id="1022" w:name="_Toc180485470"/>
      <w:bookmarkStart w:id="1023" w:name="_Toc180485671"/>
      <w:r>
        <w:t>4.3.2.2.3</w:t>
      </w:r>
      <w:r>
        <w:tab/>
        <w:t>Update Storage of ML model(s)</w:t>
      </w:r>
      <w:bookmarkEnd w:id="1020"/>
      <w:bookmarkEnd w:id="1021"/>
      <w:bookmarkEnd w:id="1022"/>
      <w:bookmarkEnd w:id="1023"/>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5pt;height:132pt;mso-width-percent:0;mso-height-percent:0;mso-width-percent:0;mso-height-percent:0" o:ole="">
            <v:imagedata r:id="rId42" o:title=""/>
          </v:shape>
          <o:OLEObject Type="Embed" ProgID="Visio.Drawing.11" ShapeID="_x0000_i1041" DrawAspect="Content" ObjectID="_1791098363"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024" w:name="_Toc162009161"/>
      <w:bookmarkStart w:id="1025" w:name="_Toc170160923"/>
      <w:bookmarkStart w:id="1026" w:name="_Toc175843970"/>
      <w:bookmarkStart w:id="1027" w:name="_Toc180485471"/>
      <w:bookmarkStart w:id="1028" w:name="_Toc180485672"/>
      <w:bookmarkEnd w:id="1018"/>
      <w:r>
        <w:t>4.3.2.3</w:t>
      </w:r>
      <w:r>
        <w:tab/>
        <w:t>Nadrf_MLModelManagement_RetrievalRequest service operation</w:t>
      </w:r>
      <w:bookmarkEnd w:id="1019"/>
      <w:bookmarkEnd w:id="1024"/>
      <w:bookmarkEnd w:id="1025"/>
      <w:bookmarkEnd w:id="1026"/>
      <w:bookmarkEnd w:id="1027"/>
      <w:bookmarkEnd w:id="1028"/>
    </w:p>
    <w:p w14:paraId="642AE5A6" w14:textId="77777777" w:rsidR="004C60A9" w:rsidRDefault="004C60A9" w:rsidP="004C60A9">
      <w:pPr>
        <w:pStyle w:val="50"/>
      </w:pPr>
      <w:bookmarkStart w:id="1029" w:name="_Toc148535670"/>
      <w:bookmarkStart w:id="1030" w:name="_Toc162009162"/>
      <w:bookmarkStart w:id="1031" w:name="_Toc170160924"/>
      <w:bookmarkStart w:id="1032" w:name="_Toc175843971"/>
      <w:bookmarkStart w:id="1033" w:name="_Toc180485472"/>
      <w:bookmarkStart w:id="1034" w:name="_Toc180485673"/>
      <w:r>
        <w:t>4.3.2.3.1</w:t>
      </w:r>
      <w:r>
        <w:tab/>
        <w:t>General</w:t>
      </w:r>
      <w:bookmarkEnd w:id="1029"/>
      <w:bookmarkEnd w:id="1030"/>
      <w:bookmarkEnd w:id="1031"/>
      <w:bookmarkEnd w:id="1032"/>
      <w:bookmarkEnd w:id="1033"/>
      <w:bookmarkEnd w:id="103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035" w:name="_Toc148535671"/>
      <w:bookmarkStart w:id="1036" w:name="_Toc162009163"/>
      <w:bookmarkStart w:id="1037" w:name="_Toc170160925"/>
      <w:bookmarkStart w:id="1038" w:name="_Toc175843972"/>
      <w:bookmarkStart w:id="1039" w:name="_Toc180485473"/>
      <w:bookmarkStart w:id="1040" w:name="_Toc180485674"/>
      <w:r>
        <w:t>4.3.2.3.2</w:t>
      </w:r>
      <w:r>
        <w:tab/>
        <w:t>Request and get stored ML model(s) from ADRF ML Model Store</w:t>
      </w:r>
      <w:bookmarkEnd w:id="1035"/>
      <w:bookmarkEnd w:id="1036"/>
      <w:bookmarkEnd w:id="1037"/>
      <w:bookmarkEnd w:id="1038"/>
      <w:bookmarkEnd w:id="1039"/>
      <w:bookmarkEnd w:id="1040"/>
    </w:p>
    <w:p w14:paraId="465B6A1E" w14:textId="77777777" w:rsidR="00832B49" w:rsidRDefault="00832B49" w:rsidP="00832B49">
      <w:bookmarkStart w:id="104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75pt;mso-width-percent:0;mso-height-percent:0;mso-width-percent:0;mso-height-percent:0" o:ole="">
            <v:imagedata r:id="rId44" o:title=""/>
          </v:shape>
          <o:OLEObject Type="Embed" ProgID="Visio.Drawing.15" ShapeID="_x0000_i1042" DrawAspect="Content" ObjectID="_179109836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042"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043" w:name="_Toc170160926"/>
      <w:bookmarkStart w:id="1044" w:name="_Toc175843973"/>
      <w:bookmarkStart w:id="1045" w:name="_Toc180485474"/>
      <w:bookmarkStart w:id="1046" w:name="_Toc180485675"/>
      <w:r>
        <w:t>4.3.2.4</w:t>
      </w:r>
      <w:r>
        <w:tab/>
        <w:t>Nadrf_MLModelManagement_Delete service operation</w:t>
      </w:r>
      <w:bookmarkEnd w:id="1041"/>
      <w:bookmarkEnd w:id="1042"/>
      <w:bookmarkEnd w:id="1043"/>
      <w:bookmarkEnd w:id="1044"/>
      <w:bookmarkEnd w:id="1045"/>
      <w:bookmarkEnd w:id="1046"/>
    </w:p>
    <w:p w14:paraId="1BB68217" w14:textId="77777777" w:rsidR="00356552" w:rsidRDefault="00356552" w:rsidP="00356552">
      <w:pPr>
        <w:pStyle w:val="50"/>
      </w:pPr>
      <w:bookmarkStart w:id="1047" w:name="_Toc148535673"/>
      <w:bookmarkStart w:id="1048" w:name="_Toc162009165"/>
      <w:bookmarkStart w:id="1049" w:name="_Toc170160927"/>
      <w:bookmarkStart w:id="1050" w:name="_Toc175843974"/>
      <w:bookmarkStart w:id="1051" w:name="_Toc180485475"/>
      <w:bookmarkStart w:id="1052" w:name="_Toc180485676"/>
      <w:r>
        <w:t>4.3.2.4.1</w:t>
      </w:r>
      <w:r>
        <w:tab/>
        <w:t>General</w:t>
      </w:r>
      <w:bookmarkEnd w:id="1047"/>
      <w:bookmarkEnd w:id="1048"/>
      <w:bookmarkEnd w:id="1049"/>
      <w:bookmarkEnd w:id="1050"/>
      <w:bookmarkEnd w:id="1051"/>
      <w:bookmarkEnd w:id="1052"/>
    </w:p>
    <w:p w14:paraId="1849453F" w14:textId="09B147AA" w:rsidR="001535D4" w:rsidRPr="006F7153" w:rsidRDefault="001535D4" w:rsidP="001535D4">
      <w:bookmarkStart w:id="1053" w:name="_Toc148535674"/>
      <w:bookmarkStart w:id="1054"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055" w:name="_Toc170160928"/>
      <w:bookmarkStart w:id="1056" w:name="_Toc175843975"/>
      <w:bookmarkStart w:id="1057" w:name="_Toc180485476"/>
      <w:bookmarkStart w:id="1058" w:name="_Toc180485677"/>
      <w:r>
        <w:t>4.3.2.4.2</w:t>
      </w:r>
      <w:r>
        <w:tab/>
        <w:t>Requesting removal of stored ML model(s)</w:t>
      </w:r>
      <w:bookmarkEnd w:id="1053"/>
      <w:bookmarkEnd w:id="1054"/>
      <w:bookmarkEnd w:id="1055"/>
      <w:bookmarkEnd w:id="1056"/>
      <w:bookmarkEnd w:id="1057"/>
      <w:bookmarkEnd w:id="105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7.25pt;mso-width-percent:0;mso-height-percent:0;mso-width-percent:0;mso-height-percent:0" o:ole="">
            <v:imagedata r:id="rId46" o:title=""/>
          </v:shape>
          <o:OLEObject Type="Embed" ProgID="Visio.Drawing.15" ShapeID="_x0000_i1043" DrawAspect="Content" ObjectID="_179109836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059" w:name="_Toc148535675"/>
      <w:bookmarkStart w:id="1060" w:name="_Toc510696597"/>
      <w:bookmarkStart w:id="1061" w:name="_Toc35971389"/>
      <w:bookmarkStart w:id="1062" w:name="_Toc36812120"/>
      <w:bookmarkStart w:id="1063" w:name="_Toc72766434"/>
      <w:bookmarkStart w:id="1064" w:name="_Toc72767001"/>
      <w:bookmarkStart w:id="1065" w:name="_Toc73042453"/>
      <w:bookmarkStart w:id="1066" w:name="_Toc81242797"/>
      <w:bookmarkStart w:id="1067" w:name="_Toc89426566"/>
      <w:bookmarkStart w:id="1068" w:name="_Toc94020351"/>
      <w:bookmarkStart w:id="1069" w:name="_Toc97034882"/>
      <w:bookmarkStart w:id="1070" w:name="_Toc97037759"/>
      <w:bookmarkStart w:id="1071" w:name="_Toc100939968"/>
      <w:bookmarkStart w:id="1072" w:name="_Toc104546834"/>
      <w:bookmarkStart w:id="1073" w:name="_Toc112937881"/>
      <w:bookmarkStart w:id="1074" w:name="_Toc114134638"/>
      <w:bookmarkStart w:id="1075" w:name="_Toc120681577"/>
      <w:bookmarkStart w:id="1076" w:name="_Toc133434764"/>
      <w:bookmarkStart w:id="107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078" w:name="_Toc162009167"/>
      <w:bookmarkStart w:id="1079" w:name="_Toc170160929"/>
      <w:bookmarkStart w:id="1080" w:name="_Toc175843976"/>
      <w:bookmarkStart w:id="1081" w:name="_Toc180485477"/>
      <w:bookmarkStart w:id="1082" w:name="_Toc180485678"/>
      <w:r>
        <w:t>4.3.2.4.3</w:t>
      </w:r>
      <w:r>
        <w:tab/>
        <w:t>Requesting removal of stored ML model(s) using unique ML model identifier</w:t>
      </w:r>
      <w:bookmarkEnd w:id="1059"/>
      <w:bookmarkEnd w:id="1078"/>
      <w:bookmarkEnd w:id="1079"/>
      <w:bookmarkEnd w:id="1080"/>
      <w:bookmarkEnd w:id="1081"/>
      <w:bookmarkEnd w:id="1082"/>
    </w:p>
    <w:p w14:paraId="266D1338" w14:textId="0965A521" w:rsidR="00832B49" w:rsidRDefault="00832B49" w:rsidP="007F4D70">
      <w:pPr>
        <w:rPr>
          <w:lang w:eastAsia="zh-CN"/>
        </w:rPr>
      </w:pPr>
      <w:bookmarkStart w:id="108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791098366"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084" w:name="_Toc162009168"/>
      <w:bookmarkStart w:id="1085" w:name="_Toc170160930"/>
      <w:bookmarkStart w:id="1086" w:name="_Toc175843977"/>
      <w:bookmarkStart w:id="1087" w:name="_Toc180485478"/>
      <w:bookmarkStart w:id="1088" w:name="_Toc180485679"/>
      <w:r>
        <w:lastRenderedPageBreak/>
        <w:t>5</w:t>
      </w:r>
      <w:r>
        <w:tab/>
        <w:t>API Definitions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83"/>
      <w:bookmarkEnd w:id="1084"/>
      <w:bookmarkEnd w:id="1085"/>
      <w:bookmarkEnd w:id="1086"/>
      <w:bookmarkEnd w:id="1087"/>
      <w:bookmarkEnd w:id="1088"/>
    </w:p>
    <w:p w14:paraId="721E4BDF" w14:textId="77777777" w:rsidR="00E9750A" w:rsidRDefault="00A16F12">
      <w:pPr>
        <w:pStyle w:val="21"/>
      </w:pPr>
      <w:bookmarkStart w:id="1089" w:name="_Toc72766435"/>
      <w:bookmarkStart w:id="1090" w:name="_Toc72767002"/>
      <w:bookmarkStart w:id="1091" w:name="_Toc73042454"/>
      <w:bookmarkStart w:id="1092" w:name="_Toc81242798"/>
      <w:bookmarkStart w:id="1093" w:name="_Toc89426567"/>
      <w:bookmarkStart w:id="1094" w:name="_Toc94020352"/>
      <w:bookmarkStart w:id="1095" w:name="_Toc97034883"/>
      <w:bookmarkStart w:id="1096" w:name="_Toc97037760"/>
      <w:bookmarkStart w:id="1097" w:name="_Toc100939969"/>
      <w:bookmarkStart w:id="1098" w:name="_Toc104546835"/>
      <w:bookmarkStart w:id="1099" w:name="_Toc112937882"/>
      <w:bookmarkStart w:id="1100" w:name="_Toc114134639"/>
      <w:bookmarkStart w:id="1101" w:name="_Toc120681578"/>
      <w:bookmarkStart w:id="1102" w:name="_Toc133434765"/>
      <w:bookmarkStart w:id="1103" w:name="_Toc138693948"/>
      <w:bookmarkStart w:id="1104" w:name="_Toc148535677"/>
      <w:bookmarkStart w:id="1105" w:name="_Toc162009169"/>
      <w:bookmarkStart w:id="1106" w:name="_Toc170160931"/>
      <w:bookmarkStart w:id="1107" w:name="_Toc175843978"/>
      <w:bookmarkStart w:id="1108" w:name="_Toc510696649"/>
      <w:bookmarkStart w:id="1109" w:name="_Hlk530142087"/>
      <w:bookmarkStart w:id="1110" w:name="_Toc180485479"/>
      <w:bookmarkStart w:id="1111" w:name="_Toc180485680"/>
      <w:r>
        <w:t>5.1</w:t>
      </w:r>
      <w:r>
        <w:tab/>
        <w:t>Nadrf_DataManagement Service API</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10"/>
      <w:bookmarkEnd w:id="1111"/>
    </w:p>
    <w:p w14:paraId="0F51931A" w14:textId="77777777" w:rsidR="00E9750A" w:rsidRDefault="00A16F12">
      <w:pPr>
        <w:pStyle w:val="31"/>
      </w:pPr>
      <w:bookmarkStart w:id="1112" w:name="_Toc72766436"/>
      <w:bookmarkStart w:id="1113" w:name="_Toc72767003"/>
      <w:bookmarkStart w:id="1114" w:name="_Toc73042455"/>
      <w:bookmarkStart w:id="1115" w:name="_Toc81242799"/>
      <w:bookmarkStart w:id="1116" w:name="_Toc89426568"/>
      <w:bookmarkStart w:id="1117" w:name="_Toc94020353"/>
      <w:bookmarkStart w:id="1118" w:name="_Toc97034884"/>
      <w:bookmarkStart w:id="1119" w:name="_Toc97037761"/>
      <w:bookmarkStart w:id="1120" w:name="_Toc100939970"/>
      <w:bookmarkStart w:id="1121" w:name="_Toc104546836"/>
      <w:bookmarkStart w:id="1122" w:name="_Toc112937883"/>
      <w:bookmarkStart w:id="1123" w:name="_Toc114134640"/>
      <w:bookmarkStart w:id="1124" w:name="_Toc120681579"/>
      <w:bookmarkStart w:id="1125" w:name="_Toc133434766"/>
      <w:bookmarkStart w:id="1126" w:name="_Toc138693949"/>
      <w:bookmarkStart w:id="1127" w:name="_Toc148535678"/>
      <w:bookmarkStart w:id="1128" w:name="_Toc162009170"/>
      <w:bookmarkStart w:id="1129" w:name="_Toc170160932"/>
      <w:bookmarkStart w:id="1130" w:name="_Toc175843979"/>
      <w:bookmarkStart w:id="1131" w:name="_Toc180485480"/>
      <w:bookmarkStart w:id="1132" w:name="_Toc180485681"/>
      <w:r>
        <w:t>5.1.1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78509A9" w14:textId="77777777" w:rsidR="00E9750A" w:rsidRDefault="00A16F12">
      <w:pPr>
        <w:rPr>
          <w:lang w:eastAsia="zh-CN"/>
        </w:rPr>
      </w:pPr>
      <w:bookmarkStart w:id="1133" w:name="_Toc72766437"/>
      <w:bookmarkStart w:id="1134" w:name="_Toc72767004"/>
      <w:bookmarkStart w:id="1135" w:name="_Toc73042456"/>
      <w:bookmarkStart w:id="1136" w:name="_Toc81242800"/>
      <w:bookmarkStart w:id="1137" w:name="_Toc89426569"/>
      <w:bookmarkStart w:id="1138" w:name="_Toc94020354"/>
      <w:bookmarkStart w:id="1139" w:name="_Toc97034885"/>
      <w:bookmarkStart w:id="1140" w:name="_Toc97037762"/>
      <w:bookmarkStart w:id="1141" w:name="_Toc100939971"/>
      <w:bookmarkStart w:id="1142" w:name="_Toc104546837"/>
      <w:bookmarkStart w:id="1143" w:name="_Toc112937884"/>
      <w:bookmarkStart w:id="1144"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145" w:name="_Toc120681580"/>
      <w:bookmarkStart w:id="1146" w:name="_Toc133434767"/>
      <w:bookmarkStart w:id="1147" w:name="_Toc138693950"/>
      <w:bookmarkStart w:id="1148" w:name="_Toc148535679"/>
      <w:bookmarkStart w:id="1149" w:name="_Toc162009171"/>
      <w:bookmarkStart w:id="1150" w:name="_Toc170160933"/>
      <w:bookmarkStart w:id="1151" w:name="_Toc175843980"/>
      <w:bookmarkStart w:id="1152" w:name="_Toc180485481"/>
      <w:bookmarkStart w:id="1153" w:name="_Toc180485682"/>
      <w:r>
        <w:t>5.1.2</w:t>
      </w:r>
      <w:r>
        <w:tab/>
        <w:t>Usage of HTTP</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4F5FB5" w14:textId="77777777" w:rsidR="00E9750A" w:rsidRDefault="00A16F12">
      <w:pPr>
        <w:pStyle w:val="41"/>
      </w:pPr>
      <w:bookmarkStart w:id="1154" w:name="_Toc97037763"/>
      <w:bookmarkStart w:id="1155" w:name="_Toc104546838"/>
      <w:bookmarkStart w:id="1156" w:name="_Toc94020355"/>
      <w:bookmarkStart w:id="1157" w:name="_Toc120681581"/>
      <w:bookmarkStart w:id="1158" w:name="_Toc72767005"/>
      <w:bookmarkStart w:id="1159" w:name="_Toc100939972"/>
      <w:bookmarkStart w:id="1160" w:name="_Toc114134642"/>
      <w:bookmarkStart w:id="1161" w:name="_Toc97034886"/>
      <w:bookmarkStart w:id="1162" w:name="_Toc81242801"/>
      <w:bookmarkStart w:id="1163" w:name="_Toc89426570"/>
      <w:bookmarkStart w:id="1164" w:name="_Toc73042457"/>
      <w:bookmarkStart w:id="1165" w:name="_Toc72766438"/>
      <w:bookmarkStart w:id="1166" w:name="_Toc112937885"/>
      <w:bookmarkStart w:id="1167" w:name="_Toc133434768"/>
      <w:bookmarkStart w:id="1168" w:name="_Toc138693951"/>
      <w:bookmarkStart w:id="1169" w:name="_Toc148535680"/>
      <w:bookmarkStart w:id="1170" w:name="_Toc162009172"/>
      <w:bookmarkStart w:id="1171" w:name="_Toc170160934"/>
      <w:bookmarkStart w:id="1172" w:name="_Toc175843981"/>
      <w:bookmarkStart w:id="1173" w:name="_Toc180485482"/>
      <w:bookmarkStart w:id="1174" w:name="_Toc180485683"/>
      <w:r>
        <w:t>5.1.2.1</w:t>
      </w:r>
      <w: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175" w:name="_Toc120681582"/>
      <w:bookmarkStart w:id="1176" w:name="_Toc100939973"/>
      <w:bookmarkStart w:id="1177" w:name="_Toc104546839"/>
      <w:bookmarkStart w:id="1178" w:name="_Toc112937886"/>
      <w:bookmarkStart w:id="1179" w:name="_Toc114134643"/>
      <w:bookmarkStart w:id="1180" w:name="_Toc94020356"/>
      <w:bookmarkStart w:id="1181" w:name="_Toc97034887"/>
      <w:bookmarkStart w:id="1182" w:name="_Toc97037764"/>
      <w:bookmarkStart w:id="1183" w:name="_Toc73042458"/>
      <w:bookmarkStart w:id="1184" w:name="_Toc81242802"/>
      <w:bookmarkStart w:id="1185" w:name="_Toc89426571"/>
      <w:bookmarkStart w:id="1186" w:name="_Toc72766439"/>
      <w:bookmarkStart w:id="1187" w:name="_Toc72767006"/>
      <w:bookmarkStart w:id="1188" w:name="_Toc133434769"/>
      <w:bookmarkStart w:id="1189" w:name="_Toc138693952"/>
      <w:bookmarkStart w:id="1190" w:name="_Toc148535681"/>
      <w:bookmarkStart w:id="1191" w:name="_Toc162009173"/>
      <w:bookmarkStart w:id="1192" w:name="_Toc170160935"/>
      <w:bookmarkStart w:id="1193" w:name="_Toc175843982"/>
      <w:bookmarkStart w:id="1194" w:name="_Toc180485483"/>
      <w:bookmarkStart w:id="1195" w:name="_Toc180485684"/>
      <w:r>
        <w:t>5.1.2.2</w:t>
      </w:r>
      <w:r>
        <w:tab/>
        <w:t>HTTP standard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2BDC2C6" w14:textId="77777777" w:rsidR="00E9750A" w:rsidRDefault="00A16F12">
      <w:pPr>
        <w:pStyle w:val="50"/>
        <w:rPr>
          <w:lang w:eastAsia="zh-CN"/>
        </w:rPr>
      </w:pPr>
      <w:bookmarkStart w:id="1196" w:name="_Toc120681583"/>
      <w:bookmarkStart w:id="1197" w:name="_Toc114134644"/>
      <w:bookmarkStart w:id="1198" w:name="_Toc89426572"/>
      <w:bookmarkStart w:id="1199" w:name="_Toc104546840"/>
      <w:bookmarkStart w:id="1200" w:name="_Toc112937887"/>
      <w:bookmarkStart w:id="1201" w:name="_Toc97037765"/>
      <w:bookmarkStart w:id="1202" w:name="_Toc73042459"/>
      <w:bookmarkStart w:id="1203" w:name="_Toc72766440"/>
      <w:bookmarkStart w:id="1204" w:name="_Toc100939974"/>
      <w:bookmarkStart w:id="1205" w:name="_Toc81242803"/>
      <w:bookmarkStart w:id="1206" w:name="_Toc72767007"/>
      <w:bookmarkStart w:id="1207" w:name="_Toc94020357"/>
      <w:bookmarkStart w:id="1208" w:name="_Toc97034888"/>
      <w:bookmarkStart w:id="1209" w:name="_Toc133434770"/>
      <w:bookmarkStart w:id="1210" w:name="_Toc138693953"/>
      <w:bookmarkStart w:id="1211" w:name="_Toc148535682"/>
      <w:bookmarkStart w:id="1212" w:name="_Toc162009174"/>
      <w:bookmarkStart w:id="1213" w:name="_Toc170160936"/>
      <w:bookmarkStart w:id="1214" w:name="_Toc175843983"/>
      <w:bookmarkStart w:id="1215" w:name="_Toc180485484"/>
      <w:bookmarkStart w:id="1216" w:name="_Toc180485685"/>
      <w:r>
        <w:t>5.1.2.2.1</w:t>
      </w:r>
      <w:r>
        <w:rPr>
          <w:rFonts w:hint="eastAsia"/>
          <w:lang w:eastAsia="zh-CN"/>
        </w:rPr>
        <w:tab/>
      </w:r>
      <w:r>
        <w:rPr>
          <w:lang w:eastAsia="zh-CN"/>
        </w:rPr>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4E60491" w14:textId="77777777" w:rsidR="00E9750A" w:rsidRDefault="00A16F12">
      <w:bookmarkStart w:id="1217" w:name="_Toc97034889"/>
      <w:bookmarkStart w:id="1218" w:name="_Toc72767008"/>
      <w:bookmarkStart w:id="1219" w:name="_Toc114134645"/>
      <w:bookmarkStart w:id="1220" w:name="_Toc97037766"/>
      <w:bookmarkStart w:id="1221" w:name="_Toc100939975"/>
      <w:bookmarkStart w:id="1222" w:name="_Toc94020358"/>
      <w:bookmarkStart w:id="1223" w:name="_Toc73042460"/>
      <w:bookmarkStart w:id="1224" w:name="_Toc112937888"/>
      <w:bookmarkStart w:id="1225" w:name="_Toc72766441"/>
      <w:bookmarkStart w:id="1226" w:name="_Toc104546841"/>
      <w:bookmarkStart w:id="1227" w:name="_Toc89426573"/>
      <w:bookmarkStart w:id="1228" w:name="_Toc81242804"/>
      <w:r>
        <w:t>See clause 5.2.2 of 3GPP TS 29.500 [4] for the usage of HTTP standard headers.</w:t>
      </w:r>
    </w:p>
    <w:p w14:paraId="2749F1F7" w14:textId="77777777" w:rsidR="00E9750A" w:rsidRDefault="00A16F12">
      <w:pPr>
        <w:pStyle w:val="50"/>
      </w:pPr>
      <w:bookmarkStart w:id="1229" w:name="_Toc120681584"/>
      <w:bookmarkStart w:id="1230" w:name="_Toc133434771"/>
      <w:bookmarkStart w:id="1231" w:name="_Toc138693954"/>
      <w:bookmarkStart w:id="1232" w:name="_Toc148535683"/>
      <w:bookmarkStart w:id="1233" w:name="_Toc162009175"/>
      <w:bookmarkStart w:id="1234" w:name="_Toc170160937"/>
      <w:bookmarkStart w:id="1235" w:name="_Toc175843984"/>
      <w:bookmarkStart w:id="1236" w:name="_Toc180485485"/>
      <w:bookmarkStart w:id="1237" w:name="_Toc180485686"/>
      <w:r>
        <w:t>5.1.2.2.2</w:t>
      </w:r>
      <w:r>
        <w:tab/>
        <w:t>Content type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238" w:name="_Toc97037767"/>
      <w:bookmarkStart w:id="1239" w:name="_Toc100939976"/>
      <w:bookmarkStart w:id="1240" w:name="_Toc112937889"/>
      <w:bookmarkStart w:id="1241" w:name="_Toc104546842"/>
      <w:bookmarkStart w:id="1242" w:name="_Toc114134646"/>
      <w:bookmarkStart w:id="1243" w:name="_Toc120681585"/>
      <w:bookmarkStart w:id="1244" w:name="_Toc73042461"/>
      <w:bookmarkStart w:id="1245" w:name="_Toc72767009"/>
      <w:bookmarkStart w:id="1246" w:name="_Toc89426574"/>
      <w:bookmarkStart w:id="1247" w:name="_Toc97034890"/>
      <w:bookmarkStart w:id="1248" w:name="_Toc72766442"/>
      <w:bookmarkStart w:id="1249" w:name="_Toc94020359"/>
      <w:bookmarkStart w:id="1250" w:name="_Toc81242805"/>
      <w:bookmarkStart w:id="1251" w:name="_Toc133434772"/>
      <w:bookmarkStart w:id="1252" w:name="_Toc138693955"/>
      <w:bookmarkStart w:id="1253"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254" w:name="_Toc162009176"/>
      <w:bookmarkStart w:id="1255" w:name="_Toc170160938"/>
      <w:bookmarkStart w:id="1256" w:name="_Toc175843985"/>
      <w:bookmarkStart w:id="1257" w:name="_Toc180485486"/>
      <w:bookmarkStart w:id="1258" w:name="_Toc180485687"/>
      <w:r>
        <w:t>5.1.2.3</w:t>
      </w:r>
      <w:r>
        <w:tab/>
        <w:t>HTTP custom headers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6893FB9" w14:textId="5E98B172" w:rsidR="0000143C" w:rsidRDefault="0000143C" w:rsidP="0000143C">
      <w:bookmarkStart w:id="1259" w:name="_Toc73042462"/>
      <w:bookmarkStart w:id="1260" w:name="_Toc100939977"/>
      <w:bookmarkStart w:id="1261" w:name="_Toc97037768"/>
      <w:bookmarkStart w:id="1262" w:name="_Toc97034891"/>
      <w:bookmarkStart w:id="1263" w:name="_Toc89426575"/>
      <w:bookmarkStart w:id="1264" w:name="_Toc94020360"/>
      <w:bookmarkStart w:id="1265" w:name="_Toc81242806"/>
      <w:bookmarkStart w:id="1266" w:name="_Toc112937890"/>
      <w:bookmarkStart w:id="1267" w:name="_Toc104546843"/>
      <w:bookmarkStart w:id="1268" w:name="_Toc72767010"/>
      <w:bookmarkStart w:id="1269" w:name="_Toc72766443"/>
      <w:bookmarkStart w:id="1270" w:name="_Toc114134647"/>
      <w:bookmarkStart w:id="1271" w:name="_Toc120681586"/>
      <w:bookmarkStart w:id="1272" w:name="_Toc133434773"/>
      <w:bookmarkStart w:id="1273" w:name="_Toc138693956"/>
      <w:bookmarkStart w:id="1274" w:name="_Toc148535685"/>
      <w:bookmarkStart w:id="127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276" w:name="_Toc170160939"/>
      <w:bookmarkStart w:id="1277" w:name="_Toc175843986"/>
      <w:bookmarkStart w:id="1278" w:name="_Toc180485487"/>
      <w:bookmarkStart w:id="1279" w:name="_Toc180485688"/>
      <w:r>
        <w:lastRenderedPageBreak/>
        <w:t>5.1.3</w:t>
      </w:r>
      <w:r>
        <w:tab/>
        <w:t>Resources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E272EA6" w14:textId="77777777" w:rsidR="00E9750A" w:rsidRDefault="00A16F12">
      <w:pPr>
        <w:pStyle w:val="41"/>
      </w:pPr>
      <w:bookmarkStart w:id="1280" w:name="_Toc89426576"/>
      <w:bookmarkStart w:id="1281" w:name="_Toc72767011"/>
      <w:bookmarkStart w:id="1282" w:name="_Toc97034892"/>
      <w:bookmarkStart w:id="1283" w:name="_Toc112937891"/>
      <w:bookmarkStart w:id="1284" w:name="_Toc100939978"/>
      <w:bookmarkStart w:id="1285" w:name="_Toc97037769"/>
      <w:bookmarkStart w:id="1286" w:name="_Toc120681587"/>
      <w:bookmarkStart w:id="1287" w:name="_Toc73042463"/>
      <w:bookmarkStart w:id="1288" w:name="_Toc81242807"/>
      <w:bookmarkStart w:id="1289" w:name="_Toc94020361"/>
      <w:bookmarkStart w:id="1290" w:name="_Toc72766444"/>
      <w:bookmarkStart w:id="1291" w:name="_Toc104546844"/>
      <w:bookmarkStart w:id="1292" w:name="_Toc114134648"/>
      <w:bookmarkStart w:id="1293" w:name="_Toc133434774"/>
      <w:bookmarkStart w:id="1294" w:name="_Toc138693957"/>
      <w:bookmarkStart w:id="1295" w:name="_Toc148535686"/>
      <w:bookmarkStart w:id="1296" w:name="_Toc162009178"/>
      <w:bookmarkStart w:id="1297" w:name="_Toc170160940"/>
      <w:bookmarkStart w:id="1298" w:name="_Toc175843987"/>
      <w:bookmarkStart w:id="1299" w:name="_Toc180485488"/>
      <w:bookmarkStart w:id="1300" w:name="_Toc180485689"/>
      <w:r>
        <w:t>5.1.3.1</w:t>
      </w:r>
      <w:r>
        <w:tab/>
        <w:t>Overview</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25pt;height:156.75pt;mso-width-percent:0;mso-height-percent:0;mso-width-percent:0;mso-height-percent:0" o:ole="">
            <v:imagedata r:id="rId50" o:title="" cropbottom="7081f" cropright="4734f"/>
          </v:shape>
          <o:OLEObject Type="Embed" ProgID="Visio.Drawing.15" ShapeID="_x0000_i1045" DrawAspect="Content" ObjectID="_179109836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301" w:name="_Toc114134649"/>
      <w:bookmarkStart w:id="1302" w:name="_Toc112937892"/>
      <w:bookmarkStart w:id="1303" w:name="_Toc104546845"/>
      <w:bookmarkStart w:id="1304" w:name="_Toc120681588"/>
      <w:bookmarkStart w:id="1305" w:name="_Toc89426577"/>
      <w:bookmarkStart w:id="1306" w:name="_Toc73042464"/>
      <w:bookmarkStart w:id="1307" w:name="_Toc94020362"/>
      <w:bookmarkStart w:id="1308" w:name="_Toc97034893"/>
      <w:bookmarkStart w:id="1309" w:name="_Toc72766445"/>
      <w:bookmarkStart w:id="1310" w:name="_Toc97037770"/>
      <w:bookmarkStart w:id="1311" w:name="_Toc72767012"/>
      <w:bookmarkStart w:id="1312" w:name="_Toc81242808"/>
      <w:bookmarkStart w:id="1313" w:name="_Toc100939979"/>
      <w:bookmarkStart w:id="1314" w:name="_Toc133434775"/>
      <w:bookmarkStart w:id="1315" w:name="_Toc138693958"/>
      <w:bookmarkStart w:id="1316" w:name="_Toc148535687"/>
      <w:bookmarkStart w:id="1317" w:name="_Toc162009179"/>
      <w:bookmarkStart w:id="1318" w:name="_Toc170160941"/>
      <w:bookmarkStart w:id="1319" w:name="_Toc175843988"/>
      <w:bookmarkStart w:id="1320" w:name="_Toc180485489"/>
      <w:bookmarkStart w:id="1321" w:name="_Toc180485690"/>
      <w:r>
        <w:t>5.1.3.2</w:t>
      </w:r>
      <w:r>
        <w:tab/>
        <w:t>Resource: ADRF Data Store Records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3681A9C" w14:textId="77777777" w:rsidR="00E9750A" w:rsidRDefault="00A16F12">
      <w:pPr>
        <w:pStyle w:val="50"/>
      </w:pPr>
      <w:bookmarkStart w:id="1322" w:name="_Toc114134650"/>
      <w:bookmarkStart w:id="1323" w:name="_Toc120681589"/>
      <w:bookmarkStart w:id="1324" w:name="_Toc97034894"/>
      <w:bookmarkStart w:id="1325" w:name="_Toc72767013"/>
      <w:bookmarkStart w:id="1326" w:name="_Toc112937893"/>
      <w:bookmarkStart w:id="1327" w:name="_Toc89426578"/>
      <w:bookmarkStart w:id="1328" w:name="_Toc100939980"/>
      <w:bookmarkStart w:id="1329" w:name="_Toc104546846"/>
      <w:bookmarkStart w:id="1330" w:name="_Toc94020363"/>
      <w:bookmarkStart w:id="1331" w:name="_Toc97037771"/>
      <w:bookmarkStart w:id="1332" w:name="_Toc81242809"/>
      <w:bookmarkStart w:id="1333" w:name="_Toc73042465"/>
      <w:bookmarkStart w:id="1334" w:name="_Toc72766446"/>
      <w:bookmarkStart w:id="1335" w:name="_Toc133434776"/>
      <w:bookmarkStart w:id="1336" w:name="_Toc138693959"/>
      <w:bookmarkStart w:id="1337" w:name="_Toc148535688"/>
      <w:bookmarkStart w:id="1338" w:name="_Toc162009180"/>
      <w:bookmarkStart w:id="1339" w:name="_Toc170160942"/>
      <w:bookmarkStart w:id="1340" w:name="_Toc175843989"/>
      <w:bookmarkStart w:id="1341" w:name="_Toc180485490"/>
      <w:bookmarkStart w:id="1342" w:name="_Toc180485691"/>
      <w:r>
        <w:t>5.1.3.2.1</w:t>
      </w:r>
      <w:r>
        <w:tab/>
        <w:t>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343" w:name="_Toc73042466"/>
      <w:bookmarkStart w:id="1344" w:name="_Toc72766447"/>
      <w:bookmarkStart w:id="1345" w:name="_Toc72767014"/>
      <w:bookmarkStart w:id="1346" w:name="_Toc97034895"/>
      <w:bookmarkStart w:id="1347" w:name="_Toc89426579"/>
      <w:bookmarkStart w:id="1348" w:name="_Toc94020364"/>
      <w:bookmarkStart w:id="1349" w:name="_Toc81242810"/>
      <w:bookmarkStart w:id="1350" w:name="_Toc97037772"/>
      <w:bookmarkStart w:id="1351" w:name="_Toc120681590"/>
      <w:bookmarkStart w:id="1352" w:name="_Toc112937894"/>
      <w:bookmarkStart w:id="1353" w:name="_Toc114134651"/>
      <w:bookmarkStart w:id="1354" w:name="_Toc104546847"/>
      <w:bookmarkStart w:id="1355" w:name="_Toc100939981"/>
      <w:bookmarkStart w:id="1356" w:name="_Toc133434777"/>
      <w:bookmarkStart w:id="1357" w:name="_Toc138693960"/>
      <w:bookmarkStart w:id="1358" w:name="_Toc148535689"/>
      <w:bookmarkStart w:id="1359" w:name="_Toc162009181"/>
      <w:bookmarkStart w:id="1360" w:name="_Toc170160943"/>
      <w:bookmarkStart w:id="1361" w:name="_Toc175843990"/>
      <w:bookmarkStart w:id="1362" w:name="_Toc180485491"/>
      <w:bookmarkStart w:id="1363" w:name="_Toc180485692"/>
      <w:r>
        <w:t>5.1.3.2.2</w:t>
      </w:r>
      <w:r>
        <w:tab/>
        <w:t>Resource Definition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364" w:name="_Toc81242811"/>
      <w:bookmarkStart w:id="1365" w:name="_Toc89426580"/>
      <w:bookmarkStart w:id="1366" w:name="_Toc73042467"/>
      <w:bookmarkStart w:id="1367" w:name="_Toc72767015"/>
      <w:bookmarkStart w:id="1368" w:name="_Toc72766448"/>
      <w:bookmarkStart w:id="1369" w:name="_Toc94020365"/>
      <w:bookmarkStart w:id="1370" w:name="_Toc97034896"/>
      <w:bookmarkStart w:id="1371" w:name="_Toc104546848"/>
      <w:bookmarkStart w:id="1372" w:name="_Toc112937895"/>
      <w:bookmarkStart w:id="1373" w:name="_Toc114134652"/>
      <w:bookmarkStart w:id="1374" w:name="_Toc120681591"/>
      <w:bookmarkStart w:id="1375" w:name="_Toc100939982"/>
      <w:bookmarkStart w:id="1376" w:name="_Toc97037773"/>
      <w:bookmarkStart w:id="1377" w:name="_Toc133434778"/>
      <w:bookmarkStart w:id="1378" w:name="_Toc138693961"/>
      <w:bookmarkStart w:id="1379" w:name="_Toc148535690"/>
      <w:bookmarkStart w:id="1380" w:name="_Toc162009182"/>
      <w:bookmarkStart w:id="1381" w:name="_Toc170160944"/>
      <w:bookmarkStart w:id="1382" w:name="_Toc175843991"/>
      <w:bookmarkStart w:id="1383" w:name="_Toc180485492"/>
      <w:bookmarkStart w:id="1384" w:name="_Toc180485693"/>
      <w:r>
        <w:t>5.1.3.2.3</w:t>
      </w:r>
      <w:r>
        <w:tab/>
        <w:t>Resource Standard Methods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48C90A8" w14:textId="77777777" w:rsidR="00E9750A" w:rsidRDefault="00A16F12">
      <w:pPr>
        <w:pStyle w:val="6"/>
      </w:pPr>
      <w:bookmarkStart w:id="1385" w:name="_Toc97034897"/>
      <w:bookmarkStart w:id="1386" w:name="_Toc72766449"/>
      <w:bookmarkStart w:id="1387" w:name="_Toc73042468"/>
      <w:bookmarkStart w:id="1388" w:name="_Toc72767016"/>
      <w:bookmarkStart w:id="1389" w:name="_Toc97037774"/>
      <w:bookmarkStart w:id="1390" w:name="_Toc114134653"/>
      <w:bookmarkStart w:id="1391" w:name="_Toc89426581"/>
      <w:bookmarkStart w:id="1392" w:name="_Toc100939983"/>
      <w:bookmarkStart w:id="1393" w:name="_Toc94020366"/>
      <w:bookmarkStart w:id="1394" w:name="_Toc120681592"/>
      <w:bookmarkStart w:id="1395" w:name="_Toc112937896"/>
      <w:bookmarkStart w:id="1396" w:name="_Toc81242812"/>
      <w:bookmarkStart w:id="1397" w:name="_Toc104546849"/>
      <w:bookmarkStart w:id="1398" w:name="_Toc133434779"/>
      <w:bookmarkStart w:id="1399" w:name="_Toc138693962"/>
      <w:bookmarkStart w:id="1400" w:name="_Toc148535691"/>
      <w:bookmarkStart w:id="1401" w:name="_Toc162009183"/>
      <w:bookmarkStart w:id="1402" w:name="_Toc170160945"/>
      <w:bookmarkStart w:id="1403" w:name="_Toc175843992"/>
      <w:bookmarkStart w:id="1404" w:name="_Toc180485493"/>
      <w:bookmarkStart w:id="1405" w:name="_Toc180485694"/>
      <w:r>
        <w:t>5.1.3.2.3.1</w:t>
      </w:r>
      <w:r>
        <w:tab/>
        <w:t>POST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06" w:name="_Toc120681593"/>
      <w:bookmarkStart w:id="1407" w:name="_Toc114134654"/>
      <w:bookmarkStart w:id="1408" w:name="_Toc72767017"/>
      <w:bookmarkStart w:id="1409" w:name="_Toc94020367"/>
      <w:bookmarkStart w:id="1410" w:name="_Toc73042469"/>
      <w:bookmarkStart w:id="1411" w:name="_Toc72766450"/>
      <w:bookmarkStart w:id="1412" w:name="_Toc89426582"/>
      <w:bookmarkStart w:id="1413" w:name="_Toc112937897"/>
      <w:bookmarkStart w:id="1414" w:name="_Toc97034898"/>
      <w:bookmarkStart w:id="1415" w:name="_Toc97037775"/>
      <w:bookmarkStart w:id="1416" w:name="_Toc81242813"/>
      <w:bookmarkStart w:id="1417" w:name="_Toc100939984"/>
      <w:bookmarkStart w:id="1418" w:name="_Toc104546850"/>
      <w:bookmarkStart w:id="1419" w:name="_Toc133434780"/>
      <w:bookmarkStart w:id="1420" w:name="_Toc138693963"/>
      <w:bookmarkStart w:id="1421" w:name="_Toc148535692"/>
      <w:bookmarkStart w:id="1422"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423" w:name="_Toc170160946"/>
      <w:bookmarkStart w:id="1424" w:name="_Toc175843993"/>
      <w:bookmarkStart w:id="1425" w:name="_Toc180485494"/>
      <w:bookmarkStart w:id="1426" w:name="_Toc180485695"/>
      <w:r>
        <w:t>5.1.3.2.3.2</w:t>
      </w:r>
      <w:r>
        <w:tab/>
        <w:t>GET</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427" w:name="_Toc100939985"/>
      <w:bookmarkStart w:id="1428" w:name="_Toc97037776"/>
      <w:bookmarkStart w:id="1429" w:name="_Toc120681594"/>
      <w:bookmarkStart w:id="1430" w:name="_Toc114134655"/>
      <w:bookmarkStart w:id="1431" w:name="_Toc104546851"/>
      <w:bookmarkStart w:id="1432" w:name="_Toc112937898"/>
      <w:bookmarkStart w:id="1433" w:name="_Toc72767018"/>
      <w:bookmarkStart w:id="1434" w:name="_Toc72766451"/>
      <w:bookmarkStart w:id="1435" w:name="_Toc73042470"/>
      <w:bookmarkStart w:id="1436" w:name="_Toc89426583"/>
      <w:bookmarkStart w:id="1437" w:name="_Toc81242814"/>
      <w:bookmarkStart w:id="1438" w:name="_Toc97034899"/>
      <w:bookmarkStart w:id="1439" w:name="_Toc94020368"/>
      <w:bookmarkStart w:id="1440" w:name="_Toc133434781"/>
      <w:bookmarkStart w:id="1441" w:name="_Toc138693964"/>
      <w:bookmarkStart w:id="1442" w:name="_Toc148535693"/>
      <w:bookmarkStart w:id="144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444" w:name="_Toc170160947"/>
      <w:bookmarkStart w:id="1445" w:name="_Toc175843994"/>
      <w:bookmarkStart w:id="1446" w:name="_Toc180485495"/>
      <w:bookmarkStart w:id="1447" w:name="_Toc180485696"/>
      <w:r>
        <w:t>5.1.3.2.4</w:t>
      </w:r>
      <w:r>
        <w:tab/>
        <w:t>Resource Custom Operations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1678171" w14:textId="77777777" w:rsidR="00E9750A" w:rsidRDefault="00A16F12">
      <w:r>
        <w:t>None.</w:t>
      </w:r>
    </w:p>
    <w:p w14:paraId="0ADDB8ED" w14:textId="77777777" w:rsidR="00E9750A" w:rsidRDefault="00A16F12">
      <w:pPr>
        <w:pStyle w:val="41"/>
      </w:pPr>
      <w:bookmarkStart w:id="1448" w:name="_Toc72766457"/>
      <w:bookmarkStart w:id="1449" w:name="_Toc97037777"/>
      <w:bookmarkStart w:id="1450" w:name="_Toc73042476"/>
      <w:bookmarkStart w:id="1451" w:name="_Toc72767024"/>
      <w:bookmarkStart w:id="1452" w:name="_Toc94020369"/>
      <w:bookmarkStart w:id="1453" w:name="_Toc89426584"/>
      <w:bookmarkStart w:id="1454" w:name="_Toc120681595"/>
      <w:bookmarkStart w:id="1455" w:name="_Toc100939986"/>
      <w:bookmarkStart w:id="1456" w:name="_Toc97034900"/>
      <w:bookmarkStart w:id="1457" w:name="_Toc81242820"/>
      <w:bookmarkStart w:id="1458" w:name="_Toc112937899"/>
      <w:bookmarkStart w:id="1459" w:name="_Toc114134656"/>
      <w:bookmarkStart w:id="1460" w:name="_Toc104546852"/>
      <w:bookmarkStart w:id="1461" w:name="_Toc133434782"/>
      <w:bookmarkStart w:id="1462" w:name="_Toc138693965"/>
      <w:bookmarkStart w:id="1463" w:name="_Toc148535694"/>
      <w:bookmarkStart w:id="1464" w:name="_Toc162009186"/>
      <w:bookmarkStart w:id="1465" w:name="_Toc170160948"/>
      <w:bookmarkStart w:id="1466" w:name="_Toc175843995"/>
      <w:bookmarkStart w:id="1467" w:name="_Toc180485496"/>
      <w:bookmarkStart w:id="1468" w:name="_Toc180485697"/>
      <w:r>
        <w:t>5.1.3.3</w:t>
      </w:r>
      <w:r>
        <w:tab/>
        <w:t>Resource: Individual ADRF Data Store Record</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70C0CA6" w14:textId="77777777" w:rsidR="00E9750A" w:rsidRDefault="00A16F12">
      <w:pPr>
        <w:pStyle w:val="50"/>
      </w:pPr>
      <w:bookmarkStart w:id="1469" w:name="_Toc100939987"/>
      <w:bookmarkStart w:id="1470" w:name="_Toc97034901"/>
      <w:bookmarkStart w:id="1471" w:name="_Toc112937900"/>
      <w:bookmarkStart w:id="1472" w:name="_Toc104546853"/>
      <w:bookmarkStart w:id="1473" w:name="_Toc120681596"/>
      <w:bookmarkStart w:id="1474" w:name="_Toc114134657"/>
      <w:bookmarkStart w:id="1475" w:name="_Toc94020370"/>
      <w:bookmarkStart w:id="1476" w:name="_Toc97037778"/>
      <w:bookmarkStart w:id="1477" w:name="_Toc89426585"/>
      <w:bookmarkStart w:id="1478" w:name="_Toc133434783"/>
      <w:bookmarkStart w:id="1479" w:name="_Toc138693966"/>
      <w:bookmarkStart w:id="1480" w:name="_Toc148535695"/>
      <w:bookmarkStart w:id="1481" w:name="_Toc162009187"/>
      <w:bookmarkStart w:id="1482" w:name="_Toc170160949"/>
      <w:bookmarkStart w:id="1483" w:name="_Toc175843996"/>
      <w:bookmarkStart w:id="1484" w:name="_Toc180485497"/>
      <w:bookmarkStart w:id="1485" w:name="_Toc180485698"/>
      <w:r>
        <w:t>5.1.3.3.1</w:t>
      </w:r>
      <w:r>
        <w:tab/>
        <w:t>Description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486" w:name="_Toc100939988"/>
      <w:bookmarkStart w:id="1487" w:name="_Toc114134658"/>
      <w:bookmarkStart w:id="1488" w:name="_Toc120681597"/>
      <w:bookmarkStart w:id="1489" w:name="_Toc89426586"/>
      <w:bookmarkStart w:id="1490" w:name="_Toc104546854"/>
      <w:bookmarkStart w:id="1491" w:name="_Toc112937901"/>
      <w:bookmarkStart w:id="1492" w:name="_Toc97034902"/>
      <w:bookmarkStart w:id="1493" w:name="_Toc94020371"/>
      <w:bookmarkStart w:id="1494" w:name="_Toc97037779"/>
      <w:bookmarkStart w:id="1495" w:name="_Toc133434784"/>
      <w:bookmarkStart w:id="1496" w:name="_Toc138693967"/>
      <w:bookmarkStart w:id="1497" w:name="_Toc148535696"/>
      <w:bookmarkStart w:id="1498" w:name="_Toc162009188"/>
      <w:bookmarkStart w:id="1499" w:name="_Toc170160950"/>
      <w:bookmarkStart w:id="1500" w:name="_Toc175843997"/>
      <w:bookmarkStart w:id="1501" w:name="_Toc180485498"/>
      <w:bookmarkStart w:id="1502" w:name="_Toc180485699"/>
      <w:r>
        <w:t>5.1.3.3.2</w:t>
      </w:r>
      <w:r>
        <w:tab/>
        <w:t>Resource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03" w:name="_Toc89426587"/>
      <w:bookmarkStart w:id="1504" w:name="_Toc94020372"/>
      <w:bookmarkStart w:id="1505" w:name="_Toc97034903"/>
      <w:bookmarkStart w:id="1506" w:name="_Toc97037780"/>
      <w:bookmarkStart w:id="1507" w:name="_Toc100939989"/>
      <w:bookmarkStart w:id="1508" w:name="_Toc104546855"/>
      <w:bookmarkStart w:id="1509" w:name="_Toc112937902"/>
      <w:bookmarkStart w:id="1510" w:name="_Toc114134659"/>
      <w:bookmarkStart w:id="1511" w:name="_Toc120681598"/>
      <w:bookmarkStart w:id="1512" w:name="_Toc133434785"/>
      <w:bookmarkStart w:id="1513" w:name="_Toc138693968"/>
      <w:bookmarkStart w:id="1514" w:name="_Toc148535697"/>
      <w:bookmarkStart w:id="1515" w:name="_Toc162009189"/>
      <w:bookmarkStart w:id="1516" w:name="_Toc170160951"/>
      <w:bookmarkStart w:id="1517" w:name="_Toc175843998"/>
      <w:bookmarkStart w:id="1518" w:name="_Toc180485499"/>
      <w:bookmarkStart w:id="1519" w:name="_Toc180485700"/>
      <w:r>
        <w:t>5.1.3.3.3</w:t>
      </w:r>
      <w:r>
        <w:tab/>
        <w:t>Resource Standard Methods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41FC66A" w14:textId="77777777" w:rsidR="00E9750A" w:rsidRDefault="00A16F12">
      <w:pPr>
        <w:pStyle w:val="6"/>
      </w:pPr>
      <w:bookmarkStart w:id="1520" w:name="_Toc89426588"/>
      <w:bookmarkStart w:id="1521" w:name="_Toc94020373"/>
      <w:bookmarkStart w:id="1522" w:name="_Toc97034904"/>
      <w:bookmarkStart w:id="1523" w:name="_Toc97037781"/>
      <w:bookmarkStart w:id="1524" w:name="_Toc100939990"/>
      <w:bookmarkStart w:id="1525" w:name="_Toc104546856"/>
      <w:bookmarkStart w:id="1526" w:name="_Toc112937903"/>
      <w:bookmarkStart w:id="1527" w:name="_Toc114134660"/>
      <w:bookmarkStart w:id="1528" w:name="_Toc120681599"/>
      <w:bookmarkStart w:id="1529" w:name="_Toc133434786"/>
      <w:bookmarkStart w:id="1530" w:name="_Toc138693969"/>
      <w:bookmarkStart w:id="1531" w:name="_Toc148535698"/>
      <w:bookmarkStart w:id="1532" w:name="_Toc162009190"/>
      <w:bookmarkStart w:id="1533" w:name="_Toc170160952"/>
      <w:bookmarkStart w:id="1534" w:name="_Toc175843999"/>
      <w:bookmarkStart w:id="1535" w:name="_Toc180485500"/>
      <w:bookmarkStart w:id="1536" w:name="_Toc180485701"/>
      <w:r>
        <w:t>5.1.3.3.3.1</w:t>
      </w:r>
      <w:r>
        <w:tab/>
        <w:t>DELETE</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537" w:name="_Toc114134661"/>
      <w:bookmarkStart w:id="1538" w:name="_Toc120681600"/>
      <w:bookmarkStart w:id="1539" w:name="_Toc97037782"/>
      <w:bookmarkStart w:id="1540" w:name="_Toc112937904"/>
      <w:bookmarkStart w:id="1541" w:name="_Toc104546857"/>
      <w:bookmarkStart w:id="1542" w:name="_Toc100939991"/>
      <w:bookmarkStart w:id="1543" w:name="_Toc97034905"/>
      <w:bookmarkStart w:id="1544" w:name="_Toc89426589"/>
      <w:bookmarkStart w:id="1545" w:name="_Toc94020374"/>
      <w:bookmarkStart w:id="1546"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547" w:name="_Toc138693970"/>
      <w:bookmarkStart w:id="1548" w:name="_Toc148535699"/>
      <w:bookmarkStart w:id="1549" w:name="_Toc162009191"/>
      <w:bookmarkStart w:id="1550" w:name="_Toc170160953"/>
      <w:bookmarkStart w:id="1551" w:name="_Toc175844000"/>
      <w:bookmarkStart w:id="1552" w:name="_Toc180485501"/>
      <w:bookmarkStart w:id="1553" w:name="_Toc180485702"/>
      <w:r>
        <w:t>5.1.3.3.4</w:t>
      </w:r>
      <w:r>
        <w:tab/>
        <w:t>Resource Custom Operations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0869F77" w14:textId="77777777" w:rsidR="00E9750A" w:rsidRDefault="00A16F12">
      <w:r>
        <w:t>None in this release of the specification.</w:t>
      </w:r>
    </w:p>
    <w:p w14:paraId="47A04437" w14:textId="77777777" w:rsidR="00E9750A" w:rsidRDefault="00A16F12">
      <w:pPr>
        <w:pStyle w:val="41"/>
      </w:pPr>
      <w:bookmarkStart w:id="1554" w:name="_Toc89426590"/>
      <w:bookmarkStart w:id="1555" w:name="_Toc94020375"/>
      <w:bookmarkStart w:id="1556" w:name="_Toc97034906"/>
      <w:bookmarkStart w:id="1557" w:name="_Toc97037783"/>
      <w:bookmarkStart w:id="1558" w:name="_Toc100939992"/>
      <w:bookmarkStart w:id="1559" w:name="_Toc104546858"/>
      <w:bookmarkStart w:id="1560" w:name="_Toc112937905"/>
      <w:bookmarkStart w:id="1561" w:name="_Toc114134662"/>
      <w:bookmarkStart w:id="1562" w:name="_Toc120681601"/>
      <w:bookmarkStart w:id="1563" w:name="_Toc133434788"/>
      <w:bookmarkStart w:id="1564" w:name="_Toc138693971"/>
      <w:bookmarkStart w:id="1565" w:name="_Toc148535700"/>
      <w:bookmarkStart w:id="1566" w:name="_Toc162009192"/>
      <w:bookmarkStart w:id="1567" w:name="_Toc170160954"/>
      <w:bookmarkStart w:id="1568" w:name="_Toc175844001"/>
      <w:bookmarkStart w:id="1569" w:name="_Toc180485502"/>
      <w:bookmarkStart w:id="1570" w:name="_Toc180485703"/>
      <w:r>
        <w:t>5.1.3.4</w:t>
      </w:r>
      <w:r>
        <w:tab/>
        <w:t>Resource: ADRF Data Retrieval Subscriptions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A65BD5B" w14:textId="77777777" w:rsidR="00E9750A" w:rsidRDefault="00A16F12">
      <w:pPr>
        <w:pStyle w:val="50"/>
      </w:pPr>
      <w:bookmarkStart w:id="1571" w:name="_Toc89426591"/>
      <w:bookmarkStart w:id="1572" w:name="_Toc94020376"/>
      <w:bookmarkStart w:id="1573" w:name="_Toc97034907"/>
      <w:bookmarkStart w:id="1574" w:name="_Toc97037784"/>
      <w:bookmarkStart w:id="1575" w:name="_Toc100939993"/>
      <w:bookmarkStart w:id="1576" w:name="_Toc104546859"/>
      <w:bookmarkStart w:id="1577" w:name="_Toc112937906"/>
      <w:bookmarkStart w:id="1578" w:name="_Toc114134663"/>
      <w:bookmarkStart w:id="1579" w:name="_Toc120681602"/>
      <w:bookmarkStart w:id="1580" w:name="_Toc133434789"/>
      <w:bookmarkStart w:id="1581" w:name="_Toc138693972"/>
      <w:bookmarkStart w:id="1582" w:name="_Toc148535701"/>
      <w:bookmarkStart w:id="1583" w:name="_Toc162009193"/>
      <w:bookmarkStart w:id="1584" w:name="_Toc170160955"/>
      <w:bookmarkStart w:id="1585" w:name="_Toc175844002"/>
      <w:bookmarkStart w:id="1586" w:name="_Toc180485503"/>
      <w:bookmarkStart w:id="1587" w:name="_Toc180485704"/>
      <w:r>
        <w:t>5.1.3.4.1</w:t>
      </w:r>
      <w:r>
        <w:tab/>
        <w:t>Description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588" w:name="_Toc89426592"/>
      <w:bookmarkStart w:id="1589" w:name="_Toc94020377"/>
      <w:bookmarkStart w:id="1590" w:name="_Toc97034908"/>
      <w:bookmarkStart w:id="1591" w:name="_Toc97037785"/>
      <w:bookmarkStart w:id="1592" w:name="_Toc100939994"/>
      <w:bookmarkStart w:id="1593" w:name="_Toc104546860"/>
      <w:bookmarkStart w:id="1594" w:name="_Toc112937907"/>
      <w:bookmarkStart w:id="1595" w:name="_Toc114134664"/>
      <w:bookmarkStart w:id="1596" w:name="_Toc120681603"/>
      <w:bookmarkStart w:id="1597" w:name="_Toc133434790"/>
      <w:bookmarkStart w:id="1598" w:name="_Toc138693973"/>
      <w:bookmarkStart w:id="1599" w:name="_Toc148535702"/>
      <w:bookmarkStart w:id="1600" w:name="_Toc162009194"/>
      <w:bookmarkStart w:id="1601" w:name="_Toc170160956"/>
      <w:bookmarkStart w:id="1602" w:name="_Toc175844003"/>
      <w:bookmarkStart w:id="1603" w:name="_Toc180485504"/>
      <w:bookmarkStart w:id="1604" w:name="_Toc180485705"/>
      <w:r>
        <w:t>5.1.3.4.2</w:t>
      </w:r>
      <w:r>
        <w:tab/>
        <w:t>Resource Definition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33434791"/>
      <w:bookmarkStart w:id="1615" w:name="_Toc138693974"/>
      <w:bookmarkStart w:id="1616" w:name="_Toc148535703"/>
      <w:bookmarkStart w:id="1617" w:name="_Toc162009195"/>
      <w:bookmarkStart w:id="1618" w:name="_Toc170160957"/>
      <w:bookmarkStart w:id="1619" w:name="_Toc175844004"/>
      <w:bookmarkStart w:id="1620" w:name="_Toc180485505"/>
      <w:bookmarkStart w:id="1621" w:name="_Toc180485706"/>
      <w:r>
        <w:t>5.1.3.4.3</w:t>
      </w:r>
      <w:r>
        <w:tab/>
        <w:t>Resource Standard Methods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A2614A6" w14:textId="77777777" w:rsidR="00E9750A" w:rsidRDefault="00A16F12">
      <w:pPr>
        <w:pStyle w:val="6"/>
      </w:pPr>
      <w:bookmarkStart w:id="1622" w:name="_Toc89426594"/>
      <w:bookmarkStart w:id="1623" w:name="_Toc94020379"/>
      <w:bookmarkStart w:id="1624" w:name="_Toc97034910"/>
      <w:bookmarkStart w:id="1625" w:name="_Toc97037787"/>
      <w:bookmarkStart w:id="1626" w:name="_Toc100939996"/>
      <w:bookmarkStart w:id="1627" w:name="_Toc104546862"/>
      <w:bookmarkStart w:id="1628" w:name="_Toc112937909"/>
      <w:bookmarkStart w:id="1629" w:name="_Toc114134666"/>
      <w:bookmarkStart w:id="1630" w:name="_Toc120681605"/>
      <w:bookmarkStart w:id="1631" w:name="_Toc133434792"/>
      <w:bookmarkStart w:id="1632" w:name="_Toc138693975"/>
      <w:bookmarkStart w:id="1633" w:name="_Toc148535704"/>
      <w:bookmarkStart w:id="1634" w:name="_Toc162009196"/>
      <w:bookmarkStart w:id="1635" w:name="_Toc170160958"/>
      <w:bookmarkStart w:id="1636" w:name="_Toc175844005"/>
      <w:bookmarkStart w:id="1637" w:name="_Toc180485506"/>
      <w:bookmarkStart w:id="1638" w:name="_Toc180485707"/>
      <w:r>
        <w:t>5.1.3.4.3.1</w:t>
      </w:r>
      <w:r>
        <w:tab/>
        <w:t>POST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39" w:name="_Toc97037788"/>
      <w:bookmarkStart w:id="1640" w:name="_Toc97034911"/>
      <w:bookmarkStart w:id="1641" w:name="_Toc89426595"/>
      <w:bookmarkStart w:id="1642" w:name="_Toc94020380"/>
      <w:bookmarkStart w:id="1643" w:name="_Toc100939997"/>
      <w:bookmarkStart w:id="1644" w:name="_Toc104546863"/>
      <w:bookmarkStart w:id="1645" w:name="_Toc112937910"/>
      <w:bookmarkStart w:id="1646" w:name="_Toc114134667"/>
      <w:bookmarkStart w:id="1647" w:name="_Toc120681606"/>
      <w:bookmarkStart w:id="1648" w:name="_Toc133434793"/>
      <w:bookmarkStart w:id="1649" w:name="_Toc138693976"/>
      <w:bookmarkStart w:id="1650" w:name="_Toc148535705"/>
      <w:bookmarkStart w:id="1651" w:name="_Toc162009197"/>
      <w:bookmarkStart w:id="1652" w:name="_Toc170160959"/>
      <w:bookmarkStart w:id="1653" w:name="_Toc175844006"/>
      <w:bookmarkStart w:id="1654" w:name="_Toc180485507"/>
      <w:bookmarkStart w:id="1655" w:name="_Toc180485708"/>
      <w:r>
        <w:t>5.1.3.4.4</w:t>
      </w:r>
      <w:r>
        <w:tab/>
        <w:t>Resource Custom Operations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791E135" w14:textId="77777777" w:rsidR="00E9750A" w:rsidRDefault="00A16F12">
      <w:r>
        <w:t>None in this release of the specification.</w:t>
      </w:r>
    </w:p>
    <w:p w14:paraId="72797429" w14:textId="77777777" w:rsidR="00E9750A" w:rsidRDefault="00A16F12">
      <w:pPr>
        <w:pStyle w:val="41"/>
      </w:pPr>
      <w:bookmarkStart w:id="1656" w:name="_Toc89426596"/>
      <w:bookmarkStart w:id="1657" w:name="_Toc94020381"/>
      <w:bookmarkStart w:id="1658" w:name="_Toc97034912"/>
      <w:bookmarkStart w:id="1659" w:name="_Toc97037789"/>
      <w:bookmarkStart w:id="1660" w:name="_Toc100939998"/>
      <w:bookmarkStart w:id="1661" w:name="_Toc104546864"/>
      <w:bookmarkStart w:id="1662" w:name="_Toc112937911"/>
      <w:bookmarkStart w:id="1663" w:name="_Toc114134668"/>
      <w:bookmarkStart w:id="1664" w:name="_Toc120681607"/>
      <w:bookmarkStart w:id="1665" w:name="_Toc133434794"/>
      <w:bookmarkStart w:id="1666" w:name="_Toc138693977"/>
      <w:bookmarkStart w:id="1667" w:name="_Toc148535706"/>
      <w:bookmarkStart w:id="1668" w:name="_Toc162009198"/>
      <w:bookmarkStart w:id="1669" w:name="_Toc170160960"/>
      <w:bookmarkStart w:id="1670" w:name="_Toc175844007"/>
      <w:bookmarkStart w:id="1671" w:name="_Toc180485508"/>
      <w:bookmarkStart w:id="1672" w:name="_Toc180485709"/>
      <w:r>
        <w:lastRenderedPageBreak/>
        <w:t>5.1.3.5</w:t>
      </w:r>
      <w:r>
        <w:tab/>
        <w:t>Resource: Individual ADRF Data Retrieval Subscription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86A34CB" w14:textId="77777777" w:rsidR="00E9750A" w:rsidRDefault="00A16F12">
      <w:pPr>
        <w:pStyle w:val="50"/>
      </w:pPr>
      <w:bookmarkStart w:id="1673" w:name="_Toc89426597"/>
      <w:bookmarkStart w:id="1674" w:name="_Toc94020382"/>
      <w:bookmarkStart w:id="1675" w:name="_Toc97034913"/>
      <w:bookmarkStart w:id="1676" w:name="_Toc97037790"/>
      <w:bookmarkStart w:id="1677" w:name="_Toc100939999"/>
      <w:bookmarkStart w:id="1678" w:name="_Toc104546865"/>
      <w:bookmarkStart w:id="1679" w:name="_Toc112937912"/>
      <w:bookmarkStart w:id="1680" w:name="_Toc114134669"/>
      <w:bookmarkStart w:id="1681" w:name="_Toc120681608"/>
      <w:bookmarkStart w:id="1682" w:name="_Toc133434795"/>
      <w:bookmarkStart w:id="1683" w:name="_Toc138693978"/>
      <w:bookmarkStart w:id="1684" w:name="_Toc148535707"/>
      <w:bookmarkStart w:id="1685" w:name="_Toc162009199"/>
      <w:bookmarkStart w:id="1686" w:name="_Toc170160961"/>
      <w:bookmarkStart w:id="1687" w:name="_Toc175844008"/>
      <w:bookmarkStart w:id="1688" w:name="_Toc180485509"/>
      <w:bookmarkStart w:id="1689" w:name="_Toc180485710"/>
      <w:r>
        <w:t>5.1.3.5.1</w:t>
      </w:r>
      <w:r>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690" w:name="_Toc89426598"/>
      <w:bookmarkStart w:id="1691" w:name="_Toc94020383"/>
      <w:bookmarkStart w:id="1692" w:name="_Toc97034914"/>
      <w:bookmarkStart w:id="1693" w:name="_Toc97037791"/>
      <w:bookmarkStart w:id="1694" w:name="_Toc100940000"/>
      <w:bookmarkStart w:id="1695" w:name="_Toc104546866"/>
      <w:bookmarkStart w:id="1696" w:name="_Toc112937913"/>
      <w:bookmarkStart w:id="1697" w:name="_Toc114134670"/>
      <w:bookmarkStart w:id="1698" w:name="_Toc120681609"/>
      <w:bookmarkStart w:id="1699" w:name="_Toc133434796"/>
      <w:bookmarkStart w:id="1700" w:name="_Toc138693979"/>
      <w:bookmarkStart w:id="1701" w:name="_Toc148535708"/>
      <w:bookmarkStart w:id="1702" w:name="_Toc162009200"/>
      <w:bookmarkStart w:id="1703" w:name="_Toc170160962"/>
      <w:bookmarkStart w:id="1704" w:name="_Toc175844009"/>
      <w:bookmarkStart w:id="1705" w:name="_Toc180485510"/>
      <w:bookmarkStart w:id="1706" w:name="_Toc180485711"/>
      <w:r>
        <w:t>5.1.3.5.2</w:t>
      </w:r>
      <w:r>
        <w:tab/>
        <w:t>Resource Definition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707" w:name="_Toc100940001"/>
      <w:bookmarkStart w:id="1708" w:name="_Toc89426599"/>
      <w:bookmarkStart w:id="1709" w:name="_Toc97034915"/>
      <w:bookmarkStart w:id="1710" w:name="_Toc97037792"/>
      <w:bookmarkStart w:id="1711" w:name="_Toc94020384"/>
      <w:bookmarkStart w:id="1712" w:name="_Toc114134671"/>
      <w:bookmarkStart w:id="1713" w:name="_Toc104546867"/>
      <w:bookmarkStart w:id="1714" w:name="_Toc112937914"/>
      <w:bookmarkStart w:id="1715" w:name="_Toc120681610"/>
      <w:bookmarkStart w:id="1716" w:name="_Toc133434797"/>
      <w:bookmarkStart w:id="1717" w:name="_Toc138693980"/>
      <w:bookmarkStart w:id="1718" w:name="_Toc148535709"/>
      <w:bookmarkStart w:id="1719" w:name="_Toc162009201"/>
      <w:bookmarkStart w:id="1720" w:name="_Toc170160963"/>
      <w:bookmarkStart w:id="1721" w:name="_Toc175844010"/>
      <w:bookmarkStart w:id="1722" w:name="_Toc180485511"/>
      <w:bookmarkStart w:id="1723" w:name="_Toc180485712"/>
      <w:r>
        <w:t>5.1.3.5.3</w:t>
      </w:r>
      <w:r>
        <w:tab/>
        <w:t>Resource Standard Methods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DECD73B" w14:textId="77777777" w:rsidR="00E9750A" w:rsidRDefault="00A16F12">
      <w:pPr>
        <w:pStyle w:val="6"/>
      </w:pPr>
      <w:bookmarkStart w:id="1724" w:name="_Toc89426600"/>
      <w:bookmarkStart w:id="1725" w:name="_Toc94020385"/>
      <w:bookmarkStart w:id="1726" w:name="_Toc97034916"/>
      <w:bookmarkStart w:id="1727" w:name="_Toc97037793"/>
      <w:bookmarkStart w:id="1728" w:name="_Toc100940002"/>
      <w:bookmarkStart w:id="1729" w:name="_Toc104546868"/>
      <w:bookmarkStart w:id="1730" w:name="_Toc112937915"/>
      <w:bookmarkStart w:id="1731" w:name="_Toc114134672"/>
      <w:bookmarkStart w:id="1732" w:name="_Toc120681611"/>
      <w:bookmarkStart w:id="1733" w:name="_Toc133434798"/>
      <w:bookmarkStart w:id="1734" w:name="_Toc138693981"/>
      <w:bookmarkStart w:id="1735" w:name="_Toc148535710"/>
      <w:bookmarkStart w:id="1736" w:name="_Toc162009202"/>
      <w:bookmarkStart w:id="1737" w:name="_Toc170160964"/>
      <w:bookmarkStart w:id="1738" w:name="_Toc175844011"/>
      <w:bookmarkStart w:id="1739" w:name="_Toc180485512"/>
      <w:bookmarkStart w:id="1740" w:name="_Toc180485713"/>
      <w:r>
        <w:t>5.1.3.5.3.1</w:t>
      </w:r>
      <w:r>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741" w:name="_Toc112937916"/>
      <w:bookmarkStart w:id="1742" w:name="_Toc97037794"/>
      <w:bookmarkStart w:id="1743" w:name="_Toc114134673"/>
      <w:bookmarkStart w:id="1744" w:name="_Toc120681612"/>
      <w:bookmarkStart w:id="1745" w:name="_Toc104546869"/>
      <w:bookmarkStart w:id="1746" w:name="_Toc100940003"/>
      <w:bookmarkStart w:id="1747" w:name="_Toc97034917"/>
      <w:bookmarkStart w:id="1748" w:name="_Toc89426601"/>
      <w:bookmarkStart w:id="1749" w:name="_Toc94020386"/>
      <w:bookmarkStart w:id="17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4B569F19"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522533A"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751" w:name="_Toc138693982"/>
      <w:bookmarkStart w:id="1752" w:name="_Toc148535711"/>
      <w:bookmarkStart w:id="1753" w:name="_Toc162009203"/>
      <w:bookmarkStart w:id="1754" w:name="_Toc170160965"/>
      <w:bookmarkStart w:id="1755" w:name="_Toc175844012"/>
      <w:bookmarkStart w:id="1756" w:name="_Toc180485513"/>
      <w:bookmarkStart w:id="1757" w:name="_Toc180485714"/>
      <w:r>
        <w:t>5.1.3.5.4</w:t>
      </w:r>
      <w:r>
        <w:tab/>
        <w:t>Resource Custom Operations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563DA5A" w14:textId="77777777" w:rsidR="00E9750A" w:rsidRDefault="00A16F12">
      <w:r>
        <w:t>None in this release of the specification.</w:t>
      </w:r>
    </w:p>
    <w:p w14:paraId="22BC993F" w14:textId="77777777" w:rsidR="00E9750A" w:rsidRDefault="00A16F12">
      <w:pPr>
        <w:pStyle w:val="31"/>
      </w:pPr>
      <w:bookmarkStart w:id="1758" w:name="_Toc72766458"/>
      <w:bookmarkStart w:id="1759" w:name="_Toc72767025"/>
      <w:bookmarkStart w:id="1760" w:name="_Toc73042477"/>
      <w:bookmarkStart w:id="1761" w:name="_Toc81242821"/>
      <w:bookmarkStart w:id="1762" w:name="_Toc89426602"/>
      <w:bookmarkStart w:id="1763" w:name="_Toc94020387"/>
      <w:bookmarkStart w:id="1764" w:name="_Toc97034918"/>
      <w:bookmarkStart w:id="1765" w:name="_Toc97037795"/>
      <w:bookmarkStart w:id="1766" w:name="_Toc100940004"/>
      <w:bookmarkStart w:id="1767" w:name="_Toc104546870"/>
      <w:bookmarkStart w:id="1768" w:name="_Toc112937917"/>
      <w:bookmarkStart w:id="1769" w:name="_Toc114134674"/>
      <w:bookmarkStart w:id="1770" w:name="_Toc120681613"/>
      <w:bookmarkStart w:id="1771" w:name="_Toc133434800"/>
      <w:bookmarkStart w:id="1772" w:name="_Toc138693983"/>
      <w:bookmarkStart w:id="1773" w:name="_Toc148535712"/>
      <w:bookmarkStart w:id="1774" w:name="_Toc162009204"/>
      <w:bookmarkStart w:id="1775" w:name="_Toc170160966"/>
      <w:bookmarkStart w:id="1776" w:name="_Toc175844013"/>
      <w:bookmarkStart w:id="1777" w:name="_Toc180485514"/>
      <w:bookmarkStart w:id="1778" w:name="_Toc180485715"/>
      <w:r>
        <w:t>5.1.4</w:t>
      </w:r>
      <w:r>
        <w:tab/>
        <w:t>Custom Operations without associated resources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84FC49A" w14:textId="77777777" w:rsidR="00E9750A" w:rsidRDefault="00A16F12">
      <w:pPr>
        <w:pStyle w:val="41"/>
      </w:pPr>
      <w:bookmarkStart w:id="1779" w:name="_Toc72766459"/>
      <w:bookmarkStart w:id="1780" w:name="_Toc72767026"/>
      <w:bookmarkStart w:id="1781" w:name="_Toc73042478"/>
      <w:bookmarkStart w:id="1782" w:name="_Toc81242822"/>
      <w:bookmarkStart w:id="1783" w:name="_Toc89426603"/>
      <w:bookmarkStart w:id="1784" w:name="_Toc94020388"/>
      <w:bookmarkStart w:id="1785" w:name="_Toc97034919"/>
      <w:bookmarkStart w:id="1786" w:name="_Toc97037796"/>
      <w:bookmarkStart w:id="1787" w:name="_Toc100940005"/>
      <w:bookmarkStart w:id="1788" w:name="_Toc104546871"/>
      <w:bookmarkStart w:id="1789" w:name="_Toc112937918"/>
      <w:bookmarkStart w:id="1790" w:name="_Toc114134675"/>
      <w:bookmarkStart w:id="1791" w:name="_Toc120681614"/>
      <w:bookmarkStart w:id="1792" w:name="_Toc133434801"/>
      <w:bookmarkStart w:id="1793" w:name="_Toc138693984"/>
      <w:bookmarkStart w:id="1794" w:name="_Toc148535713"/>
      <w:bookmarkStart w:id="1795" w:name="_Toc162009205"/>
      <w:bookmarkStart w:id="1796" w:name="_Toc170160967"/>
      <w:bookmarkStart w:id="1797" w:name="_Toc175844014"/>
      <w:bookmarkStart w:id="1798" w:name="_Toc180485515"/>
      <w:bookmarkStart w:id="1799" w:name="_Toc180485716"/>
      <w:r>
        <w:t>5.1.4.1</w:t>
      </w:r>
      <w:r>
        <w:tab/>
        <w:t>Overview</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25pt;height:190.5pt;mso-width-percent:0;mso-height-percent:0;mso-width-percent:0;mso-height-percent:0" o:ole="">
            <v:imagedata r:id="rId52" o:title="" cropbottom="7081f" cropright="4734f"/>
          </v:shape>
          <o:OLEObject Type="Embed" ProgID="Visio.Drawing.15" ShapeID="_x0000_i1046" DrawAspect="Content" ObjectID="_179109836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800" w:name="_Toc97034920"/>
      <w:bookmarkStart w:id="1801" w:name="_Toc112937919"/>
      <w:bookmarkStart w:id="1802" w:name="_Toc94020389"/>
      <w:bookmarkStart w:id="1803" w:name="_Toc97037797"/>
      <w:bookmarkStart w:id="1804" w:name="_Toc81242823"/>
      <w:bookmarkStart w:id="1805" w:name="_Toc89426604"/>
      <w:bookmarkStart w:id="1806" w:name="_Toc72767027"/>
      <w:bookmarkStart w:id="1807" w:name="_Toc73042479"/>
      <w:bookmarkStart w:id="1808" w:name="_Toc72766460"/>
      <w:bookmarkStart w:id="1809" w:name="_Toc100940006"/>
      <w:bookmarkStart w:id="1810" w:name="_Toc104546872"/>
      <w:bookmarkStart w:id="1811" w:name="_Toc114134676"/>
      <w:bookmarkStart w:id="1812" w:name="_Toc120681615"/>
      <w:bookmarkStart w:id="1813" w:name="_Toc133434802"/>
      <w:bookmarkStart w:id="1814" w:name="_Toc138693985"/>
      <w:bookmarkStart w:id="1815" w:name="_Toc148535714"/>
      <w:bookmarkStart w:id="1816" w:name="_Toc162009206"/>
      <w:bookmarkStart w:id="1817" w:name="_Toc170160968"/>
      <w:bookmarkStart w:id="1818" w:name="_Toc175844015"/>
      <w:bookmarkStart w:id="1819" w:name="_Toc180485516"/>
      <w:bookmarkStart w:id="1820" w:name="_Toc180485717"/>
      <w:r>
        <w:t>5.1.4.2</w:t>
      </w:r>
      <w:r>
        <w:tab/>
        <w:t>Operation: request-storage-sub</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E6209B3" w14:textId="77777777" w:rsidR="00E9750A" w:rsidRDefault="00A16F12">
      <w:pPr>
        <w:pStyle w:val="50"/>
      </w:pPr>
      <w:bookmarkStart w:id="1821" w:name="_Toc97034921"/>
      <w:bookmarkStart w:id="1822" w:name="_Toc94020390"/>
      <w:bookmarkStart w:id="1823" w:name="_Toc112937920"/>
      <w:bookmarkStart w:id="1824" w:name="_Toc104546873"/>
      <w:bookmarkStart w:id="1825" w:name="_Toc100940007"/>
      <w:bookmarkStart w:id="1826" w:name="_Toc114134677"/>
      <w:bookmarkStart w:id="1827" w:name="_Toc120681616"/>
      <w:bookmarkStart w:id="1828" w:name="_Toc97037798"/>
      <w:bookmarkStart w:id="1829" w:name="_Toc72766461"/>
      <w:bookmarkStart w:id="1830" w:name="_Toc72767028"/>
      <w:bookmarkStart w:id="1831" w:name="_Toc73042480"/>
      <w:bookmarkStart w:id="1832" w:name="_Toc81242824"/>
      <w:bookmarkStart w:id="1833" w:name="_Toc89426605"/>
      <w:bookmarkStart w:id="1834" w:name="_Toc133434803"/>
      <w:bookmarkStart w:id="1835" w:name="_Toc138693986"/>
      <w:bookmarkStart w:id="1836" w:name="_Toc148535715"/>
      <w:bookmarkStart w:id="1837" w:name="_Toc162009207"/>
      <w:bookmarkStart w:id="1838" w:name="_Toc170160969"/>
      <w:bookmarkStart w:id="1839" w:name="_Toc175844016"/>
      <w:bookmarkStart w:id="1840" w:name="_Toc180485517"/>
      <w:bookmarkStart w:id="1841" w:name="_Toc180485718"/>
      <w:r>
        <w:t>5.1.4.2.1</w:t>
      </w:r>
      <w:r>
        <w:tab/>
        <w:t>Description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842" w:name="_Toc73042481"/>
      <w:bookmarkStart w:id="1843" w:name="_Toc89426606"/>
      <w:bookmarkStart w:id="1844" w:name="_Toc81242825"/>
      <w:bookmarkStart w:id="1845" w:name="_Toc72767029"/>
      <w:bookmarkStart w:id="1846" w:name="_Toc72766462"/>
      <w:bookmarkStart w:id="1847" w:name="_Toc94020391"/>
      <w:bookmarkStart w:id="1848" w:name="_Toc97034922"/>
      <w:bookmarkStart w:id="1849" w:name="_Toc97037799"/>
      <w:bookmarkStart w:id="1850" w:name="_Toc100940008"/>
      <w:bookmarkStart w:id="1851" w:name="_Toc104546874"/>
      <w:bookmarkStart w:id="1852" w:name="_Toc112937921"/>
      <w:bookmarkStart w:id="1853" w:name="_Toc114134678"/>
      <w:bookmarkStart w:id="1854" w:name="_Toc120681617"/>
      <w:bookmarkStart w:id="1855" w:name="_Toc133434804"/>
      <w:bookmarkStart w:id="1856" w:name="_Toc138693987"/>
      <w:bookmarkStart w:id="1857" w:name="_Toc148535716"/>
      <w:bookmarkStart w:id="1858" w:name="_Toc162009208"/>
      <w:bookmarkStart w:id="1859" w:name="_Toc170160970"/>
      <w:bookmarkStart w:id="1860" w:name="_Toc175844017"/>
      <w:bookmarkStart w:id="1861" w:name="_Toc180485518"/>
      <w:bookmarkStart w:id="1862" w:name="_Toc180485719"/>
      <w:r>
        <w:t>5.1.4.2.2</w:t>
      </w:r>
      <w:r>
        <w:tab/>
        <w:t>Operation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863" w:name="_Toc72767030"/>
      <w:bookmarkStart w:id="1864" w:name="_Toc72766463"/>
      <w:bookmarkStart w:id="1865" w:name="_Toc81242826"/>
      <w:bookmarkStart w:id="1866" w:name="_Toc73042482"/>
      <w:bookmarkStart w:id="1867" w:name="_Toc94020392"/>
      <w:bookmarkStart w:id="1868" w:name="_Toc89426607"/>
      <w:bookmarkStart w:id="1869" w:name="_Toc97037800"/>
      <w:bookmarkStart w:id="1870" w:name="_Toc97034923"/>
      <w:bookmarkStart w:id="1871" w:name="_Toc100940009"/>
      <w:bookmarkStart w:id="1872" w:name="_Toc104546875"/>
      <w:bookmarkStart w:id="1873" w:name="_Toc112937922"/>
      <w:bookmarkStart w:id="1874" w:name="_Toc114134679"/>
      <w:bookmarkStart w:id="1875" w:name="_Toc120681618"/>
      <w:bookmarkStart w:id="1876" w:name="_Toc133434805"/>
      <w:bookmarkStart w:id="1877" w:name="_Toc138693988"/>
      <w:bookmarkStart w:id="1878" w:name="_Toc148535717"/>
      <w:bookmarkStart w:id="1879"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880" w:name="_Toc170160971"/>
      <w:bookmarkStart w:id="1881" w:name="_Toc175844018"/>
      <w:bookmarkStart w:id="1882" w:name="_Toc180485519"/>
      <w:bookmarkStart w:id="1883" w:name="_Toc180485720"/>
      <w:r>
        <w:t>5.1.4.3</w:t>
      </w:r>
      <w:r>
        <w:tab/>
        <w:t>Operation: request-storage-sub-removal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393F017C" w14:textId="77777777" w:rsidR="00E9750A" w:rsidRDefault="00A16F12">
      <w:pPr>
        <w:pStyle w:val="50"/>
      </w:pPr>
      <w:bookmarkStart w:id="1884" w:name="_Toc97034924"/>
      <w:bookmarkStart w:id="1885" w:name="_Toc94020393"/>
      <w:bookmarkStart w:id="1886" w:name="_Toc97037801"/>
      <w:bookmarkStart w:id="1887" w:name="_Toc100940010"/>
      <w:bookmarkStart w:id="1888" w:name="_Toc89426608"/>
      <w:bookmarkStart w:id="1889" w:name="_Toc104546876"/>
      <w:bookmarkStart w:id="1890" w:name="_Toc112937923"/>
      <w:bookmarkStart w:id="1891" w:name="_Toc114134680"/>
      <w:bookmarkStart w:id="1892" w:name="_Toc120681619"/>
      <w:bookmarkStart w:id="1893" w:name="_Toc133434806"/>
      <w:bookmarkStart w:id="1894" w:name="_Toc138693989"/>
      <w:bookmarkStart w:id="1895" w:name="_Toc148535718"/>
      <w:bookmarkStart w:id="1896" w:name="_Toc162009210"/>
      <w:bookmarkStart w:id="1897" w:name="_Toc170160972"/>
      <w:bookmarkStart w:id="1898" w:name="_Toc175844019"/>
      <w:bookmarkStart w:id="1899" w:name="_Toc180485520"/>
      <w:bookmarkStart w:id="1900" w:name="_Toc180485721"/>
      <w:r>
        <w:t>5.1.4.3.1</w:t>
      </w:r>
      <w:r>
        <w:tab/>
        <w:t>Description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901" w:name="_Toc89426609"/>
      <w:bookmarkStart w:id="1902" w:name="_Toc94020394"/>
      <w:bookmarkStart w:id="1903" w:name="_Toc97034925"/>
      <w:bookmarkStart w:id="1904" w:name="_Toc97037802"/>
      <w:bookmarkStart w:id="1905" w:name="_Toc100940011"/>
      <w:bookmarkStart w:id="1906" w:name="_Toc104546877"/>
      <w:bookmarkStart w:id="1907" w:name="_Toc112937924"/>
      <w:bookmarkStart w:id="1908" w:name="_Toc114134681"/>
      <w:bookmarkStart w:id="1909" w:name="_Toc120681620"/>
      <w:bookmarkStart w:id="1910" w:name="_Toc133434807"/>
      <w:bookmarkStart w:id="1911" w:name="_Toc138693990"/>
      <w:bookmarkStart w:id="1912" w:name="_Toc148535719"/>
      <w:bookmarkStart w:id="1913" w:name="_Toc162009211"/>
      <w:bookmarkStart w:id="1914" w:name="_Toc170160973"/>
      <w:bookmarkStart w:id="1915" w:name="_Toc175844020"/>
      <w:bookmarkStart w:id="1916" w:name="_Toc180485521"/>
      <w:bookmarkStart w:id="1917" w:name="_Toc180485722"/>
      <w:r>
        <w:t>5.1.4.3.2</w:t>
      </w:r>
      <w:r>
        <w:tab/>
        <w:t>Operation Definition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918" w:name="_Toc114134682"/>
      <w:bookmarkStart w:id="1919" w:name="_Toc120681621"/>
      <w:bookmarkStart w:id="1920" w:name="_Toc97037803"/>
      <w:bookmarkStart w:id="1921" w:name="_Toc97034926"/>
      <w:bookmarkStart w:id="1922" w:name="_Toc112937925"/>
      <w:bookmarkStart w:id="1923" w:name="_Toc104546878"/>
      <w:bookmarkStart w:id="1924" w:name="_Toc100940012"/>
      <w:bookmarkStart w:id="1925" w:name="_Toc133434808"/>
      <w:bookmarkStart w:id="1926" w:name="_Toc138693991"/>
      <w:bookmarkStart w:id="1927" w:name="_Toc148535720"/>
      <w:bookmarkStart w:id="1928"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929" w:name="_Toc170160974"/>
      <w:bookmarkStart w:id="1930" w:name="_Toc175844021"/>
      <w:bookmarkStart w:id="1931" w:name="_Toc180485522"/>
      <w:bookmarkStart w:id="1932" w:name="_Toc180485723"/>
      <w:r>
        <w:t>5.1.4.4</w:t>
      </w:r>
      <w:r>
        <w:tab/>
        <w:t>Operation: remove-stored-data-analytics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97148E8" w14:textId="77777777" w:rsidR="00E9750A" w:rsidRDefault="00A16F12">
      <w:pPr>
        <w:pStyle w:val="50"/>
      </w:pPr>
      <w:bookmarkStart w:id="1933" w:name="_Toc104546879"/>
      <w:bookmarkStart w:id="1934" w:name="_Toc97037804"/>
      <w:bookmarkStart w:id="1935" w:name="_Toc100940013"/>
      <w:bookmarkStart w:id="1936" w:name="_Toc97034927"/>
      <w:bookmarkStart w:id="1937" w:name="_Toc114134683"/>
      <w:bookmarkStart w:id="1938" w:name="_Toc112937926"/>
      <w:bookmarkStart w:id="1939" w:name="_Toc120681622"/>
      <w:bookmarkStart w:id="1940" w:name="_Toc133434809"/>
      <w:bookmarkStart w:id="1941" w:name="_Toc138693992"/>
      <w:bookmarkStart w:id="1942" w:name="_Toc148535721"/>
      <w:bookmarkStart w:id="1943" w:name="_Toc162009213"/>
      <w:bookmarkStart w:id="1944" w:name="_Toc170160975"/>
      <w:bookmarkStart w:id="1945" w:name="_Toc175844022"/>
      <w:bookmarkStart w:id="1946" w:name="_Toc180485523"/>
      <w:bookmarkStart w:id="1947" w:name="_Toc180485724"/>
      <w:r>
        <w:t>5.1.4.4.1</w:t>
      </w:r>
      <w:r>
        <w:tab/>
        <w:t>Description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948" w:name="_Toc97034928"/>
      <w:bookmarkStart w:id="1949" w:name="_Toc97037805"/>
      <w:bookmarkStart w:id="1950" w:name="_Toc100940014"/>
      <w:bookmarkStart w:id="1951" w:name="_Toc104546880"/>
      <w:bookmarkStart w:id="1952" w:name="_Toc112937927"/>
      <w:bookmarkStart w:id="1953" w:name="_Toc114134684"/>
      <w:bookmarkStart w:id="1954" w:name="_Toc120681623"/>
      <w:bookmarkStart w:id="1955" w:name="_Toc133434810"/>
      <w:bookmarkStart w:id="1956" w:name="_Toc138693993"/>
      <w:bookmarkStart w:id="1957" w:name="_Toc148535722"/>
      <w:bookmarkStart w:id="1958" w:name="_Toc162009214"/>
      <w:bookmarkStart w:id="1959" w:name="_Toc170160976"/>
      <w:bookmarkStart w:id="1960" w:name="_Toc175844023"/>
      <w:bookmarkStart w:id="1961" w:name="_Toc180485524"/>
      <w:bookmarkStart w:id="1962" w:name="_Toc180485725"/>
      <w:r>
        <w:t>5.1.4.4.2</w:t>
      </w:r>
      <w: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963" w:name="_Toc72766464"/>
      <w:bookmarkStart w:id="1964" w:name="_Toc72767031"/>
      <w:bookmarkStart w:id="1965" w:name="_Toc73042483"/>
      <w:bookmarkStart w:id="1966" w:name="_Toc89426610"/>
      <w:bookmarkStart w:id="1967" w:name="_Toc81242827"/>
      <w:bookmarkStart w:id="1968" w:name="_Toc97034929"/>
      <w:bookmarkStart w:id="1969" w:name="_Toc94020395"/>
      <w:bookmarkStart w:id="1970" w:name="_Toc100940015"/>
      <w:bookmarkStart w:id="1971" w:name="_Toc97037806"/>
      <w:bookmarkStart w:id="1972" w:name="_Toc104546881"/>
      <w:bookmarkStart w:id="1973" w:name="_Toc112937928"/>
      <w:bookmarkStart w:id="1974" w:name="_Toc114134685"/>
      <w:bookmarkStart w:id="1975" w:name="_Toc120681624"/>
      <w:bookmarkStart w:id="1976" w:name="_Toc133434811"/>
      <w:bookmarkStart w:id="1977" w:name="_Toc138693994"/>
      <w:bookmarkStart w:id="1978" w:name="_Toc148535723"/>
      <w:bookmarkStart w:id="1979"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980" w:name="_Toc170160977"/>
      <w:bookmarkStart w:id="1981" w:name="_Toc175844024"/>
      <w:bookmarkStart w:id="1982" w:name="_Toc180485525"/>
      <w:bookmarkStart w:id="1983" w:name="_Toc180485726"/>
      <w:r>
        <w:t>5.1.5</w:t>
      </w:r>
      <w:r>
        <w:tab/>
        <w:t>Notifications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990CC5C" w14:textId="77777777" w:rsidR="00E9750A" w:rsidRDefault="00A16F12">
      <w:pPr>
        <w:pStyle w:val="41"/>
      </w:pPr>
      <w:bookmarkStart w:id="1984" w:name="_Toc72766465"/>
      <w:bookmarkStart w:id="1985" w:name="_Toc72767032"/>
      <w:bookmarkStart w:id="1986" w:name="_Toc73042484"/>
      <w:bookmarkStart w:id="1987" w:name="_Toc81242828"/>
      <w:bookmarkStart w:id="1988" w:name="_Toc89426611"/>
      <w:bookmarkStart w:id="1989" w:name="_Toc94020396"/>
      <w:bookmarkStart w:id="1990" w:name="_Toc97034930"/>
      <w:bookmarkStart w:id="1991" w:name="_Toc97037807"/>
      <w:bookmarkStart w:id="1992" w:name="_Toc100940016"/>
      <w:bookmarkStart w:id="1993" w:name="_Toc104546882"/>
      <w:bookmarkStart w:id="1994" w:name="_Toc112937929"/>
      <w:bookmarkStart w:id="1995" w:name="_Toc114134686"/>
      <w:bookmarkStart w:id="1996" w:name="_Toc120681625"/>
      <w:bookmarkStart w:id="1997" w:name="_Toc133434812"/>
      <w:bookmarkStart w:id="1998" w:name="_Toc138693995"/>
      <w:bookmarkStart w:id="1999" w:name="_Toc148535724"/>
      <w:bookmarkStart w:id="2000" w:name="_Toc162009216"/>
      <w:bookmarkStart w:id="2001" w:name="_Toc170160978"/>
      <w:bookmarkStart w:id="2002" w:name="_Toc175844025"/>
      <w:bookmarkStart w:id="2003" w:name="_Toc180485526"/>
      <w:bookmarkStart w:id="2004" w:name="_Toc180485727"/>
      <w:r>
        <w:t>5.1.5.1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005" w:name="_Toc72766466"/>
      <w:bookmarkStart w:id="2006" w:name="_Toc72767033"/>
      <w:bookmarkStart w:id="2007" w:name="_Toc73042485"/>
      <w:bookmarkStart w:id="2008" w:name="_Toc81242829"/>
      <w:bookmarkStart w:id="2009" w:name="_Toc89426612"/>
      <w:bookmarkStart w:id="2010" w:name="_Toc94020397"/>
      <w:bookmarkStart w:id="2011" w:name="_Toc97034931"/>
      <w:bookmarkStart w:id="2012" w:name="_Toc97037808"/>
      <w:bookmarkStart w:id="2013" w:name="_Toc100940017"/>
      <w:bookmarkStart w:id="2014" w:name="_Toc104546883"/>
      <w:bookmarkStart w:id="2015" w:name="_Toc112937930"/>
      <w:bookmarkStart w:id="2016" w:name="_Toc114134687"/>
      <w:bookmarkStart w:id="2017" w:name="_Toc120681626"/>
      <w:bookmarkStart w:id="2018" w:name="_Toc133434813"/>
      <w:bookmarkStart w:id="2019" w:name="_Toc138693996"/>
      <w:bookmarkStart w:id="2020" w:name="_Toc148535725"/>
      <w:bookmarkStart w:id="202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022" w:name="_Toc170160979"/>
      <w:bookmarkStart w:id="2023" w:name="_Toc175844026"/>
      <w:bookmarkStart w:id="2024" w:name="_Toc180485527"/>
      <w:bookmarkStart w:id="2025" w:name="_Toc180485728"/>
      <w:r>
        <w:t>5.1.5.2</w:t>
      </w:r>
      <w:r>
        <w:tab/>
        <w:t>Retrieval Notification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B666E6E" w14:textId="77777777" w:rsidR="00E9750A" w:rsidRDefault="00A16F12">
      <w:pPr>
        <w:pStyle w:val="50"/>
      </w:pPr>
      <w:bookmarkStart w:id="2026" w:name="_Toc72766467"/>
      <w:bookmarkStart w:id="2027" w:name="_Toc72767034"/>
      <w:bookmarkStart w:id="2028" w:name="_Toc73042486"/>
      <w:bookmarkStart w:id="2029" w:name="_Toc81242830"/>
      <w:bookmarkStart w:id="2030" w:name="_Toc89426613"/>
      <w:bookmarkStart w:id="2031" w:name="_Toc94020398"/>
      <w:bookmarkStart w:id="2032" w:name="_Toc97034932"/>
      <w:bookmarkStart w:id="2033" w:name="_Toc97037809"/>
      <w:bookmarkStart w:id="2034" w:name="_Toc100940018"/>
      <w:bookmarkStart w:id="2035" w:name="_Toc104546884"/>
      <w:bookmarkStart w:id="2036" w:name="_Toc112937931"/>
      <w:bookmarkStart w:id="2037" w:name="_Toc114134688"/>
      <w:bookmarkStart w:id="2038" w:name="_Toc120681627"/>
      <w:bookmarkStart w:id="2039" w:name="_Toc133434814"/>
      <w:bookmarkStart w:id="2040" w:name="_Toc138693997"/>
      <w:bookmarkStart w:id="2041" w:name="_Toc148535726"/>
      <w:bookmarkStart w:id="2042" w:name="_Toc162009218"/>
      <w:bookmarkStart w:id="2043" w:name="_Toc170160980"/>
      <w:bookmarkStart w:id="2044" w:name="_Toc175844027"/>
      <w:bookmarkStart w:id="2045" w:name="_Toc180485528"/>
      <w:bookmarkStart w:id="2046" w:name="_Toc180485729"/>
      <w:r>
        <w:t>5.1.5.2.1</w:t>
      </w:r>
      <w:r>
        <w:tab/>
        <w:t>Description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047" w:name="_Toc72766468"/>
      <w:bookmarkStart w:id="2048" w:name="_Toc72767035"/>
      <w:bookmarkStart w:id="2049" w:name="_Toc73042487"/>
      <w:bookmarkStart w:id="2050" w:name="_Toc81242831"/>
      <w:bookmarkStart w:id="2051" w:name="_Toc89426614"/>
      <w:bookmarkStart w:id="2052" w:name="_Toc94020399"/>
      <w:bookmarkStart w:id="2053" w:name="_Toc97034933"/>
      <w:bookmarkStart w:id="2054" w:name="_Toc97037810"/>
      <w:bookmarkStart w:id="2055" w:name="_Toc100940019"/>
      <w:bookmarkStart w:id="2056" w:name="_Toc104546885"/>
      <w:bookmarkStart w:id="2057" w:name="_Toc112937932"/>
      <w:bookmarkStart w:id="2058" w:name="_Toc114134689"/>
      <w:bookmarkStart w:id="2059" w:name="_Toc120681628"/>
      <w:bookmarkStart w:id="2060" w:name="_Toc133434815"/>
      <w:bookmarkStart w:id="2061" w:name="_Toc138693998"/>
      <w:bookmarkStart w:id="2062" w:name="_Toc148535727"/>
      <w:bookmarkStart w:id="2063" w:name="_Toc162009219"/>
      <w:bookmarkStart w:id="2064" w:name="_Toc170160981"/>
      <w:bookmarkStart w:id="2065" w:name="_Toc175844028"/>
      <w:bookmarkStart w:id="2066" w:name="_Toc180485529"/>
      <w:bookmarkStart w:id="2067" w:name="_Toc180485730"/>
      <w:r>
        <w:t>5.1.5.2.2</w:t>
      </w:r>
      <w:r>
        <w:tab/>
        <w:t>Target URI</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068" w:name="_Toc72766469"/>
      <w:bookmarkStart w:id="2069" w:name="_Toc72767036"/>
      <w:bookmarkStart w:id="2070" w:name="_Toc73042488"/>
      <w:bookmarkStart w:id="2071" w:name="_Toc81242832"/>
      <w:bookmarkStart w:id="2072" w:name="_Toc89426615"/>
      <w:bookmarkStart w:id="2073" w:name="_Toc94020400"/>
      <w:bookmarkStart w:id="2074" w:name="_Toc97034934"/>
      <w:bookmarkStart w:id="2075" w:name="_Toc97037811"/>
      <w:bookmarkStart w:id="2076" w:name="_Toc100940020"/>
      <w:bookmarkStart w:id="2077" w:name="_Toc104546886"/>
      <w:bookmarkStart w:id="2078" w:name="_Toc112937933"/>
      <w:bookmarkStart w:id="2079" w:name="_Toc114134690"/>
      <w:bookmarkStart w:id="2080" w:name="_Toc120681629"/>
      <w:bookmarkStart w:id="2081" w:name="_Toc133434816"/>
      <w:bookmarkStart w:id="2082" w:name="_Toc138693999"/>
      <w:bookmarkStart w:id="2083" w:name="_Toc148535728"/>
      <w:bookmarkStart w:id="2084" w:name="_Toc162009220"/>
      <w:bookmarkStart w:id="2085" w:name="_Toc170160982"/>
      <w:bookmarkStart w:id="2086" w:name="_Toc175844029"/>
      <w:bookmarkStart w:id="2087" w:name="_Toc180485530"/>
      <w:bookmarkStart w:id="2088" w:name="_Toc180485731"/>
      <w:r>
        <w:lastRenderedPageBreak/>
        <w:t>5.1.5.2.3</w:t>
      </w:r>
      <w:r>
        <w:tab/>
        <w:t>Standard Methods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C058296" w14:textId="77777777" w:rsidR="00E9750A" w:rsidRDefault="00A16F12">
      <w:pPr>
        <w:pStyle w:val="6"/>
      </w:pPr>
      <w:bookmarkStart w:id="2089" w:name="_Toc72766470"/>
      <w:bookmarkStart w:id="2090" w:name="_Toc72767037"/>
      <w:bookmarkStart w:id="2091" w:name="_Toc73042489"/>
      <w:bookmarkStart w:id="2092" w:name="_Toc81242833"/>
      <w:bookmarkStart w:id="2093" w:name="_Toc89426616"/>
      <w:bookmarkStart w:id="2094" w:name="_Toc94020401"/>
      <w:bookmarkStart w:id="2095" w:name="_Toc97034935"/>
      <w:bookmarkStart w:id="2096" w:name="_Toc97037812"/>
      <w:bookmarkStart w:id="2097" w:name="_Toc100940021"/>
      <w:bookmarkStart w:id="2098" w:name="_Toc104546887"/>
      <w:bookmarkStart w:id="2099" w:name="_Toc112937934"/>
      <w:bookmarkStart w:id="2100" w:name="_Toc114134691"/>
      <w:bookmarkStart w:id="2101" w:name="_Toc120681630"/>
      <w:bookmarkStart w:id="2102" w:name="_Toc133434817"/>
      <w:bookmarkStart w:id="2103" w:name="_Toc138694000"/>
      <w:bookmarkStart w:id="2104" w:name="_Toc148535729"/>
      <w:bookmarkStart w:id="2105" w:name="_Toc162009221"/>
      <w:bookmarkStart w:id="2106" w:name="_Toc170160983"/>
      <w:bookmarkStart w:id="2107" w:name="_Toc175844030"/>
      <w:bookmarkStart w:id="2108" w:name="_Toc180485531"/>
      <w:bookmarkStart w:id="2109" w:name="_Toc180485732"/>
      <w:r>
        <w:t>5.1.5.2.3.1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110" w:name="_Toc162009222"/>
      <w:bookmarkStart w:id="2111" w:name="_Toc170160984"/>
      <w:bookmarkStart w:id="2112" w:name="_Toc175844031"/>
      <w:bookmarkStart w:id="2113" w:name="_Toc180485532"/>
      <w:bookmarkStart w:id="2114" w:name="_Toc180485733"/>
      <w:r w:rsidRPr="00C11E5F">
        <w:t>5.1.5.3</w:t>
      </w:r>
      <w:r w:rsidRPr="00C11E5F">
        <w:tab/>
        <w:t>ADRF Alert Notification</w:t>
      </w:r>
      <w:bookmarkEnd w:id="2110"/>
      <w:bookmarkEnd w:id="2111"/>
      <w:bookmarkEnd w:id="2112"/>
      <w:bookmarkEnd w:id="2113"/>
      <w:bookmarkEnd w:id="2114"/>
    </w:p>
    <w:p w14:paraId="185AD17D" w14:textId="77777777" w:rsidR="006C7DEC" w:rsidRDefault="006C7DEC" w:rsidP="00C11E5F">
      <w:pPr>
        <w:pStyle w:val="50"/>
      </w:pPr>
      <w:bookmarkStart w:id="2115" w:name="_Toc162009223"/>
      <w:bookmarkStart w:id="2116" w:name="_Toc170160985"/>
      <w:bookmarkStart w:id="2117" w:name="_Toc175844032"/>
      <w:bookmarkStart w:id="2118" w:name="_Toc180485533"/>
      <w:bookmarkStart w:id="2119" w:name="_Toc180485734"/>
      <w:r>
        <w:t>5.1.5.3.1</w:t>
      </w:r>
      <w:r>
        <w:tab/>
        <w:t>Description</w:t>
      </w:r>
      <w:bookmarkEnd w:id="2115"/>
      <w:bookmarkEnd w:id="2116"/>
      <w:bookmarkEnd w:id="2117"/>
      <w:bookmarkEnd w:id="2118"/>
      <w:bookmarkEnd w:id="211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120" w:name="_Toc162009224"/>
      <w:bookmarkStart w:id="2121" w:name="_Toc170160986"/>
      <w:bookmarkStart w:id="2122" w:name="_Toc175844033"/>
      <w:bookmarkStart w:id="2123" w:name="_Toc180485534"/>
      <w:bookmarkStart w:id="2124" w:name="_Toc180485735"/>
      <w:r>
        <w:lastRenderedPageBreak/>
        <w:t>5.1.5.3.2</w:t>
      </w:r>
      <w:r>
        <w:tab/>
        <w:t>Target URI</w:t>
      </w:r>
      <w:bookmarkEnd w:id="2120"/>
      <w:bookmarkEnd w:id="2121"/>
      <w:bookmarkEnd w:id="2122"/>
      <w:bookmarkEnd w:id="2123"/>
      <w:bookmarkEnd w:id="2124"/>
    </w:p>
    <w:p w14:paraId="05EC6E70" w14:textId="38A73BED" w:rsidR="009D6D52" w:rsidRDefault="009D6D52" w:rsidP="009D6D52">
      <w:pPr>
        <w:rPr>
          <w:rFonts w:ascii="Arial" w:hAnsi="Arial" w:cs="Arial"/>
        </w:rPr>
      </w:pPr>
      <w:bookmarkStart w:id="212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126" w:name="_Toc170160987"/>
      <w:bookmarkStart w:id="2127" w:name="_Toc175844034"/>
      <w:bookmarkStart w:id="2128" w:name="_Toc180485535"/>
      <w:bookmarkStart w:id="2129" w:name="_Toc180485736"/>
      <w:r>
        <w:t>5.1.5.3.3</w:t>
      </w:r>
      <w:r>
        <w:tab/>
        <w:t>Standard Methods</w:t>
      </w:r>
      <w:bookmarkEnd w:id="2125"/>
      <w:bookmarkEnd w:id="2126"/>
      <w:bookmarkEnd w:id="2127"/>
      <w:bookmarkEnd w:id="2128"/>
      <w:bookmarkEnd w:id="212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130" w:name="_Toc97037813"/>
      <w:bookmarkStart w:id="2131" w:name="_Toc97034937"/>
      <w:bookmarkStart w:id="2132" w:name="_Toc81242835"/>
      <w:bookmarkStart w:id="2133" w:name="_Toc104546888"/>
      <w:bookmarkStart w:id="2134" w:name="_Toc100940022"/>
      <w:bookmarkStart w:id="2135" w:name="_Toc89426618"/>
      <w:bookmarkStart w:id="2136" w:name="_Toc94020403"/>
      <w:bookmarkStart w:id="2137" w:name="_Toc112937935"/>
      <w:bookmarkStart w:id="2138" w:name="_Toc73042491"/>
      <w:bookmarkStart w:id="2139" w:name="_Toc72766472"/>
      <w:bookmarkStart w:id="2140" w:name="_Toc72767039"/>
      <w:bookmarkStart w:id="2141" w:name="_Toc114134692"/>
      <w:bookmarkStart w:id="2142" w:name="_Toc120681631"/>
      <w:bookmarkStart w:id="2143" w:name="_Toc133434818"/>
      <w:bookmarkStart w:id="2144" w:name="_Toc138694001"/>
      <w:bookmarkStart w:id="2145" w:name="_Toc148535730"/>
      <w:bookmarkStart w:id="2146" w:name="_Toc162009226"/>
      <w:bookmarkStart w:id="2147" w:name="_Toc170160988"/>
      <w:bookmarkStart w:id="2148" w:name="_Toc175844035"/>
      <w:bookmarkStart w:id="2149" w:name="_Toc180485536"/>
      <w:bookmarkStart w:id="2150" w:name="_Toc180485737"/>
      <w:r>
        <w:t>5.1.6</w:t>
      </w:r>
      <w:r>
        <w:tab/>
        <w:t>Data Model</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C6AF3A6" w14:textId="77777777" w:rsidR="00E9750A" w:rsidRDefault="00A16F12">
      <w:pPr>
        <w:pStyle w:val="41"/>
      </w:pPr>
      <w:bookmarkStart w:id="2151" w:name="_Toc72766473"/>
      <w:bookmarkStart w:id="2152" w:name="_Toc72767040"/>
      <w:bookmarkStart w:id="2153" w:name="_Toc73042492"/>
      <w:bookmarkStart w:id="2154" w:name="_Toc81242836"/>
      <w:bookmarkStart w:id="2155" w:name="_Toc89426619"/>
      <w:bookmarkStart w:id="2156" w:name="_Toc94020404"/>
      <w:bookmarkStart w:id="2157" w:name="_Toc97034938"/>
      <w:bookmarkStart w:id="2158" w:name="_Toc97037814"/>
      <w:bookmarkStart w:id="2159" w:name="_Toc100940023"/>
      <w:bookmarkStart w:id="2160" w:name="_Toc104546889"/>
      <w:bookmarkStart w:id="2161" w:name="_Toc112937936"/>
      <w:bookmarkStart w:id="2162" w:name="_Toc114134693"/>
      <w:bookmarkStart w:id="2163" w:name="_Toc120681632"/>
      <w:bookmarkStart w:id="2164" w:name="_Toc133434819"/>
      <w:bookmarkStart w:id="2165" w:name="_Toc138694002"/>
      <w:bookmarkStart w:id="2166" w:name="_Toc148535731"/>
      <w:bookmarkStart w:id="2167" w:name="_Toc162009227"/>
      <w:bookmarkStart w:id="2168" w:name="_Toc170160989"/>
      <w:bookmarkStart w:id="2169" w:name="_Toc175844036"/>
      <w:bookmarkStart w:id="2170" w:name="_Toc180485537"/>
      <w:bookmarkStart w:id="2171" w:name="_Toc180485738"/>
      <w:r>
        <w:t>5.1.6.1</w:t>
      </w:r>
      <w:r>
        <w:tab/>
        <w:t>General</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172" w:name="_Hlk91663035"/>
            <w:r>
              <w:rPr>
                <w:lang w:eastAsia="zh-CN"/>
              </w:rPr>
              <w:t>Contains information about Data or Analytics specification.</w:t>
            </w:r>
            <w:bookmarkEnd w:id="217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173" w:name="_Toc114134694"/>
      <w:bookmarkStart w:id="2174" w:name="_Toc120681633"/>
      <w:bookmarkStart w:id="2175" w:name="_Toc112937937"/>
      <w:bookmarkStart w:id="2176" w:name="_Toc100940024"/>
      <w:bookmarkStart w:id="2177" w:name="_Toc104546890"/>
      <w:bookmarkStart w:id="2178" w:name="_Toc97034939"/>
      <w:bookmarkStart w:id="2179" w:name="_Toc97037815"/>
      <w:bookmarkStart w:id="2180" w:name="_Toc81242837"/>
      <w:bookmarkStart w:id="2181" w:name="_Toc89426620"/>
      <w:bookmarkStart w:id="2182" w:name="_Toc94020405"/>
      <w:bookmarkStart w:id="2183" w:name="_Toc73042493"/>
      <w:bookmarkStart w:id="2184" w:name="_Toc72766474"/>
      <w:bookmarkStart w:id="2185" w:name="_Toc72767041"/>
      <w:bookmarkStart w:id="2186" w:name="_Toc133434820"/>
      <w:bookmarkStart w:id="2187" w:name="_Toc138694003"/>
      <w:bookmarkStart w:id="2188" w:name="_Toc148535732"/>
      <w:bookmarkStart w:id="2189" w:name="_Toc162009228"/>
      <w:bookmarkStart w:id="2190" w:name="_Toc170160990"/>
      <w:bookmarkStart w:id="2191" w:name="_Toc175844037"/>
      <w:bookmarkStart w:id="2192" w:name="_Toc180485538"/>
      <w:bookmarkStart w:id="2193" w:name="_Toc180485739"/>
      <w:r>
        <w:rPr>
          <w:lang w:val="en-US"/>
        </w:rPr>
        <w:t>5.1.6.2</w:t>
      </w:r>
      <w:r>
        <w:rPr>
          <w:lang w:val="en-US"/>
        </w:rPr>
        <w:tab/>
        <w:t>Structured data types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DB2A745" w14:textId="77777777" w:rsidR="00E9750A" w:rsidRDefault="00A16F12">
      <w:pPr>
        <w:pStyle w:val="50"/>
      </w:pPr>
      <w:bookmarkStart w:id="2194" w:name="_Toc104546891"/>
      <w:bookmarkStart w:id="2195" w:name="_Toc120681634"/>
      <w:bookmarkStart w:id="2196" w:name="_Toc114134695"/>
      <w:bookmarkStart w:id="2197" w:name="_Toc112937938"/>
      <w:bookmarkStart w:id="2198" w:name="_Toc73042494"/>
      <w:bookmarkStart w:id="2199" w:name="_Toc100940025"/>
      <w:bookmarkStart w:id="2200" w:name="_Toc97034940"/>
      <w:bookmarkStart w:id="2201" w:name="_Toc97037816"/>
      <w:bookmarkStart w:id="2202" w:name="_Toc94020406"/>
      <w:bookmarkStart w:id="2203" w:name="_Toc89426621"/>
      <w:bookmarkStart w:id="2204" w:name="_Toc81242838"/>
      <w:bookmarkStart w:id="2205" w:name="_Toc72767042"/>
      <w:bookmarkStart w:id="2206" w:name="_Toc72766475"/>
      <w:bookmarkStart w:id="2207" w:name="_Toc133434821"/>
      <w:bookmarkStart w:id="2208" w:name="_Toc138694004"/>
      <w:bookmarkStart w:id="2209" w:name="_Toc148535733"/>
      <w:bookmarkStart w:id="2210" w:name="_Toc162009229"/>
      <w:bookmarkStart w:id="2211" w:name="_Toc170160991"/>
      <w:bookmarkStart w:id="2212" w:name="_Toc175844038"/>
      <w:bookmarkStart w:id="2213" w:name="_Toc180485539"/>
      <w:bookmarkStart w:id="2214" w:name="_Toc180485740"/>
      <w:r>
        <w:t>5.1.6.2.1</w:t>
      </w:r>
      <w:r>
        <w:tab/>
        <w:t>Introduction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215" w:name="_Toc120681635"/>
      <w:bookmarkStart w:id="2216" w:name="_Toc114134696"/>
      <w:bookmarkStart w:id="2217" w:name="_Toc104546892"/>
      <w:bookmarkStart w:id="2218" w:name="_Toc112937939"/>
      <w:bookmarkStart w:id="2219" w:name="_Toc100940026"/>
      <w:bookmarkStart w:id="2220" w:name="_Toc97034941"/>
      <w:bookmarkStart w:id="2221" w:name="_Toc97037817"/>
      <w:bookmarkStart w:id="2222" w:name="_Toc94020407"/>
      <w:bookmarkStart w:id="2223" w:name="_Toc81242839"/>
      <w:bookmarkStart w:id="2224" w:name="_Toc89426622"/>
      <w:bookmarkStart w:id="2225" w:name="_Toc73042495"/>
      <w:bookmarkStart w:id="2226" w:name="_Toc72766476"/>
      <w:bookmarkStart w:id="2227" w:name="_Toc72767043"/>
      <w:bookmarkStart w:id="2228" w:name="_Toc133434822"/>
      <w:bookmarkStart w:id="2229" w:name="_Toc138694005"/>
      <w:bookmarkStart w:id="2230" w:name="_Toc148535734"/>
      <w:bookmarkStart w:id="2231" w:name="_Toc162009230"/>
      <w:bookmarkStart w:id="2232" w:name="_Toc170160992"/>
      <w:bookmarkStart w:id="2233" w:name="_Toc175844039"/>
      <w:bookmarkStart w:id="2234" w:name="_Toc180485540"/>
      <w:bookmarkStart w:id="2235" w:name="_Toc180485741"/>
      <w:r>
        <w:t>5.1.6.2.2</w:t>
      </w:r>
      <w:r>
        <w:tab/>
        <w:t>Type: NadrfDataStoreRecord</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A20780E" w14:textId="77777777" w:rsidR="00F547CF" w:rsidRDefault="00F547CF" w:rsidP="00C11E5F">
      <w:pPr>
        <w:pStyle w:val="TH"/>
      </w:pPr>
      <w:bookmarkStart w:id="2236" w:name="_Toc100940027"/>
      <w:bookmarkStart w:id="2237" w:name="_Toc97037818"/>
      <w:bookmarkStart w:id="2238" w:name="_Toc97034942"/>
      <w:bookmarkStart w:id="2239" w:name="_Toc120681636"/>
      <w:bookmarkStart w:id="2240" w:name="_Toc94020408"/>
      <w:bookmarkStart w:id="2241" w:name="_Toc114134697"/>
      <w:bookmarkStart w:id="2242" w:name="_Toc89426623"/>
      <w:bookmarkStart w:id="2243" w:name="_Toc81242840"/>
      <w:bookmarkStart w:id="2244" w:name="_Toc112937940"/>
      <w:bookmarkStart w:id="2245" w:name="_Toc73042496"/>
      <w:bookmarkStart w:id="2246" w:name="_Toc72766477"/>
      <w:bookmarkStart w:id="2247" w:name="_Toc104546893"/>
      <w:bookmarkStart w:id="2248" w:name="_Toc72767044"/>
      <w:bookmarkStart w:id="2249" w:name="_Toc133434823"/>
      <w:bookmarkStart w:id="225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251" w:name="_Hlk99036241"/>
            <w:r>
              <w:rPr>
                <w:rFonts w:ascii="Arial" w:hAnsi="Arial"/>
                <w:sz w:val="18"/>
                <w:lang w:eastAsia="zh-CN"/>
              </w:rPr>
              <w:t>dataNotif</w:t>
            </w:r>
            <w:bookmarkEnd w:id="225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252" w:name="_Hlk99036224"/>
            <w:r>
              <w:rPr>
                <w:rFonts w:ascii="Arial" w:hAnsi="Arial"/>
                <w:sz w:val="18"/>
              </w:rPr>
              <w:t>DataNotificatio</w:t>
            </w:r>
            <w:bookmarkEnd w:id="225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253" w:name="_Toc148535735"/>
      <w:bookmarkStart w:id="2254" w:name="_Toc162009231"/>
      <w:bookmarkStart w:id="2255" w:name="_Toc170160993"/>
      <w:bookmarkStart w:id="2256" w:name="_Toc175844040"/>
      <w:bookmarkStart w:id="2257" w:name="_Toc180485541"/>
      <w:bookmarkStart w:id="2258" w:name="_Toc180485742"/>
      <w:r>
        <w:lastRenderedPageBreak/>
        <w:t>5.1.6.2.3</w:t>
      </w:r>
      <w:r>
        <w:tab/>
        <w:t>Type: NadrfDataStoreSubscription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3"/>
      <w:bookmarkEnd w:id="2254"/>
      <w:bookmarkEnd w:id="2255"/>
      <w:bookmarkEnd w:id="2256"/>
      <w:bookmarkEnd w:id="2257"/>
      <w:bookmarkEnd w:id="2258"/>
    </w:p>
    <w:p w14:paraId="73A01962" w14:textId="77777777" w:rsidR="00E9750A" w:rsidRDefault="00A16F12">
      <w:pPr>
        <w:pStyle w:val="TH"/>
      </w:pPr>
      <w:bookmarkStart w:id="2259" w:name="_Toc114134698"/>
      <w:bookmarkStart w:id="2260" w:name="_Toc100940028"/>
      <w:bookmarkStart w:id="2261" w:name="_Toc104546894"/>
      <w:bookmarkStart w:id="2262" w:name="_Toc112937941"/>
      <w:bookmarkStart w:id="2263" w:name="_Toc89426624"/>
      <w:bookmarkStart w:id="2264" w:name="_Toc97034943"/>
      <w:bookmarkStart w:id="2265" w:name="_Toc94020409"/>
      <w:bookmarkStart w:id="226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267" w:name="_Toc120681637"/>
      <w:bookmarkStart w:id="2268" w:name="_Toc133434824"/>
      <w:bookmarkStart w:id="2269" w:name="_Toc138694007"/>
      <w:bookmarkStart w:id="2270" w:name="_Toc148535736"/>
      <w:bookmarkStart w:id="2271" w:name="_Toc162009232"/>
      <w:bookmarkStart w:id="2272" w:name="_Toc170160994"/>
      <w:bookmarkStart w:id="2273" w:name="_Toc175844041"/>
      <w:bookmarkStart w:id="2274" w:name="_Toc180485542"/>
      <w:bookmarkStart w:id="2275" w:name="_Toc180485743"/>
      <w:r>
        <w:lastRenderedPageBreak/>
        <w:t>5.1.6.2.4</w:t>
      </w:r>
      <w:r>
        <w:tab/>
        <w:t xml:space="preserve">Type: </w:t>
      </w:r>
      <w:bookmarkStart w:id="2276" w:name="_Hlk86138818"/>
      <w:r>
        <w:t>NadrfDataRetrievalSubscription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1C876EB" w14:textId="77777777" w:rsidR="00E9750A" w:rsidRDefault="00A16F12">
      <w:pPr>
        <w:pStyle w:val="TH"/>
      </w:pPr>
      <w:bookmarkStart w:id="2277" w:name="_Toc104546895"/>
      <w:bookmarkStart w:id="2278" w:name="_Toc100940029"/>
      <w:bookmarkStart w:id="2279" w:name="_Toc97037820"/>
      <w:bookmarkStart w:id="2280" w:name="_Toc97034944"/>
      <w:bookmarkStart w:id="2281" w:name="_Toc94020410"/>
      <w:bookmarkStart w:id="2282" w:name="_Toc89426625"/>
      <w:bookmarkStart w:id="2283" w:name="_Toc120681638"/>
      <w:bookmarkStart w:id="2284" w:name="_Toc114134699"/>
      <w:bookmarkStart w:id="228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286" w:name="_Toc133434825"/>
      <w:bookmarkStart w:id="2287" w:name="_Toc138694008"/>
      <w:bookmarkStart w:id="2288" w:name="_Toc148535737"/>
      <w:bookmarkStart w:id="2289" w:name="_Toc162009233"/>
      <w:bookmarkStart w:id="2290" w:name="_Toc170160995"/>
      <w:bookmarkStart w:id="2291" w:name="_Toc175844042"/>
      <w:bookmarkStart w:id="2292" w:name="_Toc180485543"/>
      <w:bookmarkStart w:id="2293" w:name="_Toc180485744"/>
      <w:r>
        <w:lastRenderedPageBreak/>
        <w:t>5.1.6.2.5</w:t>
      </w:r>
      <w:r>
        <w:tab/>
        <w:t>Type: NadrfDataRetrievalNotification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B302834" w14:textId="77777777" w:rsidR="00F547CF" w:rsidRDefault="00F547CF" w:rsidP="00C11E5F">
      <w:pPr>
        <w:pStyle w:val="TH"/>
      </w:pPr>
      <w:bookmarkStart w:id="2294" w:name="_Toc114134700"/>
      <w:bookmarkStart w:id="2295" w:name="_Toc120681639"/>
      <w:bookmarkStart w:id="2296" w:name="_Toc94020411"/>
      <w:bookmarkStart w:id="2297" w:name="_Toc89426626"/>
      <w:bookmarkStart w:id="2298" w:name="_Toc97037821"/>
      <w:bookmarkStart w:id="2299" w:name="_Toc97034945"/>
      <w:bookmarkStart w:id="2300" w:name="_Toc104546896"/>
      <w:bookmarkStart w:id="2301" w:name="_Toc112937943"/>
      <w:bookmarkStart w:id="2302" w:name="_Toc100940030"/>
      <w:bookmarkStart w:id="2303" w:name="_Toc133434826"/>
      <w:bookmarkStart w:id="230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305" w:name="_Toc148535738"/>
      <w:bookmarkStart w:id="2306" w:name="_Toc162009234"/>
      <w:bookmarkStart w:id="2307" w:name="_Toc170160996"/>
      <w:bookmarkStart w:id="2308" w:name="_Toc175844043"/>
      <w:bookmarkStart w:id="2309" w:name="_Toc180485544"/>
      <w:bookmarkStart w:id="2310" w:name="_Toc180485745"/>
      <w:r>
        <w:t>5.1.6.2.6</w:t>
      </w:r>
      <w:r>
        <w:tab/>
        <w:t>Type: NadrfDataStoreSubscriptionRef</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DA7397" w14:textId="77777777" w:rsidR="007D661F" w:rsidRDefault="007D661F" w:rsidP="00C11E5F">
      <w:pPr>
        <w:pStyle w:val="TH"/>
      </w:pPr>
      <w:bookmarkStart w:id="2311" w:name="_Toc114134701"/>
      <w:bookmarkStart w:id="2312" w:name="_Toc112937944"/>
      <w:bookmarkStart w:id="2313" w:name="_Toc97037822"/>
      <w:bookmarkStart w:id="2314" w:name="_Toc100940031"/>
      <w:bookmarkStart w:id="2315" w:name="_Toc97034946"/>
      <w:bookmarkStart w:id="2316" w:name="_Toc104546897"/>
      <w:bookmarkStart w:id="2317" w:name="_Toc94020412"/>
      <w:bookmarkStart w:id="2318" w:name="_Toc120681640"/>
      <w:bookmarkStart w:id="231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320" w:name="_Toc138694010"/>
      <w:bookmarkStart w:id="2321" w:name="_Toc148535739"/>
      <w:bookmarkStart w:id="2322" w:name="_Toc162009235"/>
      <w:bookmarkStart w:id="2323" w:name="_Toc170160997"/>
      <w:bookmarkStart w:id="2324" w:name="_Toc175844044"/>
      <w:bookmarkStart w:id="2325" w:name="_Toc180485545"/>
      <w:bookmarkStart w:id="2326" w:name="_Toc180485746"/>
      <w:r>
        <w:lastRenderedPageBreak/>
        <w:t>5.1.6.2.7</w:t>
      </w:r>
      <w:r>
        <w:tab/>
        <w:t>Type: NadrfStoredDataSpec</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327" w:name="_Toc114134702"/>
      <w:bookmarkStart w:id="2328" w:name="_Toc120681641"/>
      <w:bookmarkStart w:id="2329" w:name="_Toc94020413"/>
      <w:bookmarkStart w:id="2330" w:name="_Toc112937945"/>
      <w:bookmarkStart w:id="2331" w:name="_Toc100940032"/>
      <w:bookmarkStart w:id="2332" w:name="_Toc104546898"/>
      <w:bookmarkStart w:id="2333" w:name="_Toc97034947"/>
      <w:bookmarkStart w:id="2334" w:name="_Toc97037823"/>
      <w:bookmarkStart w:id="2335" w:name="_Toc133434828"/>
      <w:bookmarkStart w:id="2336" w:name="_Toc138694011"/>
      <w:bookmarkStart w:id="2337" w:name="_Toc148535740"/>
      <w:bookmarkStart w:id="2338" w:name="_Toc162009236"/>
      <w:bookmarkStart w:id="2339" w:name="_Toc170160998"/>
      <w:bookmarkStart w:id="2340" w:name="_Toc175844045"/>
      <w:bookmarkStart w:id="2341" w:name="_Toc180485546"/>
      <w:bookmarkStart w:id="2342" w:name="_Toc180485747"/>
      <w:r>
        <w:t>5.1.6.2.8</w:t>
      </w:r>
      <w:r>
        <w:tab/>
        <w:t>Type: DataSubscription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343" w:name="_Toc97192465"/>
      <w:bookmarkStart w:id="2344" w:name="_Toc97192586"/>
      <w:bookmarkStart w:id="2345" w:name="_Toc100940033"/>
      <w:bookmarkStart w:id="2346" w:name="_Toc104546899"/>
      <w:bookmarkStart w:id="2347" w:name="_Toc112937946"/>
      <w:bookmarkStart w:id="2348" w:name="_Toc114134703"/>
      <w:bookmarkStart w:id="2349" w:name="_Toc120681642"/>
      <w:bookmarkStart w:id="2350" w:name="_Toc133434829"/>
      <w:bookmarkStart w:id="2351" w:name="_Toc138694012"/>
      <w:bookmarkStart w:id="2352" w:name="_Toc148535741"/>
      <w:bookmarkStart w:id="2353" w:name="_Toc162009237"/>
      <w:bookmarkStart w:id="2354" w:name="_Toc170160999"/>
      <w:bookmarkStart w:id="2355" w:name="_Toc175844046"/>
      <w:bookmarkStart w:id="2356" w:name="_Toc510696633"/>
      <w:bookmarkStart w:id="2357" w:name="_Toc35971428"/>
      <w:bookmarkStart w:id="2358" w:name="_Toc67903544"/>
      <w:bookmarkStart w:id="2359" w:name="_Toc73173276"/>
      <w:bookmarkStart w:id="2360" w:name="_Toc96959865"/>
      <w:bookmarkStart w:id="2361" w:name="_Toc72784243"/>
      <w:bookmarkStart w:id="2362" w:name="_Toc73041789"/>
      <w:bookmarkStart w:id="2363" w:name="_Toc81244850"/>
      <w:bookmarkStart w:id="2364" w:name="_Toc88645414"/>
      <w:bookmarkStart w:id="2365" w:name="_Toc89426326"/>
      <w:bookmarkStart w:id="2366" w:name="_Toc94033205"/>
      <w:bookmarkStart w:id="2367" w:name="_Toc97037353"/>
      <w:bookmarkStart w:id="2368" w:name="_Toc97038363"/>
      <w:bookmarkStart w:id="2369" w:name="_Toc96959878"/>
      <w:bookmarkStart w:id="2370" w:name="_Toc180485547"/>
      <w:bookmarkStart w:id="2371" w:name="_Toc180485748"/>
      <w:r>
        <w:lastRenderedPageBreak/>
        <w:t>5.1.6.2.9</w:t>
      </w:r>
      <w:r>
        <w:tab/>
        <w:t xml:space="preserve">Type: </w:t>
      </w:r>
      <w:bookmarkEnd w:id="2343"/>
      <w:bookmarkEnd w:id="2344"/>
      <w:r>
        <w:t>DataNotification</w:t>
      </w:r>
      <w:bookmarkEnd w:id="2345"/>
      <w:bookmarkEnd w:id="2346"/>
      <w:bookmarkEnd w:id="2347"/>
      <w:bookmarkEnd w:id="2348"/>
      <w:bookmarkEnd w:id="2349"/>
      <w:bookmarkEnd w:id="2350"/>
      <w:bookmarkEnd w:id="2351"/>
      <w:bookmarkEnd w:id="2352"/>
      <w:bookmarkEnd w:id="2353"/>
      <w:bookmarkEnd w:id="2354"/>
      <w:bookmarkEnd w:id="2355"/>
      <w:bookmarkEnd w:id="2370"/>
      <w:bookmarkEnd w:id="2371"/>
    </w:p>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372" w:name="_Toc162009238"/>
      <w:bookmarkStart w:id="2373" w:name="_Toc170161000"/>
      <w:bookmarkStart w:id="2374" w:name="_Toc175844047"/>
      <w:bookmarkStart w:id="2375" w:name="_Toc72766478"/>
      <w:bookmarkStart w:id="2376" w:name="_Toc72767045"/>
      <w:bookmarkStart w:id="2377" w:name="_Toc73042497"/>
      <w:bookmarkStart w:id="2378" w:name="_Toc81242841"/>
      <w:bookmarkStart w:id="2379" w:name="_Toc89426627"/>
      <w:bookmarkStart w:id="2380" w:name="_Toc94020414"/>
      <w:bookmarkStart w:id="2381" w:name="_Toc97034948"/>
      <w:bookmarkStart w:id="2382" w:name="_Toc97037824"/>
      <w:bookmarkStart w:id="2383" w:name="_Toc100940034"/>
      <w:bookmarkStart w:id="2384" w:name="_Toc104546900"/>
      <w:bookmarkStart w:id="2385" w:name="_Toc112937947"/>
      <w:bookmarkStart w:id="2386" w:name="_Toc114134704"/>
      <w:bookmarkStart w:id="2387" w:name="_Toc120681643"/>
      <w:bookmarkStart w:id="2388" w:name="_Toc133434830"/>
      <w:bookmarkStart w:id="2389" w:name="_Toc180485548"/>
      <w:bookmarkStart w:id="2390" w:name="_Toc180485749"/>
      <w:r>
        <w:t>5.1.6.2</w:t>
      </w:r>
      <w:r w:rsidRPr="00B22446">
        <w:t>.10</w:t>
      </w:r>
      <w:r w:rsidRPr="00B22446">
        <w:tab/>
        <w:t>Type: StorageHandlingInfo</w:t>
      </w:r>
      <w:bookmarkEnd w:id="2372"/>
      <w:bookmarkEnd w:id="2373"/>
      <w:bookmarkEnd w:id="2374"/>
      <w:bookmarkEnd w:id="2389"/>
      <w:bookmarkEnd w:id="239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391" w:name="_Toc162009239"/>
      <w:bookmarkStart w:id="2392" w:name="_Toc170161001"/>
      <w:bookmarkStart w:id="2393" w:name="_Toc175844048"/>
      <w:bookmarkStart w:id="2394" w:name="_Toc180485549"/>
      <w:bookmarkStart w:id="2395" w:name="_Toc180485750"/>
      <w:r>
        <w:lastRenderedPageBreak/>
        <w:t>5.1.</w:t>
      </w:r>
      <w:r w:rsidRPr="006C7DEC">
        <w:t>6.2.11</w:t>
      </w:r>
      <w:r w:rsidRPr="006C7DEC">
        <w:tab/>
        <w:t>Type: NadrfAlertNotification</w:t>
      </w:r>
      <w:bookmarkEnd w:id="2391"/>
      <w:bookmarkEnd w:id="2392"/>
      <w:bookmarkEnd w:id="2393"/>
      <w:bookmarkEnd w:id="2394"/>
      <w:bookmarkEnd w:id="239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396" w:name="_Toc162009240"/>
      <w:bookmarkStart w:id="2397" w:name="_Toc170161002"/>
      <w:bookmarkStart w:id="2398" w:name="_Toc175844049"/>
      <w:bookmarkStart w:id="2399" w:name="_Toc180485550"/>
      <w:bookmarkStart w:id="2400" w:name="_Toc180485751"/>
      <w:r w:rsidRPr="006C7DEC">
        <w:t>5.1.6.2.12</w:t>
      </w:r>
      <w:r w:rsidRPr="006C7DEC">
        <w:tab/>
        <w:t>Type: NadrfAlertNotificationResponse</w:t>
      </w:r>
      <w:bookmarkEnd w:id="2396"/>
      <w:bookmarkEnd w:id="2397"/>
      <w:bookmarkEnd w:id="2398"/>
      <w:bookmarkEnd w:id="2399"/>
      <w:bookmarkEnd w:id="240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401" w:name="_Toc162009241"/>
      <w:bookmarkStart w:id="2402" w:name="_Toc170161003"/>
      <w:bookmarkStart w:id="2403" w:name="_Toc175844050"/>
      <w:bookmarkStart w:id="2404" w:name="_Toc180485551"/>
      <w:bookmarkStart w:id="2405" w:name="_Toc180485752"/>
      <w:r w:rsidRPr="006C7DEC">
        <w:t>5.1.6.2.13</w:t>
      </w:r>
      <w:r w:rsidRPr="006C7DEC">
        <w:tab/>
        <w:t>Type: DataSetTag</w:t>
      </w:r>
      <w:bookmarkEnd w:id="2401"/>
      <w:bookmarkEnd w:id="2402"/>
      <w:bookmarkEnd w:id="2403"/>
      <w:bookmarkEnd w:id="2404"/>
      <w:bookmarkEnd w:id="240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406" w:name="_Toc138694013"/>
      <w:bookmarkStart w:id="2407" w:name="_Toc148535742"/>
      <w:bookmarkStart w:id="2408" w:name="_Toc162009242"/>
      <w:bookmarkStart w:id="2409" w:name="_Toc170161004"/>
      <w:bookmarkStart w:id="2410" w:name="_Toc175844051"/>
      <w:bookmarkStart w:id="2411" w:name="_Toc180485552"/>
      <w:bookmarkStart w:id="2412" w:name="_Toc180485753"/>
      <w:r>
        <w:rPr>
          <w:lang w:val="en-US"/>
        </w:rPr>
        <w:t>5.1.6.3</w:t>
      </w:r>
      <w:r>
        <w:rPr>
          <w:lang w:val="en-US"/>
        </w:rPr>
        <w:tab/>
        <w:t>Simple data types and enumerations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406"/>
      <w:bookmarkEnd w:id="2407"/>
      <w:bookmarkEnd w:id="2408"/>
      <w:bookmarkEnd w:id="2409"/>
      <w:bookmarkEnd w:id="2410"/>
      <w:bookmarkEnd w:id="2411"/>
      <w:bookmarkEnd w:id="2412"/>
    </w:p>
    <w:p w14:paraId="171ED0E7" w14:textId="77777777" w:rsidR="00E9750A" w:rsidRDefault="00A16F12">
      <w:pPr>
        <w:rPr>
          <w:lang w:val="en-US"/>
        </w:rPr>
      </w:pPr>
      <w:bookmarkStart w:id="2413" w:name="_Toc97034953"/>
      <w:bookmarkStart w:id="2414" w:name="_Toc94020419"/>
      <w:bookmarkStart w:id="2415" w:name="_Toc89426632"/>
      <w:bookmarkStart w:id="2416" w:name="_Toc81242846"/>
      <w:bookmarkStart w:id="2417" w:name="_Toc73042502"/>
      <w:bookmarkStart w:id="2418" w:name="_Toc72767050"/>
      <w:bookmarkStart w:id="2419" w:name="_Toc72766483"/>
      <w:bookmarkStart w:id="2420" w:name="_Toc97037825"/>
      <w:bookmarkStart w:id="2421" w:name="_Toc100940035"/>
      <w:bookmarkStart w:id="2422" w:name="_Toc104546901"/>
      <w:bookmarkStart w:id="2423" w:name="_Toc112937948"/>
      <w:bookmarkStart w:id="2424" w:name="_Toc114134705"/>
      <w:r>
        <w:rPr>
          <w:lang w:val="en-US"/>
        </w:rPr>
        <w:t>None.</w:t>
      </w:r>
    </w:p>
    <w:p w14:paraId="1440ECF0" w14:textId="77777777" w:rsidR="00E9750A" w:rsidRDefault="00A16F12">
      <w:pPr>
        <w:pStyle w:val="41"/>
        <w:rPr>
          <w:lang w:val="en-US"/>
        </w:rPr>
      </w:pPr>
      <w:bookmarkStart w:id="2425" w:name="_Toc120681644"/>
      <w:bookmarkStart w:id="2426" w:name="_Toc133434831"/>
      <w:bookmarkStart w:id="2427" w:name="_Toc138694014"/>
      <w:bookmarkStart w:id="2428" w:name="_Toc148535743"/>
      <w:bookmarkStart w:id="2429" w:name="_Toc162009243"/>
      <w:bookmarkStart w:id="2430" w:name="_Toc170161005"/>
      <w:bookmarkStart w:id="2431" w:name="_Toc175844052"/>
      <w:bookmarkStart w:id="2432" w:name="_Toc180485553"/>
      <w:bookmarkStart w:id="2433" w:name="_Toc1804857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9CE5D73" w14:textId="77777777" w:rsidR="00E9750A" w:rsidRDefault="00A16F12">
      <w:pPr>
        <w:rPr>
          <w:lang w:val="en-US"/>
        </w:rPr>
      </w:pPr>
      <w:bookmarkStart w:id="2434" w:name="_Toc72767055"/>
      <w:bookmarkStart w:id="2435" w:name="_Toc72766488"/>
      <w:bookmarkStart w:id="2436" w:name="_Toc73042507"/>
      <w:bookmarkStart w:id="2437" w:name="_Toc81242851"/>
      <w:bookmarkStart w:id="2438" w:name="_Toc89426637"/>
      <w:bookmarkStart w:id="2439" w:name="_Toc94020424"/>
      <w:bookmarkStart w:id="2440" w:name="_Toc97034958"/>
      <w:bookmarkStart w:id="2441" w:name="_Toc97037826"/>
      <w:bookmarkStart w:id="2442" w:name="_Toc100940036"/>
      <w:bookmarkStart w:id="2443" w:name="_Toc104546902"/>
      <w:bookmarkStart w:id="2444" w:name="_Toc112937949"/>
      <w:bookmarkStart w:id="2445" w:name="_Toc114134706"/>
      <w:r>
        <w:rPr>
          <w:lang w:val="en-US"/>
        </w:rPr>
        <w:t>None.</w:t>
      </w:r>
    </w:p>
    <w:p w14:paraId="1CE3C957" w14:textId="77777777" w:rsidR="00E9750A" w:rsidRDefault="00A16F12">
      <w:pPr>
        <w:pStyle w:val="31"/>
      </w:pPr>
      <w:bookmarkStart w:id="2446" w:name="_Toc120681645"/>
      <w:bookmarkStart w:id="2447" w:name="_Toc133434832"/>
      <w:bookmarkStart w:id="2448" w:name="_Toc138694015"/>
      <w:bookmarkStart w:id="2449" w:name="_Toc148535744"/>
      <w:bookmarkStart w:id="2450" w:name="_Toc162009244"/>
      <w:bookmarkStart w:id="2451" w:name="_Toc170161006"/>
      <w:bookmarkStart w:id="2452" w:name="_Toc175844053"/>
      <w:bookmarkStart w:id="2453" w:name="_Toc180485554"/>
      <w:bookmarkStart w:id="2454" w:name="_Toc180485755"/>
      <w:r>
        <w:t>5.1.7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9AFC9CC" w14:textId="77777777" w:rsidR="00E9750A" w:rsidRDefault="00A16F12">
      <w:pPr>
        <w:pStyle w:val="41"/>
      </w:pPr>
      <w:bookmarkStart w:id="2455" w:name="_Toc72766489"/>
      <w:bookmarkStart w:id="2456" w:name="_Toc72767056"/>
      <w:bookmarkStart w:id="2457" w:name="_Toc73042508"/>
      <w:bookmarkStart w:id="2458" w:name="_Toc81242852"/>
      <w:bookmarkStart w:id="2459" w:name="_Toc89426638"/>
      <w:bookmarkStart w:id="2460" w:name="_Toc94020425"/>
      <w:bookmarkStart w:id="2461" w:name="_Toc97034959"/>
      <w:bookmarkStart w:id="2462" w:name="_Toc97037827"/>
      <w:bookmarkStart w:id="2463" w:name="_Toc100940037"/>
      <w:bookmarkStart w:id="2464" w:name="_Toc104546903"/>
      <w:bookmarkStart w:id="2465" w:name="_Toc112937950"/>
      <w:bookmarkStart w:id="2466" w:name="_Toc114134707"/>
      <w:bookmarkStart w:id="2467" w:name="_Toc120681646"/>
      <w:bookmarkStart w:id="2468" w:name="_Toc133434833"/>
      <w:bookmarkStart w:id="2469" w:name="_Toc138694016"/>
      <w:bookmarkStart w:id="2470" w:name="_Toc148535745"/>
      <w:bookmarkStart w:id="2471" w:name="_Toc162009245"/>
      <w:bookmarkStart w:id="2472" w:name="_Toc170161007"/>
      <w:bookmarkStart w:id="2473" w:name="_Toc175844054"/>
      <w:bookmarkStart w:id="2474" w:name="_Toc180485555"/>
      <w:bookmarkStart w:id="2475" w:name="_Toc180485756"/>
      <w:r>
        <w:t>5.1.7.1</w:t>
      </w:r>
      <w:r>
        <w:tab/>
        <w:t>General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86F374" w14:textId="4D86C312" w:rsidR="006225F9" w:rsidRDefault="006225F9" w:rsidP="006225F9">
      <w:bookmarkStart w:id="2476" w:name="_Toc72766490"/>
      <w:bookmarkStart w:id="2477" w:name="_Toc72767057"/>
      <w:bookmarkStart w:id="2478" w:name="_Toc73042509"/>
      <w:bookmarkStart w:id="2479" w:name="_Toc81242853"/>
      <w:bookmarkStart w:id="2480" w:name="_Toc89426639"/>
      <w:bookmarkStart w:id="2481" w:name="_Toc94020426"/>
      <w:bookmarkStart w:id="2482" w:name="_Toc97034960"/>
      <w:bookmarkStart w:id="2483" w:name="_Toc97037828"/>
      <w:bookmarkStart w:id="2484" w:name="_Toc100940038"/>
      <w:bookmarkStart w:id="2485" w:name="_Toc104546904"/>
      <w:bookmarkStart w:id="2486" w:name="_Toc112937951"/>
      <w:bookmarkStart w:id="2487" w:name="_Toc114134708"/>
      <w:bookmarkStart w:id="2488" w:name="_Toc120681647"/>
      <w:bookmarkStart w:id="2489" w:name="_Toc133434834"/>
      <w:bookmarkStart w:id="249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491" w:name="_Toc148535746"/>
      <w:bookmarkStart w:id="2492" w:name="_Toc162009246"/>
      <w:bookmarkStart w:id="2493" w:name="_Toc170161008"/>
      <w:bookmarkStart w:id="2494" w:name="_Toc175844055"/>
      <w:bookmarkStart w:id="2495" w:name="_Toc180485556"/>
      <w:bookmarkStart w:id="2496" w:name="_Toc180485757"/>
      <w:r>
        <w:lastRenderedPageBreak/>
        <w:t>5.1.7.2</w:t>
      </w:r>
      <w:r>
        <w:tab/>
        <w:t>Protocol Errors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497" w:name="_Toc72766491"/>
      <w:bookmarkStart w:id="2498" w:name="_Toc72767058"/>
      <w:bookmarkStart w:id="2499" w:name="_Toc73042510"/>
      <w:bookmarkStart w:id="2500" w:name="_Toc81242854"/>
      <w:bookmarkStart w:id="2501" w:name="_Toc89426640"/>
      <w:bookmarkStart w:id="2502" w:name="_Toc94020427"/>
      <w:bookmarkStart w:id="2503" w:name="_Toc97034961"/>
      <w:bookmarkStart w:id="2504" w:name="_Toc97037829"/>
      <w:bookmarkStart w:id="2505" w:name="_Toc100940039"/>
      <w:bookmarkStart w:id="2506" w:name="_Toc104546905"/>
      <w:bookmarkStart w:id="2507" w:name="_Toc112937952"/>
      <w:bookmarkStart w:id="2508" w:name="_Toc114134709"/>
      <w:bookmarkStart w:id="2509" w:name="_Toc120681648"/>
      <w:bookmarkStart w:id="2510" w:name="_Toc133434835"/>
      <w:bookmarkStart w:id="2511" w:name="_Toc138694018"/>
      <w:bookmarkStart w:id="2512" w:name="_Toc148535747"/>
      <w:bookmarkStart w:id="2513" w:name="_Toc162009247"/>
      <w:bookmarkStart w:id="2514" w:name="_Toc170161009"/>
      <w:bookmarkStart w:id="2515" w:name="_Toc175844056"/>
      <w:bookmarkStart w:id="2516" w:name="_Toc180485557"/>
      <w:bookmarkStart w:id="2517" w:name="_Toc180485758"/>
      <w:r>
        <w:t>5.1.7.3</w:t>
      </w:r>
      <w:r>
        <w:tab/>
        <w:t>Application Errors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518" w:name="_Toc72766492"/>
      <w:bookmarkStart w:id="2519" w:name="_Toc72767059"/>
      <w:bookmarkStart w:id="2520" w:name="_Toc73042511"/>
      <w:bookmarkStart w:id="2521" w:name="_Toc81242855"/>
      <w:bookmarkStart w:id="2522" w:name="_Toc89426641"/>
      <w:bookmarkStart w:id="2523" w:name="_Toc94020428"/>
      <w:bookmarkStart w:id="2524" w:name="_Toc97034962"/>
      <w:bookmarkStart w:id="2525" w:name="_Toc97037830"/>
      <w:bookmarkStart w:id="2526" w:name="_Toc100940040"/>
      <w:bookmarkStart w:id="2527" w:name="_Toc104546906"/>
      <w:bookmarkStart w:id="2528" w:name="_Toc112937953"/>
      <w:bookmarkStart w:id="2529" w:name="_Toc114134710"/>
      <w:bookmarkStart w:id="2530" w:name="_Toc120681649"/>
      <w:bookmarkStart w:id="2531" w:name="_Toc133434836"/>
      <w:bookmarkStart w:id="2532" w:name="_Toc138694019"/>
      <w:bookmarkStart w:id="2533" w:name="_Toc148535748"/>
      <w:bookmarkStart w:id="2534" w:name="_Toc162009248"/>
      <w:bookmarkStart w:id="2535" w:name="_Toc170161010"/>
      <w:bookmarkStart w:id="2536" w:name="_Toc175844057"/>
      <w:bookmarkStart w:id="2537" w:name="_Toc180485558"/>
      <w:bookmarkStart w:id="2538" w:name="_Toc180485759"/>
      <w:r>
        <w:t>5.1.8</w:t>
      </w:r>
      <w:r>
        <w:rPr>
          <w:lang w:eastAsia="zh-CN"/>
        </w:rPr>
        <w:tab/>
        <w:t>Feature negotiation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539" w:name="_Toc97034963"/>
      <w:bookmarkStart w:id="2540" w:name="_Toc81242856"/>
      <w:bookmarkStart w:id="2541" w:name="_Toc73042512"/>
      <w:bookmarkStart w:id="2542" w:name="_Toc89426642"/>
      <w:bookmarkStart w:id="2543" w:name="_Toc94020429"/>
      <w:bookmarkStart w:id="2544" w:name="_Toc72767060"/>
      <w:bookmarkStart w:id="2545" w:name="_Toc72766493"/>
      <w:bookmarkStart w:id="2546" w:name="_Toc97037831"/>
      <w:bookmarkStart w:id="2547" w:name="_Toc100940041"/>
      <w:bookmarkStart w:id="2548" w:name="_Toc104546907"/>
      <w:bookmarkStart w:id="2549" w:name="_Toc112937954"/>
      <w:bookmarkStart w:id="2550" w:name="_Toc114134711"/>
      <w:bookmarkStart w:id="2551" w:name="_Toc120681650"/>
      <w:bookmarkStart w:id="2552" w:name="_Toc133434837"/>
      <w:bookmarkStart w:id="2553"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554" w:name="_Toc148535749"/>
      <w:bookmarkStart w:id="2555" w:name="_Toc162009249"/>
      <w:bookmarkStart w:id="2556" w:name="_Toc170161011"/>
      <w:bookmarkStart w:id="2557" w:name="_Toc175844058"/>
      <w:bookmarkStart w:id="2558" w:name="_Toc180485559"/>
      <w:bookmarkStart w:id="2559" w:name="_Toc180485760"/>
      <w:r>
        <w:t>5.1.9</w:t>
      </w:r>
      <w:r>
        <w:tab/>
        <w:t>Security</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560" w:name="_Toc148535750"/>
      <w:bookmarkStart w:id="2561" w:name="_Toc162009250"/>
      <w:bookmarkStart w:id="2562" w:name="_Toc170161012"/>
      <w:bookmarkStart w:id="2563" w:name="_Toc175844059"/>
      <w:bookmarkStart w:id="2564" w:name="_Toc180485560"/>
      <w:bookmarkStart w:id="2565" w:name="_Toc180485761"/>
      <w:r>
        <w:lastRenderedPageBreak/>
        <w:t>5.2</w:t>
      </w:r>
      <w:r>
        <w:tab/>
        <w:t>Nadrf_MLModelManagement Service API</w:t>
      </w:r>
      <w:bookmarkEnd w:id="2560"/>
      <w:bookmarkEnd w:id="2561"/>
      <w:bookmarkEnd w:id="2562"/>
      <w:bookmarkEnd w:id="2563"/>
      <w:bookmarkEnd w:id="2564"/>
      <w:bookmarkEnd w:id="2565"/>
    </w:p>
    <w:p w14:paraId="3D671463" w14:textId="77777777" w:rsidR="00356552" w:rsidRDefault="00356552" w:rsidP="00356552">
      <w:pPr>
        <w:pStyle w:val="31"/>
      </w:pPr>
      <w:bookmarkStart w:id="2566" w:name="_Toc148535751"/>
      <w:bookmarkStart w:id="2567" w:name="_Toc162009251"/>
      <w:bookmarkStart w:id="2568" w:name="_Toc170161013"/>
      <w:bookmarkStart w:id="2569" w:name="_Toc175844060"/>
      <w:bookmarkStart w:id="2570" w:name="_Toc180485561"/>
      <w:bookmarkStart w:id="2571" w:name="_Toc180485762"/>
      <w:r>
        <w:t>5.2.1</w:t>
      </w:r>
      <w:r>
        <w:tab/>
        <w:t>Introduction</w:t>
      </w:r>
      <w:bookmarkEnd w:id="2566"/>
      <w:bookmarkEnd w:id="2567"/>
      <w:bookmarkEnd w:id="2568"/>
      <w:bookmarkEnd w:id="2569"/>
      <w:bookmarkEnd w:id="2570"/>
      <w:bookmarkEnd w:id="257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572" w:name="_Toc148535752"/>
      <w:bookmarkStart w:id="2573" w:name="_Toc162009252"/>
      <w:bookmarkStart w:id="2574" w:name="_Toc170161014"/>
      <w:bookmarkStart w:id="2575" w:name="_Toc175844061"/>
      <w:bookmarkStart w:id="2576" w:name="_Toc180485562"/>
      <w:bookmarkStart w:id="2577" w:name="_Toc180485763"/>
      <w:r>
        <w:t>5.2.2</w:t>
      </w:r>
      <w:r>
        <w:tab/>
        <w:t>Usage of HTTP</w:t>
      </w:r>
      <w:bookmarkEnd w:id="2572"/>
      <w:bookmarkEnd w:id="2573"/>
      <w:bookmarkEnd w:id="2574"/>
      <w:bookmarkEnd w:id="2575"/>
      <w:bookmarkEnd w:id="2576"/>
      <w:bookmarkEnd w:id="2577"/>
    </w:p>
    <w:p w14:paraId="4C6F41AA" w14:textId="77777777" w:rsidR="00356552" w:rsidRDefault="00356552" w:rsidP="00356552">
      <w:pPr>
        <w:pStyle w:val="41"/>
      </w:pPr>
      <w:bookmarkStart w:id="2578" w:name="_Toc148535753"/>
      <w:bookmarkStart w:id="2579" w:name="_Toc162009253"/>
      <w:bookmarkStart w:id="2580" w:name="_Toc170161015"/>
      <w:bookmarkStart w:id="2581" w:name="_Toc175844062"/>
      <w:bookmarkStart w:id="2582" w:name="_Toc180485563"/>
      <w:bookmarkStart w:id="2583" w:name="_Toc180485764"/>
      <w:r>
        <w:t>5.2.2.1</w:t>
      </w:r>
      <w:r>
        <w:tab/>
        <w:t>General</w:t>
      </w:r>
      <w:bookmarkEnd w:id="2578"/>
      <w:bookmarkEnd w:id="2579"/>
      <w:bookmarkEnd w:id="2580"/>
      <w:bookmarkEnd w:id="2581"/>
      <w:bookmarkEnd w:id="2582"/>
      <w:bookmarkEnd w:id="25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584" w:name="_Toc148535754"/>
      <w:bookmarkStart w:id="2585" w:name="_Toc162009254"/>
      <w:bookmarkStart w:id="2586" w:name="_Toc170161016"/>
      <w:bookmarkStart w:id="2587" w:name="_Toc175844063"/>
      <w:bookmarkStart w:id="2588" w:name="_Toc180485564"/>
      <w:bookmarkStart w:id="2589" w:name="_Toc180485765"/>
      <w:r>
        <w:t>5.2.2.2</w:t>
      </w:r>
      <w:r>
        <w:tab/>
        <w:t>HTTP standard headers</w:t>
      </w:r>
      <w:bookmarkEnd w:id="2584"/>
      <w:bookmarkEnd w:id="2585"/>
      <w:bookmarkEnd w:id="2586"/>
      <w:bookmarkEnd w:id="2587"/>
      <w:bookmarkEnd w:id="2588"/>
      <w:bookmarkEnd w:id="2589"/>
    </w:p>
    <w:p w14:paraId="519C0AC8" w14:textId="77777777" w:rsidR="00356552" w:rsidRDefault="00356552" w:rsidP="00356552">
      <w:pPr>
        <w:pStyle w:val="50"/>
        <w:rPr>
          <w:lang w:eastAsia="zh-CN"/>
        </w:rPr>
      </w:pPr>
      <w:bookmarkStart w:id="2590" w:name="_Toc148535755"/>
      <w:bookmarkStart w:id="2591" w:name="_Toc162009255"/>
      <w:bookmarkStart w:id="2592" w:name="_Toc170161017"/>
      <w:bookmarkStart w:id="2593" w:name="_Toc175844064"/>
      <w:bookmarkStart w:id="2594" w:name="_Toc180485565"/>
      <w:bookmarkStart w:id="2595" w:name="_Toc180485766"/>
      <w:r>
        <w:t>5.2.2.2.1</w:t>
      </w:r>
      <w:r>
        <w:rPr>
          <w:lang w:eastAsia="zh-CN"/>
        </w:rPr>
        <w:tab/>
        <w:t>General</w:t>
      </w:r>
      <w:bookmarkEnd w:id="2590"/>
      <w:bookmarkEnd w:id="2591"/>
      <w:bookmarkEnd w:id="2592"/>
      <w:bookmarkEnd w:id="2593"/>
      <w:bookmarkEnd w:id="2594"/>
      <w:bookmarkEnd w:id="259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596" w:name="_Toc148535756"/>
      <w:bookmarkStart w:id="2597" w:name="_Toc162009256"/>
      <w:bookmarkStart w:id="2598" w:name="_Toc170161018"/>
      <w:bookmarkStart w:id="2599" w:name="_Toc175844065"/>
      <w:bookmarkStart w:id="2600" w:name="_Toc180485566"/>
      <w:bookmarkStart w:id="2601" w:name="_Toc180485767"/>
      <w:r>
        <w:t>5.2.2.2.2</w:t>
      </w:r>
      <w:r>
        <w:tab/>
        <w:t>Content type</w:t>
      </w:r>
      <w:bookmarkEnd w:id="2596"/>
      <w:bookmarkEnd w:id="2597"/>
      <w:bookmarkEnd w:id="2598"/>
      <w:bookmarkEnd w:id="2599"/>
      <w:bookmarkEnd w:id="2600"/>
      <w:bookmarkEnd w:id="260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60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603" w:name="_Toc162009257"/>
      <w:bookmarkStart w:id="2604" w:name="_Toc170161019"/>
      <w:bookmarkStart w:id="2605" w:name="_Toc175844066"/>
      <w:bookmarkStart w:id="2606" w:name="_Toc180485567"/>
      <w:bookmarkStart w:id="2607" w:name="_Toc180485768"/>
      <w:r>
        <w:t>5.2.2.3</w:t>
      </w:r>
      <w:r>
        <w:tab/>
        <w:t>HTTP custom headers</w:t>
      </w:r>
      <w:bookmarkEnd w:id="2602"/>
      <w:bookmarkEnd w:id="2603"/>
      <w:bookmarkEnd w:id="2604"/>
      <w:bookmarkEnd w:id="2605"/>
      <w:bookmarkEnd w:id="2606"/>
      <w:bookmarkEnd w:id="2607"/>
    </w:p>
    <w:p w14:paraId="7BC994B7" w14:textId="4A92200F" w:rsidR="00371AC1" w:rsidRDefault="00371AC1" w:rsidP="00371AC1">
      <w:bookmarkStart w:id="2608" w:name="_Toc148535758"/>
      <w:bookmarkStart w:id="260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610" w:name="_Toc170161020"/>
      <w:bookmarkStart w:id="2611" w:name="_Toc175844067"/>
      <w:bookmarkStart w:id="2612" w:name="_Toc180485568"/>
      <w:bookmarkStart w:id="2613" w:name="_Toc180485769"/>
      <w:r>
        <w:lastRenderedPageBreak/>
        <w:t>5.2.3</w:t>
      </w:r>
      <w:r>
        <w:tab/>
        <w:t>Resources</w:t>
      </w:r>
      <w:bookmarkEnd w:id="2608"/>
      <w:bookmarkEnd w:id="2609"/>
      <w:bookmarkEnd w:id="2610"/>
      <w:bookmarkEnd w:id="2611"/>
      <w:bookmarkEnd w:id="2612"/>
      <w:bookmarkEnd w:id="2613"/>
    </w:p>
    <w:p w14:paraId="7FAF89C0" w14:textId="77777777" w:rsidR="00356552" w:rsidRDefault="00356552" w:rsidP="00356552">
      <w:pPr>
        <w:pStyle w:val="41"/>
      </w:pPr>
      <w:bookmarkStart w:id="2614" w:name="_Toc148535759"/>
      <w:bookmarkStart w:id="2615" w:name="_Toc162009259"/>
      <w:bookmarkStart w:id="2616" w:name="_Toc170161021"/>
      <w:bookmarkStart w:id="2617" w:name="_Toc175844068"/>
      <w:bookmarkStart w:id="2618" w:name="_Toc180485569"/>
      <w:bookmarkStart w:id="2619" w:name="_Toc180485770"/>
      <w:r>
        <w:t>5.2.3.1</w:t>
      </w:r>
      <w:r>
        <w:tab/>
        <w:t>Overview</w:t>
      </w:r>
      <w:bookmarkEnd w:id="2614"/>
      <w:bookmarkEnd w:id="2615"/>
      <w:bookmarkEnd w:id="2616"/>
      <w:bookmarkEnd w:id="2617"/>
      <w:bookmarkEnd w:id="2618"/>
      <w:bookmarkEnd w:id="261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75pt;mso-width-percent:0;mso-height-percent:0;mso-width-percent:0;mso-height-percent:0" o:ole="">
            <v:imagedata r:id="rId54" o:title=""/>
          </v:shape>
          <o:OLEObject Type="Embed" ProgID="Visio.Drawing.15" ShapeID="_x0000_i1047" DrawAspect="Content" ObjectID="_179109836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620" w:name="_Toc148535760"/>
      <w:bookmarkStart w:id="2621" w:name="_Toc162009260"/>
      <w:bookmarkStart w:id="2622" w:name="_Toc170161022"/>
      <w:bookmarkStart w:id="2623" w:name="_Toc175844069"/>
      <w:bookmarkStart w:id="2624" w:name="_Toc180485570"/>
      <w:bookmarkStart w:id="2625" w:name="_Toc180485771"/>
      <w:r>
        <w:t>5.2.3.2</w:t>
      </w:r>
      <w:r>
        <w:tab/>
        <w:t>Resource: ADRF ML Model Store Records</w:t>
      </w:r>
      <w:bookmarkEnd w:id="2620"/>
      <w:bookmarkEnd w:id="2621"/>
      <w:bookmarkEnd w:id="2622"/>
      <w:bookmarkEnd w:id="2623"/>
      <w:bookmarkEnd w:id="2624"/>
      <w:bookmarkEnd w:id="2625"/>
    </w:p>
    <w:p w14:paraId="3993DC3D" w14:textId="77777777" w:rsidR="00356552" w:rsidRDefault="00356552" w:rsidP="00356552">
      <w:pPr>
        <w:pStyle w:val="50"/>
      </w:pPr>
      <w:bookmarkStart w:id="2626" w:name="_Toc148535761"/>
      <w:bookmarkStart w:id="2627" w:name="_Toc162009261"/>
      <w:bookmarkStart w:id="2628" w:name="_Toc170161023"/>
      <w:bookmarkStart w:id="2629" w:name="_Toc175844070"/>
      <w:bookmarkStart w:id="2630" w:name="_Toc180485571"/>
      <w:bookmarkStart w:id="2631" w:name="_Toc180485772"/>
      <w:r>
        <w:t>5.2.3.2.1</w:t>
      </w:r>
      <w:r>
        <w:tab/>
        <w:t>Description</w:t>
      </w:r>
      <w:bookmarkEnd w:id="2626"/>
      <w:bookmarkEnd w:id="2627"/>
      <w:bookmarkEnd w:id="2628"/>
      <w:bookmarkEnd w:id="2629"/>
      <w:bookmarkEnd w:id="2630"/>
      <w:bookmarkEnd w:id="263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632" w:name="_Toc148535762"/>
      <w:bookmarkStart w:id="2633" w:name="_Toc162009262"/>
      <w:bookmarkStart w:id="2634" w:name="_Toc170161024"/>
      <w:bookmarkStart w:id="2635" w:name="_Toc175844071"/>
      <w:bookmarkStart w:id="2636" w:name="_Toc180485572"/>
      <w:bookmarkStart w:id="2637" w:name="_Toc180485773"/>
      <w:r>
        <w:t>5.2.3.2.2</w:t>
      </w:r>
      <w:r>
        <w:tab/>
        <w:t>Resource Definition</w:t>
      </w:r>
      <w:bookmarkEnd w:id="2632"/>
      <w:bookmarkEnd w:id="2633"/>
      <w:bookmarkEnd w:id="2634"/>
      <w:bookmarkEnd w:id="2635"/>
      <w:bookmarkEnd w:id="2636"/>
      <w:bookmarkEnd w:id="263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638" w:name="_Toc148535763"/>
      <w:bookmarkStart w:id="2639" w:name="_Toc162009263"/>
      <w:bookmarkStart w:id="2640" w:name="_Toc170161025"/>
      <w:bookmarkStart w:id="2641" w:name="_Toc175844072"/>
      <w:bookmarkStart w:id="2642" w:name="_Toc180485573"/>
      <w:bookmarkStart w:id="2643" w:name="_Toc180485774"/>
      <w:r>
        <w:t>5.2.3.2.3</w:t>
      </w:r>
      <w:r>
        <w:tab/>
        <w:t>Resource Standard Methods</w:t>
      </w:r>
      <w:bookmarkEnd w:id="2638"/>
      <w:bookmarkEnd w:id="2639"/>
      <w:bookmarkEnd w:id="2640"/>
      <w:bookmarkEnd w:id="2641"/>
      <w:bookmarkEnd w:id="2642"/>
      <w:bookmarkEnd w:id="2643"/>
    </w:p>
    <w:p w14:paraId="0D66DB0F" w14:textId="77777777" w:rsidR="00356552" w:rsidRDefault="00356552" w:rsidP="00356552">
      <w:pPr>
        <w:pStyle w:val="6"/>
      </w:pPr>
      <w:bookmarkStart w:id="2644" w:name="_Toc148535764"/>
      <w:bookmarkStart w:id="2645" w:name="_Toc162009264"/>
      <w:bookmarkStart w:id="2646" w:name="_Toc170161026"/>
      <w:bookmarkStart w:id="2647" w:name="_Toc175844073"/>
      <w:bookmarkStart w:id="2648" w:name="_Toc180485574"/>
      <w:bookmarkStart w:id="2649" w:name="_Toc180485775"/>
      <w:r>
        <w:t>5.2.3.2.3.1</w:t>
      </w:r>
      <w:r>
        <w:tab/>
        <w:t>POST</w:t>
      </w:r>
      <w:bookmarkEnd w:id="2644"/>
      <w:bookmarkEnd w:id="2645"/>
      <w:bookmarkEnd w:id="2646"/>
      <w:bookmarkEnd w:id="2647"/>
      <w:bookmarkEnd w:id="2648"/>
      <w:bookmarkEnd w:id="264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650" w:name="_Toc148535765"/>
      <w:bookmarkStart w:id="265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652" w:name="_Toc170161027"/>
      <w:bookmarkStart w:id="2653" w:name="_Toc175844074"/>
      <w:bookmarkStart w:id="2654" w:name="_Toc180485575"/>
      <w:bookmarkStart w:id="2655" w:name="_Toc180485776"/>
      <w:r>
        <w:t>5.2.3.2.3.2</w:t>
      </w:r>
      <w:r>
        <w:tab/>
        <w:t>GET</w:t>
      </w:r>
      <w:bookmarkEnd w:id="2650"/>
      <w:bookmarkEnd w:id="2651"/>
      <w:bookmarkEnd w:id="2652"/>
      <w:bookmarkEnd w:id="2653"/>
      <w:bookmarkEnd w:id="2654"/>
      <w:bookmarkEnd w:id="2655"/>
    </w:p>
    <w:p w14:paraId="4FEDE52B" w14:textId="77777777" w:rsidR="00D4025D" w:rsidRDefault="00D4025D" w:rsidP="00D4025D">
      <w:bookmarkStart w:id="2656" w:name="_Toc148535766"/>
      <w:bookmarkStart w:id="265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658" w:name="_Toc170161028"/>
      <w:bookmarkStart w:id="2659" w:name="_Toc175844075"/>
      <w:bookmarkStart w:id="2660" w:name="_Toc180485576"/>
      <w:bookmarkStart w:id="2661" w:name="_Toc180485777"/>
      <w:r>
        <w:t>5.2.3.2.4</w:t>
      </w:r>
      <w:r>
        <w:tab/>
        <w:t>Resource Custom Operations</w:t>
      </w:r>
      <w:bookmarkEnd w:id="2656"/>
      <w:bookmarkEnd w:id="2657"/>
      <w:bookmarkEnd w:id="2658"/>
      <w:bookmarkEnd w:id="2659"/>
      <w:bookmarkEnd w:id="2660"/>
      <w:bookmarkEnd w:id="2661"/>
    </w:p>
    <w:p w14:paraId="45A2F56A" w14:textId="77777777" w:rsidR="00356552" w:rsidRDefault="00356552" w:rsidP="00356552">
      <w:r>
        <w:t>None.</w:t>
      </w:r>
    </w:p>
    <w:p w14:paraId="17ADBBA0" w14:textId="77777777" w:rsidR="00356552" w:rsidRDefault="00356552" w:rsidP="00356552">
      <w:pPr>
        <w:pStyle w:val="41"/>
      </w:pPr>
      <w:bookmarkStart w:id="2662" w:name="_Toc148535767"/>
      <w:bookmarkStart w:id="2663" w:name="_Toc162009267"/>
      <w:bookmarkStart w:id="2664" w:name="_Toc170161029"/>
      <w:bookmarkStart w:id="2665" w:name="_Toc175844076"/>
      <w:bookmarkStart w:id="2666" w:name="_Toc180485577"/>
      <w:bookmarkStart w:id="2667" w:name="_Toc180485778"/>
      <w:r>
        <w:t>5.2.3.3</w:t>
      </w:r>
      <w:r>
        <w:tab/>
        <w:t>Resource: Individual ADRF ML Model Store Record</w:t>
      </w:r>
      <w:bookmarkEnd w:id="2662"/>
      <w:bookmarkEnd w:id="2663"/>
      <w:bookmarkEnd w:id="2664"/>
      <w:bookmarkEnd w:id="2665"/>
      <w:bookmarkEnd w:id="2666"/>
      <w:bookmarkEnd w:id="2667"/>
    </w:p>
    <w:p w14:paraId="7F03B3FA" w14:textId="77777777" w:rsidR="00356552" w:rsidRDefault="00356552" w:rsidP="00356552">
      <w:pPr>
        <w:pStyle w:val="50"/>
      </w:pPr>
      <w:bookmarkStart w:id="2668" w:name="_Toc148535768"/>
      <w:bookmarkStart w:id="2669" w:name="_Toc162009268"/>
      <w:bookmarkStart w:id="2670" w:name="_Toc170161030"/>
      <w:bookmarkStart w:id="2671" w:name="_Toc175844077"/>
      <w:bookmarkStart w:id="2672" w:name="_Toc180485578"/>
      <w:bookmarkStart w:id="2673" w:name="_Toc180485779"/>
      <w:r>
        <w:t>5.2.3.3.1</w:t>
      </w:r>
      <w:r>
        <w:tab/>
        <w:t>Description</w:t>
      </w:r>
      <w:bookmarkEnd w:id="2668"/>
      <w:bookmarkEnd w:id="2669"/>
      <w:bookmarkEnd w:id="2670"/>
      <w:bookmarkEnd w:id="2671"/>
      <w:bookmarkEnd w:id="2672"/>
      <w:bookmarkEnd w:id="267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674" w:name="_Toc148535769"/>
      <w:bookmarkStart w:id="2675" w:name="_Toc162009269"/>
      <w:bookmarkStart w:id="2676" w:name="_Toc170161031"/>
      <w:bookmarkStart w:id="2677" w:name="_Toc175844078"/>
      <w:bookmarkStart w:id="2678" w:name="_Toc180485579"/>
      <w:bookmarkStart w:id="2679" w:name="_Toc180485780"/>
      <w:r>
        <w:t>5.2.3.3.2</w:t>
      </w:r>
      <w:r>
        <w:tab/>
        <w:t>Resource Definition</w:t>
      </w:r>
      <w:bookmarkEnd w:id="2674"/>
      <w:bookmarkEnd w:id="2675"/>
      <w:bookmarkEnd w:id="2676"/>
      <w:bookmarkEnd w:id="2677"/>
      <w:bookmarkEnd w:id="2678"/>
      <w:bookmarkEnd w:id="267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680" w:name="_Toc148535770"/>
      <w:bookmarkStart w:id="2681" w:name="_Toc162009270"/>
      <w:bookmarkStart w:id="2682" w:name="_Toc170161032"/>
      <w:bookmarkStart w:id="2683" w:name="_Toc175844079"/>
      <w:bookmarkStart w:id="2684" w:name="_Toc180485580"/>
      <w:bookmarkStart w:id="2685" w:name="_Toc180485781"/>
      <w:r>
        <w:t>5.2.3.3.3</w:t>
      </w:r>
      <w:r>
        <w:tab/>
        <w:t>Resource Standard Methods</w:t>
      </w:r>
      <w:bookmarkEnd w:id="2680"/>
      <w:bookmarkEnd w:id="2681"/>
      <w:bookmarkEnd w:id="2682"/>
      <w:bookmarkEnd w:id="2683"/>
      <w:bookmarkEnd w:id="2684"/>
      <w:bookmarkEnd w:id="2685"/>
    </w:p>
    <w:p w14:paraId="4A8E217A" w14:textId="77777777" w:rsidR="00356552" w:rsidRDefault="00356552" w:rsidP="00356552">
      <w:pPr>
        <w:pStyle w:val="6"/>
      </w:pPr>
      <w:bookmarkStart w:id="2686" w:name="_Toc148535771"/>
      <w:bookmarkStart w:id="2687" w:name="_Toc162009271"/>
      <w:bookmarkStart w:id="2688" w:name="_Toc170161033"/>
      <w:bookmarkStart w:id="2689" w:name="_Toc175844080"/>
      <w:bookmarkStart w:id="2690" w:name="_Toc180485581"/>
      <w:bookmarkStart w:id="2691" w:name="_Toc180485782"/>
      <w:r>
        <w:t>5.2.3.3.3.1</w:t>
      </w:r>
      <w:r>
        <w:tab/>
        <w:t>DELETE</w:t>
      </w:r>
      <w:bookmarkEnd w:id="2686"/>
      <w:bookmarkEnd w:id="2687"/>
      <w:bookmarkEnd w:id="2688"/>
      <w:bookmarkEnd w:id="2689"/>
      <w:bookmarkEnd w:id="2690"/>
      <w:bookmarkEnd w:id="269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692" w:name="_Toc170161034"/>
      <w:bookmarkStart w:id="2693" w:name="_Toc175844081"/>
      <w:bookmarkStart w:id="2694" w:name="_Toc148535772"/>
      <w:bookmarkStart w:id="2695" w:name="_Toc162009272"/>
      <w:bookmarkStart w:id="2696" w:name="_Toc170161035"/>
      <w:bookmarkStart w:id="2697" w:name="_Toc180485582"/>
      <w:bookmarkStart w:id="2698" w:name="_Toc180485783"/>
      <w:r>
        <w:t>5.2.3.3.3.2</w:t>
      </w:r>
      <w:r>
        <w:tab/>
      </w:r>
      <w:r>
        <w:rPr>
          <w:lang w:eastAsia="zh-CN"/>
        </w:rPr>
        <w:t>PUT</w:t>
      </w:r>
      <w:bookmarkEnd w:id="2692"/>
      <w:bookmarkEnd w:id="2693"/>
      <w:bookmarkEnd w:id="2697"/>
      <w:bookmarkEnd w:id="269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699" w:name="_Toc175844082"/>
      <w:bookmarkStart w:id="2700" w:name="_Toc180485583"/>
      <w:bookmarkStart w:id="2701" w:name="_Toc180485784"/>
      <w:r>
        <w:t>5.2.3.3.4</w:t>
      </w:r>
      <w:r>
        <w:tab/>
        <w:t>Resource Custom Operations</w:t>
      </w:r>
      <w:bookmarkEnd w:id="2694"/>
      <w:bookmarkEnd w:id="2695"/>
      <w:bookmarkEnd w:id="2696"/>
      <w:bookmarkEnd w:id="2699"/>
      <w:bookmarkEnd w:id="2700"/>
      <w:bookmarkEnd w:id="270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702" w:name="_Toc148535773"/>
      <w:bookmarkStart w:id="2703" w:name="_Toc162009273"/>
      <w:bookmarkStart w:id="2704" w:name="_Toc170161036"/>
      <w:bookmarkStart w:id="2705" w:name="_Toc175844083"/>
      <w:bookmarkStart w:id="2706" w:name="_Toc180485584"/>
      <w:bookmarkStart w:id="2707" w:name="_Toc180485785"/>
      <w:r>
        <w:t>5.2.4</w:t>
      </w:r>
      <w:r>
        <w:tab/>
        <w:t>Custom Operations without associated resources</w:t>
      </w:r>
      <w:bookmarkEnd w:id="2702"/>
      <w:bookmarkEnd w:id="2703"/>
      <w:bookmarkEnd w:id="2704"/>
      <w:bookmarkEnd w:id="2705"/>
      <w:bookmarkEnd w:id="2706"/>
      <w:bookmarkEnd w:id="2707"/>
    </w:p>
    <w:p w14:paraId="309064D3" w14:textId="77777777" w:rsidR="00356552" w:rsidRDefault="00356552" w:rsidP="00356552">
      <w:pPr>
        <w:pStyle w:val="41"/>
      </w:pPr>
      <w:bookmarkStart w:id="2708" w:name="_Toc148535774"/>
      <w:bookmarkStart w:id="2709" w:name="_Toc162009274"/>
      <w:bookmarkStart w:id="2710" w:name="_Toc170161037"/>
      <w:bookmarkStart w:id="2711" w:name="_Toc175844084"/>
      <w:bookmarkStart w:id="2712" w:name="_Toc180485585"/>
      <w:bookmarkStart w:id="2713" w:name="_Toc180485786"/>
      <w:r>
        <w:t>5.2.4.1</w:t>
      </w:r>
      <w:r>
        <w:tab/>
        <w:t>Overview</w:t>
      </w:r>
      <w:bookmarkEnd w:id="2708"/>
      <w:bookmarkEnd w:id="2709"/>
      <w:bookmarkEnd w:id="2710"/>
      <w:bookmarkEnd w:id="2711"/>
      <w:bookmarkEnd w:id="2712"/>
      <w:bookmarkEnd w:id="271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79109837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714" w:name="_Toc148535775"/>
      <w:bookmarkStart w:id="2715" w:name="_Toc162009275"/>
      <w:bookmarkStart w:id="2716" w:name="_Toc170161038"/>
      <w:bookmarkStart w:id="2717" w:name="_Toc175844085"/>
      <w:bookmarkStart w:id="2718" w:name="_Toc180485586"/>
      <w:bookmarkStart w:id="2719" w:name="_Toc180485787"/>
      <w:r>
        <w:t>5.2.4.4</w:t>
      </w:r>
      <w:r>
        <w:tab/>
        <w:t>Operation: remove-stored-mlmodel</w:t>
      </w:r>
      <w:bookmarkEnd w:id="2714"/>
      <w:bookmarkEnd w:id="2715"/>
      <w:bookmarkEnd w:id="2716"/>
      <w:bookmarkEnd w:id="2717"/>
      <w:bookmarkEnd w:id="2718"/>
      <w:bookmarkEnd w:id="2719"/>
    </w:p>
    <w:p w14:paraId="7727E1A6" w14:textId="77777777" w:rsidR="00356552" w:rsidRDefault="00356552" w:rsidP="00356552">
      <w:pPr>
        <w:pStyle w:val="50"/>
      </w:pPr>
      <w:bookmarkStart w:id="2720" w:name="_Toc148535776"/>
      <w:bookmarkStart w:id="2721" w:name="_Toc162009276"/>
      <w:bookmarkStart w:id="2722" w:name="_Toc170161039"/>
      <w:bookmarkStart w:id="2723" w:name="_Toc175844086"/>
      <w:bookmarkStart w:id="2724" w:name="_Toc180485587"/>
      <w:bookmarkStart w:id="2725" w:name="_Toc180485788"/>
      <w:r>
        <w:t>5.2.4.4.1</w:t>
      </w:r>
      <w:r>
        <w:tab/>
        <w:t>Description</w:t>
      </w:r>
      <w:bookmarkEnd w:id="2720"/>
      <w:bookmarkEnd w:id="2721"/>
      <w:bookmarkEnd w:id="2722"/>
      <w:bookmarkEnd w:id="2723"/>
      <w:bookmarkEnd w:id="2724"/>
      <w:bookmarkEnd w:id="272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726" w:name="_Toc148535777"/>
      <w:bookmarkStart w:id="2727" w:name="_Toc162009277"/>
      <w:bookmarkStart w:id="2728" w:name="_Toc170161040"/>
      <w:bookmarkStart w:id="2729" w:name="_Toc175844087"/>
      <w:bookmarkStart w:id="2730" w:name="_Toc180485588"/>
      <w:bookmarkStart w:id="2731" w:name="_Toc180485789"/>
      <w:r>
        <w:t>5.2.4.4.2</w:t>
      </w:r>
      <w:r>
        <w:tab/>
        <w:t>Operation Definition</w:t>
      </w:r>
      <w:bookmarkEnd w:id="2726"/>
      <w:bookmarkEnd w:id="2727"/>
      <w:bookmarkEnd w:id="2728"/>
      <w:bookmarkEnd w:id="2729"/>
      <w:bookmarkEnd w:id="2730"/>
      <w:bookmarkEnd w:id="2731"/>
    </w:p>
    <w:p w14:paraId="067A24B8" w14:textId="77777777" w:rsidR="00371AC1" w:rsidRDefault="00371AC1" w:rsidP="00371AC1">
      <w:bookmarkStart w:id="2732" w:name="_Toc94064366"/>
      <w:bookmarkStart w:id="2733" w:name="_Toc85557168"/>
      <w:bookmarkStart w:id="2734" w:name="_Toc120702428"/>
      <w:bookmarkStart w:id="2735" w:name="_Toc85553069"/>
      <w:bookmarkStart w:id="2736" w:name="_Toc70550695"/>
      <w:bookmarkStart w:id="2737" w:name="_Toc114133927"/>
      <w:bookmarkStart w:id="2738" w:name="_Toc51762962"/>
      <w:bookmarkStart w:id="2739" w:name="_Toc101244530"/>
      <w:bookmarkStart w:id="2740" w:name="_Toc43563564"/>
      <w:bookmarkStart w:id="2741" w:name="_Toc90655961"/>
      <w:bookmarkStart w:id="2742" w:name="_Toc56641031"/>
      <w:bookmarkStart w:id="2743" w:name="_Toc66231867"/>
      <w:bookmarkStart w:id="2744" w:name="_Toc68169028"/>
      <w:bookmarkStart w:id="2745" w:name="_Toc98233753"/>
      <w:bookmarkStart w:id="2746" w:name="_Toc50032042"/>
      <w:bookmarkStart w:id="2747" w:name="_Toc112951248"/>
      <w:bookmarkStart w:id="2748" w:name="_Toc59017999"/>
      <w:bookmarkStart w:id="2749" w:name="_Toc36102520"/>
      <w:bookmarkStart w:id="2750" w:name="_Toc83233148"/>
      <w:bookmarkStart w:id="2751" w:name="_Toc88667676"/>
      <w:bookmarkStart w:id="2752" w:name="_Toc104539125"/>
      <w:bookmarkStart w:id="2753" w:name="_Toc28012863"/>
      <w:bookmarkStart w:id="2754" w:name="_Toc113031788"/>
      <w:bookmarkStart w:id="2755" w:name="_Toc136562524"/>
      <w:bookmarkStart w:id="2756" w:name="_Toc34266349"/>
      <w:bookmarkStart w:id="2757" w:name="_Toc45134110"/>
      <w:bookmarkStart w:id="2758" w:name="_Toc138754358"/>
      <w:bookmarkStart w:id="2759" w:name="_Toc148535778"/>
      <w:bookmarkStart w:id="276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761" w:name="_Toc170161041"/>
      <w:bookmarkStart w:id="2762" w:name="_Toc175844088"/>
      <w:bookmarkStart w:id="2763" w:name="_Toc180485589"/>
      <w:bookmarkStart w:id="2764" w:name="_Toc180485790"/>
      <w:r>
        <w:rPr>
          <w:lang w:val="en-US"/>
        </w:rPr>
        <w:t>5.2.5</w:t>
      </w:r>
      <w:r>
        <w:rPr>
          <w:lang w:val="en-US"/>
        </w:rPr>
        <w:tab/>
        <w:t>Notifications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765" w:name="_Toc148535779"/>
      <w:bookmarkStart w:id="2766" w:name="_Toc162009279"/>
      <w:bookmarkStart w:id="2767" w:name="_Toc170161042"/>
      <w:bookmarkStart w:id="2768" w:name="_Toc175844089"/>
      <w:bookmarkStart w:id="2769" w:name="_Toc180485590"/>
      <w:bookmarkStart w:id="2770" w:name="_Toc180485791"/>
      <w:r>
        <w:lastRenderedPageBreak/>
        <w:t>5.2.6</w:t>
      </w:r>
      <w:r>
        <w:tab/>
        <w:t>Data Model</w:t>
      </w:r>
      <w:bookmarkEnd w:id="2765"/>
      <w:bookmarkEnd w:id="2766"/>
      <w:bookmarkEnd w:id="2767"/>
      <w:bookmarkEnd w:id="2768"/>
      <w:bookmarkEnd w:id="2769"/>
      <w:bookmarkEnd w:id="2770"/>
    </w:p>
    <w:p w14:paraId="2CC7CA0C" w14:textId="77777777" w:rsidR="006225F9" w:rsidRDefault="006225F9" w:rsidP="006225F9">
      <w:pPr>
        <w:pStyle w:val="41"/>
      </w:pPr>
      <w:bookmarkStart w:id="2771" w:name="_Toc148535780"/>
      <w:bookmarkStart w:id="2772" w:name="_Toc162009280"/>
      <w:bookmarkStart w:id="2773" w:name="_Toc170161043"/>
      <w:bookmarkStart w:id="2774" w:name="_Toc175844090"/>
      <w:bookmarkStart w:id="2775" w:name="_Hlk138946652"/>
      <w:bookmarkStart w:id="2776" w:name="_Toc180485591"/>
      <w:bookmarkStart w:id="2777" w:name="_Toc180485792"/>
      <w:r>
        <w:t>5.2.6.1</w:t>
      </w:r>
      <w:r>
        <w:tab/>
        <w:t>General</w:t>
      </w:r>
      <w:bookmarkEnd w:id="2771"/>
      <w:bookmarkEnd w:id="2772"/>
      <w:bookmarkEnd w:id="2773"/>
      <w:bookmarkEnd w:id="2774"/>
      <w:bookmarkEnd w:id="2776"/>
      <w:bookmarkEnd w:id="277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778" w:name="_Toc148535781"/>
      <w:bookmarkStart w:id="2779" w:name="_Toc162009281"/>
      <w:bookmarkStart w:id="2780" w:name="_Toc170161044"/>
      <w:bookmarkStart w:id="2781" w:name="_Toc175844091"/>
      <w:bookmarkStart w:id="2782" w:name="_Toc180485592"/>
      <w:bookmarkStart w:id="2783" w:name="_Toc180485793"/>
      <w:r>
        <w:rPr>
          <w:lang w:val="en-US"/>
        </w:rPr>
        <w:t>5.2.6.2</w:t>
      </w:r>
      <w:r>
        <w:rPr>
          <w:lang w:val="en-US"/>
        </w:rPr>
        <w:tab/>
        <w:t>Structured data types</w:t>
      </w:r>
      <w:bookmarkEnd w:id="2778"/>
      <w:bookmarkEnd w:id="2779"/>
      <w:bookmarkEnd w:id="2780"/>
      <w:bookmarkEnd w:id="2781"/>
      <w:bookmarkEnd w:id="2782"/>
      <w:bookmarkEnd w:id="2783"/>
    </w:p>
    <w:p w14:paraId="7B10CA63" w14:textId="77777777" w:rsidR="00356552" w:rsidRDefault="00356552" w:rsidP="00356552">
      <w:pPr>
        <w:pStyle w:val="50"/>
      </w:pPr>
      <w:bookmarkStart w:id="2784" w:name="_Toc148535782"/>
      <w:bookmarkStart w:id="2785" w:name="_Toc162009282"/>
      <w:bookmarkStart w:id="2786" w:name="_Toc170161045"/>
      <w:bookmarkStart w:id="2787" w:name="_Toc175844092"/>
      <w:bookmarkStart w:id="2788" w:name="_Toc180485593"/>
      <w:bookmarkStart w:id="2789" w:name="_Toc180485794"/>
      <w:r>
        <w:t>5.2.6.2.1</w:t>
      </w:r>
      <w:r>
        <w:tab/>
        <w:t>Introduction</w:t>
      </w:r>
      <w:bookmarkEnd w:id="2784"/>
      <w:bookmarkEnd w:id="2785"/>
      <w:bookmarkEnd w:id="2786"/>
      <w:bookmarkEnd w:id="2787"/>
      <w:bookmarkEnd w:id="2788"/>
      <w:bookmarkEnd w:id="278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790" w:name="_Toc148535783"/>
      <w:bookmarkStart w:id="2791" w:name="_Toc162009283"/>
      <w:bookmarkStart w:id="2792" w:name="_Toc170161046"/>
      <w:bookmarkStart w:id="2793" w:name="_Toc175844093"/>
      <w:bookmarkStart w:id="2794" w:name="_Toc122419262"/>
      <w:bookmarkStart w:id="2795" w:name="_Toc138669905"/>
      <w:bookmarkStart w:id="2796" w:name="_Toc148535784"/>
      <w:bookmarkStart w:id="2797" w:name="_Toc162009284"/>
      <w:bookmarkStart w:id="2798" w:name="_Toc170161047"/>
      <w:bookmarkStart w:id="2799" w:name="_Toc180485594"/>
      <w:bookmarkStart w:id="2800" w:name="_Toc180485795"/>
      <w:bookmarkEnd w:id="2775"/>
      <w:r>
        <w:lastRenderedPageBreak/>
        <w:t>5.2.6.2.2</w:t>
      </w:r>
      <w:r>
        <w:tab/>
        <w:t>Type: NadrfMLModelStoreRecord</w:t>
      </w:r>
      <w:bookmarkEnd w:id="2790"/>
      <w:bookmarkEnd w:id="2791"/>
      <w:bookmarkEnd w:id="2792"/>
      <w:bookmarkEnd w:id="2793"/>
      <w:bookmarkEnd w:id="2799"/>
      <w:bookmarkEnd w:id="2800"/>
    </w:p>
    <w:bookmarkEnd w:id="2794"/>
    <w:bookmarkEnd w:id="2795"/>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801" w:name="_Toc175844094"/>
      <w:bookmarkStart w:id="2802" w:name="_Toc180485595"/>
      <w:bookmarkStart w:id="2803" w:name="_Toc180485796"/>
      <w:r>
        <w:t>5.2.6.2.3</w:t>
      </w:r>
      <w:r>
        <w:tab/>
        <w:t>Type: MLModelInfo</w:t>
      </w:r>
      <w:bookmarkEnd w:id="2796"/>
      <w:bookmarkEnd w:id="2797"/>
      <w:bookmarkEnd w:id="2798"/>
      <w:bookmarkEnd w:id="2801"/>
      <w:bookmarkEnd w:id="2802"/>
      <w:bookmarkEnd w:id="28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2804" w:name="_Toc148535785"/>
      <w:bookmarkStart w:id="2805" w:name="_Toc162009285"/>
      <w:bookmarkStart w:id="2806" w:name="_Toc170161048"/>
      <w:bookmarkStart w:id="2807" w:name="_Toc175844095"/>
      <w:bookmarkStart w:id="2808" w:name="_Toc180485596"/>
      <w:bookmarkStart w:id="2809" w:name="_Toc180485797"/>
      <w:r>
        <w:t>5.2.6.2.4</w:t>
      </w:r>
      <w:r>
        <w:tab/>
        <w:t>Type: MLModel</w:t>
      </w:r>
      <w:bookmarkEnd w:id="2804"/>
      <w:bookmarkEnd w:id="2805"/>
      <w:bookmarkEnd w:id="2806"/>
      <w:bookmarkEnd w:id="2807"/>
      <w:bookmarkEnd w:id="2808"/>
      <w:bookmarkEnd w:id="280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810" w:name="_Toc148535786"/>
      <w:bookmarkStart w:id="2811" w:name="_Toc162009286"/>
      <w:bookmarkStart w:id="2812" w:name="_Toc170161049"/>
      <w:bookmarkStart w:id="2813" w:name="_Toc175844096"/>
      <w:bookmarkStart w:id="2814" w:name="_Toc180485597"/>
      <w:bookmarkStart w:id="2815" w:name="_Toc180485798"/>
      <w:r>
        <w:lastRenderedPageBreak/>
        <w:t>5.2.6.2.5</w:t>
      </w:r>
      <w:r>
        <w:tab/>
        <w:t>Type: MLModelDelResult</w:t>
      </w:r>
      <w:bookmarkEnd w:id="2810"/>
      <w:bookmarkEnd w:id="2811"/>
      <w:bookmarkEnd w:id="2812"/>
      <w:bookmarkEnd w:id="2813"/>
      <w:bookmarkEnd w:id="2814"/>
      <w:bookmarkEnd w:id="2815"/>
    </w:p>
    <w:p w14:paraId="3CEE99FF" w14:textId="77777777" w:rsidR="00F3585A" w:rsidRDefault="00F3585A" w:rsidP="00F3585A">
      <w:pPr>
        <w:pStyle w:val="TH"/>
      </w:pPr>
      <w:bookmarkStart w:id="2816" w:name="_Toc148535787"/>
      <w:bookmarkStart w:id="2817" w:name="_Toc162009287"/>
      <w:bookmarkStart w:id="281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819" w:name="_Toc175844097"/>
      <w:bookmarkStart w:id="2820" w:name="_Toc180485598"/>
      <w:bookmarkStart w:id="2821" w:name="_Toc180485799"/>
      <w:r>
        <w:t>5.2.6.2.6</w:t>
      </w:r>
      <w:r>
        <w:tab/>
        <w:t>Type: AllowedConsumer</w:t>
      </w:r>
      <w:bookmarkEnd w:id="2816"/>
      <w:bookmarkEnd w:id="2817"/>
      <w:bookmarkEnd w:id="2818"/>
      <w:bookmarkEnd w:id="2819"/>
      <w:bookmarkEnd w:id="2820"/>
      <w:bookmarkEnd w:id="282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822" w:name="_Toc162009288"/>
      <w:bookmarkStart w:id="2823" w:name="_Toc170161051"/>
      <w:bookmarkStart w:id="2824" w:name="_Toc175844098"/>
      <w:bookmarkStart w:id="2825" w:name="_Toc180485599"/>
      <w:bookmarkStart w:id="2826" w:name="_Toc180485800"/>
      <w:r>
        <w:t>5.2.6.2.7</w:t>
      </w:r>
      <w:r>
        <w:tab/>
        <w:t>Type: ModelStoreResult</w:t>
      </w:r>
      <w:bookmarkEnd w:id="2822"/>
      <w:bookmarkEnd w:id="2823"/>
      <w:bookmarkEnd w:id="2824"/>
      <w:bookmarkEnd w:id="2825"/>
      <w:bookmarkEnd w:id="282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827" w:name="_Toc148535788"/>
      <w:bookmarkStart w:id="2828" w:name="_Toc162009289"/>
      <w:bookmarkStart w:id="2829" w:name="_Toc170161052"/>
      <w:bookmarkStart w:id="2830" w:name="_Toc175844099"/>
      <w:bookmarkStart w:id="2831" w:name="_Toc180485600"/>
      <w:bookmarkStart w:id="2832" w:name="_Toc180485801"/>
      <w:r>
        <w:rPr>
          <w:lang w:val="en-US"/>
        </w:rPr>
        <w:t>5.2.6.3</w:t>
      </w:r>
      <w:r>
        <w:rPr>
          <w:lang w:val="en-US"/>
        </w:rPr>
        <w:tab/>
        <w:t>Simple data types and enumerations</w:t>
      </w:r>
      <w:bookmarkEnd w:id="2827"/>
      <w:bookmarkEnd w:id="2828"/>
      <w:bookmarkEnd w:id="2829"/>
      <w:bookmarkEnd w:id="2830"/>
      <w:bookmarkEnd w:id="2831"/>
      <w:bookmarkEnd w:id="283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833" w:name="_Toc114133877"/>
      <w:bookmarkStart w:id="2834" w:name="_Toc59017966"/>
      <w:bookmarkStart w:id="2835" w:name="_Toc90655918"/>
      <w:bookmarkStart w:id="2836" w:name="_Toc88667633"/>
      <w:bookmarkStart w:id="2837" w:name="_Toc113031738"/>
      <w:bookmarkStart w:id="2838" w:name="_Toc104539075"/>
      <w:bookmarkStart w:id="2839" w:name="_Toc51762930"/>
      <w:bookmarkStart w:id="2840" w:name="_Toc136562463"/>
      <w:bookmarkStart w:id="2841" w:name="_Toc50032010"/>
      <w:bookmarkStart w:id="2842" w:name="_Toc85557126"/>
      <w:bookmarkStart w:id="2843" w:name="_Toc34266320"/>
      <w:bookmarkStart w:id="2844" w:name="_Toc120702377"/>
      <w:bookmarkStart w:id="2845" w:name="_Toc94064317"/>
      <w:bookmarkStart w:id="2846" w:name="_Toc28012838"/>
      <w:bookmarkStart w:id="2847" w:name="_Toc66231834"/>
      <w:bookmarkStart w:id="2848" w:name="_Toc98233703"/>
      <w:bookmarkStart w:id="2849" w:name="_Toc70550662"/>
      <w:bookmarkStart w:id="2850" w:name="_Toc43563535"/>
      <w:bookmarkStart w:id="2851" w:name="_Toc85553027"/>
      <w:bookmarkStart w:id="2852" w:name="_Toc45134078"/>
      <w:bookmarkStart w:id="2853" w:name="_Toc56640998"/>
      <w:bookmarkStart w:id="2854" w:name="_Toc112951198"/>
      <w:bookmarkStart w:id="2855" w:name="_Toc83233112"/>
      <w:bookmarkStart w:id="2856" w:name="_Toc36102491"/>
      <w:bookmarkStart w:id="2857" w:name="_Toc101244480"/>
      <w:bookmarkStart w:id="2858" w:name="_Toc68168995"/>
      <w:bookmarkStart w:id="2859" w:name="_Toc138754297"/>
      <w:bookmarkStart w:id="2860" w:name="_Toc162009290"/>
      <w:bookmarkStart w:id="2861" w:name="_Toc170161053"/>
      <w:bookmarkStart w:id="2862" w:name="_Toc175844100"/>
      <w:bookmarkStart w:id="2863" w:name="_Toc180485601"/>
      <w:bookmarkStart w:id="2864" w:name="_Toc180485802"/>
      <w:r>
        <w:t>5.2.6.3.2</w:t>
      </w:r>
      <w:r>
        <w:tab/>
        <w:t>Enumeration: StoreResult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865" w:name="_Toc148535789"/>
      <w:bookmarkStart w:id="2866" w:name="_Toc162009291"/>
      <w:bookmarkStart w:id="2867" w:name="_Toc170161054"/>
      <w:bookmarkStart w:id="2868" w:name="_Toc175844101"/>
      <w:bookmarkStart w:id="2869" w:name="_Toc180485602"/>
      <w:bookmarkStart w:id="2870" w:name="_Toc180485803"/>
      <w:r>
        <w:rPr>
          <w:lang w:val="en-US"/>
        </w:rPr>
        <w:t>5.2.6.4</w:t>
      </w:r>
      <w:r>
        <w:rPr>
          <w:lang w:val="en-US"/>
        </w:rPr>
        <w:tab/>
      </w:r>
      <w:r>
        <w:rPr>
          <w:lang w:eastAsia="zh-CN"/>
        </w:rPr>
        <w:t>Data types describing alternative data types or combinations of data types</w:t>
      </w:r>
      <w:bookmarkEnd w:id="2865"/>
      <w:bookmarkEnd w:id="2866"/>
      <w:bookmarkEnd w:id="2867"/>
      <w:bookmarkEnd w:id="2868"/>
      <w:bookmarkEnd w:id="2869"/>
      <w:bookmarkEnd w:id="28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871" w:name="_Toc148535790"/>
      <w:bookmarkStart w:id="2872" w:name="_Toc162009292"/>
      <w:bookmarkStart w:id="2873" w:name="_Toc170161055"/>
      <w:bookmarkStart w:id="2874" w:name="_Toc175844102"/>
      <w:bookmarkStart w:id="2875" w:name="_Toc180485603"/>
      <w:bookmarkStart w:id="2876" w:name="_Toc180485804"/>
      <w:r>
        <w:lastRenderedPageBreak/>
        <w:t>5.2.7</w:t>
      </w:r>
      <w:r>
        <w:tab/>
        <w:t>Error Handling</w:t>
      </w:r>
      <w:bookmarkEnd w:id="2871"/>
      <w:bookmarkEnd w:id="2872"/>
      <w:bookmarkEnd w:id="2873"/>
      <w:bookmarkEnd w:id="2874"/>
      <w:bookmarkEnd w:id="2875"/>
      <w:bookmarkEnd w:id="2876"/>
    </w:p>
    <w:p w14:paraId="3AD1F0A1" w14:textId="77777777" w:rsidR="00356552" w:rsidRDefault="00356552" w:rsidP="00356552">
      <w:pPr>
        <w:pStyle w:val="41"/>
      </w:pPr>
      <w:bookmarkStart w:id="2877" w:name="_Toc148535791"/>
      <w:bookmarkStart w:id="2878" w:name="_Toc162009293"/>
      <w:bookmarkStart w:id="2879" w:name="_Toc170161056"/>
      <w:bookmarkStart w:id="2880" w:name="_Toc175844103"/>
      <w:bookmarkStart w:id="2881" w:name="_Toc180485604"/>
      <w:bookmarkStart w:id="2882" w:name="_Toc180485805"/>
      <w:r>
        <w:t>5.2.7.1</w:t>
      </w:r>
      <w:r>
        <w:tab/>
        <w:t>General</w:t>
      </w:r>
      <w:bookmarkEnd w:id="2877"/>
      <w:bookmarkEnd w:id="2878"/>
      <w:bookmarkEnd w:id="2879"/>
      <w:bookmarkEnd w:id="2880"/>
      <w:bookmarkEnd w:id="2881"/>
      <w:bookmarkEnd w:id="2882"/>
    </w:p>
    <w:p w14:paraId="14E80ED7" w14:textId="600C25E0" w:rsidR="006225F9" w:rsidRDefault="006225F9" w:rsidP="006225F9">
      <w:r>
        <w:t>For the Nadrf_</w:t>
      </w:r>
      <w:bookmarkStart w:id="2883" w:name="_Hlk141195725"/>
      <w:r>
        <w:t>MLModel</w:t>
      </w:r>
      <w:bookmarkEnd w:id="2883"/>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884" w:name="_Toc148535792"/>
      <w:bookmarkStart w:id="2885" w:name="_Toc162009294"/>
      <w:bookmarkStart w:id="2886" w:name="_Toc170161057"/>
      <w:bookmarkStart w:id="2887" w:name="_Toc175844104"/>
      <w:bookmarkStart w:id="2888" w:name="_Toc180485605"/>
      <w:bookmarkStart w:id="2889" w:name="_Toc180485806"/>
      <w:r>
        <w:t>5.2.7.2</w:t>
      </w:r>
      <w:r>
        <w:tab/>
        <w:t>Protocol Errors</w:t>
      </w:r>
      <w:bookmarkEnd w:id="2884"/>
      <w:bookmarkEnd w:id="2885"/>
      <w:bookmarkEnd w:id="2886"/>
      <w:bookmarkEnd w:id="2887"/>
      <w:bookmarkEnd w:id="2888"/>
      <w:bookmarkEnd w:id="288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890" w:name="_Toc148535793"/>
      <w:bookmarkStart w:id="2891" w:name="_Toc162009295"/>
      <w:bookmarkStart w:id="2892" w:name="_Toc170161058"/>
      <w:bookmarkStart w:id="2893" w:name="_Toc175844105"/>
      <w:bookmarkStart w:id="2894" w:name="_Toc180485606"/>
      <w:bookmarkStart w:id="2895" w:name="_Toc180485807"/>
      <w:r>
        <w:t>5.2.7.3</w:t>
      </w:r>
      <w:r>
        <w:tab/>
        <w:t>Application Errors</w:t>
      </w:r>
      <w:bookmarkEnd w:id="2890"/>
      <w:bookmarkEnd w:id="2891"/>
      <w:bookmarkEnd w:id="2892"/>
      <w:bookmarkEnd w:id="2893"/>
      <w:bookmarkEnd w:id="2894"/>
      <w:bookmarkEnd w:id="2895"/>
    </w:p>
    <w:p w14:paraId="26A23FDC" w14:textId="7663854A" w:rsidR="00832B49" w:rsidRDefault="00832B49" w:rsidP="00832B49">
      <w:bookmarkStart w:id="289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897" w:name="_Hlk158822527"/>
            <w:r>
              <w:t>ML_MODEL_FOUND_BUT_NOT_DELETED</w:t>
            </w:r>
            <w:bookmarkEnd w:id="289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898" w:name="_Toc162009296"/>
      <w:bookmarkStart w:id="2899" w:name="_Toc170161059"/>
      <w:bookmarkStart w:id="2900" w:name="_Toc175844106"/>
      <w:bookmarkStart w:id="2901" w:name="_Toc180485607"/>
      <w:bookmarkStart w:id="2902" w:name="_Toc180485808"/>
      <w:r>
        <w:t>5.2.8</w:t>
      </w:r>
      <w:r>
        <w:rPr>
          <w:lang w:eastAsia="zh-CN"/>
        </w:rPr>
        <w:tab/>
        <w:t>Feature negotiation</w:t>
      </w:r>
      <w:bookmarkEnd w:id="2896"/>
      <w:bookmarkEnd w:id="2898"/>
      <w:bookmarkEnd w:id="2899"/>
      <w:bookmarkEnd w:id="2900"/>
      <w:bookmarkEnd w:id="2901"/>
      <w:bookmarkEnd w:id="290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2903" w:name="_Toc148535795"/>
      <w:bookmarkStart w:id="2904" w:name="_Toc162009297"/>
      <w:bookmarkStart w:id="2905" w:name="_Toc170161060"/>
      <w:bookmarkStart w:id="2906"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2907" w:name="_Toc180485608"/>
      <w:bookmarkStart w:id="2908" w:name="_Toc180485809"/>
      <w:r>
        <w:t>5.2.9</w:t>
      </w:r>
      <w:r>
        <w:tab/>
        <w:t>Security</w:t>
      </w:r>
      <w:bookmarkEnd w:id="2903"/>
      <w:bookmarkEnd w:id="2904"/>
      <w:bookmarkEnd w:id="2905"/>
      <w:bookmarkEnd w:id="2906"/>
      <w:bookmarkEnd w:id="2907"/>
      <w:bookmarkEnd w:id="2908"/>
    </w:p>
    <w:bookmarkEnd w:id="1108"/>
    <w:bookmarkEnd w:id="1109"/>
    <w:p w14:paraId="5E53DA4D" w14:textId="77777777" w:rsidR="00F3585A" w:rsidRDefault="00F3585A" w:rsidP="00F3585A">
      <w:r>
        <w:t>As indicated in 3GPP TS 33.501 [8] and 3GPP TS 29.500 [4], the access to the Nadrf_</w:t>
      </w:r>
      <w:bookmarkStart w:id="2909" w:name="_Hlk141195963"/>
      <w:r>
        <w:t>MLModelManagement</w:t>
      </w:r>
      <w:bookmarkEnd w:id="290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910" w:name="_Toc510696650"/>
      <w:bookmarkStart w:id="2911" w:name="_Toc35971450"/>
      <w:bookmarkStart w:id="2912" w:name="_Toc36812181"/>
      <w:bookmarkStart w:id="2913" w:name="_Toc72766494"/>
      <w:bookmarkStart w:id="2914" w:name="_Toc72767061"/>
      <w:bookmarkStart w:id="2915" w:name="_Toc73042513"/>
      <w:bookmarkStart w:id="2916" w:name="_Toc81242857"/>
      <w:bookmarkStart w:id="2917" w:name="_Toc89426643"/>
      <w:bookmarkStart w:id="2918" w:name="_Toc94020430"/>
      <w:bookmarkStart w:id="2919" w:name="_Toc97034964"/>
      <w:bookmarkStart w:id="2920" w:name="_Toc97037832"/>
      <w:bookmarkStart w:id="2921" w:name="_Toc100940042"/>
      <w:bookmarkStart w:id="2922" w:name="_Toc104546908"/>
      <w:bookmarkStart w:id="2923" w:name="_Toc112937955"/>
      <w:bookmarkStart w:id="2924" w:name="_Toc120681651"/>
      <w:bookmarkStart w:id="2925" w:name="_Toc114134712"/>
      <w:bookmarkStart w:id="2926" w:name="_Toc133434838"/>
      <w:bookmarkStart w:id="2927" w:name="_Toc138694021"/>
      <w:bookmarkStart w:id="2928" w:name="_Toc148535796"/>
      <w:bookmarkStart w:id="2929" w:name="_Toc162009298"/>
      <w:bookmarkStart w:id="2930" w:name="_Toc170161061"/>
      <w:bookmarkStart w:id="2931" w:name="_Toc175844108"/>
      <w:bookmarkStart w:id="2932" w:name="_Toc180485609"/>
      <w:bookmarkStart w:id="2933" w:name="_Toc180485810"/>
      <w:r>
        <w:lastRenderedPageBreak/>
        <w:t>Annex A (normative):</w:t>
      </w:r>
      <w:r>
        <w:br/>
        <w:t>OpenAPI specification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E93BFF9" w14:textId="77777777" w:rsidR="00E9750A" w:rsidRDefault="00A16F12">
      <w:pPr>
        <w:pStyle w:val="1"/>
      </w:pPr>
      <w:bookmarkStart w:id="2934" w:name="_Toc94020431"/>
      <w:bookmarkStart w:id="2935" w:name="_Toc72767062"/>
      <w:bookmarkStart w:id="2936" w:name="_Toc72766495"/>
      <w:bookmarkStart w:id="2937" w:name="_Toc510696651"/>
      <w:bookmarkStart w:id="2938" w:name="_Toc35971451"/>
      <w:bookmarkStart w:id="2939" w:name="_Toc36812182"/>
      <w:bookmarkStart w:id="2940" w:name="_Toc73042514"/>
      <w:bookmarkStart w:id="2941" w:name="_Toc81242858"/>
      <w:bookmarkStart w:id="2942" w:name="_Toc89426644"/>
      <w:bookmarkStart w:id="2943" w:name="_Toc97034965"/>
      <w:bookmarkStart w:id="2944" w:name="_Toc120681652"/>
      <w:bookmarkStart w:id="2945" w:name="_Toc112937956"/>
      <w:bookmarkStart w:id="2946" w:name="_Toc114134713"/>
      <w:bookmarkStart w:id="2947" w:name="_Toc100940043"/>
      <w:bookmarkStart w:id="2948" w:name="_Toc104546909"/>
      <w:bookmarkStart w:id="2949" w:name="_Toc97037833"/>
      <w:bookmarkStart w:id="2950" w:name="_Toc133434839"/>
      <w:bookmarkStart w:id="2951" w:name="_Toc138694022"/>
      <w:bookmarkStart w:id="2952" w:name="_Toc148535797"/>
      <w:bookmarkStart w:id="2953" w:name="_Toc162009299"/>
      <w:bookmarkStart w:id="2954" w:name="_Toc170161062"/>
      <w:bookmarkStart w:id="2955" w:name="_Toc175844109"/>
      <w:bookmarkStart w:id="2956" w:name="_Toc180485610"/>
      <w:bookmarkStart w:id="2957" w:name="_Toc180485811"/>
      <w:r>
        <w:t>A.1</w:t>
      </w:r>
      <w:r>
        <w:tab/>
        <w:t>General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2538771F" w14:textId="77777777" w:rsidR="00E9750A" w:rsidRDefault="00A16F12">
      <w:bookmarkStart w:id="295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95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960" w:name="_Toc114134714"/>
      <w:bookmarkStart w:id="2961" w:name="_Toc120681653"/>
      <w:bookmarkStart w:id="2962" w:name="_Toc112937957"/>
      <w:bookmarkStart w:id="2963" w:name="_Toc100940044"/>
      <w:bookmarkStart w:id="2964" w:name="_Toc104546910"/>
      <w:bookmarkStart w:id="2965" w:name="_Toc97037834"/>
      <w:bookmarkStart w:id="2966" w:name="_Toc97034966"/>
      <w:bookmarkStart w:id="2967" w:name="_Toc94020432"/>
      <w:bookmarkStart w:id="2968" w:name="_Toc81242859"/>
      <w:bookmarkStart w:id="2969" w:name="_Toc89426645"/>
      <w:bookmarkStart w:id="2970" w:name="_Toc73042515"/>
      <w:bookmarkStart w:id="2971" w:name="_Toc72766496"/>
      <w:bookmarkStart w:id="2972" w:name="_Toc72767063"/>
      <w:bookmarkStart w:id="2973" w:name="_Toc133434840"/>
      <w:bookmarkStart w:id="2974" w:name="_Toc138694023"/>
      <w:bookmarkStart w:id="2975" w:name="_Toc148535798"/>
      <w:bookmarkStart w:id="2976" w:name="_Toc162009300"/>
      <w:bookmarkStart w:id="2977" w:name="_Toc170161063"/>
      <w:bookmarkStart w:id="2978" w:name="_Toc175844110"/>
      <w:bookmarkStart w:id="2979" w:name="_Toc180485611"/>
      <w:bookmarkStart w:id="2980" w:name="_Toc180485812"/>
      <w:bookmarkEnd w:id="2958"/>
      <w:bookmarkEnd w:id="2959"/>
      <w:r>
        <w:t>A.2</w:t>
      </w:r>
      <w:r>
        <w:tab/>
        <w:t>Nadrf_DataManagement API</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98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982" w:name="_Toc148535799"/>
      <w:bookmarkStart w:id="2983" w:name="_Toc162009301"/>
      <w:bookmarkStart w:id="2984" w:name="_Toc170161064"/>
      <w:bookmarkStart w:id="2985" w:name="_Toc175844111"/>
      <w:bookmarkStart w:id="2986" w:name="_Toc180485612"/>
      <w:bookmarkStart w:id="2987" w:name="_Toc180485813"/>
      <w:r>
        <w:t>A.3</w:t>
      </w:r>
      <w:r>
        <w:tab/>
      </w:r>
      <w:bookmarkStart w:id="2988" w:name="_Hlk141197165"/>
      <w:r>
        <w:t>Nadrf_MLModelManagement</w:t>
      </w:r>
      <w:bookmarkEnd w:id="2988"/>
      <w:r>
        <w:t xml:space="preserve"> API</w:t>
      </w:r>
      <w:bookmarkEnd w:id="2982"/>
      <w:bookmarkEnd w:id="2983"/>
      <w:bookmarkEnd w:id="2984"/>
      <w:bookmarkEnd w:id="2985"/>
      <w:bookmarkEnd w:id="2986"/>
      <w:bookmarkEnd w:id="29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3805F5F2" w:rsidR="00356552" w:rsidRPr="004453CF" w:rsidRDefault="00356552" w:rsidP="00356552">
      <w:pPr>
        <w:pStyle w:val="PL"/>
        <w:rPr>
          <w:lang w:val="en-US"/>
        </w:rPr>
      </w:pPr>
      <w:r>
        <w:t xml:space="preserve">  version: 1.</w:t>
      </w:r>
      <w:r w:rsidR="004453CF">
        <w:t>1</w:t>
      </w:r>
      <w:r>
        <w:t>.0</w:t>
      </w:r>
      <w:r w:rsidR="004453CF">
        <w:t>-</w:t>
      </w:r>
      <w:r w:rsidR="004453CF">
        <w:rPr>
          <w:rFonts w:hint="eastAsia"/>
          <w:lang w:eastAsia="zh-CN"/>
        </w:rPr>
        <w:t>a</w:t>
      </w:r>
      <w:r w:rsidR="004453CF">
        <w:rPr>
          <w:lang w:val="en-US"/>
        </w:rPr>
        <w:t>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339CB27" w:rsidR="00356552" w:rsidRDefault="00356552" w:rsidP="00356552">
      <w:pPr>
        <w:pStyle w:val="PL"/>
      </w:pPr>
      <w:r>
        <w:t xml:space="preserve">  description: 3GPP TS 29.575 V1</w:t>
      </w:r>
      <w:r w:rsidR="004453CF">
        <w:t>9</w:t>
      </w:r>
      <w:r>
        <w:t>.</w:t>
      </w:r>
      <w:r w:rsidR="004453CF">
        <w:t>0</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lastRenderedPageBreak/>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lastRenderedPageBreak/>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lastRenderedPageBreak/>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989" w:name="_Hlk144890286"/>
      <w:r>
        <w:t>StoreResult</w:t>
      </w:r>
      <w:bookmarkEnd w:id="29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990" w:name="_Toc112937958"/>
      <w:bookmarkStart w:id="2991" w:name="_Toc104546911"/>
      <w:bookmarkStart w:id="2992" w:name="_Toc100940045"/>
      <w:bookmarkStart w:id="2993" w:name="_Toc97037835"/>
      <w:bookmarkStart w:id="2994" w:name="_Toc94020433"/>
      <w:bookmarkStart w:id="2995" w:name="_Toc97034967"/>
      <w:bookmarkStart w:id="2996" w:name="_Toc89426646"/>
      <w:bookmarkStart w:id="2997" w:name="_Toc81242860"/>
      <w:bookmarkStart w:id="2998" w:name="_Toc2086459"/>
      <w:bookmarkStart w:id="2999" w:name="_Toc72767064"/>
      <w:bookmarkStart w:id="3000" w:name="_Toc73042516"/>
      <w:bookmarkStart w:id="3001" w:name="_Toc72766497"/>
      <w:bookmarkStart w:id="3002" w:name="_Toc114134715"/>
      <w:bookmarkStart w:id="3003" w:name="_Toc120681654"/>
      <w:bookmarkStart w:id="3004" w:name="_Toc133434841"/>
      <w:bookmarkStart w:id="3005" w:name="_Toc138694024"/>
      <w:bookmarkStart w:id="3006" w:name="_Toc148535800"/>
      <w:bookmarkStart w:id="3007" w:name="_Toc162009302"/>
      <w:bookmarkStart w:id="3008" w:name="_Toc170161065"/>
      <w:bookmarkStart w:id="3009" w:name="_Toc175844112"/>
      <w:bookmarkStart w:id="3010" w:name="_Toc180485613"/>
      <w:bookmarkStart w:id="3011" w:name="_Toc180485814"/>
      <w:bookmarkEnd w:id="2981"/>
      <w:r>
        <w:lastRenderedPageBreak/>
        <w:t>Annex B (informative):</w:t>
      </w:r>
      <w:r>
        <w:br/>
        <w:t>Change history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309C" w14:textId="77777777" w:rsidR="00A7158F" w:rsidRDefault="00A7158F">
      <w:pPr>
        <w:spacing w:after="0"/>
      </w:pPr>
      <w:r>
        <w:separator/>
      </w:r>
    </w:p>
  </w:endnote>
  <w:endnote w:type="continuationSeparator" w:id="0">
    <w:p w14:paraId="4736DA1A" w14:textId="77777777" w:rsidR="00A7158F" w:rsidRDefault="00A71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8980" w14:textId="77777777" w:rsidR="00A7158F" w:rsidRDefault="00A7158F">
      <w:pPr>
        <w:spacing w:after="0"/>
      </w:pPr>
      <w:r>
        <w:separator/>
      </w:r>
    </w:p>
  </w:footnote>
  <w:footnote w:type="continuationSeparator" w:id="0">
    <w:p w14:paraId="4FFA6570" w14:textId="77777777" w:rsidR="00A7158F" w:rsidRDefault="00A71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06145F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099">
      <w:rPr>
        <w:rFonts w:ascii="Arial" w:hAnsi="Arial" w:cs="Arial"/>
        <w:b/>
        <w:noProof/>
        <w:sz w:val="18"/>
        <w:szCs w:val="18"/>
      </w:rPr>
      <w:t>3GPP TS 29.575 V19.1.0 (2024-10)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67E9D1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099">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6099"/>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621"/>
    <w:rsid w:val="00473241"/>
    <w:rsid w:val="00475E65"/>
    <w:rsid w:val="00476300"/>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6DBA"/>
    <w:rsid w:val="009178E6"/>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158F"/>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31845</Words>
  <Characters>181517</Characters>
  <Application>Microsoft Office Word</Application>
  <DocSecurity>0</DocSecurity>
  <Lines>1512</Lines>
  <Paragraphs>425</Paragraphs>
  <ScaleCrop>false</ScaleCrop>
  <Company>ETSI</Company>
  <LinksUpToDate>false</LinksUpToDate>
  <CharactersWithSpaces>212937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2024-10-22T02:31:00Z</dcterms:created>
  <dcterms:modified xsi:type="dcterms:W3CDTF">2024-10-22T02:31:00Z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