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JPG" ContentType="image/.jpg"/>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3"/>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113"/>
              <w:framePr w:w="0" w:hRule="auto" w:wrap="auto" w:vAnchor="margin" w:hAnchor="text" w:yAlign="inline"/>
            </w:pPr>
            <w:bookmarkStart w:id="1232" w:name="_GoBack"/>
            <w:bookmarkEnd w:id="1232"/>
            <w:bookmarkStart w:id="0" w:name="page1"/>
            <w:r>
              <w:rPr>
                <w:sz w:val="64"/>
              </w:rPr>
              <w:t xml:space="preserve">3GPP </w:t>
            </w:r>
            <w:bookmarkStart w:id="1" w:name="specType1"/>
            <w:r>
              <w:rPr>
                <w:sz w:val="64"/>
              </w:rPr>
              <w:t>TS</w:t>
            </w:r>
            <w:bookmarkEnd w:id="1"/>
            <w:r>
              <w:rPr>
                <w:sz w:val="64"/>
              </w:rPr>
              <w:t xml:space="preserve"> </w:t>
            </w:r>
            <w:bookmarkStart w:id="2" w:name="specNumber"/>
            <w:r>
              <w:rPr>
                <w:sz w:val="64"/>
              </w:rPr>
              <w:t>29.</w:t>
            </w:r>
            <w:bookmarkEnd w:id="2"/>
            <w:r>
              <w:rPr>
                <w:sz w:val="64"/>
              </w:rPr>
              <w:t xml:space="preserve">538 </w:t>
            </w:r>
            <w:r>
              <w:t>V</w:t>
            </w:r>
            <w:bookmarkStart w:id="3" w:name="specVersion"/>
            <w:r>
              <w:t>17.</w:t>
            </w:r>
            <w:r>
              <w:rPr>
                <w:rFonts w:hint="eastAsia"/>
                <w:lang w:val="en-US" w:eastAsia="zh-CN"/>
              </w:rPr>
              <w:t>3</w:t>
            </w:r>
            <w:r>
              <w:t>.</w:t>
            </w:r>
            <w:bookmarkEnd w:id="3"/>
            <w:r>
              <w:t xml:space="preserve">0 </w:t>
            </w:r>
            <w:r>
              <w:rPr>
                <w:sz w:val="32"/>
              </w:rPr>
              <w:t>(</w:t>
            </w:r>
            <w:bookmarkStart w:id="4" w:name="issueDate"/>
            <w:r>
              <w:rPr>
                <w:sz w:val="32"/>
              </w:rPr>
              <w:t>202</w:t>
            </w:r>
            <w:r>
              <w:rPr>
                <w:rFonts w:hint="eastAsia"/>
                <w:sz w:val="32"/>
                <w:lang w:val="en-US" w:eastAsia="zh-CN"/>
              </w:rPr>
              <w:t>3</w:t>
            </w:r>
            <w:r>
              <w:rPr>
                <w:sz w:val="32"/>
              </w:rPr>
              <w:t>-</w:t>
            </w:r>
            <w:bookmarkEnd w:id="4"/>
            <w:r>
              <w:rPr>
                <w:rFonts w:hint="eastAsia"/>
                <w:sz w:val="32"/>
                <w:lang w:val="en-US" w:eastAsia="zh-CN"/>
              </w:rPr>
              <w:t>12</w:t>
            </w:r>
            <w:r>
              <w:rPr>
                <w:sz w:val="3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pPr>
              <w:pStyle w:val="114"/>
              <w:framePr w:w="0" w:hRule="auto" w:wrap="auto" w:vAnchor="margin" w:hAnchor="text" w:yAlign="inline"/>
            </w:pPr>
            <w:r>
              <w:t xml:space="preserve">Technical </w:t>
            </w:r>
            <w:bookmarkStart w:id="5" w:name="spectype2"/>
            <w:r>
              <w:t>Specification</w:t>
            </w:r>
            <w:bookmarkEnd w:id="5"/>
          </w:p>
          <w:p>
            <w:pPr>
              <w:pStyle w:val="128"/>
            </w:pPr>
            <w:r>
              <w:br w:type="textWrapping"/>
            </w:r>
            <w: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pPr>
              <w:pStyle w:val="115"/>
              <w:framePr w:wrap="auto" w:vAnchor="margin" w:hAnchor="text" w:yAlign="inline"/>
              <w:rPr>
                <w:kern w:val="2"/>
                <w:szCs w:val="22"/>
              </w:rPr>
            </w:pPr>
            <w:r>
              <w:rPr>
                <w:kern w:val="2"/>
                <w:szCs w:val="22"/>
              </w:rPr>
              <w:t>3rd Generation Partnership Project;</w:t>
            </w:r>
          </w:p>
          <w:p>
            <w:pPr>
              <w:pStyle w:val="115"/>
              <w:framePr w:wrap="auto" w:vAnchor="margin" w:hAnchor="text" w:yAlign="inline"/>
              <w:rPr>
                <w:kern w:val="2"/>
                <w:szCs w:val="22"/>
              </w:rPr>
            </w:pPr>
            <w:r>
              <w:rPr>
                <w:kern w:val="2"/>
                <w:szCs w:val="22"/>
              </w:rPr>
              <w:t xml:space="preserve">Technical Specification Group </w:t>
            </w:r>
            <w:bookmarkStart w:id="6" w:name="specTitle"/>
            <w:r>
              <w:rPr>
                <w:kern w:val="2"/>
                <w:szCs w:val="22"/>
              </w:rPr>
              <w:t>Core Network and Terminals;</w:t>
            </w:r>
          </w:p>
          <w:p>
            <w:pPr>
              <w:pStyle w:val="115"/>
              <w:framePr w:wrap="auto" w:vAnchor="margin" w:hAnchor="text" w:yAlign="inline"/>
              <w:rPr>
                <w:kern w:val="2"/>
                <w:szCs w:val="22"/>
              </w:rPr>
            </w:pPr>
            <w:r>
              <w:rPr>
                <w:kern w:val="2"/>
                <w:szCs w:val="22"/>
              </w:rPr>
              <w:t>Enabling MSGin5G Service;</w:t>
            </w:r>
          </w:p>
          <w:p>
            <w:pPr>
              <w:pStyle w:val="115"/>
              <w:framePr w:wrap="auto" w:vAnchor="margin" w:hAnchor="text" w:yAlign="inline"/>
              <w:rPr>
                <w:kern w:val="2"/>
                <w:szCs w:val="22"/>
              </w:rPr>
            </w:pPr>
            <w:r>
              <w:rPr>
                <w:kern w:val="2"/>
                <w:szCs w:val="22"/>
              </w:rPr>
              <w:t>Application Programming Interfaces (API) specification;</w:t>
            </w:r>
          </w:p>
          <w:p>
            <w:pPr>
              <w:pStyle w:val="115"/>
              <w:framePr w:wrap="auto" w:vAnchor="margin" w:hAnchor="text" w:yAlign="inline"/>
              <w:rPr>
                <w:kern w:val="2"/>
                <w:szCs w:val="22"/>
              </w:rPr>
            </w:pPr>
            <w:r>
              <w:rPr>
                <w:kern w:val="2"/>
                <w:szCs w:val="22"/>
              </w:rPr>
              <w:t>Stage 3;</w:t>
            </w:r>
          </w:p>
          <w:bookmarkEnd w:id="6"/>
          <w:p>
            <w:pPr>
              <w:pStyle w:val="115"/>
              <w:framePr w:wrap="auto" w:vAnchor="margin" w:hAnchor="text" w:yAlign="inline"/>
              <w:rPr>
                <w:i/>
                <w:sz w:val="28"/>
              </w:rPr>
            </w:pPr>
            <w:r>
              <w:rPr>
                <w:kern w:val="2"/>
                <w:szCs w:val="22"/>
              </w:rPr>
              <w:t xml:space="preserve"> (</w:t>
            </w:r>
            <w:r>
              <w:rPr>
                <w:rStyle w:val="95"/>
                <w:kern w:val="2"/>
                <w:szCs w:val="22"/>
              </w:rPr>
              <w:t xml:space="preserve">Release </w:t>
            </w:r>
            <w:bookmarkStart w:id="7" w:name="specRelease"/>
            <w:r>
              <w:rPr>
                <w:rStyle w:val="95"/>
                <w:kern w:val="2"/>
                <w:szCs w:val="22"/>
              </w:rPr>
              <w:t>17</w:t>
            </w:r>
            <w:bookmarkEnd w:id="7"/>
            <w:r>
              <w:rPr>
                <w:kern w:val="2"/>
                <w:szCs w:val="2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116"/>
              <w:framePr w:w="0" w:wrap="auto" w:vAnchor="margin" w:hAnchor="text" w:yAlign="inline"/>
              <w:tabs>
                <w:tab w:val="right" w:pos="10206"/>
              </w:tabs>
              <w:jc w:val="left"/>
              <w:rPr>
                <w:color w:val="0000FF"/>
              </w:rPr>
            </w:pPr>
            <w:r>
              <w:rPr>
                <w:color w:val="0000FF"/>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r>
              <w:rPr>
                <w:i/>
                <w:lang w:val="en-US" w:eastAsia="zh-CN"/>
              </w:rPr>
              <w:drawing>
                <wp:inline distT="0" distB="0" distL="0" distR="0">
                  <wp:extent cx="1208405" cy="842645"/>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Picture 5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1208405" cy="842645"/>
                          </a:xfrm>
                          <a:prstGeom prst="rect">
                            <a:avLst/>
                          </a:prstGeom>
                          <a:noFill/>
                          <a:ln>
                            <a:noFill/>
                          </a:ln>
                        </pic:spPr>
                      </pic:pic>
                    </a:graphicData>
                  </a:graphic>
                </wp:inline>
              </w:drawing>
            </w:r>
          </w:p>
        </w:tc>
        <w:tc>
          <w:tcPr>
            <w:tcW w:w="5540" w:type="dxa"/>
            <w:shd w:val="clear" w:color="auto" w:fill="auto"/>
          </w:tcPr>
          <w:p>
            <w:pPr>
              <w:jc w:val="right"/>
            </w:pPr>
            <w:bookmarkStart w:id="8" w:name="logos"/>
            <w:r>
              <w:rPr>
                <w:lang w:val="en-US" w:eastAsia="zh-CN"/>
              </w:rPr>
              <w:drawing>
                <wp:inline distT="0" distB="0" distL="0" distR="0">
                  <wp:extent cx="1621790" cy="962025"/>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Picture 5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621790" cy="962025"/>
                          </a:xfrm>
                          <a:prstGeom prst="rect">
                            <a:avLst/>
                          </a:prstGeom>
                          <a:noFill/>
                          <a:ln>
                            <a:noFill/>
                          </a:ln>
                        </pic:spPr>
                      </pic:pic>
                    </a:graphicData>
                  </a:graphic>
                </wp:inline>
              </w:drawing>
            </w:r>
            <w:bookmarkEnd w:id="8"/>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5783" w:hRule="exact"/>
        </w:trPr>
        <w:tc>
          <w:tcPr>
            <w:tcW w:w="10423" w:type="dxa"/>
            <w:gridSpan w:val="2"/>
            <w:shd w:val="clear" w:color="auto" w:fill="auto"/>
          </w:tcPr>
          <w:p>
            <w:pPr>
              <w:pStyle w:val="128"/>
              <w:rPr>
                <w:b/>
              </w:rPr>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9"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9"/>
          </w:p>
          <w:p>
            <w:pPr>
              <w:pStyle w:val="126"/>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13"/>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128"/>
            </w:pPr>
            <w:bookmarkStart w:id="10"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107"/>
              <w:spacing w:after="240"/>
              <w:ind w:left="2835" w:right="2835"/>
              <w:jc w:val="center"/>
              <w:rPr>
                <w:rFonts w:ascii="Arial" w:hAnsi="Arial"/>
                <w:b/>
                <w:i/>
              </w:rPr>
            </w:pPr>
            <w:bookmarkStart w:id="11" w:name="coords3gpp"/>
            <w:r>
              <w:rPr>
                <w:rFonts w:ascii="Arial" w:hAnsi="Arial"/>
                <w:b/>
                <w:i/>
              </w:rPr>
              <w:t>3GPP</w:t>
            </w:r>
          </w:p>
          <w:p>
            <w:pPr>
              <w:pStyle w:val="107"/>
              <w:pBdr>
                <w:bottom w:val="single" w:color="auto" w:sz="6" w:space="1"/>
              </w:pBdr>
              <w:ind w:left="2835" w:right="2835"/>
              <w:jc w:val="center"/>
            </w:pPr>
            <w:r>
              <w:t>Postal address</w:t>
            </w:r>
          </w:p>
          <w:p>
            <w:pPr>
              <w:pStyle w:val="107"/>
              <w:ind w:left="2835" w:right="2835"/>
              <w:jc w:val="center"/>
              <w:rPr>
                <w:rFonts w:ascii="Arial" w:hAnsi="Arial"/>
                <w:sz w:val="18"/>
              </w:rPr>
            </w:pPr>
          </w:p>
          <w:p>
            <w:pPr>
              <w:pStyle w:val="107"/>
              <w:pBdr>
                <w:bottom w:val="single" w:color="auto" w:sz="6" w:space="1"/>
              </w:pBdr>
              <w:spacing w:before="240"/>
              <w:ind w:left="2835" w:right="2835"/>
              <w:jc w:val="center"/>
            </w:pPr>
            <w:r>
              <w:t>3GPP support office address</w:t>
            </w:r>
          </w:p>
          <w:p>
            <w:pPr>
              <w:pStyle w:val="107"/>
              <w:ind w:left="2835" w:right="2835"/>
              <w:jc w:val="center"/>
              <w:rPr>
                <w:rFonts w:ascii="Arial" w:hAnsi="Arial"/>
                <w:sz w:val="18"/>
                <w:lang w:val="fr-FR"/>
              </w:rPr>
            </w:pPr>
            <w:r>
              <w:rPr>
                <w:rFonts w:ascii="Arial" w:hAnsi="Arial"/>
                <w:sz w:val="18"/>
                <w:lang w:val="fr-FR"/>
              </w:rPr>
              <w:t>650 Route des Lucioles - Sophia Antipolis</w:t>
            </w:r>
          </w:p>
          <w:p>
            <w:pPr>
              <w:pStyle w:val="107"/>
              <w:ind w:left="2835" w:right="2835"/>
              <w:jc w:val="center"/>
              <w:rPr>
                <w:rFonts w:ascii="Arial" w:hAnsi="Arial"/>
                <w:sz w:val="18"/>
                <w:lang w:val="fr-FR"/>
              </w:rPr>
            </w:pPr>
            <w:r>
              <w:rPr>
                <w:rFonts w:ascii="Arial" w:hAnsi="Arial"/>
                <w:sz w:val="18"/>
                <w:lang w:val="fr-FR"/>
              </w:rPr>
              <w:t>Valbonne - FRANCE</w:t>
            </w:r>
          </w:p>
          <w:p>
            <w:pPr>
              <w:pStyle w:val="107"/>
              <w:spacing w:after="20"/>
              <w:ind w:left="2835" w:right="2835"/>
              <w:jc w:val="center"/>
              <w:rPr>
                <w:rFonts w:ascii="Arial" w:hAnsi="Arial"/>
                <w:sz w:val="18"/>
              </w:rPr>
            </w:pPr>
            <w:r>
              <w:rPr>
                <w:rFonts w:ascii="Arial" w:hAnsi="Arial"/>
                <w:sz w:val="18"/>
              </w:rPr>
              <w:t>Tel.: +33 4 92 94 42 00 Fax: +33 4 93 65 47 16</w:t>
            </w:r>
          </w:p>
          <w:p>
            <w:pPr>
              <w:pStyle w:val="107"/>
              <w:pBdr>
                <w:bottom w:val="single" w:color="auto" w:sz="6" w:space="1"/>
              </w:pBdr>
              <w:spacing w:before="240"/>
              <w:ind w:left="2835" w:right="2835"/>
              <w:jc w:val="center"/>
            </w:pPr>
            <w:r>
              <w:t>Internet</w:t>
            </w:r>
          </w:p>
          <w:p>
            <w:pPr>
              <w:pStyle w:val="107"/>
              <w:ind w:left="2835" w:right="2835"/>
              <w:jc w:val="center"/>
              <w:rPr>
                <w:rFonts w:ascii="Arial" w:hAnsi="Arial"/>
                <w:sz w:val="18"/>
              </w:rPr>
            </w:pPr>
            <w:r>
              <w:rPr>
                <w:rFonts w:ascii="Arial" w:hAnsi="Arial"/>
                <w:sz w:val="18"/>
              </w:rPr>
              <w:t>http://www.3gpp.org</w:t>
            </w:r>
            <w:bookmarkEnd w:id="11"/>
          </w:p>
          <w:p/>
        </w:tc>
      </w:tr>
      <w:tr>
        <w:tblPrEx>
          <w:tblCellMar>
            <w:top w:w="0" w:type="dxa"/>
            <w:left w:w="108" w:type="dxa"/>
            <w:bottom w:w="0" w:type="dxa"/>
            <w:right w:w="108" w:type="dxa"/>
          </w:tblCellMar>
        </w:tblPrEx>
        <w:tc>
          <w:tcPr>
            <w:tcW w:w="10423" w:type="dxa"/>
            <w:shd w:val="clear" w:color="auto" w:fill="auto"/>
            <w:vAlign w:val="bottom"/>
          </w:tcPr>
          <w:p>
            <w:pPr>
              <w:pStyle w:val="107"/>
              <w:pBdr>
                <w:bottom w:val="single" w:color="auto" w:sz="6" w:space="1"/>
              </w:pBdr>
              <w:spacing w:after="240"/>
              <w:jc w:val="center"/>
              <w:rPr>
                <w:rFonts w:ascii="Arial" w:hAnsi="Arial"/>
                <w:b/>
                <w:i/>
              </w:rPr>
            </w:pPr>
            <w:bookmarkStart w:id="12" w:name="copyrightNotification"/>
            <w:r>
              <w:rPr>
                <w:rFonts w:ascii="Arial" w:hAnsi="Arial"/>
                <w:b/>
                <w:i/>
              </w:rPr>
              <w:t>Copyright Notification</w:t>
            </w:r>
          </w:p>
          <w:p>
            <w:pPr>
              <w:pStyle w:val="107"/>
              <w:jc w:val="center"/>
            </w:pPr>
            <w:r>
              <w:t>No part may be reproduced except as authorized by written permission.</w:t>
            </w:r>
            <w:r>
              <w:br w:type="textWrapping"/>
            </w:r>
            <w:r>
              <w:t>The copyright and the foregoing restriction extend to reproduction in all media.</w:t>
            </w:r>
          </w:p>
          <w:p>
            <w:pPr>
              <w:pStyle w:val="107"/>
              <w:jc w:val="center"/>
            </w:pPr>
          </w:p>
          <w:p>
            <w:pPr>
              <w:pStyle w:val="107"/>
              <w:jc w:val="center"/>
              <w:rPr>
                <w:sz w:val="18"/>
              </w:rPr>
            </w:pPr>
            <w:r>
              <w:rPr>
                <w:sz w:val="18"/>
              </w:rPr>
              <w:t xml:space="preserve">© </w:t>
            </w:r>
            <w:bookmarkStart w:id="13" w:name="copyrightDate"/>
            <w:r>
              <w:rPr>
                <w:sz w:val="18"/>
              </w:rPr>
              <w:t>202</w:t>
            </w:r>
            <w:bookmarkEnd w:id="13"/>
            <w:r>
              <w:rPr>
                <w:sz w:val="18"/>
              </w:rPr>
              <w:t>2, 3GPP Organizational Partners (ARIB, ATIS, CCSA, ETSI, TSDSI, TTA, TTC).</w:t>
            </w:r>
            <w:bookmarkStart w:id="14" w:name="copyrightaddon"/>
            <w:bookmarkEnd w:id="14"/>
          </w:p>
          <w:p>
            <w:pPr>
              <w:pStyle w:val="107"/>
              <w:jc w:val="center"/>
              <w:rPr>
                <w:sz w:val="18"/>
              </w:rPr>
            </w:pPr>
            <w:r>
              <w:rPr>
                <w:sz w:val="18"/>
              </w:rPr>
              <w:t>All rights reserved.</w:t>
            </w:r>
          </w:p>
          <w:p>
            <w:pPr>
              <w:pStyle w:val="107"/>
              <w:rPr>
                <w:sz w:val="18"/>
              </w:rPr>
            </w:pPr>
          </w:p>
          <w:p>
            <w:pPr>
              <w:pStyle w:val="107"/>
              <w:rPr>
                <w:sz w:val="18"/>
              </w:rPr>
            </w:pPr>
            <w:r>
              <w:rPr>
                <w:sz w:val="18"/>
              </w:rPr>
              <w:t>UMTS™ is a Trade Mark of ETSI registered for the benefit of its members</w:t>
            </w:r>
          </w:p>
          <w:p>
            <w:pPr>
              <w:pStyle w:val="107"/>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107"/>
              <w:rPr>
                <w:sz w:val="18"/>
              </w:rPr>
            </w:pPr>
            <w:r>
              <w:rPr>
                <w:sz w:val="18"/>
              </w:rPr>
              <w:t>GSM® and the GSM logo are registered and owned by the GSM Association</w:t>
            </w:r>
            <w:bookmarkEnd w:id="12"/>
          </w:p>
          <w:p/>
        </w:tc>
      </w:tr>
      <w:bookmarkEnd w:id="10"/>
    </w:tbl>
    <w:p>
      <w:pPr>
        <w:pStyle w:val="97"/>
        <w:outlineLvl w:val="0"/>
      </w:pPr>
      <w:r>
        <w:br w:type="page"/>
      </w:r>
      <w:bookmarkStart w:id="15" w:name="tableOfContents"/>
      <w:bookmarkEnd w:id="15"/>
      <w:r>
        <w:t>Contents</w:t>
      </w:r>
    </w:p>
    <w:p>
      <w:pPr>
        <w:pStyle w:val="85"/>
        <w:rPr>
          <w:rFonts w:asciiTheme="minorHAnsi" w:hAnsiTheme="minorHAnsi" w:cstheme="minorBidi"/>
          <w:szCs w:val="22"/>
          <w:lang w:eastAsia="ja-JP"/>
        </w:rPr>
      </w:pPr>
      <w:r>
        <w:fldChar w:fldCharType="begin" w:fldLock="1"/>
      </w:r>
      <w:r>
        <w:instrText xml:space="preserve"> TOC \o "1-9" </w:instrText>
      </w:r>
      <w:r>
        <w:fldChar w:fldCharType="separate"/>
      </w:r>
      <w:r>
        <w:t>Foreword</w:t>
      </w:r>
      <w:r>
        <w:tab/>
      </w:r>
      <w:r>
        <w:fldChar w:fldCharType="begin" w:fldLock="1"/>
      </w:r>
      <w:r>
        <w:instrText xml:space="preserve"> PAGEREF _Toc105667139 \h </w:instrText>
      </w:r>
      <w:r>
        <w:fldChar w:fldCharType="separate"/>
      </w:r>
      <w:r>
        <w:t>7</w:t>
      </w:r>
      <w:r>
        <w:fldChar w:fldCharType="end"/>
      </w:r>
    </w:p>
    <w:p>
      <w:pPr>
        <w:pStyle w:val="85"/>
        <w:rPr>
          <w:rFonts w:asciiTheme="minorHAnsi" w:hAnsiTheme="minorHAnsi" w:cstheme="minorBidi"/>
          <w:szCs w:val="22"/>
          <w:lang w:eastAsia="ja-JP"/>
        </w:rPr>
      </w:pPr>
      <w:r>
        <w:t>1</w:t>
      </w:r>
      <w:r>
        <w:rPr>
          <w:rFonts w:asciiTheme="minorHAnsi" w:hAnsiTheme="minorHAnsi" w:cstheme="minorBidi"/>
          <w:szCs w:val="22"/>
          <w:lang w:eastAsia="ja-JP"/>
        </w:rPr>
        <w:tab/>
      </w:r>
      <w:r>
        <w:t>Scope</w:t>
      </w:r>
      <w:r>
        <w:tab/>
      </w:r>
      <w:r>
        <w:fldChar w:fldCharType="begin" w:fldLock="1"/>
      </w:r>
      <w:r>
        <w:instrText xml:space="preserve"> PAGEREF _Toc105667140 \h </w:instrText>
      </w:r>
      <w:r>
        <w:fldChar w:fldCharType="separate"/>
      </w:r>
      <w:r>
        <w:t>9</w:t>
      </w:r>
      <w:r>
        <w:fldChar w:fldCharType="end"/>
      </w:r>
    </w:p>
    <w:p>
      <w:pPr>
        <w:pStyle w:val="85"/>
        <w:rPr>
          <w:rFonts w:asciiTheme="minorHAnsi" w:hAnsiTheme="minorHAnsi" w:cstheme="minorBidi"/>
          <w:szCs w:val="22"/>
          <w:lang w:eastAsia="ja-JP"/>
        </w:rPr>
      </w:pPr>
      <w:r>
        <w:t>2</w:t>
      </w:r>
      <w:r>
        <w:rPr>
          <w:rFonts w:asciiTheme="minorHAnsi" w:hAnsiTheme="minorHAnsi" w:cstheme="minorBidi"/>
          <w:szCs w:val="22"/>
          <w:lang w:eastAsia="ja-JP"/>
        </w:rPr>
        <w:tab/>
      </w:r>
      <w:r>
        <w:t>References</w:t>
      </w:r>
      <w:r>
        <w:tab/>
      </w:r>
      <w:r>
        <w:fldChar w:fldCharType="begin" w:fldLock="1"/>
      </w:r>
      <w:r>
        <w:instrText xml:space="preserve"> PAGEREF _Toc105667141 \h </w:instrText>
      </w:r>
      <w:r>
        <w:fldChar w:fldCharType="separate"/>
      </w:r>
      <w:r>
        <w:t>9</w:t>
      </w:r>
      <w:r>
        <w:fldChar w:fldCharType="end"/>
      </w:r>
    </w:p>
    <w:p>
      <w:pPr>
        <w:pStyle w:val="85"/>
        <w:rPr>
          <w:rFonts w:asciiTheme="minorHAnsi" w:hAnsiTheme="minorHAnsi" w:cstheme="minorBidi"/>
          <w:szCs w:val="22"/>
          <w:lang w:eastAsia="ja-JP"/>
        </w:rPr>
      </w:pPr>
      <w:r>
        <w:t>3</w:t>
      </w:r>
      <w:r>
        <w:rPr>
          <w:rFonts w:asciiTheme="minorHAnsi" w:hAnsiTheme="minorHAnsi" w:cstheme="minorBidi"/>
          <w:szCs w:val="22"/>
          <w:lang w:eastAsia="ja-JP"/>
        </w:rPr>
        <w:tab/>
      </w:r>
      <w:r>
        <w:t>Definitions of terms, symbols and abbreviations</w:t>
      </w:r>
      <w:r>
        <w:tab/>
      </w:r>
      <w:r>
        <w:fldChar w:fldCharType="begin" w:fldLock="1"/>
      </w:r>
      <w:r>
        <w:instrText xml:space="preserve"> PAGEREF _Toc105667142 \h </w:instrText>
      </w:r>
      <w:r>
        <w:fldChar w:fldCharType="separate"/>
      </w:r>
      <w:r>
        <w:t>10</w:t>
      </w:r>
      <w:r>
        <w:fldChar w:fldCharType="end"/>
      </w:r>
    </w:p>
    <w:p>
      <w:pPr>
        <w:pStyle w:val="86"/>
        <w:rPr>
          <w:rFonts w:asciiTheme="minorHAnsi" w:hAnsiTheme="minorHAnsi" w:cstheme="minorBidi"/>
          <w:sz w:val="22"/>
          <w:szCs w:val="22"/>
          <w:lang w:eastAsia="ja-JP"/>
        </w:rPr>
      </w:pPr>
      <w:r>
        <w:t>3.1</w:t>
      </w:r>
      <w:r>
        <w:rPr>
          <w:rFonts w:asciiTheme="minorHAnsi" w:hAnsiTheme="minorHAnsi" w:cstheme="minorBidi"/>
          <w:sz w:val="22"/>
          <w:szCs w:val="22"/>
          <w:lang w:eastAsia="ja-JP"/>
        </w:rPr>
        <w:tab/>
      </w:r>
      <w:r>
        <w:t>Terms</w:t>
      </w:r>
      <w:r>
        <w:tab/>
      </w:r>
      <w:r>
        <w:fldChar w:fldCharType="begin" w:fldLock="1"/>
      </w:r>
      <w:r>
        <w:instrText xml:space="preserve"> PAGEREF _Toc105667143 \h </w:instrText>
      </w:r>
      <w:r>
        <w:fldChar w:fldCharType="separate"/>
      </w:r>
      <w:r>
        <w:t>10</w:t>
      </w:r>
      <w:r>
        <w:fldChar w:fldCharType="end"/>
      </w:r>
    </w:p>
    <w:p>
      <w:pPr>
        <w:pStyle w:val="86"/>
        <w:rPr>
          <w:rFonts w:asciiTheme="minorHAnsi" w:hAnsiTheme="minorHAnsi" w:cstheme="minorBidi"/>
          <w:sz w:val="22"/>
          <w:szCs w:val="22"/>
          <w:lang w:eastAsia="ja-JP"/>
        </w:rPr>
      </w:pPr>
      <w:r>
        <w:t>3.2</w:t>
      </w:r>
      <w:r>
        <w:rPr>
          <w:rFonts w:asciiTheme="minorHAnsi" w:hAnsiTheme="minorHAnsi" w:cstheme="minorBidi"/>
          <w:sz w:val="22"/>
          <w:szCs w:val="22"/>
          <w:lang w:eastAsia="ja-JP"/>
        </w:rPr>
        <w:tab/>
      </w:r>
      <w:r>
        <w:t>Symbols</w:t>
      </w:r>
      <w:r>
        <w:tab/>
      </w:r>
      <w:r>
        <w:fldChar w:fldCharType="begin" w:fldLock="1"/>
      </w:r>
      <w:r>
        <w:instrText xml:space="preserve"> PAGEREF _Toc105667144 \h </w:instrText>
      </w:r>
      <w:r>
        <w:fldChar w:fldCharType="separate"/>
      </w:r>
      <w:r>
        <w:t>10</w:t>
      </w:r>
      <w:r>
        <w:fldChar w:fldCharType="end"/>
      </w:r>
    </w:p>
    <w:p>
      <w:pPr>
        <w:pStyle w:val="86"/>
        <w:rPr>
          <w:rFonts w:asciiTheme="minorHAnsi" w:hAnsiTheme="minorHAnsi" w:cstheme="minorBidi"/>
          <w:sz w:val="22"/>
          <w:szCs w:val="22"/>
          <w:lang w:eastAsia="ja-JP"/>
        </w:rPr>
      </w:pPr>
      <w:r>
        <w:t>3.3</w:t>
      </w:r>
      <w:r>
        <w:rPr>
          <w:rFonts w:asciiTheme="minorHAnsi" w:hAnsiTheme="minorHAnsi" w:cstheme="minorBidi"/>
          <w:sz w:val="22"/>
          <w:szCs w:val="22"/>
          <w:lang w:eastAsia="ja-JP"/>
        </w:rPr>
        <w:tab/>
      </w:r>
      <w:r>
        <w:t>Abbreviations</w:t>
      </w:r>
      <w:r>
        <w:tab/>
      </w:r>
      <w:r>
        <w:fldChar w:fldCharType="begin" w:fldLock="1"/>
      </w:r>
      <w:r>
        <w:instrText xml:space="preserve"> PAGEREF _Toc105667145 \h </w:instrText>
      </w:r>
      <w:r>
        <w:fldChar w:fldCharType="separate"/>
      </w:r>
      <w:r>
        <w:t>10</w:t>
      </w:r>
      <w:r>
        <w:fldChar w:fldCharType="end"/>
      </w:r>
    </w:p>
    <w:p>
      <w:pPr>
        <w:pStyle w:val="85"/>
        <w:rPr>
          <w:rFonts w:asciiTheme="minorHAnsi" w:hAnsiTheme="minorHAnsi" w:cstheme="minorBidi"/>
          <w:szCs w:val="22"/>
          <w:lang w:eastAsia="ja-JP"/>
        </w:rPr>
      </w:pPr>
      <w:r>
        <w:t>4</w:t>
      </w:r>
      <w:r>
        <w:rPr>
          <w:rFonts w:asciiTheme="minorHAnsi" w:hAnsiTheme="minorHAnsi" w:cstheme="minorBidi"/>
          <w:szCs w:val="22"/>
          <w:lang w:eastAsia="ja-JP"/>
        </w:rPr>
        <w:tab/>
      </w:r>
      <w:r>
        <w:t>Overview</w:t>
      </w:r>
      <w:r>
        <w:tab/>
      </w:r>
      <w:r>
        <w:fldChar w:fldCharType="begin" w:fldLock="1"/>
      </w:r>
      <w:r>
        <w:instrText xml:space="preserve"> PAGEREF _Toc105667146 \h </w:instrText>
      </w:r>
      <w:r>
        <w:fldChar w:fldCharType="separate"/>
      </w:r>
      <w:r>
        <w:t>10</w:t>
      </w:r>
      <w:r>
        <w:fldChar w:fldCharType="end"/>
      </w:r>
    </w:p>
    <w:p>
      <w:pPr>
        <w:pStyle w:val="85"/>
        <w:rPr>
          <w:rFonts w:asciiTheme="minorHAnsi" w:hAnsiTheme="minorHAnsi" w:cstheme="minorBidi"/>
          <w:szCs w:val="22"/>
          <w:lang w:eastAsia="ja-JP"/>
        </w:rPr>
      </w:pPr>
      <w:r>
        <w:rPr>
          <w:lang w:eastAsia="zh-CN"/>
        </w:rPr>
        <w:t>5</w:t>
      </w:r>
      <w:r>
        <w:rPr>
          <w:rFonts w:asciiTheme="minorHAnsi" w:hAnsiTheme="minorHAnsi" w:cstheme="minorBidi"/>
          <w:szCs w:val="22"/>
          <w:lang w:eastAsia="ja-JP"/>
        </w:rPr>
        <w:tab/>
      </w:r>
      <w:r>
        <w:t>Services offered by the MSGin5G Servers</w:t>
      </w:r>
      <w:r>
        <w:tab/>
      </w:r>
      <w:r>
        <w:fldChar w:fldCharType="begin" w:fldLock="1"/>
      </w:r>
      <w:r>
        <w:instrText xml:space="preserve"> PAGEREF _Toc105667147 \h </w:instrText>
      </w:r>
      <w:r>
        <w:fldChar w:fldCharType="separate"/>
      </w:r>
      <w:r>
        <w:t>11</w:t>
      </w:r>
      <w:r>
        <w:fldChar w:fldCharType="end"/>
      </w:r>
    </w:p>
    <w:p>
      <w:pPr>
        <w:pStyle w:val="86"/>
        <w:rPr>
          <w:rFonts w:asciiTheme="minorHAnsi" w:hAnsiTheme="minorHAnsi" w:cstheme="minorBidi"/>
          <w:sz w:val="22"/>
          <w:szCs w:val="22"/>
          <w:lang w:eastAsia="ja-JP"/>
        </w:rPr>
      </w:pPr>
      <w:r>
        <w:t>5.1</w:t>
      </w:r>
      <w:r>
        <w:rPr>
          <w:rFonts w:asciiTheme="minorHAnsi" w:hAnsiTheme="minorHAnsi" w:cstheme="minorBidi"/>
          <w:sz w:val="22"/>
          <w:szCs w:val="22"/>
          <w:lang w:eastAsia="ja-JP"/>
        </w:rPr>
        <w:tab/>
      </w:r>
      <w:r>
        <w:rPr>
          <w:lang w:eastAsia="zh-CN"/>
        </w:rPr>
        <w:t>Introduction</w:t>
      </w:r>
      <w:r>
        <w:tab/>
      </w:r>
      <w:r>
        <w:fldChar w:fldCharType="begin" w:fldLock="1"/>
      </w:r>
      <w:r>
        <w:instrText xml:space="preserve"> PAGEREF _Toc105667148 \h </w:instrText>
      </w:r>
      <w:r>
        <w:fldChar w:fldCharType="separate"/>
      </w:r>
      <w:r>
        <w:t>11</w:t>
      </w:r>
      <w:r>
        <w:fldChar w:fldCharType="end"/>
      </w:r>
    </w:p>
    <w:p>
      <w:pPr>
        <w:pStyle w:val="86"/>
        <w:rPr>
          <w:rFonts w:asciiTheme="minorHAnsi" w:hAnsiTheme="minorHAnsi" w:cstheme="minorBidi"/>
          <w:sz w:val="22"/>
          <w:szCs w:val="22"/>
          <w:lang w:eastAsia="ja-JP"/>
        </w:rPr>
      </w:pPr>
      <w:r>
        <w:rPr>
          <w:lang w:eastAsia="zh-CN"/>
        </w:rPr>
        <w:t>5.2</w:t>
      </w:r>
      <w:r>
        <w:rPr>
          <w:rFonts w:asciiTheme="minorHAnsi" w:hAnsiTheme="minorHAnsi" w:cstheme="minorBidi"/>
          <w:sz w:val="22"/>
          <w:szCs w:val="22"/>
          <w:lang w:eastAsia="ja-JP"/>
        </w:rPr>
        <w:tab/>
      </w:r>
      <w:r>
        <w:rPr>
          <w:lang w:eastAsia="zh-CN"/>
        </w:rPr>
        <w:t>MSGS_</w:t>
      </w:r>
      <w:r>
        <w:t xml:space="preserve">ASRegistration </w:t>
      </w:r>
      <w:r>
        <w:rPr>
          <w:lang w:eastAsia="zh-CN"/>
        </w:rPr>
        <w:t>Service</w:t>
      </w:r>
      <w:r>
        <w:tab/>
      </w:r>
      <w:r>
        <w:fldChar w:fldCharType="begin" w:fldLock="1"/>
      </w:r>
      <w:r>
        <w:instrText xml:space="preserve"> PAGEREF _Toc105667149 \h </w:instrText>
      </w:r>
      <w:r>
        <w:fldChar w:fldCharType="separate"/>
      </w:r>
      <w:r>
        <w:t>11</w:t>
      </w:r>
      <w:r>
        <w:fldChar w:fldCharType="end"/>
      </w:r>
    </w:p>
    <w:p>
      <w:pPr>
        <w:pStyle w:val="87"/>
        <w:rPr>
          <w:rFonts w:asciiTheme="minorHAnsi" w:hAnsiTheme="minorHAnsi" w:cstheme="minorBidi"/>
          <w:sz w:val="22"/>
          <w:szCs w:val="22"/>
          <w:lang w:eastAsia="ja-JP"/>
        </w:rPr>
      </w:pPr>
      <w:r>
        <w:t>5.</w:t>
      </w:r>
      <w:r>
        <w:rPr>
          <w:lang w:eastAsia="zh-CN"/>
        </w:rPr>
        <w:t>2</w:t>
      </w:r>
      <w:r>
        <w:t>.1</w:t>
      </w:r>
      <w:r>
        <w:rPr>
          <w:rFonts w:asciiTheme="minorHAnsi" w:hAnsiTheme="minorHAnsi" w:cstheme="minorBidi"/>
          <w:sz w:val="22"/>
          <w:szCs w:val="22"/>
          <w:lang w:eastAsia="ja-JP"/>
        </w:rPr>
        <w:tab/>
      </w:r>
      <w:r>
        <w:t>Service Description</w:t>
      </w:r>
      <w:r>
        <w:tab/>
      </w:r>
      <w:r>
        <w:fldChar w:fldCharType="begin" w:fldLock="1"/>
      </w:r>
      <w:r>
        <w:instrText xml:space="preserve"> PAGEREF _Toc105667150 \h </w:instrText>
      </w:r>
      <w:r>
        <w:fldChar w:fldCharType="separate"/>
      </w:r>
      <w:r>
        <w:t>11</w:t>
      </w:r>
      <w:r>
        <w:fldChar w:fldCharType="end"/>
      </w:r>
    </w:p>
    <w:p>
      <w:pPr>
        <w:pStyle w:val="87"/>
        <w:rPr>
          <w:rFonts w:asciiTheme="minorHAnsi" w:hAnsiTheme="minorHAnsi" w:cstheme="minorBidi"/>
          <w:sz w:val="22"/>
          <w:szCs w:val="22"/>
          <w:lang w:eastAsia="ja-JP"/>
        </w:rPr>
      </w:pPr>
      <w:r>
        <w:t>5.</w:t>
      </w:r>
      <w:r>
        <w:rPr>
          <w:lang w:eastAsia="zh-CN"/>
        </w:rPr>
        <w:t>2</w:t>
      </w:r>
      <w:r>
        <w:t>.2</w:t>
      </w:r>
      <w:r>
        <w:rPr>
          <w:rFonts w:asciiTheme="minorHAnsi" w:hAnsiTheme="minorHAnsi" w:cstheme="minorBidi"/>
          <w:sz w:val="22"/>
          <w:szCs w:val="22"/>
          <w:lang w:eastAsia="ja-JP"/>
        </w:rPr>
        <w:tab/>
      </w:r>
      <w:r>
        <w:t>Service Operations</w:t>
      </w:r>
      <w:r>
        <w:tab/>
      </w:r>
      <w:r>
        <w:fldChar w:fldCharType="begin" w:fldLock="1"/>
      </w:r>
      <w:r>
        <w:instrText xml:space="preserve"> PAGEREF _Toc105667151 \h </w:instrText>
      </w:r>
      <w:r>
        <w:fldChar w:fldCharType="separate"/>
      </w:r>
      <w:r>
        <w:t>12</w:t>
      </w:r>
      <w:r>
        <w:fldChar w:fldCharType="end"/>
      </w:r>
    </w:p>
    <w:p>
      <w:pPr>
        <w:pStyle w:val="88"/>
        <w:rPr>
          <w:rFonts w:asciiTheme="minorHAnsi" w:hAnsiTheme="minorHAnsi" w:cstheme="minorBidi"/>
          <w:sz w:val="22"/>
          <w:szCs w:val="22"/>
          <w:lang w:eastAsia="ja-JP"/>
        </w:rPr>
      </w:pPr>
      <w:r>
        <w:t>5.</w:t>
      </w:r>
      <w:r>
        <w:rPr>
          <w:lang w:eastAsia="zh-CN"/>
        </w:rPr>
        <w:t>2</w:t>
      </w:r>
      <w:r>
        <w:t>.2.1</w:t>
      </w:r>
      <w:r>
        <w:rPr>
          <w:rFonts w:asciiTheme="minorHAnsi" w:hAnsiTheme="minorHAnsi" w:cstheme="minorBidi"/>
          <w:sz w:val="22"/>
          <w:szCs w:val="22"/>
          <w:lang w:eastAsia="ja-JP"/>
        </w:rPr>
        <w:tab/>
      </w:r>
      <w:r>
        <w:t>Introduction</w:t>
      </w:r>
      <w:r>
        <w:tab/>
      </w:r>
      <w:r>
        <w:fldChar w:fldCharType="begin" w:fldLock="1"/>
      </w:r>
      <w:r>
        <w:instrText xml:space="preserve"> PAGEREF _Toc105667152 \h </w:instrText>
      </w:r>
      <w:r>
        <w:fldChar w:fldCharType="separate"/>
      </w:r>
      <w:r>
        <w:t>12</w:t>
      </w:r>
      <w:r>
        <w:fldChar w:fldCharType="end"/>
      </w:r>
    </w:p>
    <w:p>
      <w:pPr>
        <w:pStyle w:val="88"/>
        <w:rPr>
          <w:rFonts w:asciiTheme="minorHAnsi" w:hAnsiTheme="minorHAnsi" w:cstheme="minorBidi"/>
          <w:sz w:val="22"/>
          <w:szCs w:val="22"/>
          <w:lang w:eastAsia="ja-JP"/>
        </w:rPr>
      </w:pPr>
      <w:r>
        <w:t>5.</w:t>
      </w:r>
      <w:r>
        <w:rPr>
          <w:lang w:eastAsia="zh-CN"/>
        </w:rPr>
        <w:t>2</w:t>
      </w:r>
      <w:r>
        <w:t>.2.2</w:t>
      </w:r>
      <w:r>
        <w:rPr>
          <w:rFonts w:asciiTheme="minorHAnsi" w:hAnsiTheme="minorHAnsi" w:cstheme="minorBidi"/>
          <w:sz w:val="22"/>
          <w:szCs w:val="22"/>
          <w:lang w:eastAsia="ja-JP"/>
        </w:rPr>
        <w:tab/>
      </w:r>
      <w:r>
        <w:rPr>
          <w:lang w:eastAsia="zh-CN"/>
        </w:rPr>
        <w:t>MSGS_</w:t>
      </w:r>
      <w:r>
        <w:t>ASRegistration</w:t>
      </w:r>
      <w:r>
        <w:rPr>
          <w:lang w:eastAsia="zh-CN"/>
        </w:rPr>
        <w:t>_Request</w:t>
      </w:r>
      <w:r>
        <w:tab/>
      </w:r>
      <w:r>
        <w:fldChar w:fldCharType="begin" w:fldLock="1"/>
      </w:r>
      <w:r>
        <w:instrText xml:space="preserve"> PAGEREF _Toc105667153 \h </w:instrText>
      </w:r>
      <w:r>
        <w:fldChar w:fldCharType="separate"/>
      </w:r>
      <w:r>
        <w:t>12</w:t>
      </w:r>
      <w:r>
        <w:fldChar w:fldCharType="end"/>
      </w:r>
    </w:p>
    <w:p>
      <w:pPr>
        <w:pStyle w:val="89"/>
        <w:rPr>
          <w:rFonts w:asciiTheme="minorHAnsi" w:hAnsiTheme="minorHAnsi" w:cstheme="minorBidi"/>
          <w:sz w:val="22"/>
          <w:szCs w:val="22"/>
          <w:lang w:eastAsia="ja-JP"/>
        </w:rPr>
      </w:pPr>
      <w:r>
        <w:t>5.</w:t>
      </w:r>
      <w:r>
        <w:rPr>
          <w:lang w:eastAsia="zh-CN"/>
        </w:rPr>
        <w:t>2</w:t>
      </w:r>
      <w:r>
        <w:t>.2.2.1</w:t>
      </w:r>
      <w:r>
        <w:rPr>
          <w:rFonts w:asciiTheme="minorHAnsi" w:hAnsiTheme="minorHAnsi" w:cstheme="minorBidi"/>
          <w:sz w:val="22"/>
          <w:szCs w:val="22"/>
          <w:lang w:eastAsia="ja-JP"/>
        </w:rPr>
        <w:tab/>
      </w:r>
      <w:r>
        <w:t>General</w:t>
      </w:r>
      <w:r>
        <w:tab/>
      </w:r>
      <w:r>
        <w:fldChar w:fldCharType="begin" w:fldLock="1"/>
      </w:r>
      <w:r>
        <w:instrText xml:space="preserve"> PAGEREF _Toc105667154 \h </w:instrText>
      </w:r>
      <w:r>
        <w:fldChar w:fldCharType="separate"/>
      </w:r>
      <w:r>
        <w:t>12</w:t>
      </w:r>
      <w:r>
        <w:fldChar w:fldCharType="end"/>
      </w:r>
    </w:p>
    <w:p>
      <w:pPr>
        <w:pStyle w:val="89"/>
        <w:rPr>
          <w:rFonts w:asciiTheme="minorHAnsi" w:hAnsiTheme="minorHAnsi" w:cstheme="minorBidi"/>
          <w:sz w:val="22"/>
          <w:szCs w:val="22"/>
          <w:lang w:eastAsia="ja-JP"/>
        </w:rPr>
      </w:pPr>
      <w:r>
        <w:t>5.</w:t>
      </w:r>
      <w:r>
        <w:rPr>
          <w:lang w:eastAsia="zh-CN"/>
        </w:rPr>
        <w:t>2</w:t>
      </w:r>
      <w:r>
        <w:t>.2.2.2</w:t>
      </w:r>
      <w:r>
        <w:rPr>
          <w:rFonts w:asciiTheme="minorHAnsi" w:hAnsiTheme="minorHAnsi" w:cstheme="minorBidi"/>
          <w:sz w:val="22"/>
          <w:szCs w:val="22"/>
          <w:lang w:eastAsia="ja-JP"/>
        </w:rPr>
        <w:tab/>
      </w:r>
      <w:r>
        <w:rPr>
          <w:lang w:eastAsia="zh-CN"/>
        </w:rPr>
        <w:t>Application Server registering to MSGin5G Server using MSGS_</w:t>
      </w:r>
      <w:r>
        <w:t>ASRegistration</w:t>
      </w:r>
      <w:r>
        <w:rPr>
          <w:lang w:eastAsia="zh-CN"/>
        </w:rPr>
        <w:t>_Request operation</w:t>
      </w:r>
      <w:r>
        <w:tab/>
      </w:r>
      <w:r>
        <w:fldChar w:fldCharType="begin" w:fldLock="1"/>
      </w:r>
      <w:r>
        <w:instrText xml:space="preserve"> PAGEREF _Toc105667155 \h </w:instrText>
      </w:r>
      <w:r>
        <w:fldChar w:fldCharType="separate"/>
      </w:r>
      <w:r>
        <w:t>12</w:t>
      </w:r>
      <w:r>
        <w:fldChar w:fldCharType="end"/>
      </w:r>
    </w:p>
    <w:p>
      <w:pPr>
        <w:pStyle w:val="88"/>
        <w:rPr>
          <w:rFonts w:asciiTheme="minorHAnsi" w:hAnsiTheme="minorHAnsi" w:cstheme="minorBidi"/>
          <w:sz w:val="22"/>
          <w:szCs w:val="22"/>
          <w:lang w:eastAsia="ja-JP"/>
        </w:rPr>
      </w:pPr>
      <w:r>
        <w:t>5.</w:t>
      </w:r>
      <w:r>
        <w:rPr>
          <w:lang w:eastAsia="zh-CN"/>
        </w:rPr>
        <w:t>2</w:t>
      </w:r>
      <w:r>
        <w:t>.2.</w:t>
      </w:r>
      <w:r>
        <w:rPr>
          <w:lang w:eastAsia="zh-CN"/>
        </w:rPr>
        <w:t>3</w:t>
      </w:r>
      <w:r>
        <w:rPr>
          <w:rFonts w:asciiTheme="minorHAnsi" w:hAnsiTheme="minorHAnsi" w:cstheme="minorBidi"/>
          <w:sz w:val="22"/>
          <w:szCs w:val="22"/>
          <w:lang w:eastAsia="ja-JP"/>
        </w:rPr>
        <w:tab/>
      </w:r>
      <w:r>
        <w:rPr>
          <w:lang w:eastAsia="zh-CN"/>
        </w:rPr>
        <w:t>MSGS_</w:t>
      </w:r>
      <w:r>
        <w:t>ASRegistration</w:t>
      </w:r>
      <w:r>
        <w:rPr>
          <w:lang w:eastAsia="zh-CN"/>
        </w:rPr>
        <w:t>_Deregister</w:t>
      </w:r>
      <w:r>
        <w:tab/>
      </w:r>
      <w:r>
        <w:fldChar w:fldCharType="begin" w:fldLock="1"/>
      </w:r>
      <w:r>
        <w:instrText xml:space="preserve"> PAGEREF _Toc105667156 \h </w:instrText>
      </w:r>
      <w:r>
        <w:fldChar w:fldCharType="separate"/>
      </w:r>
      <w:r>
        <w:t>12</w:t>
      </w:r>
      <w:r>
        <w:fldChar w:fldCharType="end"/>
      </w:r>
    </w:p>
    <w:p>
      <w:pPr>
        <w:pStyle w:val="89"/>
        <w:rPr>
          <w:rFonts w:asciiTheme="minorHAnsi" w:hAnsiTheme="minorHAnsi" w:cstheme="minorBidi"/>
          <w:sz w:val="22"/>
          <w:szCs w:val="22"/>
          <w:lang w:eastAsia="ja-JP"/>
        </w:rPr>
      </w:pPr>
      <w:r>
        <w:t>5.</w:t>
      </w:r>
      <w:r>
        <w:rPr>
          <w:lang w:eastAsia="zh-CN"/>
        </w:rPr>
        <w:t>2</w:t>
      </w:r>
      <w:r>
        <w:t>.2.</w:t>
      </w:r>
      <w:r>
        <w:rPr>
          <w:lang w:eastAsia="zh-CN"/>
        </w:rPr>
        <w:t>3</w:t>
      </w:r>
      <w:r>
        <w:t>.1</w:t>
      </w:r>
      <w:r>
        <w:rPr>
          <w:rFonts w:asciiTheme="minorHAnsi" w:hAnsiTheme="minorHAnsi" w:cstheme="minorBidi"/>
          <w:sz w:val="22"/>
          <w:szCs w:val="22"/>
          <w:lang w:eastAsia="ja-JP"/>
        </w:rPr>
        <w:tab/>
      </w:r>
      <w:r>
        <w:t>General</w:t>
      </w:r>
      <w:r>
        <w:tab/>
      </w:r>
      <w:r>
        <w:fldChar w:fldCharType="begin" w:fldLock="1"/>
      </w:r>
      <w:r>
        <w:instrText xml:space="preserve"> PAGEREF _Toc105667157 \h </w:instrText>
      </w:r>
      <w:r>
        <w:fldChar w:fldCharType="separate"/>
      </w:r>
      <w:r>
        <w:t>12</w:t>
      </w:r>
      <w:r>
        <w:fldChar w:fldCharType="end"/>
      </w:r>
    </w:p>
    <w:p>
      <w:pPr>
        <w:pStyle w:val="89"/>
        <w:rPr>
          <w:rFonts w:asciiTheme="minorHAnsi" w:hAnsiTheme="minorHAnsi" w:cstheme="minorBidi"/>
          <w:sz w:val="22"/>
          <w:szCs w:val="22"/>
          <w:lang w:eastAsia="ja-JP"/>
        </w:rPr>
      </w:pPr>
      <w:r>
        <w:t>5.</w:t>
      </w:r>
      <w:r>
        <w:rPr>
          <w:lang w:eastAsia="zh-CN"/>
        </w:rPr>
        <w:t>2</w:t>
      </w:r>
      <w:r>
        <w:t>.2.</w:t>
      </w:r>
      <w:r>
        <w:rPr>
          <w:lang w:eastAsia="zh-CN"/>
        </w:rPr>
        <w:t>3</w:t>
      </w:r>
      <w:r>
        <w:t>.2</w:t>
      </w:r>
      <w:r>
        <w:rPr>
          <w:rFonts w:asciiTheme="minorHAnsi" w:hAnsiTheme="minorHAnsi" w:cstheme="minorBidi"/>
          <w:sz w:val="22"/>
          <w:szCs w:val="22"/>
          <w:lang w:eastAsia="ja-JP"/>
        </w:rPr>
        <w:tab/>
      </w:r>
      <w:r>
        <w:rPr>
          <w:lang w:eastAsia="zh-CN"/>
        </w:rPr>
        <w:t>Application Server deregistering from MSGin5G Server using MSGS_</w:t>
      </w:r>
      <w:r>
        <w:t>ASRegistration</w:t>
      </w:r>
      <w:r>
        <w:rPr>
          <w:lang w:eastAsia="zh-CN"/>
        </w:rPr>
        <w:t>_Deregister operation</w:t>
      </w:r>
      <w:r>
        <w:tab/>
      </w:r>
      <w:r>
        <w:fldChar w:fldCharType="begin" w:fldLock="1"/>
      </w:r>
      <w:r>
        <w:instrText xml:space="preserve"> PAGEREF _Toc105667158 \h </w:instrText>
      </w:r>
      <w:r>
        <w:fldChar w:fldCharType="separate"/>
      </w:r>
      <w:r>
        <w:t>12</w:t>
      </w:r>
      <w:r>
        <w:fldChar w:fldCharType="end"/>
      </w:r>
    </w:p>
    <w:p>
      <w:pPr>
        <w:pStyle w:val="86"/>
        <w:rPr>
          <w:rFonts w:asciiTheme="minorHAnsi" w:hAnsiTheme="minorHAnsi" w:cstheme="minorBidi"/>
          <w:sz w:val="22"/>
          <w:szCs w:val="22"/>
          <w:lang w:eastAsia="ja-JP"/>
        </w:rPr>
      </w:pPr>
      <w:r>
        <w:rPr>
          <w:lang w:eastAsia="zh-CN"/>
        </w:rPr>
        <w:t>5.3</w:t>
      </w:r>
      <w:r>
        <w:rPr>
          <w:rFonts w:asciiTheme="minorHAnsi" w:hAnsiTheme="minorHAnsi" w:cstheme="minorBidi"/>
          <w:sz w:val="22"/>
          <w:szCs w:val="22"/>
          <w:lang w:eastAsia="ja-JP"/>
        </w:rPr>
        <w:tab/>
      </w:r>
      <w:r>
        <w:rPr>
          <w:lang w:eastAsia="zh-CN"/>
        </w:rPr>
        <w:t>MSGS_MSGDelivery Service</w:t>
      </w:r>
      <w:r>
        <w:tab/>
      </w:r>
      <w:r>
        <w:fldChar w:fldCharType="begin" w:fldLock="1"/>
      </w:r>
      <w:r>
        <w:instrText xml:space="preserve"> PAGEREF _Toc105667159 \h </w:instrText>
      </w:r>
      <w:r>
        <w:fldChar w:fldCharType="separate"/>
      </w:r>
      <w:r>
        <w:t>13</w:t>
      </w:r>
      <w:r>
        <w:fldChar w:fldCharType="end"/>
      </w:r>
    </w:p>
    <w:p>
      <w:pPr>
        <w:pStyle w:val="87"/>
        <w:rPr>
          <w:rFonts w:asciiTheme="minorHAnsi" w:hAnsiTheme="minorHAnsi" w:cstheme="minorBidi"/>
          <w:sz w:val="22"/>
          <w:szCs w:val="22"/>
          <w:lang w:eastAsia="ja-JP"/>
        </w:rPr>
      </w:pPr>
      <w:r>
        <w:t>5.</w:t>
      </w:r>
      <w:r>
        <w:rPr>
          <w:lang w:eastAsia="zh-CN"/>
        </w:rPr>
        <w:t>3</w:t>
      </w:r>
      <w:r>
        <w:t>.1</w:t>
      </w:r>
      <w:r>
        <w:rPr>
          <w:rFonts w:asciiTheme="minorHAnsi" w:hAnsiTheme="minorHAnsi" w:cstheme="minorBidi"/>
          <w:sz w:val="22"/>
          <w:szCs w:val="22"/>
          <w:lang w:eastAsia="ja-JP"/>
        </w:rPr>
        <w:tab/>
      </w:r>
      <w:r>
        <w:t>Service Description</w:t>
      </w:r>
      <w:r>
        <w:tab/>
      </w:r>
      <w:r>
        <w:fldChar w:fldCharType="begin" w:fldLock="1"/>
      </w:r>
      <w:r>
        <w:instrText xml:space="preserve"> PAGEREF _Toc105667160 \h </w:instrText>
      </w:r>
      <w:r>
        <w:fldChar w:fldCharType="separate"/>
      </w:r>
      <w:r>
        <w:t>13</w:t>
      </w:r>
      <w:r>
        <w:fldChar w:fldCharType="end"/>
      </w:r>
    </w:p>
    <w:p>
      <w:pPr>
        <w:pStyle w:val="87"/>
        <w:rPr>
          <w:rFonts w:asciiTheme="minorHAnsi" w:hAnsiTheme="minorHAnsi" w:cstheme="minorBidi"/>
          <w:sz w:val="22"/>
          <w:szCs w:val="22"/>
          <w:lang w:eastAsia="ja-JP"/>
        </w:rPr>
      </w:pPr>
      <w:r>
        <w:t>5.</w:t>
      </w:r>
      <w:r>
        <w:rPr>
          <w:lang w:eastAsia="zh-CN"/>
        </w:rPr>
        <w:t>3</w:t>
      </w:r>
      <w:r>
        <w:t>.2</w:t>
      </w:r>
      <w:r>
        <w:rPr>
          <w:rFonts w:asciiTheme="minorHAnsi" w:hAnsiTheme="minorHAnsi" w:cstheme="minorBidi"/>
          <w:sz w:val="22"/>
          <w:szCs w:val="22"/>
          <w:lang w:eastAsia="ja-JP"/>
        </w:rPr>
        <w:tab/>
      </w:r>
      <w:r>
        <w:t>Service Operations</w:t>
      </w:r>
      <w:r>
        <w:tab/>
      </w:r>
      <w:r>
        <w:fldChar w:fldCharType="begin" w:fldLock="1"/>
      </w:r>
      <w:r>
        <w:instrText xml:space="preserve"> PAGEREF _Toc105667161 \h </w:instrText>
      </w:r>
      <w:r>
        <w:fldChar w:fldCharType="separate"/>
      </w:r>
      <w:r>
        <w:t>13</w:t>
      </w:r>
      <w:r>
        <w:fldChar w:fldCharType="end"/>
      </w:r>
    </w:p>
    <w:p>
      <w:pPr>
        <w:pStyle w:val="88"/>
        <w:rPr>
          <w:rFonts w:asciiTheme="minorHAnsi" w:hAnsiTheme="minorHAnsi" w:cstheme="minorBidi"/>
          <w:sz w:val="22"/>
          <w:szCs w:val="22"/>
          <w:lang w:eastAsia="ja-JP"/>
        </w:rPr>
      </w:pPr>
      <w:r>
        <w:t>5.</w:t>
      </w:r>
      <w:r>
        <w:rPr>
          <w:lang w:eastAsia="zh-CN"/>
        </w:rPr>
        <w:t>3</w:t>
      </w:r>
      <w:r>
        <w:t>.2.1</w:t>
      </w:r>
      <w:r>
        <w:rPr>
          <w:rFonts w:asciiTheme="minorHAnsi" w:hAnsiTheme="minorHAnsi" w:cstheme="minorBidi"/>
          <w:sz w:val="22"/>
          <w:szCs w:val="22"/>
          <w:lang w:eastAsia="ja-JP"/>
        </w:rPr>
        <w:tab/>
      </w:r>
      <w:r>
        <w:t>Introduction</w:t>
      </w:r>
      <w:r>
        <w:tab/>
      </w:r>
      <w:r>
        <w:fldChar w:fldCharType="begin" w:fldLock="1"/>
      </w:r>
      <w:r>
        <w:instrText xml:space="preserve"> PAGEREF _Toc105667162 \h </w:instrText>
      </w:r>
      <w:r>
        <w:fldChar w:fldCharType="separate"/>
      </w:r>
      <w:r>
        <w:t>13</w:t>
      </w:r>
      <w:r>
        <w:fldChar w:fldCharType="end"/>
      </w:r>
    </w:p>
    <w:p>
      <w:pPr>
        <w:pStyle w:val="88"/>
        <w:rPr>
          <w:rFonts w:asciiTheme="minorHAnsi" w:hAnsiTheme="minorHAnsi" w:cstheme="minorBidi"/>
          <w:sz w:val="22"/>
          <w:szCs w:val="22"/>
          <w:lang w:eastAsia="ja-JP"/>
        </w:rPr>
      </w:pPr>
      <w:r>
        <w:t>5.</w:t>
      </w:r>
      <w:r>
        <w:rPr>
          <w:lang w:eastAsia="zh-CN"/>
        </w:rPr>
        <w:t>3</w:t>
      </w:r>
      <w:r>
        <w:t>.2.</w:t>
      </w:r>
      <w:r>
        <w:rPr>
          <w:lang w:eastAsia="zh-CN"/>
        </w:rPr>
        <w:t>2</w:t>
      </w:r>
      <w:r>
        <w:rPr>
          <w:rFonts w:asciiTheme="minorHAnsi" w:hAnsiTheme="minorHAnsi" w:cstheme="minorBidi"/>
          <w:sz w:val="22"/>
          <w:szCs w:val="22"/>
          <w:lang w:eastAsia="ja-JP"/>
        </w:rPr>
        <w:tab/>
      </w:r>
      <w:r>
        <w:rPr>
          <w:lang w:eastAsia="zh-CN"/>
        </w:rPr>
        <w:t>MSGS_MSGDelivery_</w:t>
      </w:r>
      <w:r>
        <w:t>AS</w:t>
      </w:r>
      <w:r>
        <w:rPr>
          <w:lang w:eastAsia="zh-CN"/>
        </w:rPr>
        <w:t>ODelivery</w:t>
      </w:r>
      <w:r>
        <w:tab/>
      </w:r>
      <w:r>
        <w:fldChar w:fldCharType="begin" w:fldLock="1"/>
      </w:r>
      <w:r>
        <w:instrText xml:space="preserve"> PAGEREF _Toc105667163 \h </w:instrText>
      </w:r>
      <w:r>
        <w:fldChar w:fldCharType="separate"/>
      </w:r>
      <w:r>
        <w:t>13</w:t>
      </w:r>
      <w:r>
        <w:fldChar w:fldCharType="end"/>
      </w:r>
    </w:p>
    <w:p>
      <w:pPr>
        <w:pStyle w:val="89"/>
        <w:rPr>
          <w:rFonts w:asciiTheme="minorHAnsi" w:hAnsiTheme="minorHAnsi" w:cstheme="minorBidi"/>
          <w:sz w:val="22"/>
          <w:szCs w:val="22"/>
          <w:lang w:eastAsia="ja-JP"/>
        </w:rPr>
      </w:pPr>
      <w:r>
        <w:t>5.</w:t>
      </w:r>
      <w:r>
        <w:rPr>
          <w:lang w:eastAsia="zh-CN"/>
        </w:rPr>
        <w:t>3</w:t>
      </w:r>
      <w:r>
        <w:t>.2.</w:t>
      </w:r>
      <w:r>
        <w:rPr>
          <w:lang w:eastAsia="zh-CN"/>
        </w:rPr>
        <w:t>2</w:t>
      </w:r>
      <w:r>
        <w:t>.1</w:t>
      </w:r>
      <w:r>
        <w:rPr>
          <w:rFonts w:asciiTheme="minorHAnsi" w:hAnsiTheme="minorHAnsi" w:cstheme="minorBidi"/>
          <w:sz w:val="22"/>
          <w:szCs w:val="22"/>
          <w:lang w:eastAsia="ja-JP"/>
        </w:rPr>
        <w:tab/>
      </w:r>
      <w:r>
        <w:t>General</w:t>
      </w:r>
      <w:r>
        <w:tab/>
      </w:r>
      <w:r>
        <w:fldChar w:fldCharType="begin" w:fldLock="1"/>
      </w:r>
      <w:r>
        <w:instrText xml:space="preserve"> PAGEREF _Toc105667164 \h </w:instrText>
      </w:r>
      <w:r>
        <w:fldChar w:fldCharType="separate"/>
      </w:r>
      <w:r>
        <w:t>13</w:t>
      </w:r>
      <w:r>
        <w:fldChar w:fldCharType="end"/>
      </w:r>
    </w:p>
    <w:p>
      <w:pPr>
        <w:pStyle w:val="89"/>
        <w:rPr>
          <w:rFonts w:asciiTheme="minorHAnsi" w:hAnsiTheme="minorHAnsi" w:cstheme="minorBidi"/>
          <w:sz w:val="22"/>
          <w:szCs w:val="22"/>
          <w:lang w:eastAsia="ja-JP"/>
        </w:rPr>
      </w:pPr>
      <w:r>
        <w:t>5.</w:t>
      </w:r>
      <w:r>
        <w:rPr>
          <w:lang w:eastAsia="zh-CN"/>
        </w:rPr>
        <w:t>3</w:t>
      </w:r>
      <w:r>
        <w:t>.2.</w:t>
      </w:r>
      <w:r>
        <w:rPr>
          <w:lang w:eastAsia="zh-CN"/>
        </w:rPr>
        <w:t>2</w:t>
      </w:r>
      <w:r>
        <w:t>.2</w:t>
      </w:r>
      <w:r>
        <w:rPr>
          <w:rFonts w:asciiTheme="minorHAnsi" w:hAnsiTheme="minorHAnsi" w:cstheme="minorBidi"/>
          <w:sz w:val="22"/>
          <w:szCs w:val="22"/>
          <w:lang w:eastAsia="ja-JP"/>
        </w:rPr>
        <w:tab/>
      </w:r>
      <w:r>
        <w:rPr>
          <w:lang w:eastAsia="zh-CN"/>
        </w:rPr>
        <w:t>AS</w:t>
      </w:r>
      <w:r>
        <w:t xml:space="preserve"> Originating </w:t>
      </w:r>
      <w:r>
        <w:rPr>
          <w:lang w:eastAsia="zh-CN"/>
        </w:rPr>
        <w:t xml:space="preserve">MSGin5G </w:t>
      </w:r>
      <w:r>
        <w:t>Message Delivery</w:t>
      </w:r>
      <w:r>
        <w:tab/>
      </w:r>
      <w:r>
        <w:fldChar w:fldCharType="begin" w:fldLock="1"/>
      </w:r>
      <w:r>
        <w:instrText xml:space="preserve"> PAGEREF _Toc105667165 \h </w:instrText>
      </w:r>
      <w:r>
        <w:fldChar w:fldCharType="separate"/>
      </w:r>
      <w:r>
        <w:t>14</w:t>
      </w:r>
      <w:r>
        <w:fldChar w:fldCharType="end"/>
      </w:r>
    </w:p>
    <w:p>
      <w:pPr>
        <w:pStyle w:val="88"/>
        <w:rPr>
          <w:rFonts w:asciiTheme="minorHAnsi" w:hAnsiTheme="minorHAnsi" w:cstheme="minorBidi"/>
          <w:sz w:val="22"/>
          <w:szCs w:val="22"/>
          <w:lang w:eastAsia="ja-JP"/>
        </w:rPr>
      </w:pPr>
      <w:r>
        <w:t>5.</w:t>
      </w:r>
      <w:r>
        <w:rPr>
          <w:lang w:eastAsia="zh-CN"/>
        </w:rPr>
        <w:t>3</w:t>
      </w:r>
      <w:r>
        <w:t>.2.</w:t>
      </w:r>
      <w:r>
        <w:rPr>
          <w:lang w:eastAsia="zh-CN"/>
        </w:rPr>
        <w:t>3</w:t>
      </w:r>
      <w:r>
        <w:rPr>
          <w:rFonts w:asciiTheme="minorHAnsi" w:hAnsiTheme="minorHAnsi" w:cstheme="minorBidi"/>
          <w:sz w:val="22"/>
          <w:szCs w:val="22"/>
          <w:lang w:eastAsia="ja-JP"/>
        </w:rPr>
        <w:tab/>
      </w:r>
      <w:r>
        <w:rPr>
          <w:lang w:eastAsia="zh-CN"/>
        </w:rPr>
        <w:t>MSGS_MSGDelivery_</w:t>
      </w:r>
      <w:r>
        <w:t>AS</w:t>
      </w:r>
      <w:r>
        <w:rPr>
          <w:lang w:eastAsia="zh-CN"/>
        </w:rPr>
        <w:t>ODeliveryReport</w:t>
      </w:r>
      <w:r>
        <w:tab/>
      </w:r>
      <w:r>
        <w:fldChar w:fldCharType="begin" w:fldLock="1"/>
      </w:r>
      <w:r>
        <w:instrText xml:space="preserve"> PAGEREF _Toc105667166 \h </w:instrText>
      </w:r>
      <w:r>
        <w:fldChar w:fldCharType="separate"/>
      </w:r>
      <w:r>
        <w:t>15</w:t>
      </w:r>
      <w:r>
        <w:fldChar w:fldCharType="end"/>
      </w:r>
    </w:p>
    <w:p>
      <w:pPr>
        <w:pStyle w:val="89"/>
        <w:rPr>
          <w:rFonts w:asciiTheme="minorHAnsi" w:hAnsiTheme="minorHAnsi" w:cstheme="minorBidi"/>
          <w:sz w:val="22"/>
          <w:szCs w:val="22"/>
          <w:lang w:eastAsia="ja-JP"/>
        </w:rPr>
      </w:pPr>
      <w:r>
        <w:t>5.</w:t>
      </w:r>
      <w:r>
        <w:rPr>
          <w:lang w:eastAsia="zh-CN"/>
        </w:rPr>
        <w:t>3</w:t>
      </w:r>
      <w:r>
        <w:t>.2.</w:t>
      </w:r>
      <w:r>
        <w:rPr>
          <w:lang w:eastAsia="zh-CN"/>
        </w:rPr>
        <w:t>3</w:t>
      </w:r>
      <w:r>
        <w:t>.1</w:t>
      </w:r>
      <w:r>
        <w:rPr>
          <w:rFonts w:asciiTheme="minorHAnsi" w:hAnsiTheme="minorHAnsi" w:cstheme="minorBidi"/>
          <w:sz w:val="22"/>
          <w:szCs w:val="22"/>
          <w:lang w:eastAsia="ja-JP"/>
        </w:rPr>
        <w:tab/>
      </w:r>
      <w:r>
        <w:t>General</w:t>
      </w:r>
      <w:r>
        <w:tab/>
      </w:r>
      <w:r>
        <w:fldChar w:fldCharType="begin" w:fldLock="1"/>
      </w:r>
      <w:r>
        <w:instrText xml:space="preserve"> PAGEREF _Toc105667167 \h </w:instrText>
      </w:r>
      <w:r>
        <w:fldChar w:fldCharType="separate"/>
      </w:r>
      <w:r>
        <w:t>15</w:t>
      </w:r>
      <w:r>
        <w:fldChar w:fldCharType="end"/>
      </w:r>
    </w:p>
    <w:p>
      <w:pPr>
        <w:pStyle w:val="89"/>
        <w:rPr>
          <w:rFonts w:asciiTheme="minorHAnsi" w:hAnsiTheme="minorHAnsi" w:cstheme="minorBidi"/>
          <w:sz w:val="22"/>
          <w:szCs w:val="22"/>
          <w:lang w:eastAsia="ja-JP"/>
        </w:rPr>
      </w:pPr>
      <w:r>
        <w:t>5.</w:t>
      </w:r>
      <w:r>
        <w:rPr>
          <w:lang w:eastAsia="zh-CN"/>
        </w:rPr>
        <w:t>3</w:t>
      </w:r>
      <w:r>
        <w:t>.2.</w:t>
      </w:r>
      <w:r>
        <w:rPr>
          <w:lang w:eastAsia="zh-CN"/>
        </w:rPr>
        <w:t>3</w:t>
      </w:r>
      <w:r>
        <w:t>.2</w:t>
      </w:r>
      <w:r>
        <w:rPr>
          <w:rFonts w:asciiTheme="minorHAnsi" w:hAnsiTheme="minorHAnsi" w:cstheme="minorBidi"/>
          <w:sz w:val="22"/>
          <w:szCs w:val="22"/>
          <w:lang w:eastAsia="ja-JP"/>
        </w:rPr>
        <w:tab/>
      </w:r>
      <w:r>
        <w:rPr>
          <w:lang w:eastAsia="zh-CN"/>
        </w:rPr>
        <w:t>AS</w:t>
      </w:r>
      <w:r>
        <w:t xml:space="preserve"> Originating </w:t>
      </w:r>
      <w:r>
        <w:rPr>
          <w:lang w:eastAsia="zh-CN"/>
        </w:rPr>
        <w:t>Message Delivery Status Report</w:t>
      </w:r>
      <w:r>
        <w:tab/>
      </w:r>
      <w:r>
        <w:fldChar w:fldCharType="begin" w:fldLock="1"/>
      </w:r>
      <w:r>
        <w:instrText xml:space="preserve"> PAGEREF _Toc105667168 \h </w:instrText>
      </w:r>
      <w:r>
        <w:fldChar w:fldCharType="separate"/>
      </w:r>
      <w:r>
        <w:t>15</w:t>
      </w:r>
      <w:r>
        <w:fldChar w:fldCharType="end"/>
      </w:r>
    </w:p>
    <w:p>
      <w:pPr>
        <w:pStyle w:val="88"/>
        <w:rPr>
          <w:rFonts w:asciiTheme="minorHAnsi" w:hAnsiTheme="minorHAnsi" w:cstheme="minorBidi"/>
          <w:sz w:val="22"/>
          <w:szCs w:val="22"/>
          <w:lang w:eastAsia="ja-JP"/>
        </w:rPr>
      </w:pPr>
      <w:r>
        <w:t>5.</w:t>
      </w:r>
      <w:r>
        <w:rPr>
          <w:lang w:eastAsia="zh-CN"/>
        </w:rPr>
        <w:t>3</w:t>
      </w:r>
      <w:r>
        <w:t>.2.</w:t>
      </w:r>
      <w:r>
        <w:rPr>
          <w:lang w:eastAsia="zh-CN"/>
        </w:rPr>
        <w:t>4</w:t>
      </w:r>
      <w:r>
        <w:rPr>
          <w:rFonts w:asciiTheme="minorHAnsi" w:hAnsiTheme="minorHAnsi" w:cstheme="minorBidi"/>
          <w:sz w:val="22"/>
          <w:szCs w:val="22"/>
          <w:lang w:eastAsia="ja-JP"/>
        </w:rPr>
        <w:tab/>
      </w:r>
      <w:r>
        <w:rPr>
          <w:lang w:eastAsia="zh-CN"/>
        </w:rPr>
        <w:t>MSGS_MSGDelivery_UEODelivery</w:t>
      </w:r>
      <w:r>
        <w:tab/>
      </w:r>
      <w:r>
        <w:fldChar w:fldCharType="begin" w:fldLock="1"/>
      </w:r>
      <w:r>
        <w:instrText xml:space="preserve"> PAGEREF _Toc105667169 \h </w:instrText>
      </w:r>
      <w:r>
        <w:fldChar w:fldCharType="separate"/>
      </w:r>
      <w:r>
        <w:t>15</w:t>
      </w:r>
      <w:r>
        <w:fldChar w:fldCharType="end"/>
      </w:r>
    </w:p>
    <w:p>
      <w:pPr>
        <w:pStyle w:val="89"/>
        <w:rPr>
          <w:rFonts w:asciiTheme="minorHAnsi" w:hAnsiTheme="minorHAnsi" w:cstheme="minorBidi"/>
          <w:sz w:val="22"/>
          <w:szCs w:val="22"/>
          <w:lang w:eastAsia="ja-JP"/>
        </w:rPr>
      </w:pPr>
      <w:r>
        <w:t>5.</w:t>
      </w:r>
      <w:r>
        <w:rPr>
          <w:lang w:eastAsia="zh-CN"/>
        </w:rPr>
        <w:t>3</w:t>
      </w:r>
      <w:r>
        <w:t>.2.</w:t>
      </w:r>
      <w:r>
        <w:rPr>
          <w:lang w:eastAsia="zh-CN"/>
        </w:rPr>
        <w:t>4</w:t>
      </w:r>
      <w:r>
        <w:t>.1</w:t>
      </w:r>
      <w:r>
        <w:rPr>
          <w:rFonts w:asciiTheme="minorHAnsi" w:hAnsiTheme="minorHAnsi" w:cstheme="minorBidi"/>
          <w:sz w:val="22"/>
          <w:szCs w:val="22"/>
          <w:lang w:eastAsia="ja-JP"/>
        </w:rPr>
        <w:tab/>
      </w:r>
      <w:r>
        <w:t>General</w:t>
      </w:r>
      <w:r>
        <w:tab/>
      </w:r>
      <w:r>
        <w:fldChar w:fldCharType="begin" w:fldLock="1"/>
      </w:r>
      <w:r>
        <w:instrText xml:space="preserve"> PAGEREF _Toc105667170 \h </w:instrText>
      </w:r>
      <w:r>
        <w:fldChar w:fldCharType="separate"/>
      </w:r>
      <w:r>
        <w:t>15</w:t>
      </w:r>
      <w:r>
        <w:fldChar w:fldCharType="end"/>
      </w:r>
    </w:p>
    <w:p>
      <w:pPr>
        <w:pStyle w:val="89"/>
        <w:rPr>
          <w:rFonts w:asciiTheme="minorHAnsi" w:hAnsiTheme="minorHAnsi" w:cstheme="minorBidi"/>
          <w:sz w:val="22"/>
          <w:szCs w:val="22"/>
          <w:lang w:eastAsia="ja-JP"/>
        </w:rPr>
      </w:pPr>
      <w:r>
        <w:t>5.</w:t>
      </w:r>
      <w:r>
        <w:rPr>
          <w:lang w:eastAsia="zh-CN"/>
        </w:rPr>
        <w:t>3</w:t>
      </w:r>
      <w:r>
        <w:t>.2.</w:t>
      </w:r>
      <w:r>
        <w:rPr>
          <w:lang w:eastAsia="zh-CN"/>
        </w:rPr>
        <w:t>4</w:t>
      </w:r>
      <w:r>
        <w:t>.2</w:t>
      </w:r>
      <w:r>
        <w:rPr>
          <w:rFonts w:asciiTheme="minorHAnsi" w:hAnsiTheme="minorHAnsi" w:cstheme="minorBidi"/>
          <w:sz w:val="22"/>
          <w:szCs w:val="22"/>
          <w:lang w:eastAsia="ja-JP"/>
        </w:rPr>
        <w:tab/>
      </w:r>
      <w:r>
        <w:rPr>
          <w:lang w:eastAsia="zh-CN"/>
        </w:rPr>
        <w:t>UE</w:t>
      </w:r>
      <w:r>
        <w:t xml:space="preserve"> Originating Message Delivery</w:t>
      </w:r>
      <w:r>
        <w:tab/>
      </w:r>
      <w:r>
        <w:fldChar w:fldCharType="begin" w:fldLock="1"/>
      </w:r>
      <w:r>
        <w:instrText xml:space="preserve"> PAGEREF _Toc105667171 \h </w:instrText>
      </w:r>
      <w:r>
        <w:fldChar w:fldCharType="separate"/>
      </w:r>
      <w:r>
        <w:t>16</w:t>
      </w:r>
      <w:r>
        <w:fldChar w:fldCharType="end"/>
      </w:r>
    </w:p>
    <w:p>
      <w:pPr>
        <w:pStyle w:val="88"/>
        <w:rPr>
          <w:rFonts w:asciiTheme="minorHAnsi" w:hAnsiTheme="minorHAnsi" w:cstheme="minorBidi"/>
          <w:sz w:val="22"/>
          <w:szCs w:val="22"/>
          <w:lang w:eastAsia="ja-JP"/>
        </w:rPr>
      </w:pPr>
      <w:r>
        <w:t>5.</w:t>
      </w:r>
      <w:r>
        <w:rPr>
          <w:lang w:eastAsia="zh-CN"/>
        </w:rPr>
        <w:t>3</w:t>
      </w:r>
      <w:r>
        <w:t>.2.</w:t>
      </w:r>
      <w:r>
        <w:rPr>
          <w:lang w:eastAsia="zh-CN"/>
        </w:rPr>
        <w:t>5</w:t>
      </w:r>
      <w:r>
        <w:rPr>
          <w:rFonts w:asciiTheme="minorHAnsi" w:hAnsiTheme="minorHAnsi" w:cstheme="minorBidi"/>
          <w:sz w:val="22"/>
          <w:szCs w:val="22"/>
          <w:lang w:eastAsia="ja-JP"/>
        </w:rPr>
        <w:tab/>
      </w:r>
      <w:r>
        <w:rPr>
          <w:lang w:eastAsia="zh-CN"/>
        </w:rPr>
        <w:t>MSGS_MSGDelivery_UEODeliveryReport</w:t>
      </w:r>
      <w:r>
        <w:tab/>
      </w:r>
      <w:r>
        <w:fldChar w:fldCharType="begin" w:fldLock="1"/>
      </w:r>
      <w:r>
        <w:instrText xml:space="preserve"> PAGEREF _Toc105667172 \h </w:instrText>
      </w:r>
      <w:r>
        <w:fldChar w:fldCharType="separate"/>
      </w:r>
      <w:r>
        <w:t>17</w:t>
      </w:r>
      <w:r>
        <w:fldChar w:fldCharType="end"/>
      </w:r>
    </w:p>
    <w:p>
      <w:pPr>
        <w:pStyle w:val="89"/>
        <w:rPr>
          <w:rFonts w:asciiTheme="minorHAnsi" w:hAnsiTheme="minorHAnsi" w:cstheme="minorBidi"/>
          <w:sz w:val="22"/>
          <w:szCs w:val="22"/>
          <w:lang w:eastAsia="ja-JP"/>
        </w:rPr>
      </w:pPr>
      <w:r>
        <w:t>5.</w:t>
      </w:r>
      <w:r>
        <w:rPr>
          <w:lang w:eastAsia="zh-CN"/>
        </w:rPr>
        <w:t>3</w:t>
      </w:r>
      <w:r>
        <w:t>.2.</w:t>
      </w:r>
      <w:r>
        <w:rPr>
          <w:lang w:eastAsia="zh-CN"/>
        </w:rPr>
        <w:t>5</w:t>
      </w:r>
      <w:r>
        <w:t>.1</w:t>
      </w:r>
      <w:r>
        <w:rPr>
          <w:rFonts w:asciiTheme="minorHAnsi" w:hAnsiTheme="minorHAnsi" w:cstheme="minorBidi"/>
          <w:sz w:val="22"/>
          <w:szCs w:val="22"/>
          <w:lang w:eastAsia="ja-JP"/>
        </w:rPr>
        <w:tab/>
      </w:r>
      <w:r>
        <w:t>General</w:t>
      </w:r>
      <w:r>
        <w:tab/>
      </w:r>
      <w:r>
        <w:fldChar w:fldCharType="begin" w:fldLock="1"/>
      </w:r>
      <w:r>
        <w:instrText xml:space="preserve"> PAGEREF _Toc105667173 \h </w:instrText>
      </w:r>
      <w:r>
        <w:fldChar w:fldCharType="separate"/>
      </w:r>
      <w:r>
        <w:t>17</w:t>
      </w:r>
      <w:r>
        <w:fldChar w:fldCharType="end"/>
      </w:r>
    </w:p>
    <w:p>
      <w:pPr>
        <w:pStyle w:val="89"/>
        <w:rPr>
          <w:rFonts w:asciiTheme="minorHAnsi" w:hAnsiTheme="minorHAnsi" w:cstheme="minorBidi"/>
          <w:sz w:val="22"/>
          <w:szCs w:val="22"/>
          <w:lang w:eastAsia="ja-JP"/>
        </w:rPr>
      </w:pPr>
      <w:r>
        <w:t>5.</w:t>
      </w:r>
      <w:r>
        <w:rPr>
          <w:lang w:eastAsia="zh-CN"/>
        </w:rPr>
        <w:t>3</w:t>
      </w:r>
      <w:r>
        <w:t>.2.</w:t>
      </w:r>
      <w:r>
        <w:rPr>
          <w:lang w:eastAsia="zh-CN"/>
        </w:rPr>
        <w:t>5</w:t>
      </w:r>
      <w:r>
        <w:t>.2</w:t>
      </w:r>
      <w:r>
        <w:rPr>
          <w:rFonts w:asciiTheme="minorHAnsi" w:hAnsiTheme="minorHAnsi" w:cstheme="minorBidi"/>
          <w:sz w:val="22"/>
          <w:szCs w:val="22"/>
          <w:lang w:eastAsia="ja-JP"/>
        </w:rPr>
        <w:tab/>
      </w:r>
      <w:r>
        <w:rPr>
          <w:lang w:eastAsia="zh-CN"/>
        </w:rPr>
        <w:t>UE</w:t>
      </w:r>
      <w:r>
        <w:t xml:space="preserve"> Originating </w:t>
      </w:r>
      <w:r>
        <w:rPr>
          <w:lang w:eastAsia="zh-CN"/>
        </w:rPr>
        <w:t>Message Delivery Status Report</w:t>
      </w:r>
      <w:r>
        <w:tab/>
      </w:r>
      <w:r>
        <w:fldChar w:fldCharType="begin" w:fldLock="1"/>
      </w:r>
      <w:r>
        <w:instrText xml:space="preserve"> PAGEREF _Toc105667174 \h </w:instrText>
      </w:r>
      <w:r>
        <w:fldChar w:fldCharType="separate"/>
      </w:r>
      <w:r>
        <w:t>17</w:t>
      </w:r>
      <w:r>
        <w:fldChar w:fldCharType="end"/>
      </w:r>
    </w:p>
    <w:p>
      <w:pPr>
        <w:pStyle w:val="85"/>
        <w:rPr>
          <w:rFonts w:asciiTheme="minorHAnsi" w:hAnsiTheme="minorHAnsi" w:cstheme="minorBidi"/>
          <w:szCs w:val="22"/>
          <w:lang w:eastAsia="ja-JP"/>
        </w:rPr>
      </w:pPr>
      <w:r>
        <w:rPr>
          <w:lang w:eastAsia="zh-CN"/>
        </w:rPr>
        <w:t>6</w:t>
      </w:r>
      <w:r>
        <w:rPr>
          <w:rFonts w:asciiTheme="minorHAnsi" w:hAnsiTheme="minorHAnsi" w:cstheme="minorBidi"/>
          <w:szCs w:val="22"/>
          <w:lang w:eastAsia="ja-JP"/>
        </w:rPr>
        <w:tab/>
      </w:r>
      <w:r>
        <w:t>Services offered by the Message Gateway</w:t>
      </w:r>
      <w:r>
        <w:tab/>
      </w:r>
      <w:r>
        <w:fldChar w:fldCharType="begin" w:fldLock="1"/>
      </w:r>
      <w:r>
        <w:instrText xml:space="preserve"> PAGEREF _Toc105667175 \h </w:instrText>
      </w:r>
      <w:r>
        <w:fldChar w:fldCharType="separate"/>
      </w:r>
      <w:r>
        <w:t>17</w:t>
      </w:r>
      <w:r>
        <w:fldChar w:fldCharType="end"/>
      </w:r>
    </w:p>
    <w:p>
      <w:pPr>
        <w:pStyle w:val="86"/>
        <w:rPr>
          <w:rFonts w:asciiTheme="minorHAnsi" w:hAnsiTheme="minorHAnsi" w:cstheme="minorBidi"/>
          <w:sz w:val="22"/>
          <w:szCs w:val="22"/>
          <w:lang w:eastAsia="ja-JP"/>
        </w:rPr>
      </w:pPr>
      <w:r>
        <w:rPr>
          <w:lang w:eastAsia="zh-CN"/>
        </w:rPr>
        <w:t>6</w:t>
      </w:r>
      <w:r>
        <w:t>.1</w:t>
      </w:r>
      <w:r>
        <w:rPr>
          <w:rFonts w:asciiTheme="minorHAnsi" w:hAnsiTheme="minorHAnsi" w:cstheme="minorBidi"/>
          <w:sz w:val="22"/>
          <w:szCs w:val="22"/>
          <w:lang w:eastAsia="ja-JP"/>
        </w:rPr>
        <w:tab/>
      </w:r>
      <w:r>
        <w:rPr>
          <w:lang w:eastAsia="zh-CN"/>
        </w:rPr>
        <w:t>Introduction</w:t>
      </w:r>
      <w:r>
        <w:tab/>
      </w:r>
      <w:r>
        <w:fldChar w:fldCharType="begin" w:fldLock="1"/>
      </w:r>
      <w:r>
        <w:instrText xml:space="preserve"> PAGEREF _Toc105667176 \h </w:instrText>
      </w:r>
      <w:r>
        <w:fldChar w:fldCharType="separate"/>
      </w:r>
      <w:r>
        <w:t>17</w:t>
      </w:r>
      <w:r>
        <w:fldChar w:fldCharType="end"/>
      </w:r>
    </w:p>
    <w:p>
      <w:pPr>
        <w:pStyle w:val="86"/>
        <w:rPr>
          <w:rFonts w:asciiTheme="minorHAnsi" w:hAnsiTheme="minorHAnsi" w:cstheme="minorBidi"/>
          <w:sz w:val="22"/>
          <w:szCs w:val="22"/>
          <w:lang w:eastAsia="ja-JP"/>
        </w:rPr>
      </w:pPr>
      <w:r>
        <w:rPr>
          <w:lang w:eastAsia="zh-CN"/>
        </w:rPr>
        <w:t>6.2</w:t>
      </w:r>
      <w:r>
        <w:rPr>
          <w:rFonts w:asciiTheme="minorHAnsi" w:hAnsiTheme="minorHAnsi" w:cstheme="minorBidi"/>
          <w:sz w:val="22"/>
          <w:szCs w:val="22"/>
          <w:lang w:eastAsia="ja-JP"/>
        </w:rPr>
        <w:tab/>
      </w:r>
      <w:r>
        <w:rPr>
          <w:lang w:eastAsia="zh-CN"/>
        </w:rPr>
        <w:t>MSGG_L3GDelivery Service</w:t>
      </w:r>
      <w:r>
        <w:tab/>
      </w:r>
      <w:r>
        <w:fldChar w:fldCharType="begin" w:fldLock="1"/>
      </w:r>
      <w:r>
        <w:instrText xml:space="preserve"> PAGEREF _Toc105667177 \h </w:instrText>
      </w:r>
      <w:r>
        <w:fldChar w:fldCharType="separate"/>
      </w:r>
      <w:r>
        <w:t>18</w:t>
      </w:r>
      <w:r>
        <w:fldChar w:fldCharType="end"/>
      </w:r>
    </w:p>
    <w:p>
      <w:pPr>
        <w:pStyle w:val="87"/>
        <w:rPr>
          <w:rFonts w:asciiTheme="minorHAnsi" w:hAnsiTheme="minorHAnsi" w:cstheme="minorBidi"/>
          <w:sz w:val="22"/>
          <w:szCs w:val="22"/>
          <w:lang w:eastAsia="ja-JP"/>
        </w:rPr>
      </w:pPr>
      <w:r>
        <w:rPr>
          <w:lang w:eastAsia="zh-CN"/>
        </w:rPr>
        <w:t>6</w:t>
      </w:r>
      <w:r>
        <w:t>.</w:t>
      </w:r>
      <w:r>
        <w:rPr>
          <w:lang w:eastAsia="zh-CN"/>
        </w:rPr>
        <w:t>2</w:t>
      </w:r>
      <w:r>
        <w:t>.1</w:t>
      </w:r>
      <w:r>
        <w:rPr>
          <w:rFonts w:asciiTheme="minorHAnsi" w:hAnsiTheme="minorHAnsi" w:cstheme="minorBidi"/>
          <w:sz w:val="22"/>
          <w:szCs w:val="22"/>
          <w:lang w:eastAsia="ja-JP"/>
        </w:rPr>
        <w:tab/>
      </w:r>
      <w:r>
        <w:t>Service Description</w:t>
      </w:r>
      <w:r>
        <w:tab/>
      </w:r>
      <w:r>
        <w:fldChar w:fldCharType="begin" w:fldLock="1"/>
      </w:r>
      <w:r>
        <w:instrText xml:space="preserve"> PAGEREF _Toc105667178 \h </w:instrText>
      </w:r>
      <w:r>
        <w:fldChar w:fldCharType="separate"/>
      </w:r>
      <w:r>
        <w:t>18</w:t>
      </w:r>
      <w:r>
        <w:fldChar w:fldCharType="end"/>
      </w:r>
    </w:p>
    <w:p>
      <w:pPr>
        <w:pStyle w:val="87"/>
        <w:rPr>
          <w:rFonts w:asciiTheme="minorHAnsi" w:hAnsiTheme="minorHAnsi" w:cstheme="minorBidi"/>
          <w:sz w:val="22"/>
          <w:szCs w:val="22"/>
          <w:lang w:eastAsia="ja-JP"/>
        </w:rPr>
      </w:pPr>
      <w:r>
        <w:rPr>
          <w:lang w:eastAsia="zh-CN"/>
        </w:rPr>
        <w:t>6</w:t>
      </w:r>
      <w:r>
        <w:t>.</w:t>
      </w:r>
      <w:r>
        <w:rPr>
          <w:lang w:eastAsia="zh-CN"/>
        </w:rPr>
        <w:t>2</w:t>
      </w:r>
      <w:r>
        <w:t>.2</w:t>
      </w:r>
      <w:r>
        <w:rPr>
          <w:rFonts w:asciiTheme="minorHAnsi" w:hAnsiTheme="minorHAnsi" w:cstheme="minorBidi"/>
          <w:sz w:val="22"/>
          <w:szCs w:val="22"/>
          <w:lang w:eastAsia="ja-JP"/>
        </w:rPr>
        <w:tab/>
      </w:r>
      <w:r>
        <w:t>Service Operations</w:t>
      </w:r>
      <w:r>
        <w:tab/>
      </w:r>
      <w:r>
        <w:fldChar w:fldCharType="begin" w:fldLock="1"/>
      </w:r>
      <w:r>
        <w:instrText xml:space="preserve"> PAGEREF _Toc105667179 \h </w:instrText>
      </w:r>
      <w:r>
        <w:fldChar w:fldCharType="separate"/>
      </w:r>
      <w:r>
        <w:t>18</w:t>
      </w:r>
      <w:r>
        <w:fldChar w:fldCharType="end"/>
      </w:r>
    </w:p>
    <w:p>
      <w:pPr>
        <w:pStyle w:val="88"/>
        <w:rPr>
          <w:rFonts w:asciiTheme="minorHAnsi" w:hAnsiTheme="minorHAnsi" w:cstheme="minorBidi"/>
          <w:sz w:val="22"/>
          <w:szCs w:val="22"/>
          <w:lang w:eastAsia="ja-JP"/>
        </w:rPr>
      </w:pPr>
      <w:r>
        <w:rPr>
          <w:lang w:eastAsia="zh-CN"/>
        </w:rPr>
        <w:t>6</w:t>
      </w:r>
      <w:r>
        <w:t>.</w:t>
      </w:r>
      <w:r>
        <w:rPr>
          <w:lang w:eastAsia="zh-CN"/>
        </w:rPr>
        <w:t>2</w:t>
      </w:r>
      <w:r>
        <w:t>.2.1</w:t>
      </w:r>
      <w:r>
        <w:rPr>
          <w:rFonts w:asciiTheme="minorHAnsi" w:hAnsiTheme="minorHAnsi" w:cstheme="minorBidi"/>
          <w:sz w:val="22"/>
          <w:szCs w:val="22"/>
          <w:lang w:eastAsia="ja-JP"/>
        </w:rPr>
        <w:tab/>
      </w:r>
      <w:r>
        <w:t>Introduction</w:t>
      </w:r>
      <w:r>
        <w:tab/>
      </w:r>
      <w:r>
        <w:fldChar w:fldCharType="begin" w:fldLock="1"/>
      </w:r>
      <w:r>
        <w:instrText xml:space="preserve"> PAGEREF _Toc105667180 \h </w:instrText>
      </w:r>
      <w:r>
        <w:fldChar w:fldCharType="separate"/>
      </w:r>
      <w:r>
        <w:t>18</w:t>
      </w:r>
      <w:r>
        <w:fldChar w:fldCharType="end"/>
      </w:r>
    </w:p>
    <w:p>
      <w:pPr>
        <w:pStyle w:val="88"/>
        <w:rPr>
          <w:rFonts w:asciiTheme="minorHAnsi" w:hAnsiTheme="minorHAnsi" w:cstheme="minorBidi"/>
          <w:sz w:val="22"/>
          <w:szCs w:val="22"/>
          <w:lang w:eastAsia="ja-JP"/>
        </w:rPr>
      </w:pPr>
      <w:r>
        <w:rPr>
          <w:lang w:eastAsia="zh-CN"/>
        </w:rPr>
        <w:t>6</w:t>
      </w:r>
      <w:r>
        <w:t>.</w:t>
      </w:r>
      <w:r>
        <w:rPr>
          <w:lang w:eastAsia="zh-CN"/>
        </w:rPr>
        <w:t>2</w:t>
      </w:r>
      <w:r>
        <w:t>.2.</w:t>
      </w:r>
      <w:r>
        <w:rPr>
          <w:lang w:eastAsia="zh-CN"/>
        </w:rPr>
        <w:t>2</w:t>
      </w:r>
      <w:r>
        <w:rPr>
          <w:rFonts w:asciiTheme="minorHAnsi" w:hAnsiTheme="minorHAnsi" w:cstheme="minorBidi"/>
          <w:sz w:val="22"/>
          <w:szCs w:val="22"/>
          <w:lang w:eastAsia="ja-JP"/>
        </w:rPr>
        <w:tab/>
      </w:r>
      <w:r>
        <w:rPr>
          <w:lang w:eastAsia="zh-CN"/>
        </w:rPr>
        <w:t>MSGG_L3GDelivery_GTDelivery</w:t>
      </w:r>
      <w:r>
        <w:tab/>
      </w:r>
      <w:r>
        <w:fldChar w:fldCharType="begin" w:fldLock="1"/>
      </w:r>
      <w:r>
        <w:instrText xml:space="preserve"> PAGEREF _Toc105667181 \h </w:instrText>
      </w:r>
      <w:r>
        <w:fldChar w:fldCharType="separate"/>
      </w:r>
      <w:r>
        <w:t>19</w:t>
      </w:r>
      <w:r>
        <w:fldChar w:fldCharType="end"/>
      </w:r>
    </w:p>
    <w:p>
      <w:pPr>
        <w:pStyle w:val="89"/>
        <w:rPr>
          <w:rFonts w:asciiTheme="minorHAnsi" w:hAnsiTheme="minorHAnsi" w:cstheme="minorBidi"/>
          <w:sz w:val="22"/>
          <w:szCs w:val="22"/>
          <w:lang w:eastAsia="ja-JP"/>
        </w:rPr>
      </w:pPr>
      <w:r>
        <w:rPr>
          <w:lang w:eastAsia="zh-CN"/>
        </w:rPr>
        <w:t>6</w:t>
      </w:r>
      <w:r>
        <w:t>.</w:t>
      </w:r>
      <w:r>
        <w:rPr>
          <w:lang w:eastAsia="zh-CN"/>
        </w:rPr>
        <w:t>2</w:t>
      </w:r>
      <w:r>
        <w:t>.2.</w:t>
      </w:r>
      <w:r>
        <w:rPr>
          <w:lang w:eastAsia="zh-CN"/>
        </w:rPr>
        <w:t>2</w:t>
      </w:r>
      <w:r>
        <w:t>.1</w:t>
      </w:r>
      <w:r>
        <w:rPr>
          <w:rFonts w:asciiTheme="minorHAnsi" w:hAnsiTheme="minorHAnsi" w:cstheme="minorBidi"/>
          <w:sz w:val="22"/>
          <w:szCs w:val="22"/>
          <w:lang w:eastAsia="ja-JP"/>
        </w:rPr>
        <w:tab/>
      </w:r>
      <w:r>
        <w:t>General</w:t>
      </w:r>
      <w:r>
        <w:tab/>
      </w:r>
      <w:r>
        <w:fldChar w:fldCharType="begin" w:fldLock="1"/>
      </w:r>
      <w:r>
        <w:instrText xml:space="preserve"> PAGEREF _Toc105667182 \h </w:instrText>
      </w:r>
      <w:r>
        <w:fldChar w:fldCharType="separate"/>
      </w:r>
      <w:r>
        <w:t>19</w:t>
      </w:r>
      <w:r>
        <w:fldChar w:fldCharType="end"/>
      </w:r>
    </w:p>
    <w:p>
      <w:pPr>
        <w:pStyle w:val="89"/>
        <w:rPr>
          <w:rFonts w:asciiTheme="minorHAnsi" w:hAnsiTheme="minorHAnsi" w:cstheme="minorBidi"/>
          <w:sz w:val="22"/>
          <w:szCs w:val="22"/>
          <w:lang w:eastAsia="ja-JP"/>
        </w:rPr>
      </w:pPr>
      <w:r>
        <w:rPr>
          <w:lang w:eastAsia="zh-CN"/>
        </w:rPr>
        <w:t>6</w:t>
      </w:r>
      <w:r>
        <w:t>.</w:t>
      </w:r>
      <w:r>
        <w:rPr>
          <w:lang w:eastAsia="zh-CN"/>
        </w:rPr>
        <w:t>2</w:t>
      </w:r>
      <w:r>
        <w:t>.2.</w:t>
      </w:r>
      <w:r>
        <w:rPr>
          <w:lang w:eastAsia="zh-CN"/>
        </w:rPr>
        <w:t>2</w:t>
      </w:r>
      <w:r>
        <w:t>.2</w:t>
      </w:r>
      <w:r>
        <w:rPr>
          <w:rFonts w:asciiTheme="minorHAnsi" w:hAnsiTheme="minorHAnsi" w:cstheme="minorBidi"/>
          <w:sz w:val="22"/>
          <w:szCs w:val="22"/>
          <w:lang w:eastAsia="ja-JP"/>
        </w:rPr>
        <w:tab/>
      </w:r>
      <w:r>
        <w:rPr>
          <w:lang w:eastAsia="zh-CN"/>
        </w:rPr>
        <w:t>Legacy 3GPP Message Gateway Terminating</w:t>
      </w:r>
      <w:r>
        <w:t xml:space="preserve"> Message Delivery</w:t>
      </w:r>
      <w:r>
        <w:tab/>
      </w:r>
      <w:r>
        <w:fldChar w:fldCharType="begin" w:fldLock="1"/>
      </w:r>
      <w:r>
        <w:instrText xml:space="preserve"> PAGEREF _Toc105667183 \h </w:instrText>
      </w:r>
      <w:r>
        <w:fldChar w:fldCharType="separate"/>
      </w:r>
      <w:r>
        <w:t>19</w:t>
      </w:r>
      <w:r>
        <w:fldChar w:fldCharType="end"/>
      </w:r>
    </w:p>
    <w:p>
      <w:pPr>
        <w:pStyle w:val="88"/>
        <w:rPr>
          <w:rFonts w:asciiTheme="minorHAnsi" w:hAnsiTheme="minorHAnsi" w:cstheme="minorBidi"/>
          <w:sz w:val="22"/>
          <w:szCs w:val="22"/>
          <w:lang w:eastAsia="ja-JP"/>
        </w:rPr>
      </w:pPr>
      <w:r>
        <w:rPr>
          <w:lang w:eastAsia="zh-CN"/>
        </w:rPr>
        <w:t>6</w:t>
      </w:r>
      <w:r>
        <w:t>.</w:t>
      </w:r>
      <w:r>
        <w:rPr>
          <w:lang w:eastAsia="zh-CN"/>
        </w:rPr>
        <w:t>2</w:t>
      </w:r>
      <w:r>
        <w:t>.2.</w:t>
      </w:r>
      <w:r>
        <w:rPr>
          <w:lang w:eastAsia="zh-CN"/>
        </w:rPr>
        <w:t>3</w:t>
      </w:r>
      <w:r>
        <w:rPr>
          <w:rFonts w:asciiTheme="minorHAnsi" w:hAnsiTheme="minorHAnsi" w:cstheme="minorBidi"/>
          <w:sz w:val="22"/>
          <w:szCs w:val="22"/>
          <w:lang w:eastAsia="ja-JP"/>
        </w:rPr>
        <w:tab/>
      </w:r>
      <w:r>
        <w:rPr>
          <w:lang w:eastAsia="zh-CN"/>
        </w:rPr>
        <w:t>MSGG_L3GDelivery_GTDeliveryReport</w:t>
      </w:r>
      <w:r>
        <w:tab/>
      </w:r>
      <w:r>
        <w:fldChar w:fldCharType="begin" w:fldLock="1"/>
      </w:r>
      <w:r>
        <w:instrText xml:space="preserve"> PAGEREF _Toc105667184 \h </w:instrText>
      </w:r>
      <w:r>
        <w:fldChar w:fldCharType="separate"/>
      </w:r>
      <w:r>
        <w:t>20</w:t>
      </w:r>
      <w:r>
        <w:fldChar w:fldCharType="end"/>
      </w:r>
    </w:p>
    <w:p>
      <w:pPr>
        <w:pStyle w:val="89"/>
        <w:rPr>
          <w:rFonts w:asciiTheme="minorHAnsi" w:hAnsiTheme="minorHAnsi" w:cstheme="minorBidi"/>
          <w:sz w:val="22"/>
          <w:szCs w:val="22"/>
          <w:lang w:eastAsia="ja-JP"/>
        </w:rPr>
      </w:pPr>
      <w:r>
        <w:rPr>
          <w:lang w:eastAsia="zh-CN"/>
        </w:rPr>
        <w:t>6</w:t>
      </w:r>
      <w:r>
        <w:t>.</w:t>
      </w:r>
      <w:r>
        <w:rPr>
          <w:lang w:eastAsia="zh-CN"/>
        </w:rPr>
        <w:t>2</w:t>
      </w:r>
      <w:r>
        <w:t>.2.</w:t>
      </w:r>
      <w:r>
        <w:rPr>
          <w:lang w:eastAsia="zh-CN"/>
        </w:rPr>
        <w:t>3</w:t>
      </w:r>
      <w:r>
        <w:t>.1</w:t>
      </w:r>
      <w:r>
        <w:rPr>
          <w:rFonts w:asciiTheme="minorHAnsi" w:hAnsiTheme="minorHAnsi" w:cstheme="minorBidi"/>
          <w:sz w:val="22"/>
          <w:szCs w:val="22"/>
          <w:lang w:eastAsia="ja-JP"/>
        </w:rPr>
        <w:tab/>
      </w:r>
      <w:r>
        <w:t>General</w:t>
      </w:r>
      <w:r>
        <w:tab/>
      </w:r>
      <w:r>
        <w:fldChar w:fldCharType="begin" w:fldLock="1"/>
      </w:r>
      <w:r>
        <w:instrText xml:space="preserve"> PAGEREF _Toc105667185 \h </w:instrText>
      </w:r>
      <w:r>
        <w:fldChar w:fldCharType="separate"/>
      </w:r>
      <w:r>
        <w:t>20</w:t>
      </w:r>
      <w:r>
        <w:fldChar w:fldCharType="end"/>
      </w:r>
    </w:p>
    <w:p>
      <w:pPr>
        <w:pStyle w:val="89"/>
        <w:rPr>
          <w:rFonts w:asciiTheme="minorHAnsi" w:hAnsiTheme="minorHAnsi" w:cstheme="minorBidi"/>
          <w:sz w:val="22"/>
          <w:szCs w:val="22"/>
          <w:lang w:eastAsia="ja-JP"/>
        </w:rPr>
      </w:pPr>
      <w:r>
        <w:rPr>
          <w:lang w:eastAsia="zh-CN"/>
        </w:rPr>
        <w:t>6</w:t>
      </w:r>
      <w:r>
        <w:t>.</w:t>
      </w:r>
      <w:r>
        <w:rPr>
          <w:lang w:eastAsia="zh-CN"/>
        </w:rPr>
        <w:t>2</w:t>
      </w:r>
      <w:r>
        <w:t>.2.</w:t>
      </w:r>
      <w:r>
        <w:rPr>
          <w:lang w:eastAsia="zh-CN"/>
        </w:rPr>
        <w:t>3</w:t>
      </w:r>
      <w:r>
        <w:t>.2</w:t>
      </w:r>
      <w:r>
        <w:rPr>
          <w:rFonts w:asciiTheme="minorHAnsi" w:hAnsiTheme="minorHAnsi" w:cstheme="minorBidi"/>
          <w:sz w:val="22"/>
          <w:szCs w:val="22"/>
          <w:lang w:eastAsia="ja-JP"/>
        </w:rPr>
        <w:tab/>
      </w:r>
      <w:r>
        <w:rPr>
          <w:lang w:eastAsia="zh-CN"/>
        </w:rPr>
        <w:t>Legacy 3GPP Message Gateway Terminating</w:t>
      </w:r>
      <w:r>
        <w:t xml:space="preserve"> Message Delivery Status Report</w:t>
      </w:r>
      <w:r>
        <w:tab/>
      </w:r>
      <w:r>
        <w:fldChar w:fldCharType="begin" w:fldLock="1"/>
      </w:r>
      <w:r>
        <w:instrText xml:space="preserve"> PAGEREF _Toc105667186 \h </w:instrText>
      </w:r>
      <w:r>
        <w:fldChar w:fldCharType="separate"/>
      </w:r>
      <w:r>
        <w:t>20</w:t>
      </w:r>
      <w:r>
        <w:fldChar w:fldCharType="end"/>
      </w:r>
    </w:p>
    <w:p>
      <w:pPr>
        <w:pStyle w:val="86"/>
        <w:rPr>
          <w:rFonts w:asciiTheme="minorHAnsi" w:hAnsiTheme="minorHAnsi" w:cstheme="minorBidi"/>
          <w:sz w:val="22"/>
          <w:szCs w:val="22"/>
          <w:lang w:eastAsia="ja-JP"/>
        </w:rPr>
      </w:pPr>
      <w:r>
        <w:rPr>
          <w:lang w:eastAsia="zh-CN"/>
        </w:rPr>
        <w:t>6.3</w:t>
      </w:r>
      <w:r>
        <w:rPr>
          <w:rFonts w:asciiTheme="minorHAnsi" w:hAnsiTheme="minorHAnsi" w:cstheme="minorBidi"/>
          <w:sz w:val="22"/>
          <w:szCs w:val="22"/>
          <w:lang w:eastAsia="ja-JP"/>
        </w:rPr>
        <w:tab/>
      </w:r>
      <w:r>
        <w:rPr>
          <w:lang w:eastAsia="zh-CN"/>
        </w:rPr>
        <w:t>MSGG_N3GDelivery Service</w:t>
      </w:r>
      <w:r>
        <w:tab/>
      </w:r>
      <w:r>
        <w:fldChar w:fldCharType="begin" w:fldLock="1"/>
      </w:r>
      <w:r>
        <w:instrText xml:space="preserve"> PAGEREF _Toc105667187 \h </w:instrText>
      </w:r>
      <w:r>
        <w:fldChar w:fldCharType="separate"/>
      </w:r>
      <w:r>
        <w:t>20</w:t>
      </w:r>
      <w:r>
        <w:fldChar w:fldCharType="end"/>
      </w:r>
    </w:p>
    <w:p>
      <w:pPr>
        <w:pStyle w:val="87"/>
        <w:rPr>
          <w:rFonts w:asciiTheme="minorHAnsi" w:hAnsiTheme="minorHAnsi" w:cstheme="minorBidi"/>
          <w:sz w:val="22"/>
          <w:szCs w:val="22"/>
          <w:lang w:eastAsia="ja-JP"/>
        </w:rPr>
      </w:pPr>
      <w:r>
        <w:rPr>
          <w:lang w:eastAsia="zh-CN"/>
        </w:rPr>
        <w:t>6</w:t>
      </w:r>
      <w:r>
        <w:t>.</w:t>
      </w:r>
      <w:r>
        <w:rPr>
          <w:lang w:eastAsia="zh-CN"/>
        </w:rPr>
        <w:t>3</w:t>
      </w:r>
      <w:r>
        <w:t>.1</w:t>
      </w:r>
      <w:r>
        <w:rPr>
          <w:rFonts w:asciiTheme="minorHAnsi" w:hAnsiTheme="minorHAnsi" w:cstheme="minorBidi"/>
          <w:sz w:val="22"/>
          <w:szCs w:val="22"/>
          <w:lang w:eastAsia="ja-JP"/>
        </w:rPr>
        <w:tab/>
      </w:r>
      <w:r>
        <w:t>Service Description</w:t>
      </w:r>
      <w:r>
        <w:tab/>
      </w:r>
      <w:r>
        <w:fldChar w:fldCharType="begin" w:fldLock="1"/>
      </w:r>
      <w:r>
        <w:instrText xml:space="preserve"> PAGEREF _Toc105667188 \h </w:instrText>
      </w:r>
      <w:r>
        <w:fldChar w:fldCharType="separate"/>
      </w:r>
      <w:r>
        <w:t>20</w:t>
      </w:r>
      <w:r>
        <w:fldChar w:fldCharType="end"/>
      </w:r>
    </w:p>
    <w:p>
      <w:pPr>
        <w:pStyle w:val="87"/>
        <w:rPr>
          <w:rFonts w:asciiTheme="minorHAnsi" w:hAnsiTheme="minorHAnsi" w:cstheme="minorBidi"/>
          <w:sz w:val="22"/>
          <w:szCs w:val="22"/>
          <w:lang w:eastAsia="ja-JP"/>
        </w:rPr>
      </w:pPr>
      <w:r>
        <w:rPr>
          <w:lang w:eastAsia="zh-CN"/>
        </w:rPr>
        <w:t>6</w:t>
      </w:r>
      <w:r>
        <w:t>.</w:t>
      </w:r>
      <w:r>
        <w:rPr>
          <w:lang w:eastAsia="zh-CN"/>
        </w:rPr>
        <w:t>3</w:t>
      </w:r>
      <w:r>
        <w:t>.2</w:t>
      </w:r>
      <w:r>
        <w:rPr>
          <w:rFonts w:asciiTheme="minorHAnsi" w:hAnsiTheme="minorHAnsi" w:cstheme="minorBidi"/>
          <w:sz w:val="22"/>
          <w:szCs w:val="22"/>
          <w:lang w:eastAsia="ja-JP"/>
        </w:rPr>
        <w:tab/>
      </w:r>
      <w:r>
        <w:t>Service Operations</w:t>
      </w:r>
      <w:r>
        <w:tab/>
      </w:r>
      <w:r>
        <w:fldChar w:fldCharType="begin" w:fldLock="1"/>
      </w:r>
      <w:r>
        <w:instrText xml:space="preserve"> PAGEREF _Toc105667189 \h </w:instrText>
      </w:r>
      <w:r>
        <w:fldChar w:fldCharType="separate"/>
      </w:r>
      <w:r>
        <w:t>21</w:t>
      </w:r>
      <w:r>
        <w:fldChar w:fldCharType="end"/>
      </w:r>
    </w:p>
    <w:p>
      <w:pPr>
        <w:pStyle w:val="88"/>
        <w:rPr>
          <w:rFonts w:asciiTheme="minorHAnsi" w:hAnsiTheme="minorHAnsi" w:cstheme="minorBidi"/>
          <w:sz w:val="22"/>
          <w:szCs w:val="22"/>
          <w:lang w:eastAsia="ja-JP"/>
        </w:rPr>
      </w:pPr>
      <w:r>
        <w:rPr>
          <w:lang w:eastAsia="zh-CN"/>
        </w:rPr>
        <w:t>6</w:t>
      </w:r>
      <w:r>
        <w:t>.</w:t>
      </w:r>
      <w:r>
        <w:rPr>
          <w:lang w:eastAsia="zh-CN"/>
        </w:rPr>
        <w:t>3</w:t>
      </w:r>
      <w:r>
        <w:t>.2.1</w:t>
      </w:r>
      <w:r>
        <w:rPr>
          <w:rFonts w:asciiTheme="minorHAnsi" w:hAnsiTheme="minorHAnsi" w:cstheme="minorBidi"/>
          <w:sz w:val="22"/>
          <w:szCs w:val="22"/>
          <w:lang w:eastAsia="ja-JP"/>
        </w:rPr>
        <w:tab/>
      </w:r>
      <w:r>
        <w:t>Introduction</w:t>
      </w:r>
      <w:r>
        <w:tab/>
      </w:r>
      <w:r>
        <w:fldChar w:fldCharType="begin" w:fldLock="1"/>
      </w:r>
      <w:r>
        <w:instrText xml:space="preserve"> PAGEREF _Toc105667190 \h </w:instrText>
      </w:r>
      <w:r>
        <w:fldChar w:fldCharType="separate"/>
      </w:r>
      <w:r>
        <w:t>21</w:t>
      </w:r>
      <w:r>
        <w:fldChar w:fldCharType="end"/>
      </w:r>
    </w:p>
    <w:p>
      <w:pPr>
        <w:pStyle w:val="88"/>
        <w:rPr>
          <w:rFonts w:asciiTheme="minorHAnsi" w:hAnsiTheme="minorHAnsi" w:cstheme="minorBidi"/>
          <w:sz w:val="22"/>
          <w:szCs w:val="22"/>
          <w:lang w:eastAsia="ja-JP"/>
        </w:rPr>
      </w:pPr>
      <w:r>
        <w:rPr>
          <w:lang w:eastAsia="zh-CN"/>
        </w:rPr>
        <w:t>6</w:t>
      </w:r>
      <w:r>
        <w:t>.</w:t>
      </w:r>
      <w:r>
        <w:rPr>
          <w:lang w:eastAsia="zh-CN"/>
        </w:rPr>
        <w:t>3</w:t>
      </w:r>
      <w:r>
        <w:t>.2.</w:t>
      </w:r>
      <w:r>
        <w:rPr>
          <w:lang w:eastAsia="zh-CN"/>
        </w:rPr>
        <w:t>2</w:t>
      </w:r>
      <w:r>
        <w:rPr>
          <w:rFonts w:asciiTheme="minorHAnsi" w:hAnsiTheme="minorHAnsi" w:cstheme="minorBidi"/>
          <w:sz w:val="22"/>
          <w:szCs w:val="22"/>
          <w:lang w:eastAsia="ja-JP"/>
        </w:rPr>
        <w:tab/>
      </w:r>
      <w:r>
        <w:rPr>
          <w:lang w:eastAsia="zh-CN"/>
        </w:rPr>
        <w:t>MSGG_N3GDelivery_GTDelivery</w:t>
      </w:r>
      <w:r>
        <w:tab/>
      </w:r>
      <w:r>
        <w:fldChar w:fldCharType="begin" w:fldLock="1"/>
      </w:r>
      <w:r>
        <w:instrText xml:space="preserve"> PAGEREF _Toc105667191 \h </w:instrText>
      </w:r>
      <w:r>
        <w:fldChar w:fldCharType="separate"/>
      </w:r>
      <w:r>
        <w:t>21</w:t>
      </w:r>
      <w:r>
        <w:fldChar w:fldCharType="end"/>
      </w:r>
    </w:p>
    <w:p>
      <w:pPr>
        <w:pStyle w:val="89"/>
        <w:rPr>
          <w:rFonts w:asciiTheme="minorHAnsi" w:hAnsiTheme="minorHAnsi" w:cstheme="minorBidi"/>
          <w:sz w:val="22"/>
          <w:szCs w:val="22"/>
          <w:lang w:eastAsia="ja-JP"/>
        </w:rPr>
      </w:pPr>
      <w:r>
        <w:rPr>
          <w:lang w:eastAsia="zh-CN"/>
        </w:rPr>
        <w:t>6</w:t>
      </w:r>
      <w:r>
        <w:t>.</w:t>
      </w:r>
      <w:r>
        <w:rPr>
          <w:lang w:eastAsia="zh-CN"/>
        </w:rPr>
        <w:t>3</w:t>
      </w:r>
      <w:r>
        <w:t>.2.</w:t>
      </w:r>
      <w:r>
        <w:rPr>
          <w:lang w:eastAsia="zh-CN"/>
        </w:rPr>
        <w:t>2</w:t>
      </w:r>
      <w:r>
        <w:t>.1</w:t>
      </w:r>
      <w:r>
        <w:rPr>
          <w:rFonts w:asciiTheme="minorHAnsi" w:hAnsiTheme="minorHAnsi" w:cstheme="minorBidi"/>
          <w:sz w:val="22"/>
          <w:szCs w:val="22"/>
          <w:lang w:eastAsia="ja-JP"/>
        </w:rPr>
        <w:tab/>
      </w:r>
      <w:r>
        <w:t>General</w:t>
      </w:r>
      <w:r>
        <w:tab/>
      </w:r>
      <w:r>
        <w:fldChar w:fldCharType="begin" w:fldLock="1"/>
      </w:r>
      <w:r>
        <w:instrText xml:space="preserve"> PAGEREF _Toc105667192 \h </w:instrText>
      </w:r>
      <w:r>
        <w:fldChar w:fldCharType="separate"/>
      </w:r>
      <w:r>
        <w:t>21</w:t>
      </w:r>
      <w:r>
        <w:fldChar w:fldCharType="end"/>
      </w:r>
    </w:p>
    <w:p>
      <w:pPr>
        <w:pStyle w:val="89"/>
        <w:rPr>
          <w:rFonts w:asciiTheme="minorHAnsi" w:hAnsiTheme="minorHAnsi" w:cstheme="minorBidi"/>
          <w:sz w:val="22"/>
          <w:szCs w:val="22"/>
          <w:lang w:eastAsia="ja-JP"/>
        </w:rPr>
      </w:pPr>
      <w:r>
        <w:rPr>
          <w:lang w:eastAsia="zh-CN"/>
        </w:rPr>
        <w:t>6</w:t>
      </w:r>
      <w:r>
        <w:t>.</w:t>
      </w:r>
      <w:r>
        <w:rPr>
          <w:lang w:eastAsia="zh-CN"/>
        </w:rPr>
        <w:t>3</w:t>
      </w:r>
      <w:r>
        <w:t>.2.</w:t>
      </w:r>
      <w:r>
        <w:rPr>
          <w:lang w:eastAsia="zh-CN"/>
        </w:rPr>
        <w:t>2</w:t>
      </w:r>
      <w:r>
        <w:t>.2</w:t>
      </w:r>
      <w:r>
        <w:rPr>
          <w:rFonts w:asciiTheme="minorHAnsi" w:hAnsiTheme="minorHAnsi" w:cstheme="minorBidi"/>
          <w:sz w:val="22"/>
          <w:szCs w:val="22"/>
          <w:lang w:eastAsia="ja-JP"/>
        </w:rPr>
        <w:tab/>
      </w:r>
      <w:r>
        <w:rPr>
          <w:lang w:eastAsia="zh-CN"/>
        </w:rPr>
        <w:t>Non-3GPP Message Gateway Terminating</w:t>
      </w:r>
      <w:r>
        <w:t xml:space="preserve"> Message Delivery</w:t>
      </w:r>
      <w:r>
        <w:tab/>
      </w:r>
      <w:r>
        <w:fldChar w:fldCharType="begin" w:fldLock="1"/>
      </w:r>
      <w:r>
        <w:instrText xml:space="preserve"> PAGEREF _Toc105667193 \h </w:instrText>
      </w:r>
      <w:r>
        <w:fldChar w:fldCharType="separate"/>
      </w:r>
      <w:r>
        <w:t>21</w:t>
      </w:r>
      <w:r>
        <w:fldChar w:fldCharType="end"/>
      </w:r>
    </w:p>
    <w:p>
      <w:pPr>
        <w:pStyle w:val="88"/>
        <w:rPr>
          <w:rFonts w:asciiTheme="minorHAnsi" w:hAnsiTheme="minorHAnsi" w:cstheme="minorBidi"/>
          <w:sz w:val="22"/>
          <w:szCs w:val="22"/>
          <w:lang w:eastAsia="ja-JP"/>
        </w:rPr>
      </w:pPr>
      <w:r>
        <w:rPr>
          <w:lang w:eastAsia="zh-CN"/>
        </w:rPr>
        <w:t>6</w:t>
      </w:r>
      <w:r>
        <w:t>.</w:t>
      </w:r>
      <w:r>
        <w:rPr>
          <w:lang w:eastAsia="zh-CN"/>
        </w:rPr>
        <w:t>3</w:t>
      </w:r>
      <w:r>
        <w:t>.2.</w:t>
      </w:r>
      <w:r>
        <w:rPr>
          <w:lang w:eastAsia="zh-CN"/>
        </w:rPr>
        <w:t>3</w:t>
      </w:r>
      <w:r>
        <w:rPr>
          <w:rFonts w:asciiTheme="minorHAnsi" w:hAnsiTheme="minorHAnsi" w:cstheme="minorBidi"/>
          <w:sz w:val="22"/>
          <w:szCs w:val="22"/>
          <w:lang w:eastAsia="ja-JP"/>
        </w:rPr>
        <w:tab/>
      </w:r>
      <w:r>
        <w:rPr>
          <w:lang w:eastAsia="zh-CN"/>
        </w:rPr>
        <w:t>MSGG_N3GDelivery_GTDeliveryReport</w:t>
      </w:r>
      <w:r>
        <w:tab/>
      </w:r>
      <w:r>
        <w:fldChar w:fldCharType="begin" w:fldLock="1"/>
      </w:r>
      <w:r>
        <w:instrText xml:space="preserve"> PAGEREF _Toc105667194 \h </w:instrText>
      </w:r>
      <w:r>
        <w:fldChar w:fldCharType="separate"/>
      </w:r>
      <w:r>
        <w:t>22</w:t>
      </w:r>
      <w:r>
        <w:fldChar w:fldCharType="end"/>
      </w:r>
    </w:p>
    <w:p>
      <w:pPr>
        <w:pStyle w:val="89"/>
        <w:rPr>
          <w:rFonts w:asciiTheme="minorHAnsi" w:hAnsiTheme="minorHAnsi" w:cstheme="minorBidi"/>
          <w:sz w:val="22"/>
          <w:szCs w:val="22"/>
          <w:lang w:eastAsia="ja-JP"/>
        </w:rPr>
      </w:pPr>
      <w:r>
        <w:rPr>
          <w:lang w:eastAsia="zh-CN"/>
        </w:rPr>
        <w:t>6</w:t>
      </w:r>
      <w:r>
        <w:t>.</w:t>
      </w:r>
      <w:r>
        <w:rPr>
          <w:lang w:eastAsia="zh-CN"/>
        </w:rPr>
        <w:t>3</w:t>
      </w:r>
      <w:r>
        <w:t>.2.</w:t>
      </w:r>
      <w:r>
        <w:rPr>
          <w:lang w:eastAsia="zh-CN"/>
        </w:rPr>
        <w:t>3</w:t>
      </w:r>
      <w:r>
        <w:t>.1</w:t>
      </w:r>
      <w:r>
        <w:rPr>
          <w:rFonts w:asciiTheme="minorHAnsi" w:hAnsiTheme="minorHAnsi" w:cstheme="minorBidi"/>
          <w:sz w:val="22"/>
          <w:szCs w:val="22"/>
          <w:lang w:eastAsia="ja-JP"/>
        </w:rPr>
        <w:tab/>
      </w:r>
      <w:r>
        <w:t>General</w:t>
      </w:r>
      <w:r>
        <w:tab/>
      </w:r>
      <w:r>
        <w:fldChar w:fldCharType="begin" w:fldLock="1"/>
      </w:r>
      <w:r>
        <w:instrText xml:space="preserve"> PAGEREF _Toc105667195 \h </w:instrText>
      </w:r>
      <w:r>
        <w:fldChar w:fldCharType="separate"/>
      </w:r>
      <w:r>
        <w:t>22</w:t>
      </w:r>
      <w:r>
        <w:fldChar w:fldCharType="end"/>
      </w:r>
    </w:p>
    <w:p>
      <w:pPr>
        <w:pStyle w:val="89"/>
        <w:rPr>
          <w:rFonts w:asciiTheme="minorHAnsi" w:hAnsiTheme="minorHAnsi" w:cstheme="minorBidi"/>
          <w:sz w:val="22"/>
          <w:szCs w:val="22"/>
          <w:lang w:eastAsia="ja-JP"/>
        </w:rPr>
      </w:pPr>
      <w:r>
        <w:rPr>
          <w:lang w:eastAsia="zh-CN"/>
        </w:rPr>
        <w:t>6</w:t>
      </w:r>
      <w:r>
        <w:t>.3.2.</w:t>
      </w:r>
      <w:r>
        <w:rPr>
          <w:lang w:eastAsia="zh-CN"/>
        </w:rPr>
        <w:t>3</w:t>
      </w:r>
      <w:r>
        <w:t>.2</w:t>
      </w:r>
      <w:r>
        <w:rPr>
          <w:rFonts w:asciiTheme="minorHAnsi" w:hAnsiTheme="minorHAnsi" w:cstheme="minorBidi"/>
          <w:sz w:val="22"/>
          <w:szCs w:val="22"/>
          <w:lang w:eastAsia="ja-JP"/>
        </w:rPr>
        <w:tab/>
      </w:r>
      <w:r>
        <w:rPr>
          <w:lang w:eastAsia="zh-CN"/>
        </w:rPr>
        <w:t>Non-3GPP Message Gateway Terminating</w:t>
      </w:r>
      <w:r>
        <w:t xml:space="preserve"> Message Delivery Status Report</w:t>
      </w:r>
      <w:r>
        <w:tab/>
      </w:r>
      <w:r>
        <w:fldChar w:fldCharType="begin" w:fldLock="1"/>
      </w:r>
      <w:r>
        <w:instrText xml:space="preserve"> PAGEREF _Toc105667196 \h </w:instrText>
      </w:r>
      <w:r>
        <w:fldChar w:fldCharType="separate"/>
      </w:r>
      <w:r>
        <w:t>22</w:t>
      </w:r>
      <w:r>
        <w:fldChar w:fldCharType="end"/>
      </w:r>
    </w:p>
    <w:p>
      <w:pPr>
        <w:pStyle w:val="85"/>
        <w:rPr>
          <w:rFonts w:asciiTheme="minorHAnsi" w:hAnsiTheme="minorHAnsi" w:cstheme="minorBidi"/>
          <w:szCs w:val="22"/>
          <w:lang w:eastAsia="ja-JP"/>
        </w:rPr>
      </w:pPr>
      <w:r>
        <w:rPr>
          <w:lang w:eastAsia="zh-CN"/>
        </w:rPr>
        <w:t>7</w:t>
      </w:r>
      <w:r>
        <w:rPr>
          <w:rFonts w:asciiTheme="minorHAnsi" w:hAnsiTheme="minorHAnsi" w:cstheme="minorBidi"/>
          <w:szCs w:val="22"/>
          <w:lang w:eastAsia="ja-JP"/>
        </w:rPr>
        <w:tab/>
      </w:r>
      <w:r>
        <w:rPr>
          <w:lang w:eastAsia="zh-CN"/>
        </w:rPr>
        <w:t>Common i</w:t>
      </w:r>
      <w:r>
        <w:t>nformation applicable to several APIs</w:t>
      </w:r>
      <w:r>
        <w:tab/>
      </w:r>
      <w:r>
        <w:fldChar w:fldCharType="begin" w:fldLock="1"/>
      </w:r>
      <w:r>
        <w:instrText xml:space="preserve"> PAGEREF _Toc105667197 \h </w:instrText>
      </w:r>
      <w:r>
        <w:fldChar w:fldCharType="separate"/>
      </w:r>
      <w:r>
        <w:t>23</w:t>
      </w:r>
      <w:r>
        <w:fldChar w:fldCharType="end"/>
      </w:r>
    </w:p>
    <w:p>
      <w:pPr>
        <w:pStyle w:val="86"/>
        <w:rPr>
          <w:rFonts w:asciiTheme="minorHAnsi" w:hAnsiTheme="minorHAnsi" w:cstheme="minorBidi"/>
          <w:sz w:val="22"/>
          <w:szCs w:val="22"/>
          <w:lang w:eastAsia="ja-JP"/>
        </w:rPr>
      </w:pPr>
      <w:r>
        <w:rPr>
          <w:lang w:eastAsia="zh-CN"/>
        </w:rPr>
        <w:t>7</w:t>
      </w:r>
      <w:r>
        <w:t>.1</w:t>
      </w:r>
      <w:r>
        <w:rPr>
          <w:rFonts w:asciiTheme="minorHAnsi" w:hAnsiTheme="minorHAnsi" w:cstheme="minorBidi"/>
          <w:sz w:val="22"/>
          <w:szCs w:val="22"/>
          <w:lang w:eastAsia="ja-JP"/>
        </w:rPr>
        <w:tab/>
      </w:r>
      <w:r>
        <w:t>General</w:t>
      </w:r>
      <w:r>
        <w:tab/>
      </w:r>
      <w:r>
        <w:fldChar w:fldCharType="begin" w:fldLock="1"/>
      </w:r>
      <w:r>
        <w:instrText xml:space="preserve"> PAGEREF _Toc105667198 \h </w:instrText>
      </w:r>
      <w:r>
        <w:fldChar w:fldCharType="separate"/>
      </w:r>
      <w:r>
        <w:t>23</w:t>
      </w:r>
      <w:r>
        <w:fldChar w:fldCharType="end"/>
      </w:r>
    </w:p>
    <w:p>
      <w:pPr>
        <w:pStyle w:val="86"/>
        <w:rPr>
          <w:rFonts w:asciiTheme="minorHAnsi" w:hAnsiTheme="minorHAnsi" w:cstheme="minorBidi"/>
          <w:sz w:val="22"/>
          <w:szCs w:val="22"/>
          <w:lang w:eastAsia="ja-JP"/>
        </w:rPr>
      </w:pPr>
      <w:r>
        <w:rPr>
          <w:lang w:eastAsia="zh-CN"/>
        </w:rPr>
        <w:t>7</w:t>
      </w:r>
      <w:r>
        <w:t>.2</w:t>
      </w:r>
      <w:r>
        <w:rPr>
          <w:rFonts w:asciiTheme="minorHAnsi" w:hAnsiTheme="minorHAnsi" w:cstheme="minorBidi"/>
          <w:sz w:val="22"/>
          <w:szCs w:val="22"/>
          <w:lang w:eastAsia="ja-JP"/>
        </w:rPr>
        <w:tab/>
      </w:r>
      <w:r>
        <w:t>Data Types</w:t>
      </w:r>
      <w:r>
        <w:tab/>
      </w:r>
      <w:r>
        <w:fldChar w:fldCharType="begin" w:fldLock="1"/>
      </w:r>
      <w:r>
        <w:instrText xml:space="preserve"> PAGEREF _Toc105667199 \h </w:instrText>
      </w:r>
      <w:r>
        <w:fldChar w:fldCharType="separate"/>
      </w:r>
      <w:r>
        <w:t>23</w:t>
      </w:r>
      <w:r>
        <w:fldChar w:fldCharType="end"/>
      </w:r>
    </w:p>
    <w:p>
      <w:pPr>
        <w:pStyle w:val="87"/>
        <w:rPr>
          <w:rFonts w:asciiTheme="minorHAnsi" w:hAnsiTheme="minorHAnsi" w:cstheme="minorBidi"/>
          <w:sz w:val="22"/>
          <w:szCs w:val="22"/>
          <w:lang w:eastAsia="ja-JP"/>
        </w:rPr>
      </w:pPr>
      <w:r>
        <w:rPr>
          <w:lang w:eastAsia="zh-CN"/>
        </w:rPr>
        <w:t>7</w:t>
      </w:r>
      <w:r>
        <w:t>.2.1</w:t>
      </w:r>
      <w:r>
        <w:rPr>
          <w:rFonts w:asciiTheme="minorHAnsi" w:hAnsiTheme="minorHAnsi" w:cstheme="minorBidi"/>
          <w:sz w:val="22"/>
          <w:szCs w:val="22"/>
          <w:lang w:eastAsia="ja-JP"/>
        </w:rPr>
        <w:tab/>
      </w:r>
      <w:r>
        <w:t>General</w:t>
      </w:r>
      <w:r>
        <w:tab/>
      </w:r>
      <w:r>
        <w:fldChar w:fldCharType="begin" w:fldLock="1"/>
      </w:r>
      <w:r>
        <w:instrText xml:space="preserve"> PAGEREF _Toc105667200 \h </w:instrText>
      </w:r>
      <w:r>
        <w:fldChar w:fldCharType="separate"/>
      </w:r>
      <w:r>
        <w:t>23</w:t>
      </w:r>
      <w:r>
        <w:fldChar w:fldCharType="end"/>
      </w:r>
    </w:p>
    <w:p>
      <w:pPr>
        <w:pStyle w:val="87"/>
        <w:rPr>
          <w:rFonts w:asciiTheme="minorHAnsi" w:hAnsiTheme="minorHAnsi" w:cstheme="minorBidi"/>
          <w:sz w:val="22"/>
          <w:szCs w:val="22"/>
          <w:lang w:eastAsia="ja-JP"/>
        </w:rPr>
      </w:pPr>
      <w:r>
        <w:rPr>
          <w:lang w:eastAsia="zh-CN"/>
        </w:rPr>
        <w:t>7</w:t>
      </w:r>
      <w:r>
        <w:t>.2.2</w:t>
      </w:r>
      <w:r>
        <w:rPr>
          <w:rFonts w:asciiTheme="minorHAnsi" w:hAnsiTheme="minorHAnsi" w:cstheme="minorBidi"/>
          <w:sz w:val="22"/>
          <w:szCs w:val="22"/>
          <w:lang w:eastAsia="ja-JP"/>
        </w:rPr>
        <w:tab/>
      </w:r>
      <w:r>
        <w:t>Referenced structured data types</w:t>
      </w:r>
      <w:r>
        <w:tab/>
      </w:r>
      <w:r>
        <w:fldChar w:fldCharType="begin" w:fldLock="1"/>
      </w:r>
      <w:r>
        <w:instrText xml:space="preserve"> PAGEREF _Toc105667201 \h </w:instrText>
      </w:r>
      <w:r>
        <w:fldChar w:fldCharType="separate"/>
      </w:r>
      <w:r>
        <w:t>23</w:t>
      </w:r>
      <w:r>
        <w:fldChar w:fldCharType="end"/>
      </w:r>
    </w:p>
    <w:p>
      <w:pPr>
        <w:pStyle w:val="87"/>
        <w:rPr>
          <w:rFonts w:asciiTheme="minorHAnsi" w:hAnsiTheme="minorHAnsi" w:cstheme="minorBidi"/>
          <w:sz w:val="22"/>
          <w:szCs w:val="22"/>
          <w:lang w:eastAsia="ja-JP"/>
        </w:rPr>
      </w:pPr>
      <w:r>
        <w:rPr>
          <w:lang w:eastAsia="zh-CN"/>
        </w:rPr>
        <w:t>7</w:t>
      </w:r>
      <w:r>
        <w:t>.2.3</w:t>
      </w:r>
      <w:r>
        <w:rPr>
          <w:rFonts w:asciiTheme="minorHAnsi" w:hAnsiTheme="minorHAnsi" w:cstheme="minorBidi"/>
          <w:sz w:val="22"/>
          <w:szCs w:val="22"/>
          <w:lang w:eastAsia="ja-JP"/>
        </w:rPr>
        <w:tab/>
      </w:r>
      <w:r>
        <w:t>Referenced Simple data types and enumerations</w:t>
      </w:r>
      <w:r>
        <w:tab/>
      </w:r>
      <w:r>
        <w:fldChar w:fldCharType="begin" w:fldLock="1"/>
      </w:r>
      <w:r>
        <w:instrText xml:space="preserve"> PAGEREF _Toc105667202 \h </w:instrText>
      </w:r>
      <w:r>
        <w:fldChar w:fldCharType="separate"/>
      </w:r>
      <w:r>
        <w:t>23</w:t>
      </w:r>
      <w:r>
        <w:fldChar w:fldCharType="end"/>
      </w:r>
    </w:p>
    <w:p>
      <w:pPr>
        <w:pStyle w:val="86"/>
        <w:rPr>
          <w:rFonts w:asciiTheme="minorHAnsi" w:hAnsiTheme="minorHAnsi" w:cstheme="minorBidi"/>
          <w:sz w:val="22"/>
          <w:szCs w:val="22"/>
          <w:lang w:eastAsia="ja-JP"/>
        </w:rPr>
      </w:pPr>
      <w:r>
        <w:rPr>
          <w:lang w:eastAsia="zh-CN"/>
        </w:rPr>
        <w:t>7</w:t>
      </w:r>
      <w:r>
        <w:t>.3</w:t>
      </w:r>
      <w:r>
        <w:rPr>
          <w:rFonts w:asciiTheme="minorHAnsi" w:hAnsiTheme="minorHAnsi" w:cstheme="minorBidi"/>
          <w:sz w:val="22"/>
          <w:szCs w:val="22"/>
          <w:lang w:eastAsia="ja-JP"/>
        </w:rPr>
        <w:tab/>
      </w:r>
      <w:r>
        <w:t>Usage of HTTP</w:t>
      </w:r>
      <w:r>
        <w:tab/>
      </w:r>
      <w:r>
        <w:fldChar w:fldCharType="begin" w:fldLock="1"/>
      </w:r>
      <w:r>
        <w:instrText xml:space="preserve"> PAGEREF _Toc105667203 \h </w:instrText>
      </w:r>
      <w:r>
        <w:fldChar w:fldCharType="separate"/>
      </w:r>
      <w:r>
        <w:t>24</w:t>
      </w:r>
      <w:r>
        <w:fldChar w:fldCharType="end"/>
      </w:r>
    </w:p>
    <w:p>
      <w:pPr>
        <w:pStyle w:val="86"/>
        <w:rPr>
          <w:rFonts w:asciiTheme="minorHAnsi" w:hAnsiTheme="minorHAnsi" w:cstheme="minorBidi"/>
          <w:sz w:val="22"/>
          <w:szCs w:val="22"/>
          <w:lang w:eastAsia="ja-JP"/>
        </w:rPr>
      </w:pPr>
      <w:r>
        <w:rPr>
          <w:lang w:eastAsia="zh-CN"/>
        </w:rPr>
        <w:t>7</w:t>
      </w:r>
      <w:r>
        <w:t>.4</w:t>
      </w:r>
      <w:r>
        <w:rPr>
          <w:rFonts w:asciiTheme="minorHAnsi" w:hAnsiTheme="minorHAnsi" w:cstheme="minorBidi"/>
          <w:sz w:val="22"/>
          <w:szCs w:val="22"/>
          <w:lang w:eastAsia="ja-JP"/>
        </w:rPr>
        <w:tab/>
      </w:r>
      <w:r>
        <w:t>Content type</w:t>
      </w:r>
      <w:r>
        <w:tab/>
      </w:r>
      <w:r>
        <w:fldChar w:fldCharType="begin" w:fldLock="1"/>
      </w:r>
      <w:r>
        <w:instrText xml:space="preserve"> PAGEREF _Toc105667204 \h </w:instrText>
      </w:r>
      <w:r>
        <w:fldChar w:fldCharType="separate"/>
      </w:r>
      <w:r>
        <w:t>24</w:t>
      </w:r>
      <w:r>
        <w:fldChar w:fldCharType="end"/>
      </w:r>
    </w:p>
    <w:p>
      <w:pPr>
        <w:pStyle w:val="86"/>
        <w:rPr>
          <w:rFonts w:asciiTheme="minorHAnsi" w:hAnsiTheme="minorHAnsi" w:cstheme="minorBidi"/>
          <w:sz w:val="22"/>
          <w:szCs w:val="22"/>
          <w:lang w:eastAsia="ja-JP"/>
        </w:rPr>
      </w:pPr>
      <w:r>
        <w:rPr>
          <w:lang w:eastAsia="zh-CN"/>
        </w:rPr>
        <w:t>7</w:t>
      </w:r>
      <w:r>
        <w:t>.5</w:t>
      </w:r>
      <w:r>
        <w:rPr>
          <w:rFonts w:asciiTheme="minorHAnsi" w:hAnsiTheme="minorHAnsi" w:cstheme="minorBidi"/>
          <w:sz w:val="22"/>
          <w:szCs w:val="22"/>
          <w:lang w:eastAsia="ja-JP"/>
        </w:rPr>
        <w:tab/>
      </w:r>
      <w:r>
        <w:t>URI structure</w:t>
      </w:r>
      <w:r>
        <w:tab/>
      </w:r>
      <w:r>
        <w:fldChar w:fldCharType="begin" w:fldLock="1"/>
      </w:r>
      <w:r>
        <w:instrText xml:space="preserve"> PAGEREF _Toc105667205 \h </w:instrText>
      </w:r>
      <w:r>
        <w:fldChar w:fldCharType="separate"/>
      </w:r>
      <w:r>
        <w:t>24</w:t>
      </w:r>
      <w:r>
        <w:fldChar w:fldCharType="end"/>
      </w:r>
    </w:p>
    <w:p>
      <w:pPr>
        <w:pStyle w:val="87"/>
        <w:rPr>
          <w:rFonts w:asciiTheme="minorHAnsi" w:hAnsiTheme="minorHAnsi" w:cstheme="minorBidi"/>
          <w:sz w:val="22"/>
          <w:szCs w:val="22"/>
          <w:lang w:eastAsia="ja-JP"/>
        </w:rPr>
      </w:pPr>
      <w:r>
        <w:rPr>
          <w:lang w:eastAsia="zh-CN"/>
        </w:rPr>
        <w:t>7</w:t>
      </w:r>
      <w:r>
        <w:t>.5.1</w:t>
      </w:r>
      <w:r>
        <w:rPr>
          <w:rFonts w:asciiTheme="minorHAnsi" w:hAnsiTheme="minorHAnsi" w:cstheme="minorBidi"/>
          <w:sz w:val="22"/>
          <w:szCs w:val="22"/>
          <w:lang w:eastAsia="ja-JP"/>
        </w:rPr>
        <w:tab/>
      </w:r>
      <w:r>
        <w:t>Resource URI structure</w:t>
      </w:r>
      <w:r>
        <w:tab/>
      </w:r>
      <w:r>
        <w:fldChar w:fldCharType="begin" w:fldLock="1"/>
      </w:r>
      <w:r>
        <w:instrText xml:space="preserve"> PAGEREF _Toc105667206 \h </w:instrText>
      </w:r>
      <w:r>
        <w:fldChar w:fldCharType="separate"/>
      </w:r>
      <w:r>
        <w:t>24</w:t>
      </w:r>
      <w:r>
        <w:fldChar w:fldCharType="end"/>
      </w:r>
    </w:p>
    <w:p>
      <w:pPr>
        <w:pStyle w:val="87"/>
        <w:rPr>
          <w:rFonts w:asciiTheme="minorHAnsi" w:hAnsiTheme="minorHAnsi" w:cstheme="minorBidi"/>
          <w:sz w:val="22"/>
          <w:szCs w:val="22"/>
          <w:lang w:eastAsia="ja-JP"/>
        </w:rPr>
      </w:pPr>
      <w:r>
        <w:rPr>
          <w:lang w:eastAsia="zh-CN"/>
        </w:rPr>
        <w:t>7</w:t>
      </w:r>
      <w:r>
        <w:t>.5.2</w:t>
      </w:r>
      <w:r>
        <w:rPr>
          <w:rFonts w:asciiTheme="minorHAnsi" w:hAnsiTheme="minorHAnsi" w:cstheme="minorBidi"/>
          <w:sz w:val="22"/>
          <w:szCs w:val="22"/>
          <w:lang w:eastAsia="ja-JP"/>
        </w:rPr>
        <w:tab/>
      </w:r>
      <w:r>
        <w:t>Custom operations URI structure</w:t>
      </w:r>
      <w:r>
        <w:tab/>
      </w:r>
      <w:r>
        <w:fldChar w:fldCharType="begin" w:fldLock="1"/>
      </w:r>
      <w:r>
        <w:instrText xml:space="preserve"> PAGEREF _Toc105667207 \h </w:instrText>
      </w:r>
      <w:r>
        <w:fldChar w:fldCharType="separate"/>
      </w:r>
      <w:r>
        <w:t>24</w:t>
      </w:r>
      <w:r>
        <w:fldChar w:fldCharType="end"/>
      </w:r>
    </w:p>
    <w:p>
      <w:pPr>
        <w:pStyle w:val="86"/>
        <w:rPr>
          <w:rFonts w:asciiTheme="minorHAnsi" w:hAnsiTheme="minorHAnsi" w:cstheme="minorBidi"/>
          <w:sz w:val="22"/>
          <w:szCs w:val="22"/>
          <w:lang w:eastAsia="ja-JP"/>
        </w:rPr>
      </w:pPr>
      <w:r>
        <w:rPr>
          <w:lang w:eastAsia="zh-CN"/>
        </w:rPr>
        <w:t>7</w:t>
      </w:r>
      <w:r>
        <w:t>.6</w:t>
      </w:r>
      <w:r>
        <w:rPr>
          <w:rFonts w:asciiTheme="minorHAnsi" w:hAnsiTheme="minorHAnsi" w:cstheme="minorBidi"/>
          <w:sz w:val="22"/>
          <w:szCs w:val="22"/>
          <w:lang w:eastAsia="ja-JP"/>
        </w:rPr>
        <w:tab/>
      </w:r>
      <w:r>
        <w:t>Notifications</w:t>
      </w:r>
      <w:r>
        <w:tab/>
      </w:r>
      <w:r>
        <w:fldChar w:fldCharType="begin" w:fldLock="1"/>
      </w:r>
      <w:r>
        <w:instrText xml:space="preserve"> PAGEREF _Toc105667208 \h </w:instrText>
      </w:r>
      <w:r>
        <w:fldChar w:fldCharType="separate"/>
      </w:r>
      <w:r>
        <w:t>24</w:t>
      </w:r>
      <w:r>
        <w:fldChar w:fldCharType="end"/>
      </w:r>
    </w:p>
    <w:p>
      <w:pPr>
        <w:pStyle w:val="86"/>
        <w:rPr>
          <w:rFonts w:asciiTheme="minorHAnsi" w:hAnsiTheme="minorHAnsi" w:cstheme="minorBidi"/>
          <w:sz w:val="22"/>
          <w:szCs w:val="22"/>
          <w:lang w:eastAsia="ja-JP"/>
        </w:rPr>
      </w:pPr>
      <w:r>
        <w:rPr>
          <w:lang w:eastAsia="zh-CN"/>
        </w:rPr>
        <w:t>7</w:t>
      </w:r>
      <w:r>
        <w:t>.7</w:t>
      </w:r>
      <w:r>
        <w:rPr>
          <w:rFonts w:asciiTheme="minorHAnsi" w:hAnsiTheme="minorHAnsi" w:cstheme="minorBidi"/>
          <w:sz w:val="22"/>
          <w:szCs w:val="22"/>
          <w:lang w:eastAsia="ja-JP"/>
        </w:rPr>
        <w:tab/>
      </w:r>
      <w:r>
        <w:t>Error Handling</w:t>
      </w:r>
      <w:r>
        <w:tab/>
      </w:r>
      <w:r>
        <w:fldChar w:fldCharType="begin" w:fldLock="1"/>
      </w:r>
      <w:r>
        <w:instrText xml:space="preserve"> PAGEREF _Toc105667209 \h </w:instrText>
      </w:r>
      <w:r>
        <w:fldChar w:fldCharType="separate"/>
      </w:r>
      <w:r>
        <w:t>24</w:t>
      </w:r>
      <w:r>
        <w:fldChar w:fldCharType="end"/>
      </w:r>
    </w:p>
    <w:p>
      <w:pPr>
        <w:pStyle w:val="86"/>
        <w:rPr>
          <w:rFonts w:asciiTheme="minorHAnsi" w:hAnsiTheme="minorHAnsi" w:cstheme="minorBidi"/>
          <w:sz w:val="22"/>
          <w:szCs w:val="22"/>
          <w:lang w:eastAsia="ja-JP"/>
        </w:rPr>
      </w:pPr>
      <w:r>
        <w:rPr>
          <w:lang w:eastAsia="zh-CN"/>
        </w:rPr>
        <w:t>7</w:t>
      </w:r>
      <w:r>
        <w:t>.8</w:t>
      </w:r>
      <w:r>
        <w:rPr>
          <w:rFonts w:asciiTheme="minorHAnsi" w:hAnsiTheme="minorHAnsi" w:cstheme="minorBidi"/>
          <w:sz w:val="22"/>
          <w:szCs w:val="22"/>
          <w:lang w:eastAsia="ja-JP"/>
        </w:rPr>
        <w:tab/>
      </w:r>
      <w:r>
        <w:t>Feature negotiation</w:t>
      </w:r>
      <w:r>
        <w:tab/>
      </w:r>
      <w:r>
        <w:fldChar w:fldCharType="begin" w:fldLock="1"/>
      </w:r>
      <w:r>
        <w:instrText xml:space="preserve"> PAGEREF _Toc105667210 \h </w:instrText>
      </w:r>
      <w:r>
        <w:fldChar w:fldCharType="separate"/>
      </w:r>
      <w:r>
        <w:t>24</w:t>
      </w:r>
      <w:r>
        <w:fldChar w:fldCharType="end"/>
      </w:r>
    </w:p>
    <w:p>
      <w:pPr>
        <w:pStyle w:val="86"/>
        <w:rPr>
          <w:rFonts w:asciiTheme="minorHAnsi" w:hAnsiTheme="minorHAnsi" w:cstheme="minorBidi"/>
          <w:sz w:val="22"/>
          <w:szCs w:val="22"/>
          <w:lang w:eastAsia="ja-JP"/>
        </w:rPr>
      </w:pPr>
      <w:r>
        <w:rPr>
          <w:lang w:eastAsia="zh-CN"/>
        </w:rPr>
        <w:t>7</w:t>
      </w:r>
      <w:r>
        <w:t>.9</w:t>
      </w:r>
      <w:r>
        <w:rPr>
          <w:rFonts w:asciiTheme="minorHAnsi" w:hAnsiTheme="minorHAnsi" w:cstheme="minorBidi"/>
          <w:sz w:val="22"/>
          <w:szCs w:val="22"/>
          <w:lang w:eastAsia="ja-JP"/>
        </w:rPr>
        <w:tab/>
      </w:r>
      <w:r>
        <w:t>HTTP headers</w:t>
      </w:r>
      <w:r>
        <w:tab/>
      </w:r>
      <w:r>
        <w:fldChar w:fldCharType="begin" w:fldLock="1"/>
      </w:r>
      <w:r>
        <w:instrText xml:space="preserve"> PAGEREF _Toc105667211 \h </w:instrText>
      </w:r>
      <w:r>
        <w:fldChar w:fldCharType="separate"/>
      </w:r>
      <w:r>
        <w:t>25</w:t>
      </w:r>
      <w:r>
        <w:fldChar w:fldCharType="end"/>
      </w:r>
    </w:p>
    <w:p>
      <w:pPr>
        <w:pStyle w:val="86"/>
        <w:rPr>
          <w:rFonts w:asciiTheme="minorHAnsi" w:hAnsiTheme="minorHAnsi" w:cstheme="minorBidi"/>
          <w:sz w:val="22"/>
          <w:szCs w:val="22"/>
          <w:lang w:eastAsia="ja-JP"/>
        </w:rPr>
      </w:pPr>
      <w:r>
        <w:rPr>
          <w:lang w:eastAsia="zh-CN"/>
        </w:rPr>
        <w:t>7</w:t>
      </w:r>
      <w:r>
        <w:t>.10</w:t>
      </w:r>
      <w:r>
        <w:rPr>
          <w:rFonts w:asciiTheme="minorHAnsi" w:hAnsiTheme="minorHAnsi" w:cstheme="minorBidi"/>
          <w:sz w:val="22"/>
          <w:szCs w:val="22"/>
          <w:lang w:eastAsia="ja-JP"/>
        </w:rPr>
        <w:tab/>
      </w:r>
      <w:r>
        <w:t>Conventions for Open API specification files</w:t>
      </w:r>
      <w:r>
        <w:tab/>
      </w:r>
      <w:r>
        <w:fldChar w:fldCharType="begin" w:fldLock="1"/>
      </w:r>
      <w:r>
        <w:instrText xml:space="preserve"> PAGEREF _Toc105667212 \h </w:instrText>
      </w:r>
      <w:r>
        <w:fldChar w:fldCharType="separate"/>
      </w:r>
      <w:r>
        <w:t>25</w:t>
      </w:r>
      <w:r>
        <w:fldChar w:fldCharType="end"/>
      </w:r>
    </w:p>
    <w:p>
      <w:pPr>
        <w:pStyle w:val="85"/>
        <w:rPr>
          <w:rFonts w:asciiTheme="minorHAnsi" w:hAnsiTheme="minorHAnsi" w:cstheme="minorBidi"/>
          <w:szCs w:val="22"/>
          <w:lang w:eastAsia="ja-JP"/>
        </w:rPr>
      </w:pPr>
      <w:r>
        <w:rPr>
          <w:lang w:eastAsia="zh-CN"/>
        </w:rPr>
        <w:t>8</w:t>
      </w:r>
      <w:r>
        <w:rPr>
          <w:rFonts w:asciiTheme="minorHAnsi" w:hAnsiTheme="minorHAnsi" w:cstheme="minorBidi"/>
          <w:szCs w:val="22"/>
          <w:lang w:eastAsia="ja-JP"/>
        </w:rPr>
        <w:tab/>
      </w:r>
      <w:r>
        <w:rPr>
          <w:lang w:eastAsia="zh-CN"/>
        </w:rPr>
        <w:t>Message Server API definition</w:t>
      </w:r>
      <w:r>
        <w:tab/>
      </w:r>
      <w:r>
        <w:fldChar w:fldCharType="begin" w:fldLock="1"/>
      </w:r>
      <w:r>
        <w:instrText xml:space="preserve"> PAGEREF _Toc105667213 \h </w:instrText>
      </w:r>
      <w:r>
        <w:fldChar w:fldCharType="separate"/>
      </w:r>
      <w:r>
        <w:t>25</w:t>
      </w:r>
      <w:r>
        <w:fldChar w:fldCharType="end"/>
      </w:r>
    </w:p>
    <w:p>
      <w:pPr>
        <w:pStyle w:val="86"/>
        <w:rPr>
          <w:rFonts w:asciiTheme="minorHAnsi" w:hAnsiTheme="minorHAnsi" w:cstheme="minorBidi"/>
          <w:sz w:val="22"/>
          <w:szCs w:val="22"/>
          <w:lang w:eastAsia="ja-JP"/>
        </w:rPr>
      </w:pPr>
      <w:r>
        <w:rPr>
          <w:lang w:eastAsia="zh-CN"/>
        </w:rPr>
        <w:t>8.1</w:t>
      </w:r>
      <w:r>
        <w:rPr>
          <w:rFonts w:asciiTheme="minorHAnsi" w:hAnsiTheme="minorHAnsi" w:cstheme="minorBidi"/>
          <w:sz w:val="22"/>
          <w:szCs w:val="22"/>
          <w:lang w:eastAsia="ja-JP"/>
        </w:rPr>
        <w:tab/>
      </w:r>
      <w:r>
        <w:rPr>
          <w:lang w:eastAsia="zh-CN"/>
        </w:rPr>
        <w:t>MSGS_</w:t>
      </w:r>
      <w:r>
        <w:t>ASRegistration</w:t>
      </w:r>
      <w:r>
        <w:rPr>
          <w:lang w:eastAsia="zh-CN"/>
        </w:rPr>
        <w:t xml:space="preserve"> API</w:t>
      </w:r>
      <w:r>
        <w:tab/>
      </w:r>
      <w:r>
        <w:fldChar w:fldCharType="begin" w:fldLock="1"/>
      </w:r>
      <w:r>
        <w:instrText xml:space="preserve"> PAGEREF _Toc105667214 \h </w:instrText>
      </w:r>
      <w:r>
        <w:fldChar w:fldCharType="separate"/>
      </w:r>
      <w:r>
        <w:t>25</w:t>
      </w:r>
      <w:r>
        <w:fldChar w:fldCharType="end"/>
      </w:r>
    </w:p>
    <w:p>
      <w:pPr>
        <w:pStyle w:val="87"/>
        <w:rPr>
          <w:rFonts w:asciiTheme="minorHAnsi" w:hAnsiTheme="minorHAnsi" w:cstheme="minorBidi"/>
          <w:sz w:val="22"/>
          <w:szCs w:val="22"/>
          <w:lang w:eastAsia="ja-JP"/>
        </w:rPr>
      </w:pPr>
      <w:r>
        <w:rPr>
          <w:lang w:eastAsia="zh-CN"/>
        </w:rPr>
        <w:t>8</w:t>
      </w:r>
      <w:r>
        <w:t>.1.1</w:t>
      </w:r>
      <w:r>
        <w:rPr>
          <w:rFonts w:asciiTheme="minorHAnsi" w:hAnsiTheme="minorHAnsi" w:cstheme="minorBidi"/>
          <w:sz w:val="22"/>
          <w:szCs w:val="22"/>
          <w:lang w:eastAsia="ja-JP"/>
        </w:rPr>
        <w:tab/>
      </w:r>
      <w:r>
        <w:t>API URI</w:t>
      </w:r>
      <w:r>
        <w:tab/>
      </w:r>
      <w:r>
        <w:fldChar w:fldCharType="begin" w:fldLock="1"/>
      </w:r>
      <w:r>
        <w:instrText xml:space="preserve"> PAGEREF _Toc105667215 \h </w:instrText>
      </w:r>
      <w:r>
        <w:fldChar w:fldCharType="separate"/>
      </w:r>
      <w:r>
        <w:t>25</w:t>
      </w:r>
      <w:r>
        <w:fldChar w:fldCharType="end"/>
      </w:r>
    </w:p>
    <w:p>
      <w:pPr>
        <w:pStyle w:val="87"/>
        <w:rPr>
          <w:rFonts w:asciiTheme="minorHAnsi" w:hAnsiTheme="minorHAnsi" w:cstheme="minorBidi"/>
          <w:sz w:val="22"/>
          <w:szCs w:val="22"/>
          <w:lang w:eastAsia="ja-JP"/>
        </w:rPr>
      </w:pPr>
      <w:r>
        <w:rPr>
          <w:lang w:eastAsia="zh-CN"/>
        </w:rPr>
        <w:t>8</w:t>
      </w:r>
      <w:r>
        <w:t>.1.2</w:t>
      </w:r>
      <w:r>
        <w:rPr>
          <w:rFonts w:asciiTheme="minorHAnsi" w:hAnsiTheme="minorHAnsi" w:cstheme="minorBidi"/>
          <w:sz w:val="22"/>
          <w:szCs w:val="22"/>
          <w:lang w:eastAsia="ja-JP"/>
        </w:rPr>
        <w:tab/>
      </w:r>
      <w:r>
        <w:t>Resources</w:t>
      </w:r>
      <w:r>
        <w:tab/>
      </w:r>
      <w:r>
        <w:fldChar w:fldCharType="begin" w:fldLock="1"/>
      </w:r>
      <w:r>
        <w:instrText xml:space="preserve"> PAGEREF _Toc105667216 \h </w:instrText>
      </w:r>
      <w:r>
        <w:fldChar w:fldCharType="separate"/>
      </w:r>
      <w:r>
        <w:t>25</w:t>
      </w:r>
      <w:r>
        <w:fldChar w:fldCharType="end"/>
      </w:r>
    </w:p>
    <w:p>
      <w:pPr>
        <w:pStyle w:val="88"/>
        <w:rPr>
          <w:rFonts w:asciiTheme="minorHAnsi" w:hAnsiTheme="minorHAnsi" w:cstheme="minorBidi"/>
          <w:sz w:val="22"/>
          <w:szCs w:val="22"/>
          <w:lang w:eastAsia="ja-JP"/>
        </w:rPr>
      </w:pPr>
      <w:r>
        <w:t>8.1.2.1</w:t>
      </w:r>
      <w:r>
        <w:rPr>
          <w:rFonts w:asciiTheme="minorHAnsi" w:hAnsiTheme="minorHAnsi" w:cstheme="minorBidi"/>
          <w:sz w:val="22"/>
          <w:szCs w:val="22"/>
          <w:lang w:eastAsia="ja-JP"/>
        </w:rPr>
        <w:tab/>
      </w:r>
      <w:r>
        <w:t>Overview</w:t>
      </w:r>
      <w:r>
        <w:tab/>
      </w:r>
      <w:r>
        <w:fldChar w:fldCharType="begin" w:fldLock="1"/>
      </w:r>
      <w:r>
        <w:instrText xml:space="preserve"> PAGEREF _Toc105667217 \h </w:instrText>
      </w:r>
      <w:r>
        <w:fldChar w:fldCharType="separate"/>
      </w:r>
      <w:r>
        <w:t>25</w:t>
      </w:r>
      <w:r>
        <w:fldChar w:fldCharType="end"/>
      </w:r>
    </w:p>
    <w:p>
      <w:pPr>
        <w:pStyle w:val="88"/>
        <w:rPr>
          <w:rFonts w:asciiTheme="minorHAnsi" w:hAnsiTheme="minorHAnsi" w:cstheme="minorBidi"/>
          <w:sz w:val="22"/>
          <w:szCs w:val="22"/>
          <w:lang w:eastAsia="ja-JP"/>
        </w:rPr>
      </w:pPr>
      <w:r>
        <w:t>8.1.2.2</w:t>
      </w:r>
      <w:r>
        <w:rPr>
          <w:rFonts w:asciiTheme="minorHAnsi" w:hAnsiTheme="minorHAnsi" w:cstheme="minorBidi"/>
          <w:sz w:val="22"/>
          <w:szCs w:val="22"/>
          <w:lang w:eastAsia="ja-JP"/>
        </w:rPr>
        <w:tab/>
      </w:r>
      <w:r>
        <w:t>Resource: AS Registrations</w:t>
      </w:r>
      <w:r>
        <w:tab/>
      </w:r>
      <w:r>
        <w:fldChar w:fldCharType="begin" w:fldLock="1"/>
      </w:r>
      <w:r>
        <w:instrText xml:space="preserve"> PAGEREF _Toc105667218 \h </w:instrText>
      </w:r>
      <w:r>
        <w:fldChar w:fldCharType="separate"/>
      </w:r>
      <w:r>
        <w:t>26</w:t>
      </w:r>
      <w:r>
        <w:fldChar w:fldCharType="end"/>
      </w:r>
    </w:p>
    <w:p>
      <w:pPr>
        <w:pStyle w:val="89"/>
        <w:rPr>
          <w:rFonts w:asciiTheme="minorHAnsi" w:hAnsiTheme="minorHAnsi" w:cstheme="minorBidi"/>
          <w:sz w:val="22"/>
          <w:szCs w:val="22"/>
          <w:lang w:eastAsia="ja-JP"/>
        </w:rPr>
      </w:pPr>
      <w:r>
        <w:rPr>
          <w:lang w:eastAsia="zh-CN"/>
        </w:rPr>
        <w:t>8.1.2.2.1</w:t>
      </w:r>
      <w:r>
        <w:rPr>
          <w:rFonts w:asciiTheme="minorHAnsi" w:hAnsiTheme="minorHAnsi" w:cstheme="minorBidi"/>
          <w:sz w:val="22"/>
          <w:szCs w:val="22"/>
          <w:lang w:eastAsia="ja-JP"/>
        </w:rPr>
        <w:tab/>
      </w:r>
      <w:r>
        <w:rPr>
          <w:lang w:eastAsia="zh-CN"/>
        </w:rPr>
        <w:t>Description</w:t>
      </w:r>
      <w:r>
        <w:tab/>
      </w:r>
      <w:r>
        <w:fldChar w:fldCharType="begin" w:fldLock="1"/>
      </w:r>
      <w:r>
        <w:instrText xml:space="preserve"> PAGEREF _Toc105667219 \h </w:instrText>
      </w:r>
      <w:r>
        <w:fldChar w:fldCharType="separate"/>
      </w:r>
      <w:r>
        <w:t>26</w:t>
      </w:r>
      <w:r>
        <w:fldChar w:fldCharType="end"/>
      </w:r>
    </w:p>
    <w:p>
      <w:pPr>
        <w:pStyle w:val="89"/>
        <w:rPr>
          <w:rFonts w:asciiTheme="minorHAnsi" w:hAnsiTheme="minorHAnsi" w:cstheme="minorBidi"/>
          <w:sz w:val="22"/>
          <w:szCs w:val="22"/>
          <w:lang w:eastAsia="ja-JP"/>
        </w:rPr>
      </w:pPr>
      <w:r>
        <w:rPr>
          <w:lang w:eastAsia="zh-CN"/>
        </w:rPr>
        <w:t>8.1.2.2.2</w:t>
      </w:r>
      <w:r>
        <w:rPr>
          <w:rFonts w:asciiTheme="minorHAnsi" w:hAnsiTheme="minorHAnsi" w:cstheme="minorBidi"/>
          <w:sz w:val="22"/>
          <w:szCs w:val="22"/>
          <w:lang w:eastAsia="ja-JP"/>
        </w:rPr>
        <w:tab/>
      </w:r>
      <w:r>
        <w:rPr>
          <w:lang w:eastAsia="zh-CN"/>
        </w:rPr>
        <w:t>Resource Definition</w:t>
      </w:r>
      <w:r>
        <w:tab/>
      </w:r>
      <w:r>
        <w:fldChar w:fldCharType="begin" w:fldLock="1"/>
      </w:r>
      <w:r>
        <w:instrText xml:space="preserve"> PAGEREF _Toc105667220 \h </w:instrText>
      </w:r>
      <w:r>
        <w:fldChar w:fldCharType="separate"/>
      </w:r>
      <w:r>
        <w:t>26</w:t>
      </w:r>
      <w:r>
        <w:fldChar w:fldCharType="end"/>
      </w:r>
    </w:p>
    <w:p>
      <w:pPr>
        <w:pStyle w:val="89"/>
        <w:rPr>
          <w:rFonts w:asciiTheme="minorHAnsi" w:hAnsiTheme="minorHAnsi" w:cstheme="minorBidi"/>
          <w:sz w:val="22"/>
          <w:szCs w:val="22"/>
          <w:lang w:eastAsia="ja-JP"/>
        </w:rPr>
      </w:pPr>
      <w:r>
        <w:rPr>
          <w:lang w:eastAsia="zh-CN"/>
        </w:rPr>
        <w:t>8.1.2.2.3</w:t>
      </w:r>
      <w:r>
        <w:rPr>
          <w:rFonts w:asciiTheme="minorHAnsi" w:hAnsiTheme="minorHAnsi" w:cstheme="minorBidi"/>
          <w:sz w:val="22"/>
          <w:szCs w:val="22"/>
          <w:lang w:eastAsia="ja-JP"/>
        </w:rPr>
        <w:tab/>
      </w:r>
      <w:r>
        <w:rPr>
          <w:lang w:eastAsia="zh-CN"/>
        </w:rPr>
        <w:t>Resource Standard Methods</w:t>
      </w:r>
      <w:r>
        <w:tab/>
      </w:r>
      <w:r>
        <w:fldChar w:fldCharType="begin" w:fldLock="1"/>
      </w:r>
      <w:r>
        <w:instrText xml:space="preserve"> PAGEREF _Toc105667221 \h </w:instrText>
      </w:r>
      <w:r>
        <w:fldChar w:fldCharType="separate"/>
      </w:r>
      <w:r>
        <w:t>26</w:t>
      </w:r>
      <w:r>
        <w:fldChar w:fldCharType="end"/>
      </w:r>
    </w:p>
    <w:p>
      <w:pPr>
        <w:pStyle w:val="90"/>
        <w:rPr>
          <w:rFonts w:asciiTheme="minorHAnsi" w:hAnsiTheme="minorHAnsi" w:cstheme="minorBidi"/>
          <w:sz w:val="22"/>
          <w:szCs w:val="22"/>
          <w:lang w:eastAsia="ja-JP"/>
        </w:rPr>
      </w:pPr>
      <w:r>
        <w:rPr>
          <w:lang w:eastAsia="zh-CN"/>
        </w:rPr>
        <w:t>8.1.2.2.3.1</w:t>
      </w:r>
      <w:r>
        <w:rPr>
          <w:rFonts w:asciiTheme="minorHAnsi" w:hAnsiTheme="minorHAnsi" w:cstheme="minorBidi"/>
          <w:sz w:val="22"/>
          <w:szCs w:val="22"/>
          <w:lang w:eastAsia="ja-JP"/>
        </w:rPr>
        <w:tab/>
      </w:r>
      <w:r>
        <w:rPr>
          <w:lang w:eastAsia="zh-CN"/>
        </w:rPr>
        <w:t>POST</w:t>
      </w:r>
      <w:r>
        <w:tab/>
      </w:r>
      <w:r>
        <w:fldChar w:fldCharType="begin" w:fldLock="1"/>
      </w:r>
      <w:r>
        <w:instrText xml:space="preserve"> PAGEREF _Toc105667222 \h </w:instrText>
      </w:r>
      <w:r>
        <w:fldChar w:fldCharType="separate"/>
      </w:r>
      <w:r>
        <w:t>26</w:t>
      </w:r>
      <w:r>
        <w:fldChar w:fldCharType="end"/>
      </w:r>
    </w:p>
    <w:p>
      <w:pPr>
        <w:pStyle w:val="88"/>
        <w:rPr>
          <w:rFonts w:asciiTheme="minorHAnsi" w:hAnsiTheme="minorHAnsi" w:cstheme="minorBidi"/>
          <w:sz w:val="22"/>
          <w:szCs w:val="22"/>
          <w:lang w:eastAsia="ja-JP"/>
        </w:rPr>
      </w:pPr>
      <w:r>
        <w:t>8.1.2.3</w:t>
      </w:r>
      <w:r>
        <w:rPr>
          <w:rFonts w:asciiTheme="minorHAnsi" w:hAnsiTheme="minorHAnsi" w:cstheme="minorBidi"/>
          <w:sz w:val="22"/>
          <w:szCs w:val="22"/>
          <w:lang w:eastAsia="ja-JP"/>
        </w:rPr>
        <w:tab/>
      </w:r>
      <w:r>
        <w:t>Resource: AS DeRegistration</w:t>
      </w:r>
      <w:r>
        <w:tab/>
      </w:r>
      <w:r>
        <w:fldChar w:fldCharType="begin" w:fldLock="1"/>
      </w:r>
      <w:r>
        <w:instrText xml:space="preserve"> PAGEREF _Toc105667223 \h </w:instrText>
      </w:r>
      <w:r>
        <w:fldChar w:fldCharType="separate"/>
      </w:r>
      <w:r>
        <w:t>27</w:t>
      </w:r>
      <w:r>
        <w:fldChar w:fldCharType="end"/>
      </w:r>
    </w:p>
    <w:p>
      <w:pPr>
        <w:pStyle w:val="89"/>
        <w:rPr>
          <w:rFonts w:asciiTheme="minorHAnsi" w:hAnsiTheme="minorHAnsi" w:cstheme="minorBidi"/>
          <w:sz w:val="22"/>
          <w:szCs w:val="22"/>
          <w:lang w:eastAsia="ja-JP"/>
        </w:rPr>
      </w:pPr>
      <w:r>
        <w:rPr>
          <w:lang w:eastAsia="zh-CN"/>
        </w:rPr>
        <w:t>8.1.2.3.1</w:t>
      </w:r>
      <w:r>
        <w:rPr>
          <w:rFonts w:asciiTheme="minorHAnsi" w:hAnsiTheme="minorHAnsi" w:cstheme="minorBidi"/>
          <w:sz w:val="22"/>
          <w:szCs w:val="22"/>
          <w:lang w:eastAsia="ja-JP"/>
        </w:rPr>
        <w:tab/>
      </w:r>
      <w:r>
        <w:rPr>
          <w:lang w:eastAsia="zh-CN"/>
        </w:rPr>
        <w:t>Description</w:t>
      </w:r>
      <w:r>
        <w:tab/>
      </w:r>
      <w:r>
        <w:fldChar w:fldCharType="begin" w:fldLock="1"/>
      </w:r>
      <w:r>
        <w:instrText xml:space="preserve"> PAGEREF _Toc105667224 \h </w:instrText>
      </w:r>
      <w:r>
        <w:fldChar w:fldCharType="separate"/>
      </w:r>
      <w:r>
        <w:t>27</w:t>
      </w:r>
      <w:r>
        <w:fldChar w:fldCharType="end"/>
      </w:r>
    </w:p>
    <w:p>
      <w:pPr>
        <w:pStyle w:val="89"/>
        <w:rPr>
          <w:rFonts w:asciiTheme="minorHAnsi" w:hAnsiTheme="minorHAnsi" w:cstheme="minorBidi"/>
          <w:sz w:val="22"/>
          <w:szCs w:val="22"/>
          <w:lang w:eastAsia="ja-JP"/>
        </w:rPr>
      </w:pPr>
      <w:r>
        <w:rPr>
          <w:lang w:eastAsia="zh-CN"/>
        </w:rPr>
        <w:t>8.1.2.3.2</w:t>
      </w:r>
      <w:r>
        <w:rPr>
          <w:rFonts w:asciiTheme="minorHAnsi" w:hAnsiTheme="minorHAnsi" w:cstheme="minorBidi"/>
          <w:sz w:val="22"/>
          <w:szCs w:val="22"/>
          <w:lang w:eastAsia="ja-JP"/>
        </w:rPr>
        <w:tab/>
      </w:r>
      <w:r>
        <w:rPr>
          <w:lang w:eastAsia="zh-CN"/>
        </w:rPr>
        <w:t>Resource Definition</w:t>
      </w:r>
      <w:r>
        <w:tab/>
      </w:r>
      <w:r>
        <w:fldChar w:fldCharType="begin" w:fldLock="1"/>
      </w:r>
      <w:r>
        <w:instrText xml:space="preserve"> PAGEREF _Toc105667225 \h </w:instrText>
      </w:r>
      <w:r>
        <w:fldChar w:fldCharType="separate"/>
      </w:r>
      <w:r>
        <w:t>27</w:t>
      </w:r>
      <w:r>
        <w:fldChar w:fldCharType="end"/>
      </w:r>
    </w:p>
    <w:p>
      <w:pPr>
        <w:pStyle w:val="89"/>
        <w:rPr>
          <w:rFonts w:asciiTheme="minorHAnsi" w:hAnsiTheme="minorHAnsi" w:cstheme="minorBidi"/>
          <w:sz w:val="22"/>
          <w:szCs w:val="22"/>
          <w:lang w:eastAsia="ja-JP"/>
        </w:rPr>
      </w:pPr>
      <w:r>
        <w:rPr>
          <w:lang w:eastAsia="zh-CN"/>
        </w:rPr>
        <w:t>8.1.2.3.3</w:t>
      </w:r>
      <w:r>
        <w:rPr>
          <w:rFonts w:asciiTheme="minorHAnsi" w:hAnsiTheme="minorHAnsi" w:cstheme="minorBidi"/>
          <w:sz w:val="22"/>
          <w:szCs w:val="22"/>
          <w:lang w:eastAsia="ja-JP"/>
        </w:rPr>
        <w:tab/>
      </w:r>
      <w:r>
        <w:rPr>
          <w:lang w:eastAsia="zh-CN"/>
        </w:rPr>
        <w:t>Resource Standard Methods</w:t>
      </w:r>
      <w:r>
        <w:tab/>
      </w:r>
      <w:r>
        <w:fldChar w:fldCharType="begin" w:fldLock="1"/>
      </w:r>
      <w:r>
        <w:instrText xml:space="preserve"> PAGEREF _Toc105667226 \h </w:instrText>
      </w:r>
      <w:r>
        <w:fldChar w:fldCharType="separate"/>
      </w:r>
      <w:r>
        <w:t>27</w:t>
      </w:r>
      <w:r>
        <w:fldChar w:fldCharType="end"/>
      </w:r>
    </w:p>
    <w:p>
      <w:pPr>
        <w:pStyle w:val="90"/>
        <w:rPr>
          <w:rFonts w:asciiTheme="minorHAnsi" w:hAnsiTheme="minorHAnsi" w:cstheme="minorBidi"/>
          <w:sz w:val="22"/>
          <w:szCs w:val="22"/>
          <w:lang w:eastAsia="ja-JP"/>
        </w:rPr>
      </w:pPr>
      <w:r>
        <w:rPr>
          <w:lang w:eastAsia="zh-CN"/>
        </w:rPr>
        <w:t>8.1.2.3.3.1</w:t>
      </w:r>
      <w:r>
        <w:rPr>
          <w:rFonts w:asciiTheme="minorHAnsi" w:hAnsiTheme="minorHAnsi" w:cstheme="minorBidi"/>
          <w:sz w:val="22"/>
          <w:szCs w:val="22"/>
          <w:lang w:eastAsia="ja-JP"/>
        </w:rPr>
        <w:tab/>
      </w:r>
      <w:r>
        <w:rPr>
          <w:lang w:eastAsia="zh-CN"/>
        </w:rPr>
        <w:t>DELETE</w:t>
      </w:r>
      <w:r>
        <w:tab/>
      </w:r>
      <w:r>
        <w:fldChar w:fldCharType="begin" w:fldLock="1"/>
      </w:r>
      <w:r>
        <w:instrText xml:space="preserve"> PAGEREF _Toc105667227 \h </w:instrText>
      </w:r>
      <w:r>
        <w:fldChar w:fldCharType="separate"/>
      </w:r>
      <w:r>
        <w:t>27</w:t>
      </w:r>
      <w:r>
        <w:fldChar w:fldCharType="end"/>
      </w:r>
    </w:p>
    <w:p>
      <w:pPr>
        <w:pStyle w:val="87"/>
        <w:rPr>
          <w:rFonts w:asciiTheme="minorHAnsi" w:hAnsiTheme="minorHAnsi" w:cstheme="minorBidi"/>
          <w:sz w:val="22"/>
          <w:szCs w:val="22"/>
          <w:lang w:eastAsia="ja-JP"/>
        </w:rPr>
      </w:pPr>
      <w:r>
        <w:rPr>
          <w:lang w:eastAsia="zh-CN"/>
        </w:rPr>
        <w:t>8</w:t>
      </w:r>
      <w:r>
        <w:t>.1.3</w:t>
      </w:r>
      <w:r>
        <w:rPr>
          <w:rFonts w:asciiTheme="minorHAnsi" w:hAnsiTheme="minorHAnsi" w:cstheme="minorBidi"/>
          <w:sz w:val="22"/>
          <w:szCs w:val="22"/>
          <w:lang w:eastAsia="ja-JP"/>
        </w:rPr>
        <w:tab/>
      </w:r>
      <w:r>
        <w:t>Custom Operations without associated resources</w:t>
      </w:r>
      <w:r>
        <w:tab/>
      </w:r>
      <w:r>
        <w:fldChar w:fldCharType="begin" w:fldLock="1"/>
      </w:r>
      <w:r>
        <w:instrText xml:space="preserve"> PAGEREF _Toc105667228 \h </w:instrText>
      </w:r>
      <w:r>
        <w:fldChar w:fldCharType="separate"/>
      </w:r>
      <w:r>
        <w:t>28</w:t>
      </w:r>
      <w:r>
        <w:fldChar w:fldCharType="end"/>
      </w:r>
    </w:p>
    <w:p>
      <w:pPr>
        <w:pStyle w:val="87"/>
        <w:rPr>
          <w:rFonts w:asciiTheme="minorHAnsi" w:hAnsiTheme="minorHAnsi" w:cstheme="minorBidi"/>
          <w:sz w:val="22"/>
          <w:szCs w:val="22"/>
          <w:lang w:eastAsia="ja-JP"/>
        </w:rPr>
      </w:pPr>
      <w:r>
        <w:rPr>
          <w:lang w:eastAsia="zh-CN"/>
        </w:rPr>
        <w:t>8</w:t>
      </w:r>
      <w:r>
        <w:t>.1.4</w:t>
      </w:r>
      <w:r>
        <w:rPr>
          <w:rFonts w:asciiTheme="minorHAnsi" w:hAnsiTheme="minorHAnsi" w:cstheme="minorBidi"/>
          <w:sz w:val="22"/>
          <w:szCs w:val="22"/>
          <w:lang w:eastAsia="ja-JP"/>
        </w:rPr>
        <w:tab/>
      </w:r>
      <w:r>
        <w:t>Notifications</w:t>
      </w:r>
      <w:r>
        <w:tab/>
      </w:r>
      <w:r>
        <w:fldChar w:fldCharType="begin" w:fldLock="1"/>
      </w:r>
      <w:r>
        <w:instrText xml:space="preserve"> PAGEREF _Toc105667229 \h </w:instrText>
      </w:r>
      <w:r>
        <w:fldChar w:fldCharType="separate"/>
      </w:r>
      <w:r>
        <w:t>28</w:t>
      </w:r>
      <w:r>
        <w:fldChar w:fldCharType="end"/>
      </w:r>
    </w:p>
    <w:p>
      <w:pPr>
        <w:pStyle w:val="87"/>
        <w:rPr>
          <w:rFonts w:asciiTheme="minorHAnsi" w:hAnsiTheme="minorHAnsi" w:cstheme="minorBidi"/>
          <w:sz w:val="22"/>
          <w:szCs w:val="22"/>
          <w:lang w:eastAsia="ja-JP"/>
        </w:rPr>
      </w:pPr>
      <w:r>
        <w:rPr>
          <w:lang w:eastAsia="zh-CN"/>
        </w:rPr>
        <w:t>8</w:t>
      </w:r>
      <w:r>
        <w:t>.1.5</w:t>
      </w:r>
      <w:r>
        <w:rPr>
          <w:rFonts w:asciiTheme="minorHAnsi" w:hAnsiTheme="minorHAnsi" w:cstheme="minorBidi"/>
          <w:sz w:val="22"/>
          <w:szCs w:val="22"/>
          <w:lang w:eastAsia="ja-JP"/>
        </w:rPr>
        <w:tab/>
      </w:r>
      <w:r>
        <w:t>Data Model</w:t>
      </w:r>
      <w:r>
        <w:tab/>
      </w:r>
      <w:r>
        <w:fldChar w:fldCharType="begin" w:fldLock="1"/>
      </w:r>
      <w:r>
        <w:instrText xml:space="preserve"> PAGEREF _Toc105667230 \h </w:instrText>
      </w:r>
      <w:r>
        <w:fldChar w:fldCharType="separate"/>
      </w:r>
      <w:r>
        <w:t>28</w:t>
      </w:r>
      <w:r>
        <w:fldChar w:fldCharType="end"/>
      </w:r>
    </w:p>
    <w:p>
      <w:pPr>
        <w:pStyle w:val="88"/>
        <w:rPr>
          <w:rFonts w:asciiTheme="minorHAnsi" w:hAnsiTheme="minorHAnsi" w:cstheme="minorBidi"/>
          <w:sz w:val="22"/>
          <w:szCs w:val="22"/>
          <w:lang w:eastAsia="ja-JP"/>
        </w:rPr>
      </w:pPr>
      <w:r>
        <w:rPr>
          <w:lang w:eastAsia="zh-CN"/>
        </w:rPr>
        <w:t>8.1.5.1</w:t>
      </w:r>
      <w:r>
        <w:rPr>
          <w:rFonts w:asciiTheme="minorHAnsi" w:hAnsiTheme="minorHAnsi" w:cstheme="minorBidi"/>
          <w:sz w:val="22"/>
          <w:szCs w:val="22"/>
          <w:lang w:eastAsia="ja-JP"/>
        </w:rPr>
        <w:tab/>
      </w:r>
      <w:r>
        <w:rPr>
          <w:lang w:eastAsia="zh-CN"/>
        </w:rPr>
        <w:t>General</w:t>
      </w:r>
      <w:r>
        <w:tab/>
      </w:r>
      <w:r>
        <w:fldChar w:fldCharType="begin" w:fldLock="1"/>
      </w:r>
      <w:r>
        <w:instrText xml:space="preserve"> PAGEREF _Toc105667231 \h </w:instrText>
      </w:r>
      <w:r>
        <w:fldChar w:fldCharType="separate"/>
      </w:r>
      <w:r>
        <w:t>28</w:t>
      </w:r>
      <w:r>
        <w:fldChar w:fldCharType="end"/>
      </w:r>
    </w:p>
    <w:p>
      <w:pPr>
        <w:pStyle w:val="88"/>
        <w:rPr>
          <w:rFonts w:asciiTheme="minorHAnsi" w:hAnsiTheme="minorHAnsi" w:cstheme="minorBidi"/>
          <w:sz w:val="22"/>
          <w:szCs w:val="22"/>
          <w:lang w:eastAsia="ja-JP"/>
        </w:rPr>
      </w:pPr>
      <w:r>
        <w:rPr>
          <w:lang w:eastAsia="zh-CN"/>
        </w:rPr>
        <w:t>8.1.5.2</w:t>
      </w:r>
      <w:r>
        <w:rPr>
          <w:rFonts w:asciiTheme="minorHAnsi" w:hAnsiTheme="minorHAnsi" w:cstheme="minorBidi"/>
          <w:sz w:val="22"/>
          <w:szCs w:val="22"/>
          <w:lang w:eastAsia="ja-JP"/>
        </w:rPr>
        <w:tab/>
      </w:r>
      <w:r>
        <w:rPr>
          <w:lang w:eastAsia="zh-CN"/>
        </w:rPr>
        <w:t>Structured data types</w:t>
      </w:r>
      <w:r>
        <w:tab/>
      </w:r>
      <w:r>
        <w:fldChar w:fldCharType="begin" w:fldLock="1"/>
      </w:r>
      <w:r>
        <w:instrText xml:space="preserve"> PAGEREF _Toc105667232 \h </w:instrText>
      </w:r>
      <w:r>
        <w:fldChar w:fldCharType="separate"/>
      </w:r>
      <w:r>
        <w:t>29</w:t>
      </w:r>
      <w:r>
        <w:fldChar w:fldCharType="end"/>
      </w:r>
    </w:p>
    <w:p>
      <w:pPr>
        <w:pStyle w:val="89"/>
        <w:rPr>
          <w:rFonts w:asciiTheme="minorHAnsi" w:hAnsiTheme="minorHAnsi" w:cstheme="minorBidi"/>
          <w:sz w:val="22"/>
          <w:szCs w:val="22"/>
          <w:lang w:eastAsia="ja-JP"/>
        </w:rPr>
      </w:pPr>
      <w:r>
        <w:rPr>
          <w:lang w:eastAsia="zh-CN"/>
        </w:rPr>
        <w:t>8.1.5.2.1</w:t>
      </w:r>
      <w:r>
        <w:rPr>
          <w:rFonts w:asciiTheme="minorHAnsi" w:hAnsiTheme="minorHAnsi" w:cstheme="minorBidi"/>
          <w:sz w:val="22"/>
          <w:szCs w:val="22"/>
          <w:lang w:eastAsia="ja-JP"/>
        </w:rPr>
        <w:tab/>
      </w:r>
      <w:r>
        <w:rPr>
          <w:lang w:eastAsia="zh-CN"/>
        </w:rPr>
        <w:t>Introduction</w:t>
      </w:r>
      <w:r>
        <w:tab/>
      </w:r>
      <w:r>
        <w:fldChar w:fldCharType="begin" w:fldLock="1"/>
      </w:r>
      <w:r>
        <w:instrText xml:space="preserve"> PAGEREF _Toc105667233 \h </w:instrText>
      </w:r>
      <w:r>
        <w:fldChar w:fldCharType="separate"/>
      </w:r>
      <w:r>
        <w:t>29</w:t>
      </w:r>
      <w:r>
        <w:fldChar w:fldCharType="end"/>
      </w:r>
    </w:p>
    <w:p>
      <w:pPr>
        <w:pStyle w:val="89"/>
        <w:rPr>
          <w:rFonts w:asciiTheme="minorHAnsi" w:hAnsiTheme="minorHAnsi" w:cstheme="minorBidi"/>
          <w:sz w:val="22"/>
          <w:szCs w:val="22"/>
          <w:lang w:eastAsia="ja-JP"/>
        </w:rPr>
      </w:pPr>
      <w:r>
        <w:rPr>
          <w:lang w:eastAsia="zh-CN"/>
        </w:rPr>
        <w:t>8.1.5.2.2</w:t>
      </w:r>
      <w:r>
        <w:rPr>
          <w:rFonts w:asciiTheme="minorHAnsi" w:hAnsiTheme="minorHAnsi" w:cstheme="minorBidi"/>
          <w:sz w:val="22"/>
          <w:szCs w:val="22"/>
          <w:lang w:eastAsia="ja-JP"/>
        </w:rPr>
        <w:tab/>
      </w:r>
      <w:r>
        <w:rPr>
          <w:lang w:eastAsia="zh-CN"/>
        </w:rPr>
        <w:t xml:space="preserve">Type: </w:t>
      </w:r>
      <w:r>
        <w:t>ASRegistration</w:t>
      </w:r>
      <w:r>
        <w:tab/>
      </w:r>
      <w:r>
        <w:fldChar w:fldCharType="begin" w:fldLock="1"/>
      </w:r>
      <w:r>
        <w:instrText xml:space="preserve"> PAGEREF _Toc105667234 \h </w:instrText>
      </w:r>
      <w:r>
        <w:fldChar w:fldCharType="separate"/>
      </w:r>
      <w:r>
        <w:t>29</w:t>
      </w:r>
      <w:r>
        <w:fldChar w:fldCharType="end"/>
      </w:r>
    </w:p>
    <w:p>
      <w:pPr>
        <w:pStyle w:val="89"/>
        <w:rPr>
          <w:rFonts w:asciiTheme="minorHAnsi" w:hAnsiTheme="minorHAnsi" w:cstheme="minorBidi"/>
          <w:sz w:val="22"/>
          <w:szCs w:val="22"/>
          <w:lang w:eastAsia="ja-JP"/>
        </w:rPr>
      </w:pPr>
      <w:r>
        <w:rPr>
          <w:lang w:eastAsia="zh-CN"/>
        </w:rPr>
        <w:t>8.1.5.2.3</w:t>
      </w:r>
      <w:r>
        <w:rPr>
          <w:rFonts w:asciiTheme="minorHAnsi" w:hAnsiTheme="minorHAnsi" w:cstheme="minorBidi"/>
          <w:sz w:val="22"/>
          <w:szCs w:val="22"/>
          <w:lang w:eastAsia="ja-JP"/>
        </w:rPr>
        <w:tab/>
      </w:r>
      <w:r>
        <w:rPr>
          <w:lang w:eastAsia="zh-CN"/>
        </w:rPr>
        <w:t xml:space="preserve">Type: </w:t>
      </w:r>
      <w:r>
        <w:t>ASRegistrationA</w:t>
      </w:r>
      <w:r>
        <w:rPr>
          <w:lang w:eastAsia="zh-CN"/>
        </w:rPr>
        <w:t>ck</w:t>
      </w:r>
      <w:r>
        <w:tab/>
      </w:r>
      <w:r>
        <w:fldChar w:fldCharType="begin" w:fldLock="1"/>
      </w:r>
      <w:r>
        <w:instrText xml:space="preserve"> PAGEREF _Toc105667235 \h </w:instrText>
      </w:r>
      <w:r>
        <w:fldChar w:fldCharType="separate"/>
      </w:r>
      <w:r>
        <w:t>29</w:t>
      </w:r>
      <w:r>
        <w:fldChar w:fldCharType="end"/>
      </w:r>
    </w:p>
    <w:p>
      <w:pPr>
        <w:pStyle w:val="89"/>
        <w:rPr>
          <w:rFonts w:asciiTheme="minorHAnsi" w:hAnsiTheme="minorHAnsi" w:cstheme="minorBidi"/>
          <w:sz w:val="22"/>
          <w:szCs w:val="22"/>
          <w:lang w:eastAsia="ja-JP"/>
        </w:rPr>
      </w:pPr>
      <w:r>
        <w:rPr>
          <w:lang w:eastAsia="zh-CN"/>
        </w:rPr>
        <w:t>8.1.5.2.4</w:t>
      </w:r>
      <w:r>
        <w:rPr>
          <w:rFonts w:asciiTheme="minorHAnsi" w:hAnsiTheme="minorHAnsi" w:cstheme="minorBidi"/>
          <w:sz w:val="22"/>
          <w:szCs w:val="22"/>
          <w:lang w:eastAsia="ja-JP"/>
        </w:rPr>
        <w:tab/>
      </w:r>
      <w:r>
        <w:rPr>
          <w:lang w:eastAsia="zh-CN"/>
        </w:rPr>
        <w:t>Type: ASProfile</w:t>
      </w:r>
      <w:r>
        <w:tab/>
      </w:r>
      <w:r>
        <w:fldChar w:fldCharType="begin" w:fldLock="1"/>
      </w:r>
      <w:r>
        <w:instrText xml:space="preserve"> PAGEREF _Toc105667236 \h </w:instrText>
      </w:r>
      <w:r>
        <w:fldChar w:fldCharType="separate"/>
      </w:r>
      <w:r>
        <w:t>30</w:t>
      </w:r>
      <w:r>
        <w:fldChar w:fldCharType="end"/>
      </w:r>
    </w:p>
    <w:p>
      <w:pPr>
        <w:pStyle w:val="88"/>
        <w:rPr>
          <w:rFonts w:asciiTheme="minorHAnsi" w:hAnsiTheme="minorHAnsi" w:cstheme="minorBidi"/>
          <w:sz w:val="22"/>
          <w:szCs w:val="22"/>
          <w:lang w:eastAsia="ja-JP"/>
        </w:rPr>
      </w:pPr>
      <w:r>
        <w:rPr>
          <w:lang w:eastAsia="zh-CN"/>
        </w:rPr>
        <w:t>8.1.5.3</w:t>
      </w:r>
      <w:r>
        <w:rPr>
          <w:rFonts w:asciiTheme="minorHAnsi" w:hAnsiTheme="minorHAnsi" w:cstheme="minorBidi"/>
          <w:sz w:val="22"/>
          <w:szCs w:val="22"/>
          <w:lang w:eastAsia="ja-JP"/>
        </w:rPr>
        <w:tab/>
      </w:r>
      <w:r>
        <w:rPr>
          <w:lang w:eastAsia="zh-CN"/>
        </w:rPr>
        <w:t>Simple data types and enumerations</w:t>
      </w:r>
      <w:r>
        <w:tab/>
      </w:r>
      <w:r>
        <w:fldChar w:fldCharType="begin" w:fldLock="1"/>
      </w:r>
      <w:r>
        <w:instrText xml:space="preserve"> PAGEREF _Toc105667237 \h </w:instrText>
      </w:r>
      <w:r>
        <w:fldChar w:fldCharType="separate"/>
      </w:r>
      <w:r>
        <w:t>30</w:t>
      </w:r>
      <w:r>
        <w:fldChar w:fldCharType="end"/>
      </w:r>
    </w:p>
    <w:p>
      <w:pPr>
        <w:pStyle w:val="87"/>
        <w:rPr>
          <w:rFonts w:asciiTheme="minorHAnsi" w:hAnsiTheme="minorHAnsi" w:cstheme="minorBidi"/>
          <w:sz w:val="22"/>
          <w:szCs w:val="22"/>
          <w:lang w:eastAsia="ja-JP"/>
        </w:rPr>
      </w:pPr>
      <w:r>
        <w:rPr>
          <w:lang w:eastAsia="zh-CN"/>
        </w:rPr>
        <w:t>8</w:t>
      </w:r>
      <w:r>
        <w:t>.1.6</w:t>
      </w:r>
      <w:r>
        <w:rPr>
          <w:rFonts w:asciiTheme="minorHAnsi" w:hAnsiTheme="minorHAnsi" w:cstheme="minorBidi"/>
          <w:sz w:val="22"/>
          <w:szCs w:val="22"/>
          <w:lang w:eastAsia="ja-JP"/>
        </w:rPr>
        <w:tab/>
      </w:r>
      <w:r>
        <w:t>Error Handling</w:t>
      </w:r>
      <w:r>
        <w:tab/>
      </w:r>
      <w:r>
        <w:fldChar w:fldCharType="begin" w:fldLock="1"/>
      </w:r>
      <w:r>
        <w:instrText xml:space="preserve"> PAGEREF _Toc105667238 \h </w:instrText>
      </w:r>
      <w:r>
        <w:fldChar w:fldCharType="separate"/>
      </w:r>
      <w:r>
        <w:t>30</w:t>
      </w:r>
      <w:r>
        <w:fldChar w:fldCharType="end"/>
      </w:r>
    </w:p>
    <w:p>
      <w:pPr>
        <w:pStyle w:val="87"/>
        <w:rPr>
          <w:rFonts w:asciiTheme="minorHAnsi" w:hAnsiTheme="minorHAnsi" w:cstheme="minorBidi"/>
          <w:sz w:val="22"/>
          <w:szCs w:val="22"/>
          <w:lang w:eastAsia="ja-JP"/>
        </w:rPr>
      </w:pPr>
      <w:r>
        <w:rPr>
          <w:lang w:eastAsia="zh-CN"/>
        </w:rPr>
        <w:t>8</w:t>
      </w:r>
      <w:r>
        <w:t>.1.7</w:t>
      </w:r>
      <w:r>
        <w:rPr>
          <w:rFonts w:asciiTheme="minorHAnsi" w:hAnsiTheme="minorHAnsi" w:cstheme="minorBidi"/>
          <w:sz w:val="22"/>
          <w:szCs w:val="22"/>
          <w:lang w:eastAsia="ja-JP"/>
        </w:rPr>
        <w:tab/>
      </w:r>
      <w:r>
        <w:t>Feature negotiation</w:t>
      </w:r>
      <w:r>
        <w:tab/>
      </w:r>
      <w:r>
        <w:fldChar w:fldCharType="begin" w:fldLock="1"/>
      </w:r>
      <w:r>
        <w:instrText xml:space="preserve"> PAGEREF _Toc105667239 \h </w:instrText>
      </w:r>
      <w:r>
        <w:fldChar w:fldCharType="separate"/>
      </w:r>
      <w:r>
        <w:t>30</w:t>
      </w:r>
      <w:r>
        <w:fldChar w:fldCharType="end"/>
      </w:r>
    </w:p>
    <w:p>
      <w:pPr>
        <w:pStyle w:val="86"/>
        <w:rPr>
          <w:rFonts w:asciiTheme="minorHAnsi" w:hAnsiTheme="minorHAnsi" w:cstheme="minorBidi"/>
          <w:sz w:val="22"/>
          <w:szCs w:val="22"/>
          <w:lang w:eastAsia="ja-JP"/>
        </w:rPr>
      </w:pPr>
      <w:r>
        <w:rPr>
          <w:lang w:eastAsia="zh-CN"/>
        </w:rPr>
        <w:t>8.2</w:t>
      </w:r>
      <w:r>
        <w:rPr>
          <w:rFonts w:asciiTheme="minorHAnsi" w:hAnsiTheme="minorHAnsi" w:cstheme="minorBidi"/>
          <w:sz w:val="22"/>
          <w:szCs w:val="22"/>
          <w:lang w:eastAsia="ja-JP"/>
        </w:rPr>
        <w:tab/>
      </w:r>
      <w:r>
        <w:rPr>
          <w:lang w:eastAsia="zh-CN"/>
        </w:rPr>
        <w:t>MSGS_MSGDelivery API</w:t>
      </w:r>
      <w:r>
        <w:tab/>
      </w:r>
      <w:r>
        <w:fldChar w:fldCharType="begin" w:fldLock="1"/>
      </w:r>
      <w:r>
        <w:instrText xml:space="preserve"> PAGEREF _Toc105667240 \h </w:instrText>
      </w:r>
      <w:r>
        <w:fldChar w:fldCharType="separate"/>
      </w:r>
      <w:r>
        <w:t>30</w:t>
      </w:r>
      <w:r>
        <w:fldChar w:fldCharType="end"/>
      </w:r>
    </w:p>
    <w:p>
      <w:pPr>
        <w:pStyle w:val="87"/>
        <w:rPr>
          <w:rFonts w:asciiTheme="minorHAnsi" w:hAnsiTheme="minorHAnsi" w:cstheme="minorBidi"/>
          <w:sz w:val="22"/>
          <w:szCs w:val="22"/>
          <w:lang w:eastAsia="ja-JP"/>
        </w:rPr>
      </w:pPr>
      <w:r>
        <w:rPr>
          <w:lang w:eastAsia="zh-CN"/>
        </w:rPr>
        <w:t>8</w:t>
      </w:r>
      <w:r>
        <w:t>.</w:t>
      </w:r>
      <w:r>
        <w:rPr>
          <w:lang w:eastAsia="zh-CN"/>
        </w:rPr>
        <w:t>2</w:t>
      </w:r>
      <w:r>
        <w:t>.1</w:t>
      </w:r>
      <w:r>
        <w:rPr>
          <w:rFonts w:asciiTheme="minorHAnsi" w:hAnsiTheme="minorHAnsi" w:cstheme="minorBidi"/>
          <w:sz w:val="22"/>
          <w:szCs w:val="22"/>
          <w:lang w:eastAsia="ja-JP"/>
        </w:rPr>
        <w:tab/>
      </w:r>
      <w:r>
        <w:t>API URI</w:t>
      </w:r>
      <w:r>
        <w:tab/>
      </w:r>
      <w:r>
        <w:fldChar w:fldCharType="begin" w:fldLock="1"/>
      </w:r>
      <w:r>
        <w:instrText xml:space="preserve"> PAGEREF _Toc105667241 \h </w:instrText>
      </w:r>
      <w:r>
        <w:fldChar w:fldCharType="separate"/>
      </w:r>
      <w:r>
        <w:t>30</w:t>
      </w:r>
      <w:r>
        <w:fldChar w:fldCharType="end"/>
      </w:r>
    </w:p>
    <w:p>
      <w:pPr>
        <w:pStyle w:val="87"/>
        <w:rPr>
          <w:rFonts w:asciiTheme="minorHAnsi" w:hAnsiTheme="minorHAnsi" w:cstheme="minorBidi"/>
          <w:sz w:val="22"/>
          <w:szCs w:val="22"/>
          <w:lang w:eastAsia="ja-JP"/>
        </w:rPr>
      </w:pPr>
      <w:r>
        <w:rPr>
          <w:lang w:eastAsia="zh-CN"/>
        </w:rPr>
        <w:t>8</w:t>
      </w:r>
      <w:r>
        <w:t>.</w:t>
      </w:r>
      <w:r>
        <w:rPr>
          <w:lang w:eastAsia="zh-CN"/>
        </w:rPr>
        <w:t>2</w:t>
      </w:r>
      <w:r>
        <w:t>.2</w:t>
      </w:r>
      <w:r>
        <w:rPr>
          <w:rFonts w:asciiTheme="minorHAnsi" w:hAnsiTheme="minorHAnsi" w:cstheme="minorBidi"/>
          <w:sz w:val="22"/>
          <w:szCs w:val="22"/>
          <w:lang w:eastAsia="ja-JP"/>
        </w:rPr>
        <w:tab/>
      </w:r>
      <w:r>
        <w:t>Resources</w:t>
      </w:r>
      <w:r>
        <w:tab/>
      </w:r>
      <w:r>
        <w:fldChar w:fldCharType="begin" w:fldLock="1"/>
      </w:r>
      <w:r>
        <w:instrText xml:space="preserve"> PAGEREF _Toc105667242 \h </w:instrText>
      </w:r>
      <w:r>
        <w:fldChar w:fldCharType="separate"/>
      </w:r>
      <w:r>
        <w:t>30</w:t>
      </w:r>
      <w:r>
        <w:fldChar w:fldCharType="end"/>
      </w:r>
    </w:p>
    <w:p>
      <w:pPr>
        <w:pStyle w:val="87"/>
        <w:rPr>
          <w:rFonts w:asciiTheme="minorHAnsi" w:hAnsiTheme="minorHAnsi" w:cstheme="minorBidi"/>
          <w:sz w:val="22"/>
          <w:szCs w:val="22"/>
          <w:lang w:eastAsia="ja-JP"/>
        </w:rPr>
      </w:pPr>
      <w:r>
        <w:rPr>
          <w:lang w:eastAsia="zh-CN"/>
        </w:rPr>
        <w:t>8</w:t>
      </w:r>
      <w:r>
        <w:t>.</w:t>
      </w:r>
      <w:r>
        <w:rPr>
          <w:lang w:eastAsia="zh-CN"/>
        </w:rPr>
        <w:t>2</w:t>
      </w:r>
      <w:r>
        <w:t>.3</w:t>
      </w:r>
      <w:r>
        <w:rPr>
          <w:rFonts w:asciiTheme="minorHAnsi" w:hAnsiTheme="minorHAnsi" w:cstheme="minorBidi"/>
          <w:sz w:val="22"/>
          <w:szCs w:val="22"/>
          <w:lang w:eastAsia="ja-JP"/>
        </w:rPr>
        <w:tab/>
      </w:r>
      <w:r>
        <w:t>Custom Operations without associated resources</w:t>
      </w:r>
      <w:r>
        <w:tab/>
      </w:r>
      <w:r>
        <w:fldChar w:fldCharType="begin" w:fldLock="1"/>
      </w:r>
      <w:r>
        <w:instrText xml:space="preserve"> PAGEREF _Toc105667243 \h </w:instrText>
      </w:r>
      <w:r>
        <w:fldChar w:fldCharType="separate"/>
      </w:r>
      <w:r>
        <w:t>30</w:t>
      </w:r>
      <w:r>
        <w:fldChar w:fldCharType="end"/>
      </w:r>
    </w:p>
    <w:p>
      <w:pPr>
        <w:pStyle w:val="88"/>
        <w:rPr>
          <w:rFonts w:asciiTheme="minorHAnsi" w:hAnsiTheme="minorHAnsi" w:cstheme="minorBidi"/>
          <w:sz w:val="22"/>
          <w:szCs w:val="22"/>
          <w:lang w:eastAsia="ja-JP"/>
        </w:rPr>
      </w:pPr>
      <w:r>
        <w:rPr>
          <w:lang w:eastAsia="zh-CN"/>
        </w:rPr>
        <w:t>8</w:t>
      </w:r>
      <w:r>
        <w:t>.</w:t>
      </w:r>
      <w:r>
        <w:rPr>
          <w:lang w:eastAsia="zh-CN"/>
        </w:rPr>
        <w:t>2</w:t>
      </w:r>
      <w:r>
        <w:t>.3.1</w:t>
      </w:r>
      <w:r>
        <w:rPr>
          <w:rFonts w:asciiTheme="minorHAnsi" w:hAnsiTheme="minorHAnsi" w:cstheme="minorBidi"/>
          <w:sz w:val="22"/>
          <w:szCs w:val="22"/>
          <w:lang w:eastAsia="ja-JP"/>
        </w:rPr>
        <w:tab/>
      </w:r>
      <w:r>
        <w:t>Overview</w:t>
      </w:r>
      <w:r>
        <w:tab/>
      </w:r>
      <w:r>
        <w:fldChar w:fldCharType="begin" w:fldLock="1"/>
      </w:r>
      <w:r>
        <w:instrText xml:space="preserve"> PAGEREF _Toc105667244 \h </w:instrText>
      </w:r>
      <w:r>
        <w:fldChar w:fldCharType="separate"/>
      </w:r>
      <w:r>
        <w:t>30</w:t>
      </w:r>
      <w:r>
        <w:fldChar w:fldCharType="end"/>
      </w:r>
    </w:p>
    <w:p>
      <w:pPr>
        <w:pStyle w:val="88"/>
        <w:rPr>
          <w:rFonts w:asciiTheme="minorHAnsi" w:hAnsiTheme="minorHAnsi" w:cstheme="minorBidi"/>
          <w:sz w:val="22"/>
          <w:szCs w:val="22"/>
          <w:lang w:eastAsia="ja-JP"/>
        </w:rPr>
      </w:pPr>
      <w:r>
        <w:rPr>
          <w:lang w:eastAsia="zh-CN"/>
        </w:rPr>
        <w:t>8</w:t>
      </w:r>
      <w:r>
        <w:t>.</w:t>
      </w:r>
      <w:r>
        <w:rPr>
          <w:lang w:eastAsia="zh-CN"/>
        </w:rPr>
        <w:t>2</w:t>
      </w:r>
      <w:r>
        <w:t>.3.2</w:t>
      </w:r>
      <w:r>
        <w:rPr>
          <w:rFonts w:asciiTheme="minorHAnsi" w:hAnsiTheme="minorHAnsi" w:cstheme="minorBidi"/>
          <w:sz w:val="22"/>
          <w:szCs w:val="22"/>
          <w:lang w:eastAsia="ja-JP"/>
        </w:rPr>
        <w:tab/>
      </w:r>
      <w:r>
        <w:t>Operation: deliver-as-message</w:t>
      </w:r>
      <w:r>
        <w:tab/>
      </w:r>
      <w:r>
        <w:fldChar w:fldCharType="begin" w:fldLock="1"/>
      </w:r>
      <w:r>
        <w:instrText xml:space="preserve"> PAGEREF _Toc105667245 \h </w:instrText>
      </w:r>
      <w:r>
        <w:fldChar w:fldCharType="separate"/>
      </w:r>
      <w:r>
        <w:t>31</w:t>
      </w:r>
      <w:r>
        <w:fldChar w:fldCharType="end"/>
      </w:r>
    </w:p>
    <w:p>
      <w:pPr>
        <w:pStyle w:val="89"/>
        <w:rPr>
          <w:rFonts w:asciiTheme="minorHAnsi" w:hAnsiTheme="minorHAnsi" w:cstheme="minorBidi"/>
          <w:sz w:val="22"/>
          <w:szCs w:val="22"/>
          <w:lang w:eastAsia="ja-JP"/>
        </w:rPr>
      </w:pPr>
      <w:r>
        <w:rPr>
          <w:lang w:eastAsia="zh-CN"/>
        </w:rPr>
        <w:t>8</w:t>
      </w:r>
      <w:r>
        <w:t>.</w:t>
      </w:r>
      <w:r>
        <w:rPr>
          <w:lang w:eastAsia="zh-CN"/>
        </w:rPr>
        <w:t>2</w:t>
      </w:r>
      <w:r>
        <w:t>.3.2.1</w:t>
      </w:r>
      <w:r>
        <w:rPr>
          <w:rFonts w:asciiTheme="minorHAnsi" w:hAnsiTheme="minorHAnsi" w:cstheme="minorBidi"/>
          <w:sz w:val="22"/>
          <w:szCs w:val="22"/>
          <w:lang w:eastAsia="ja-JP"/>
        </w:rPr>
        <w:tab/>
      </w:r>
      <w:r>
        <w:t>Description</w:t>
      </w:r>
      <w:r>
        <w:tab/>
      </w:r>
      <w:r>
        <w:fldChar w:fldCharType="begin" w:fldLock="1"/>
      </w:r>
      <w:r>
        <w:instrText xml:space="preserve"> PAGEREF _Toc105667246 \h </w:instrText>
      </w:r>
      <w:r>
        <w:fldChar w:fldCharType="separate"/>
      </w:r>
      <w:r>
        <w:t>31</w:t>
      </w:r>
      <w:r>
        <w:fldChar w:fldCharType="end"/>
      </w:r>
    </w:p>
    <w:p>
      <w:pPr>
        <w:pStyle w:val="89"/>
        <w:rPr>
          <w:rFonts w:asciiTheme="minorHAnsi" w:hAnsiTheme="minorHAnsi" w:cstheme="minorBidi"/>
          <w:sz w:val="22"/>
          <w:szCs w:val="22"/>
          <w:lang w:eastAsia="ja-JP"/>
        </w:rPr>
      </w:pPr>
      <w:r>
        <w:rPr>
          <w:lang w:eastAsia="zh-CN"/>
        </w:rPr>
        <w:t>8</w:t>
      </w:r>
      <w:r>
        <w:t>.</w:t>
      </w:r>
      <w:r>
        <w:rPr>
          <w:lang w:eastAsia="zh-CN"/>
        </w:rPr>
        <w:t>2</w:t>
      </w:r>
      <w:r>
        <w:t>.3.2.2</w:t>
      </w:r>
      <w:r>
        <w:rPr>
          <w:rFonts w:asciiTheme="minorHAnsi" w:hAnsiTheme="minorHAnsi" w:cstheme="minorBidi"/>
          <w:sz w:val="22"/>
          <w:szCs w:val="22"/>
          <w:lang w:eastAsia="ja-JP"/>
        </w:rPr>
        <w:tab/>
      </w:r>
      <w:r>
        <w:t>Operation Definition</w:t>
      </w:r>
      <w:r>
        <w:tab/>
      </w:r>
      <w:r>
        <w:fldChar w:fldCharType="begin" w:fldLock="1"/>
      </w:r>
      <w:r>
        <w:instrText xml:space="preserve"> PAGEREF _Toc105667247 \h </w:instrText>
      </w:r>
      <w:r>
        <w:fldChar w:fldCharType="separate"/>
      </w:r>
      <w:r>
        <w:t>31</w:t>
      </w:r>
      <w:r>
        <w:fldChar w:fldCharType="end"/>
      </w:r>
    </w:p>
    <w:p>
      <w:pPr>
        <w:pStyle w:val="88"/>
        <w:rPr>
          <w:rFonts w:asciiTheme="minorHAnsi" w:hAnsiTheme="minorHAnsi" w:cstheme="minorBidi"/>
          <w:sz w:val="22"/>
          <w:szCs w:val="22"/>
          <w:lang w:eastAsia="ja-JP"/>
        </w:rPr>
      </w:pPr>
      <w:r>
        <w:rPr>
          <w:lang w:eastAsia="zh-CN"/>
        </w:rPr>
        <w:t>8</w:t>
      </w:r>
      <w:r>
        <w:t>.</w:t>
      </w:r>
      <w:r>
        <w:rPr>
          <w:lang w:eastAsia="zh-CN"/>
        </w:rPr>
        <w:t>2</w:t>
      </w:r>
      <w:r>
        <w:t>.3.3</w:t>
      </w:r>
      <w:r>
        <w:rPr>
          <w:rFonts w:asciiTheme="minorHAnsi" w:hAnsiTheme="minorHAnsi" w:cstheme="minorBidi"/>
          <w:sz w:val="22"/>
          <w:szCs w:val="22"/>
          <w:lang w:eastAsia="ja-JP"/>
        </w:rPr>
        <w:tab/>
      </w:r>
      <w:r>
        <w:t>Operation: deliver-</w:t>
      </w:r>
      <w:r>
        <w:rPr>
          <w:lang w:eastAsia="zh-CN"/>
        </w:rPr>
        <w:t>ue-message</w:t>
      </w:r>
      <w:r>
        <w:tab/>
      </w:r>
      <w:r>
        <w:fldChar w:fldCharType="begin" w:fldLock="1"/>
      </w:r>
      <w:r>
        <w:instrText xml:space="preserve"> PAGEREF _Toc105667248 \h </w:instrText>
      </w:r>
      <w:r>
        <w:fldChar w:fldCharType="separate"/>
      </w:r>
      <w:r>
        <w:t>32</w:t>
      </w:r>
      <w:r>
        <w:fldChar w:fldCharType="end"/>
      </w:r>
    </w:p>
    <w:p>
      <w:pPr>
        <w:pStyle w:val="89"/>
        <w:rPr>
          <w:rFonts w:asciiTheme="minorHAnsi" w:hAnsiTheme="minorHAnsi" w:cstheme="minorBidi"/>
          <w:sz w:val="22"/>
          <w:szCs w:val="22"/>
          <w:lang w:eastAsia="ja-JP"/>
        </w:rPr>
      </w:pPr>
      <w:r>
        <w:rPr>
          <w:lang w:eastAsia="zh-CN"/>
        </w:rPr>
        <w:t>8</w:t>
      </w:r>
      <w:r>
        <w:t>.</w:t>
      </w:r>
      <w:r>
        <w:rPr>
          <w:lang w:eastAsia="zh-CN"/>
        </w:rPr>
        <w:t>2</w:t>
      </w:r>
      <w:r>
        <w:t>.3.3.1</w:t>
      </w:r>
      <w:r>
        <w:rPr>
          <w:rFonts w:asciiTheme="minorHAnsi" w:hAnsiTheme="minorHAnsi" w:cstheme="minorBidi"/>
          <w:sz w:val="22"/>
          <w:szCs w:val="22"/>
          <w:lang w:eastAsia="ja-JP"/>
        </w:rPr>
        <w:tab/>
      </w:r>
      <w:r>
        <w:t>Description</w:t>
      </w:r>
      <w:r>
        <w:tab/>
      </w:r>
      <w:r>
        <w:fldChar w:fldCharType="begin" w:fldLock="1"/>
      </w:r>
      <w:r>
        <w:instrText xml:space="preserve"> PAGEREF _Toc105667249 \h </w:instrText>
      </w:r>
      <w:r>
        <w:fldChar w:fldCharType="separate"/>
      </w:r>
      <w:r>
        <w:t>32</w:t>
      </w:r>
      <w:r>
        <w:fldChar w:fldCharType="end"/>
      </w:r>
    </w:p>
    <w:p>
      <w:pPr>
        <w:pStyle w:val="89"/>
        <w:rPr>
          <w:rFonts w:asciiTheme="minorHAnsi" w:hAnsiTheme="minorHAnsi" w:cstheme="minorBidi"/>
          <w:sz w:val="22"/>
          <w:szCs w:val="22"/>
          <w:lang w:eastAsia="ja-JP"/>
        </w:rPr>
      </w:pPr>
      <w:r>
        <w:rPr>
          <w:lang w:eastAsia="zh-CN"/>
        </w:rPr>
        <w:t>8</w:t>
      </w:r>
      <w:r>
        <w:t>.</w:t>
      </w:r>
      <w:r>
        <w:rPr>
          <w:lang w:eastAsia="zh-CN"/>
        </w:rPr>
        <w:t>2</w:t>
      </w:r>
      <w:r>
        <w:t>.3.3.2</w:t>
      </w:r>
      <w:r>
        <w:rPr>
          <w:rFonts w:asciiTheme="minorHAnsi" w:hAnsiTheme="minorHAnsi" w:cstheme="minorBidi"/>
          <w:sz w:val="22"/>
          <w:szCs w:val="22"/>
          <w:lang w:eastAsia="ja-JP"/>
        </w:rPr>
        <w:tab/>
      </w:r>
      <w:r>
        <w:t>Operation Definition</w:t>
      </w:r>
      <w:r>
        <w:tab/>
      </w:r>
      <w:r>
        <w:fldChar w:fldCharType="begin" w:fldLock="1"/>
      </w:r>
      <w:r>
        <w:instrText xml:space="preserve"> PAGEREF _Toc105667250 \h </w:instrText>
      </w:r>
      <w:r>
        <w:fldChar w:fldCharType="separate"/>
      </w:r>
      <w:r>
        <w:t>32</w:t>
      </w:r>
      <w:r>
        <w:fldChar w:fldCharType="end"/>
      </w:r>
    </w:p>
    <w:p>
      <w:pPr>
        <w:pStyle w:val="88"/>
        <w:rPr>
          <w:rFonts w:asciiTheme="minorHAnsi" w:hAnsiTheme="minorHAnsi" w:cstheme="minorBidi"/>
          <w:sz w:val="22"/>
          <w:szCs w:val="22"/>
          <w:lang w:eastAsia="ja-JP"/>
        </w:rPr>
      </w:pPr>
      <w:r>
        <w:rPr>
          <w:lang w:eastAsia="zh-CN"/>
        </w:rPr>
        <w:t>8</w:t>
      </w:r>
      <w:r>
        <w:t>.</w:t>
      </w:r>
      <w:r>
        <w:rPr>
          <w:lang w:eastAsia="zh-CN"/>
        </w:rPr>
        <w:t>2</w:t>
      </w:r>
      <w:r>
        <w:t>.3.</w:t>
      </w:r>
      <w:r>
        <w:rPr>
          <w:lang w:eastAsia="zh-CN"/>
        </w:rPr>
        <w:t>4</w:t>
      </w:r>
      <w:r>
        <w:rPr>
          <w:rFonts w:asciiTheme="minorHAnsi" w:hAnsiTheme="minorHAnsi" w:cstheme="minorBidi"/>
          <w:sz w:val="22"/>
          <w:szCs w:val="22"/>
          <w:lang w:eastAsia="ja-JP"/>
        </w:rPr>
        <w:tab/>
      </w:r>
      <w:r>
        <w:t>Operation: deliver-</w:t>
      </w:r>
      <w:r>
        <w:rPr>
          <w:lang w:eastAsia="zh-CN"/>
        </w:rPr>
        <w:t>report</w:t>
      </w:r>
      <w:r>
        <w:tab/>
      </w:r>
      <w:r>
        <w:fldChar w:fldCharType="begin" w:fldLock="1"/>
      </w:r>
      <w:r>
        <w:instrText xml:space="preserve"> PAGEREF _Toc105667251 \h </w:instrText>
      </w:r>
      <w:r>
        <w:fldChar w:fldCharType="separate"/>
      </w:r>
      <w:r>
        <w:t>32</w:t>
      </w:r>
      <w:r>
        <w:fldChar w:fldCharType="end"/>
      </w:r>
    </w:p>
    <w:p>
      <w:pPr>
        <w:pStyle w:val="89"/>
        <w:rPr>
          <w:rFonts w:asciiTheme="minorHAnsi" w:hAnsiTheme="minorHAnsi" w:cstheme="minorBidi"/>
          <w:sz w:val="22"/>
          <w:szCs w:val="22"/>
          <w:lang w:eastAsia="ja-JP"/>
        </w:rPr>
      </w:pPr>
      <w:r>
        <w:rPr>
          <w:lang w:eastAsia="zh-CN"/>
        </w:rPr>
        <w:t>8</w:t>
      </w:r>
      <w:r>
        <w:t>.</w:t>
      </w:r>
      <w:r>
        <w:rPr>
          <w:lang w:eastAsia="zh-CN"/>
        </w:rPr>
        <w:t>2</w:t>
      </w:r>
      <w:r>
        <w:t>.3.</w:t>
      </w:r>
      <w:r>
        <w:rPr>
          <w:lang w:eastAsia="zh-CN"/>
        </w:rPr>
        <w:t>4</w:t>
      </w:r>
      <w:r>
        <w:t>.1</w:t>
      </w:r>
      <w:r>
        <w:rPr>
          <w:rFonts w:asciiTheme="minorHAnsi" w:hAnsiTheme="minorHAnsi" w:cstheme="minorBidi"/>
          <w:sz w:val="22"/>
          <w:szCs w:val="22"/>
          <w:lang w:eastAsia="ja-JP"/>
        </w:rPr>
        <w:tab/>
      </w:r>
      <w:r>
        <w:t>Description</w:t>
      </w:r>
      <w:r>
        <w:tab/>
      </w:r>
      <w:r>
        <w:fldChar w:fldCharType="begin" w:fldLock="1"/>
      </w:r>
      <w:r>
        <w:instrText xml:space="preserve"> PAGEREF _Toc105667252 \h </w:instrText>
      </w:r>
      <w:r>
        <w:fldChar w:fldCharType="separate"/>
      </w:r>
      <w:r>
        <w:t>32</w:t>
      </w:r>
      <w:r>
        <w:fldChar w:fldCharType="end"/>
      </w:r>
    </w:p>
    <w:p>
      <w:pPr>
        <w:pStyle w:val="89"/>
        <w:rPr>
          <w:rFonts w:asciiTheme="minorHAnsi" w:hAnsiTheme="minorHAnsi" w:cstheme="minorBidi"/>
          <w:sz w:val="22"/>
          <w:szCs w:val="22"/>
          <w:lang w:eastAsia="ja-JP"/>
        </w:rPr>
      </w:pPr>
      <w:r>
        <w:rPr>
          <w:lang w:eastAsia="zh-CN"/>
        </w:rPr>
        <w:t>8</w:t>
      </w:r>
      <w:r>
        <w:t>.</w:t>
      </w:r>
      <w:r>
        <w:rPr>
          <w:lang w:eastAsia="zh-CN"/>
        </w:rPr>
        <w:t>2</w:t>
      </w:r>
      <w:r>
        <w:t>.3.</w:t>
      </w:r>
      <w:r>
        <w:rPr>
          <w:lang w:eastAsia="zh-CN"/>
        </w:rPr>
        <w:t>4</w:t>
      </w:r>
      <w:r>
        <w:t>.2</w:t>
      </w:r>
      <w:r>
        <w:rPr>
          <w:rFonts w:asciiTheme="minorHAnsi" w:hAnsiTheme="minorHAnsi" w:cstheme="minorBidi"/>
          <w:sz w:val="22"/>
          <w:szCs w:val="22"/>
          <w:lang w:eastAsia="ja-JP"/>
        </w:rPr>
        <w:tab/>
      </w:r>
      <w:r>
        <w:t>Operation Definition</w:t>
      </w:r>
      <w:r>
        <w:tab/>
      </w:r>
      <w:r>
        <w:fldChar w:fldCharType="begin" w:fldLock="1"/>
      </w:r>
      <w:r>
        <w:instrText xml:space="preserve"> PAGEREF _Toc105667253 \h </w:instrText>
      </w:r>
      <w:r>
        <w:fldChar w:fldCharType="separate"/>
      </w:r>
      <w:r>
        <w:t>32</w:t>
      </w:r>
      <w:r>
        <w:fldChar w:fldCharType="end"/>
      </w:r>
    </w:p>
    <w:p>
      <w:pPr>
        <w:pStyle w:val="87"/>
        <w:rPr>
          <w:rFonts w:asciiTheme="minorHAnsi" w:hAnsiTheme="minorHAnsi" w:cstheme="minorBidi"/>
          <w:sz w:val="22"/>
          <w:szCs w:val="22"/>
          <w:lang w:eastAsia="ja-JP"/>
        </w:rPr>
      </w:pPr>
      <w:r>
        <w:rPr>
          <w:lang w:eastAsia="zh-CN"/>
        </w:rPr>
        <w:t>8</w:t>
      </w:r>
      <w:r>
        <w:t>.</w:t>
      </w:r>
      <w:r>
        <w:rPr>
          <w:lang w:eastAsia="zh-CN"/>
        </w:rPr>
        <w:t>2</w:t>
      </w:r>
      <w:r>
        <w:t>.4</w:t>
      </w:r>
      <w:r>
        <w:rPr>
          <w:rFonts w:asciiTheme="minorHAnsi" w:hAnsiTheme="minorHAnsi" w:cstheme="minorBidi"/>
          <w:sz w:val="22"/>
          <w:szCs w:val="22"/>
          <w:lang w:eastAsia="ja-JP"/>
        </w:rPr>
        <w:tab/>
      </w:r>
      <w:r>
        <w:t>Notifications</w:t>
      </w:r>
      <w:r>
        <w:tab/>
      </w:r>
      <w:r>
        <w:fldChar w:fldCharType="begin" w:fldLock="1"/>
      </w:r>
      <w:r>
        <w:instrText xml:space="preserve"> PAGEREF _Toc105667254 \h </w:instrText>
      </w:r>
      <w:r>
        <w:fldChar w:fldCharType="separate"/>
      </w:r>
      <w:r>
        <w:t>33</w:t>
      </w:r>
      <w:r>
        <w:fldChar w:fldCharType="end"/>
      </w:r>
    </w:p>
    <w:p>
      <w:pPr>
        <w:pStyle w:val="87"/>
        <w:rPr>
          <w:rFonts w:asciiTheme="minorHAnsi" w:hAnsiTheme="minorHAnsi" w:cstheme="minorBidi"/>
          <w:sz w:val="22"/>
          <w:szCs w:val="22"/>
          <w:lang w:eastAsia="ja-JP"/>
        </w:rPr>
      </w:pPr>
      <w:r>
        <w:rPr>
          <w:lang w:eastAsia="zh-CN"/>
        </w:rPr>
        <w:t>8</w:t>
      </w:r>
      <w:r>
        <w:t>.</w:t>
      </w:r>
      <w:r>
        <w:rPr>
          <w:lang w:eastAsia="zh-CN"/>
        </w:rPr>
        <w:t>2</w:t>
      </w:r>
      <w:r>
        <w:t>.5</w:t>
      </w:r>
      <w:r>
        <w:rPr>
          <w:rFonts w:asciiTheme="minorHAnsi" w:hAnsiTheme="minorHAnsi" w:cstheme="minorBidi"/>
          <w:sz w:val="22"/>
          <w:szCs w:val="22"/>
          <w:lang w:eastAsia="ja-JP"/>
        </w:rPr>
        <w:tab/>
      </w:r>
      <w:r>
        <w:t>Data Model</w:t>
      </w:r>
      <w:r>
        <w:tab/>
      </w:r>
      <w:r>
        <w:fldChar w:fldCharType="begin" w:fldLock="1"/>
      </w:r>
      <w:r>
        <w:instrText xml:space="preserve"> PAGEREF _Toc105667255 \h </w:instrText>
      </w:r>
      <w:r>
        <w:fldChar w:fldCharType="separate"/>
      </w:r>
      <w:r>
        <w:t>33</w:t>
      </w:r>
      <w:r>
        <w:fldChar w:fldCharType="end"/>
      </w:r>
    </w:p>
    <w:p>
      <w:pPr>
        <w:pStyle w:val="88"/>
        <w:rPr>
          <w:rFonts w:asciiTheme="minorHAnsi" w:hAnsiTheme="minorHAnsi" w:cstheme="minorBidi"/>
          <w:sz w:val="22"/>
          <w:szCs w:val="22"/>
          <w:lang w:eastAsia="ja-JP"/>
        </w:rPr>
      </w:pPr>
      <w:r>
        <w:t>8.</w:t>
      </w:r>
      <w:r>
        <w:rPr>
          <w:lang w:eastAsia="zh-CN"/>
        </w:rPr>
        <w:t>2</w:t>
      </w:r>
      <w:r>
        <w:t>.</w:t>
      </w:r>
      <w:r>
        <w:rPr>
          <w:lang w:eastAsia="zh-CN"/>
        </w:rPr>
        <w:t>5</w:t>
      </w:r>
      <w:r>
        <w:t>.</w:t>
      </w:r>
      <w:r>
        <w:rPr>
          <w:lang w:eastAsia="zh-CN"/>
        </w:rPr>
        <w:t>1</w:t>
      </w:r>
      <w:r>
        <w:rPr>
          <w:rFonts w:asciiTheme="minorHAnsi" w:hAnsiTheme="minorHAnsi" w:cstheme="minorBidi"/>
          <w:sz w:val="22"/>
          <w:szCs w:val="22"/>
          <w:lang w:eastAsia="ja-JP"/>
        </w:rPr>
        <w:tab/>
      </w:r>
      <w:r>
        <w:rPr>
          <w:lang w:eastAsia="zh-CN"/>
        </w:rPr>
        <w:t>General</w:t>
      </w:r>
      <w:r>
        <w:tab/>
      </w:r>
      <w:r>
        <w:fldChar w:fldCharType="begin" w:fldLock="1"/>
      </w:r>
      <w:r>
        <w:instrText xml:space="preserve"> PAGEREF _Toc105667256 \h </w:instrText>
      </w:r>
      <w:r>
        <w:fldChar w:fldCharType="separate"/>
      </w:r>
      <w:r>
        <w:t>33</w:t>
      </w:r>
      <w:r>
        <w:fldChar w:fldCharType="end"/>
      </w:r>
    </w:p>
    <w:p>
      <w:pPr>
        <w:pStyle w:val="88"/>
        <w:rPr>
          <w:rFonts w:asciiTheme="minorHAnsi" w:hAnsiTheme="minorHAnsi" w:cstheme="minorBidi"/>
          <w:sz w:val="22"/>
          <w:szCs w:val="22"/>
          <w:lang w:eastAsia="ja-JP"/>
        </w:rPr>
      </w:pPr>
      <w:r>
        <w:t>8.</w:t>
      </w:r>
      <w:r>
        <w:rPr>
          <w:lang w:eastAsia="zh-CN"/>
        </w:rPr>
        <w:t>2</w:t>
      </w:r>
      <w:r>
        <w:t>.</w:t>
      </w:r>
      <w:r>
        <w:rPr>
          <w:lang w:eastAsia="zh-CN"/>
        </w:rPr>
        <w:t>5</w:t>
      </w:r>
      <w:r>
        <w:t>.</w:t>
      </w:r>
      <w:r>
        <w:rPr>
          <w:lang w:eastAsia="zh-CN"/>
        </w:rPr>
        <w:t>2</w:t>
      </w:r>
      <w:r>
        <w:rPr>
          <w:rFonts w:asciiTheme="minorHAnsi" w:hAnsiTheme="minorHAnsi" w:cstheme="minorBidi"/>
          <w:sz w:val="22"/>
          <w:szCs w:val="22"/>
          <w:lang w:eastAsia="ja-JP"/>
        </w:rPr>
        <w:tab/>
      </w:r>
      <w:r>
        <w:rPr>
          <w:lang w:eastAsia="zh-CN"/>
        </w:rPr>
        <w:t>Structured data types</w:t>
      </w:r>
      <w:r>
        <w:tab/>
      </w:r>
      <w:r>
        <w:fldChar w:fldCharType="begin" w:fldLock="1"/>
      </w:r>
      <w:r>
        <w:instrText xml:space="preserve"> PAGEREF _Toc105667257 \h </w:instrText>
      </w:r>
      <w:r>
        <w:fldChar w:fldCharType="separate"/>
      </w:r>
      <w:r>
        <w:t>34</w:t>
      </w:r>
      <w:r>
        <w:fldChar w:fldCharType="end"/>
      </w:r>
    </w:p>
    <w:p>
      <w:pPr>
        <w:pStyle w:val="89"/>
        <w:rPr>
          <w:rFonts w:asciiTheme="minorHAnsi" w:hAnsiTheme="minorHAnsi" w:cstheme="minorBidi"/>
          <w:sz w:val="22"/>
          <w:szCs w:val="22"/>
          <w:lang w:eastAsia="ja-JP"/>
        </w:rPr>
      </w:pPr>
      <w:r>
        <w:rPr>
          <w:lang w:eastAsia="zh-CN"/>
        </w:rPr>
        <w:t>8.2.5.2.1</w:t>
      </w:r>
      <w:r>
        <w:rPr>
          <w:rFonts w:asciiTheme="minorHAnsi" w:hAnsiTheme="minorHAnsi" w:cstheme="minorBidi"/>
          <w:sz w:val="22"/>
          <w:szCs w:val="22"/>
          <w:lang w:eastAsia="ja-JP"/>
        </w:rPr>
        <w:tab/>
      </w:r>
      <w:r>
        <w:rPr>
          <w:lang w:eastAsia="zh-CN"/>
        </w:rPr>
        <w:t>Introduction</w:t>
      </w:r>
      <w:r>
        <w:tab/>
      </w:r>
      <w:r>
        <w:fldChar w:fldCharType="begin" w:fldLock="1"/>
      </w:r>
      <w:r>
        <w:instrText xml:space="preserve"> PAGEREF _Toc105667258 \h </w:instrText>
      </w:r>
      <w:r>
        <w:fldChar w:fldCharType="separate"/>
      </w:r>
      <w:r>
        <w:t>34</w:t>
      </w:r>
      <w:r>
        <w:fldChar w:fldCharType="end"/>
      </w:r>
    </w:p>
    <w:p>
      <w:pPr>
        <w:pStyle w:val="89"/>
        <w:rPr>
          <w:rFonts w:asciiTheme="minorHAnsi" w:hAnsiTheme="minorHAnsi" w:cstheme="minorBidi"/>
          <w:sz w:val="22"/>
          <w:szCs w:val="22"/>
          <w:lang w:eastAsia="ja-JP"/>
        </w:rPr>
      </w:pPr>
      <w:r>
        <w:rPr>
          <w:lang w:eastAsia="zh-CN"/>
        </w:rPr>
        <w:t>8.2.5.2.2</w:t>
      </w:r>
      <w:r>
        <w:rPr>
          <w:rFonts w:asciiTheme="minorHAnsi" w:hAnsiTheme="minorHAnsi" w:cstheme="minorBidi"/>
          <w:sz w:val="22"/>
          <w:szCs w:val="22"/>
          <w:lang w:eastAsia="ja-JP"/>
        </w:rPr>
        <w:tab/>
      </w:r>
      <w:r>
        <w:rPr>
          <w:lang w:eastAsia="zh-CN"/>
        </w:rPr>
        <w:t>Type: AS</w:t>
      </w:r>
      <w:r>
        <w:t>MessageDelivery</w:t>
      </w:r>
      <w:r>
        <w:tab/>
      </w:r>
      <w:r>
        <w:fldChar w:fldCharType="begin" w:fldLock="1"/>
      </w:r>
      <w:r>
        <w:instrText xml:space="preserve"> PAGEREF _Toc105667259 \h </w:instrText>
      </w:r>
      <w:r>
        <w:fldChar w:fldCharType="separate"/>
      </w:r>
      <w:r>
        <w:t>34</w:t>
      </w:r>
      <w:r>
        <w:fldChar w:fldCharType="end"/>
      </w:r>
    </w:p>
    <w:p>
      <w:pPr>
        <w:pStyle w:val="89"/>
        <w:rPr>
          <w:rFonts w:asciiTheme="minorHAnsi" w:hAnsiTheme="minorHAnsi" w:cstheme="minorBidi"/>
          <w:sz w:val="22"/>
          <w:szCs w:val="22"/>
          <w:lang w:eastAsia="ja-JP"/>
        </w:rPr>
      </w:pPr>
      <w:r>
        <w:rPr>
          <w:lang w:eastAsia="zh-CN"/>
        </w:rPr>
        <w:t>8.2.5.2.3</w:t>
      </w:r>
      <w:r>
        <w:rPr>
          <w:rFonts w:asciiTheme="minorHAnsi" w:hAnsiTheme="minorHAnsi" w:cstheme="minorBidi"/>
          <w:sz w:val="22"/>
          <w:szCs w:val="22"/>
          <w:lang w:eastAsia="ja-JP"/>
        </w:rPr>
        <w:tab/>
      </w:r>
      <w:r>
        <w:rPr>
          <w:lang w:eastAsia="zh-CN"/>
        </w:rPr>
        <w:t>Type:UE</w:t>
      </w:r>
      <w:r>
        <w:t>MessageDelivery</w:t>
      </w:r>
      <w:r>
        <w:tab/>
      </w:r>
      <w:r>
        <w:fldChar w:fldCharType="begin" w:fldLock="1"/>
      </w:r>
      <w:r>
        <w:instrText xml:space="preserve"> PAGEREF _Toc105667260 \h </w:instrText>
      </w:r>
      <w:r>
        <w:fldChar w:fldCharType="separate"/>
      </w:r>
      <w:r>
        <w:t>35</w:t>
      </w:r>
      <w:r>
        <w:fldChar w:fldCharType="end"/>
      </w:r>
    </w:p>
    <w:p>
      <w:pPr>
        <w:pStyle w:val="89"/>
        <w:rPr>
          <w:rFonts w:asciiTheme="minorHAnsi" w:hAnsiTheme="minorHAnsi" w:cstheme="minorBidi"/>
          <w:sz w:val="22"/>
          <w:szCs w:val="22"/>
          <w:lang w:eastAsia="ja-JP"/>
        </w:rPr>
      </w:pPr>
      <w:r>
        <w:rPr>
          <w:lang w:eastAsia="zh-CN"/>
        </w:rPr>
        <w:t>8.2.5.2.4</w:t>
      </w:r>
      <w:r>
        <w:rPr>
          <w:rFonts w:asciiTheme="minorHAnsi" w:hAnsiTheme="minorHAnsi" w:cstheme="minorBidi"/>
          <w:sz w:val="22"/>
          <w:szCs w:val="22"/>
          <w:lang w:eastAsia="ja-JP"/>
        </w:rPr>
        <w:tab/>
      </w:r>
      <w:r>
        <w:t>Type: MessageDeliveryAck</w:t>
      </w:r>
      <w:r>
        <w:tab/>
      </w:r>
      <w:r>
        <w:fldChar w:fldCharType="begin" w:fldLock="1"/>
      </w:r>
      <w:r>
        <w:instrText xml:space="preserve"> PAGEREF _Toc105667261 \h </w:instrText>
      </w:r>
      <w:r>
        <w:fldChar w:fldCharType="separate"/>
      </w:r>
      <w:r>
        <w:t>36</w:t>
      </w:r>
      <w:r>
        <w:fldChar w:fldCharType="end"/>
      </w:r>
    </w:p>
    <w:p>
      <w:pPr>
        <w:pStyle w:val="89"/>
        <w:rPr>
          <w:rFonts w:asciiTheme="minorHAnsi" w:hAnsiTheme="minorHAnsi" w:cstheme="minorBidi"/>
          <w:sz w:val="22"/>
          <w:szCs w:val="22"/>
          <w:lang w:eastAsia="ja-JP"/>
        </w:rPr>
      </w:pPr>
      <w:r>
        <w:rPr>
          <w:lang w:eastAsia="zh-CN"/>
        </w:rPr>
        <w:t>8.2.5.2.5</w:t>
      </w:r>
      <w:r>
        <w:rPr>
          <w:rFonts w:asciiTheme="minorHAnsi" w:hAnsiTheme="minorHAnsi" w:cstheme="minorBidi"/>
          <w:sz w:val="22"/>
          <w:szCs w:val="22"/>
          <w:lang w:eastAsia="ja-JP"/>
        </w:rPr>
        <w:tab/>
      </w:r>
      <w:r>
        <w:t>Type:MessageSegmentParameters</w:t>
      </w:r>
      <w:r>
        <w:tab/>
      </w:r>
      <w:r>
        <w:fldChar w:fldCharType="begin" w:fldLock="1"/>
      </w:r>
      <w:r>
        <w:instrText xml:space="preserve"> PAGEREF _Toc105667262 \h </w:instrText>
      </w:r>
      <w:r>
        <w:fldChar w:fldCharType="separate"/>
      </w:r>
      <w:r>
        <w:t>36</w:t>
      </w:r>
      <w:r>
        <w:fldChar w:fldCharType="end"/>
      </w:r>
    </w:p>
    <w:p>
      <w:pPr>
        <w:pStyle w:val="89"/>
        <w:rPr>
          <w:rFonts w:asciiTheme="minorHAnsi" w:hAnsiTheme="minorHAnsi" w:cstheme="minorBidi"/>
          <w:sz w:val="22"/>
          <w:szCs w:val="22"/>
          <w:lang w:eastAsia="ja-JP"/>
        </w:rPr>
      </w:pPr>
      <w:r>
        <w:rPr>
          <w:lang w:eastAsia="zh-CN"/>
        </w:rPr>
        <w:t>8.2.5.2.6</w:t>
      </w:r>
      <w:r>
        <w:rPr>
          <w:rFonts w:asciiTheme="minorHAnsi" w:hAnsiTheme="minorHAnsi" w:cstheme="minorBidi"/>
          <w:sz w:val="22"/>
          <w:szCs w:val="22"/>
          <w:lang w:eastAsia="ja-JP"/>
        </w:rPr>
        <w:tab/>
      </w:r>
      <w:r>
        <w:t>Type:StoreAndForwardParameters</w:t>
      </w:r>
      <w:r>
        <w:tab/>
      </w:r>
      <w:r>
        <w:fldChar w:fldCharType="begin" w:fldLock="1"/>
      </w:r>
      <w:r>
        <w:instrText xml:space="preserve"> PAGEREF _Toc105667263 \h </w:instrText>
      </w:r>
      <w:r>
        <w:fldChar w:fldCharType="separate"/>
      </w:r>
      <w:r>
        <w:t>36</w:t>
      </w:r>
      <w:r>
        <w:fldChar w:fldCharType="end"/>
      </w:r>
    </w:p>
    <w:p>
      <w:pPr>
        <w:pStyle w:val="89"/>
        <w:rPr>
          <w:rFonts w:asciiTheme="minorHAnsi" w:hAnsiTheme="minorHAnsi" w:cstheme="minorBidi"/>
          <w:sz w:val="22"/>
          <w:szCs w:val="22"/>
          <w:lang w:eastAsia="ja-JP"/>
        </w:rPr>
      </w:pPr>
      <w:r>
        <w:rPr>
          <w:lang w:eastAsia="zh-CN"/>
        </w:rPr>
        <w:t>8.2.5.2.7</w:t>
      </w:r>
      <w:r>
        <w:rPr>
          <w:rFonts w:asciiTheme="minorHAnsi" w:hAnsiTheme="minorHAnsi" w:cstheme="minorBidi"/>
          <w:sz w:val="22"/>
          <w:szCs w:val="22"/>
          <w:lang w:eastAsia="ja-JP"/>
        </w:rPr>
        <w:tab/>
      </w:r>
      <w:r>
        <w:t>Type:DeliveryStatusReport</w:t>
      </w:r>
      <w:r>
        <w:tab/>
      </w:r>
      <w:r>
        <w:fldChar w:fldCharType="begin" w:fldLock="1"/>
      </w:r>
      <w:r>
        <w:instrText xml:space="preserve"> PAGEREF _Toc105667264 \h </w:instrText>
      </w:r>
      <w:r>
        <w:fldChar w:fldCharType="separate"/>
      </w:r>
      <w:r>
        <w:t>37</w:t>
      </w:r>
      <w:r>
        <w:fldChar w:fldCharType="end"/>
      </w:r>
    </w:p>
    <w:p>
      <w:pPr>
        <w:pStyle w:val="88"/>
        <w:rPr>
          <w:rFonts w:asciiTheme="minorHAnsi" w:hAnsiTheme="minorHAnsi" w:cstheme="minorBidi"/>
          <w:sz w:val="22"/>
          <w:szCs w:val="22"/>
          <w:lang w:eastAsia="ja-JP"/>
        </w:rPr>
      </w:pPr>
      <w:r>
        <w:t>8.</w:t>
      </w:r>
      <w:r>
        <w:rPr>
          <w:lang w:eastAsia="zh-CN"/>
        </w:rPr>
        <w:t>2</w:t>
      </w:r>
      <w:r>
        <w:t>.</w:t>
      </w:r>
      <w:r>
        <w:rPr>
          <w:lang w:eastAsia="zh-CN"/>
        </w:rPr>
        <w:t>5</w:t>
      </w:r>
      <w:r>
        <w:t>.</w:t>
      </w:r>
      <w:r>
        <w:rPr>
          <w:lang w:eastAsia="zh-CN"/>
        </w:rPr>
        <w:t>3</w:t>
      </w:r>
      <w:r>
        <w:rPr>
          <w:rFonts w:asciiTheme="minorHAnsi" w:hAnsiTheme="minorHAnsi" w:cstheme="minorBidi"/>
          <w:sz w:val="22"/>
          <w:szCs w:val="22"/>
          <w:lang w:eastAsia="ja-JP"/>
        </w:rPr>
        <w:tab/>
      </w:r>
      <w:r>
        <w:rPr>
          <w:lang w:eastAsia="zh-CN"/>
        </w:rPr>
        <w:t>Simple data types and enumerations</w:t>
      </w:r>
      <w:r>
        <w:tab/>
      </w:r>
      <w:r>
        <w:fldChar w:fldCharType="begin" w:fldLock="1"/>
      </w:r>
      <w:r>
        <w:instrText xml:space="preserve"> PAGEREF _Toc105667265 \h </w:instrText>
      </w:r>
      <w:r>
        <w:fldChar w:fldCharType="separate"/>
      </w:r>
      <w:r>
        <w:t>37</w:t>
      </w:r>
      <w:r>
        <w:fldChar w:fldCharType="end"/>
      </w:r>
    </w:p>
    <w:p>
      <w:pPr>
        <w:pStyle w:val="89"/>
        <w:rPr>
          <w:rFonts w:asciiTheme="minorHAnsi" w:hAnsiTheme="minorHAnsi" w:cstheme="minorBidi"/>
          <w:sz w:val="22"/>
          <w:szCs w:val="22"/>
          <w:lang w:eastAsia="ja-JP"/>
        </w:rPr>
      </w:pPr>
      <w:r>
        <w:rPr>
          <w:lang w:eastAsia="zh-CN"/>
        </w:rPr>
        <w:t>8.2.5.3.1</w:t>
      </w:r>
      <w:r>
        <w:rPr>
          <w:rFonts w:asciiTheme="minorHAnsi" w:hAnsiTheme="minorHAnsi" w:cstheme="minorBidi"/>
          <w:sz w:val="22"/>
          <w:szCs w:val="22"/>
          <w:lang w:eastAsia="ja-JP"/>
        </w:rPr>
        <w:tab/>
      </w:r>
      <w:r>
        <w:rPr>
          <w:lang w:eastAsia="zh-CN"/>
        </w:rPr>
        <w:t>Introduction</w:t>
      </w:r>
      <w:r>
        <w:tab/>
      </w:r>
      <w:r>
        <w:fldChar w:fldCharType="begin" w:fldLock="1"/>
      </w:r>
      <w:r>
        <w:instrText xml:space="preserve"> PAGEREF _Toc105667266 \h </w:instrText>
      </w:r>
      <w:r>
        <w:fldChar w:fldCharType="separate"/>
      </w:r>
      <w:r>
        <w:t>37</w:t>
      </w:r>
      <w:r>
        <w:fldChar w:fldCharType="end"/>
      </w:r>
    </w:p>
    <w:p>
      <w:pPr>
        <w:pStyle w:val="89"/>
        <w:rPr>
          <w:rFonts w:asciiTheme="minorHAnsi" w:hAnsiTheme="minorHAnsi" w:cstheme="minorBidi"/>
          <w:sz w:val="22"/>
          <w:szCs w:val="22"/>
          <w:lang w:eastAsia="ja-JP"/>
        </w:rPr>
      </w:pPr>
      <w:r>
        <w:rPr>
          <w:lang w:eastAsia="zh-CN"/>
        </w:rPr>
        <w:t>8.2.5.3.2</w:t>
      </w:r>
      <w:r>
        <w:rPr>
          <w:rFonts w:asciiTheme="minorHAnsi" w:hAnsiTheme="minorHAnsi" w:cstheme="minorBidi"/>
          <w:sz w:val="22"/>
          <w:szCs w:val="22"/>
          <w:lang w:eastAsia="ja-JP"/>
        </w:rPr>
        <w:tab/>
      </w:r>
      <w:r>
        <w:rPr>
          <w:lang w:eastAsia="zh-CN"/>
        </w:rPr>
        <w:t>Simple data types</w:t>
      </w:r>
      <w:r>
        <w:tab/>
      </w:r>
      <w:r>
        <w:fldChar w:fldCharType="begin" w:fldLock="1"/>
      </w:r>
      <w:r>
        <w:instrText xml:space="preserve"> PAGEREF _Toc105667267 \h </w:instrText>
      </w:r>
      <w:r>
        <w:fldChar w:fldCharType="separate"/>
      </w:r>
      <w:r>
        <w:t>37</w:t>
      </w:r>
      <w:r>
        <w:fldChar w:fldCharType="end"/>
      </w:r>
    </w:p>
    <w:p>
      <w:pPr>
        <w:pStyle w:val="89"/>
        <w:rPr>
          <w:rFonts w:asciiTheme="minorHAnsi" w:hAnsiTheme="minorHAnsi" w:cstheme="minorBidi"/>
          <w:sz w:val="22"/>
          <w:szCs w:val="22"/>
          <w:lang w:eastAsia="ja-JP"/>
        </w:rPr>
      </w:pPr>
      <w:r>
        <w:rPr>
          <w:lang w:eastAsia="zh-CN"/>
        </w:rPr>
        <w:t>8.2.5.3.3</w:t>
      </w:r>
      <w:r>
        <w:rPr>
          <w:rFonts w:asciiTheme="minorHAnsi" w:hAnsiTheme="minorHAnsi" w:cstheme="minorBidi"/>
          <w:sz w:val="22"/>
          <w:szCs w:val="22"/>
          <w:lang w:eastAsia="ja-JP"/>
        </w:rPr>
        <w:tab/>
      </w:r>
      <w:r>
        <w:rPr>
          <w:lang w:eastAsia="zh-CN"/>
        </w:rPr>
        <w:t>Enumeration: DeliveryStatus</w:t>
      </w:r>
      <w:r>
        <w:tab/>
      </w:r>
      <w:r>
        <w:fldChar w:fldCharType="begin" w:fldLock="1"/>
      </w:r>
      <w:r>
        <w:instrText xml:space="preserve"> PAGEREF _Toc105667268 \h </w:instrText>
      </w:r>
      <w:r>
        <w:fldChar w:fldCharType="separate"/>
      </w:r>
      <w:r>
        <w:t>37</w:t>
      </w:r>
      <w:r>
        <w:fldChar w:fldCharType="end"/>
      </w:r>
    </w:p>
    <w:p>
      <w:pPr>
        <w:pStyle w:val="89"/>
        <w:rPr>
          <w:rFonts w:asciiTheme="minorHAnsi" w:hAnsiTheme="minorHAnsi" w:cstheme="minorBidi"/>
          <w:sz w:val="22"/>
          <w:szCs w:val="22"/>
          <w:lang w:eastAsia="ja-JP"/>
        </w:rPr>
      </w:pPr>
      <w:r>
        <w:rPr>
          <w:lang w:eastAsia="zh-CN"/>
        </w:rPr>
        <w:t>8.2.5.3.4</w:t>
      </w:r>
      <w:r>
        <w:rPr>
          <w:rFonts w:asciiTheme="minorHAnsi" w:hAnsiTheme="minorHAnsi" w:cstheme="minorBidi"/>
          <w:sz w:val="22"/>
          <w:szCs w:val="22"/>
          <w:lang w:eastAsia="ja-JP"/>
        </w:rPr>
        <w:tab/>
      </w:r>
      <w:r>
        <w:rPr>
          <w:lang w:eastAsia="zh-CN"/>
        </w:rPr>
        <w:t>Enumeration: ReportDeliveryStatus</w:t>
      </w:r>
      <w:r>
        <w:tab/>
      </w:r>
      <w:r>
        <w:fldChar w:fldCharType="begin" w:fldLock="1"/>
      </w:r>
      <w:r>
        <w:instrText xml:space="preserve"> PAGEREF _Toc105667269 \h </w:instrText>
      </w:r>
      <w:r>
        <w:fldChar w:fldCharType="separate"/>
      </w:r>
      <w:r>
        <w:t>37</w:t>
      </w:r>
      <w:r>
        <w:fldChar w:fldCharType="end"/>
      </w:r>
    </w:p>
    <w:p>
      <w:pPr>
        <w:pStyle w:val="89"/>
        <w:rPr>
          <w:rFonts w:asciiTheme="minorHAnsi" w:hAnsiTheme="minorHAnsi" w:cstheme="minorBidi"/>
          <w:sz w:val="22"/>
          <w:szCs w:val="22"/>
          <w:lang w:eastAsia="ja-JP"/>
        </w:rPr>
      </w:pPr>
      <w:r>
        <w:rPr>
          <w:lang w:eastAsia="zh-CN"/>
        </w:rPr>
        <w:t>8.2.5.3.5</w:t>
      </w:r>
      <w:r>
        <w:rPr>
          <w:rFonts w:asciiTheme="minorHAnsi" w:hAnsiTheme="minorHAnsi" w:cstheme="minorBidi"/>
          <w:sz w:val="22"/>
          <w:szCs w:val="22"/>
          <w:lang w:eastAsia="ja-JP"/>
        </w:rPr>
        <w:tab/>
      </w:r>
      <w:r>
        <w:rPr>
          <w:lang w:eastAsia="zh-CN"/>
        </w:rPr>
        <w:t>Enumeration:Priority</w:t>
      </w:r>
      <w:r>
        <w:tab/>
      </w:r>
      <w:r>
        <w:fldChar w:fldCharType="begin" w:fldLock="1"/>
      </w:r>
      <w:r>
        <w:instrText xml:space="preserve"> PAGEREF _Toc105667270 \h </w:instrText>
      </w:r>
      <w:r>
        <w:fldChar w:fldCharType="separate"/>
      </w:r>
      <w:r>
        <w:t>38</w:t>
      </w:r>
      <w:r>
        <w:fldChar w:fldCharType="end"/>
      </w:r>
    </w:p>
    <w:p>
      <w:pPr>
        <w:pStyle w:val="87"/>
        <w:rPr>
          <w:rFonts w:asciiTheme="minorHAnsi" w:hAnsiTheme="minorHAnsi" w:cstheme="minorBidi"/>
          <w:sz w:val="22"/>
          <w:szCs w:val="22"/>
          <w:lang w:eastAsia="ja-JP"/>
        </w:rPr>
      </w:pPr>
      <w:r>
        <w:rPr>
          <w:lang w:eastAsia="zh-CN"/>
        </w:rPr>
        <w:t>8</w:t>
      </w:r>
      <w:r>
        <w:t>.</w:t>
      </w:r>
      <w:r>
        <w:rPr>
          <w:lang w:eastAsia="zh-CN"/>
        </w:rPr>
        <w:t>2</w:t>
      </w:r>
      <w:r>
        <w:t>.6</w:t>
      </w:r>
      <w:r>
        <w:rPr>
          <w:rFonts w:asciiTheme="minorHAnsi" w:hAnsiTheme="minorHAnsi" w:cstheme="minorBidi"/>
          <w:sz w:val="22"/>
          <w:szCs w:val="22"/>
          <w:lang w:eastAsia="ja-JP"/>
        </w:rPr>
        <w:tab/>
      </w:r>
      <w:r>
        <w:t>Error Handling</w:t>
      </w:r>
      <w:r>
        <w:tab/>
      </w:r>
      <w:r>
        <w:fldChar w:fldCharType="begin" w:fldLock="1"/>
      </w:r>
      <w:r>
        <w:instrText xml:space="preserve"> PAGEREF _Toc105667271 \h </w:instrText>
      </w:r>
      <w:r>
        <w:fldChar w:fldCharType="separate"/>
      </w:r>
      <w:r>
        <w:t>38</w:t>
      </w:r>
      <w:r>
        <w:fldChar w:fldCharType="end"/>
      </w:r>
    </w:p>
    <w:p>
      <w:pPr>
        <w:pStyle w:val="87"/>
        <w:rPr>
          <w:rFonts w:asciiTheme="minorHAnsi" w:hAnsiTheme="minorHAnsi" w:cstheme="minorBidi"/>
          <w:sz w:val="22"/>
          <w:szCs w:val="22"/>
          <w:lang w:eastAsia="ja-JP"/>
        </w:rPr>
      </w:pPr>
      <w:r>
        <w:rPr>
          <w:lang w:eastAsia="zh-CN"/>
        </w:rPr>
        <w:t>8</w:t>
      </w:r>
      <w:r>
        <w:t>.</w:t>
      </w:r>
      <w:r>
        <w:rPr>
          <w:lang w:eastAsia="zh-CN"/>
        </w:rPr>
        <w:t>2</w:t>
      </w:r>
      <w:r>
        <w:t>.7</w:t>
      </w:r>
      <w:r>
        <w:rPr>
          <w:rFonts w:asciiTheme="minorHAnsi" w:hAnsiTheme="minorHAnsi" w:cstheme="minorBidi"/>
          <w:sz w:val="22"/>
          <w:szCs w:val="22"/>
          <w:lang w:eastAsia="ja-JP"/>
        </w:rPr>
        <w:tab/>
      </w:r>
      <w:r>
        <w:t>Feature negotiation</w:t>
      </w:r>
      <w:r>
        <w:tab/>
      </w:r>
      <w:r>
        <w:fldChar w:fldCharType="begin" w:fldLock="1"/>
      </w:r>
      <w:r>
        <w:instrText xml:space="preserve"> PAGEREF _Toc105667272 \h </w:instrText>
      </w:r>
      <w:r>
        <w:fldChar w:fldCharType="separate"/>
      </w:r>
      <w:r>
        <w:t>38</w:t>
      </w:r>
      <w:r>
        <w:fldChar w:fldCharType="end"/>
      </w:r>
    </w:p>
    <w:p>
      <w:pPr>
        <w:pStyle w:val="85"/>
        <w:rPr>
          <w:rFonts w:asciiTheme="minorHAnsi" w:hAnsiTheme="minorHAnsi" w:cstheme="minorBidi"/>
          <w:szCs w:val="22"/>
          <w:lang w:eastAsia="ja-JP"/>
        </w:rPr>
      </w:pPr>
      <w:r>
        <w:rPr>
          <w:lang w:eastAsia="zh-CN"/>
        </w:rPr>
        <w:t>9</w:t>
      </w:r>
      <w:r>
        <w:rPr>
          <w:rFonts w:asciiTheme="minorHAnsi" w:hAnsiTheme="minorHAnsi" w:cstheme="minorBidi"/>
          <w:szCs w:val="22"/>
          <w:lang w:eastAsia="ja-JP"/>
        </w:rPr>
        <w:tab/>
      </w:r>
      <w:r>
        <w:rPr>
          <w:lang w:eastAsia="zh-CN"/>
        </w:rPr>
        <w:t>Message Gateway API definition</w:t>
      </w:r>
      <w:r>
        <w:tab/>
      </w:r>
      <w:r>
        <w:fldChar w:fldCharType="begin" w:fldLock="1"/>
      </w:r>
      <w:r>
        <w:instrText xml:space="preserve"> PAGEREF _Toc105667273 \h </w:instrText>
      </w:r>
      <w:r>
        <w:fldChar w:fldCharType="separate"/>
      </w:r>
      <w:r>
        <w:t>38</w:t>
      </w:r>
      <w:r>
        <w:fldChar w:fldCharType="end"/>
      </w:r>
    </w:p>
    <w:p>
      <w:pPr>
        <w:pStyle w:val="86"/>
        <w:rPr>
          <w:rFonts w:asciiTheme="minorHAnsi" w:hAnsiTheme="minorHAnsi" w:cstheme="minorBidi"/>
          <w:sz w:val="22"/>
          <w:szCs w:val="22"/>
          <w:lang w:eastAsia="ja-JP"/>
        </w:rPr>
      </w:pPr>
      <w:r>
        <w:rPr>
          <w:lang w:eastAsia="zh-CN"/>
        </w:rPr>
        <w:t>9.1</w:t>
      </w:r>
      <w:r>
        <w:rPr>
          <w:rFonts w:asciiTheme="minorHAnsi" w:hAnsiTheme="minorHAnsi" w:cstheme="minorBidi"/>
          <w:sz w:val="22"/>
          <w:szCs w:val="22"/>
          <w:lang w:eastAsia="ja-JP"/>
        </w:rPr>
        <w:tab/>
      </w:r>
      <w:r>
        <w:rPr>
          <w:lang w:eastAsia="zh-CN"/>
        </w:rPr>
        <w:t>MSGG_L3GDelivery API</w:t>
      </w:r>
      <w:r>
        <w:tab/>
      </w:r>
      <w:r>
        <w:fldChar w:fldCharType="begin" w:fldLock="1"/>
      </w:r>
      <w:r>
        <w:instrText xml:space="preserve"> PAGEREF _Toc105667274 \h </w:instrText>
      </w:r>
      <w:r>
        <w:fldChar w:fldCharType="separate"/>
      </w:r>
      <w:r>
        <w:t>38</w:t>
      </w:r>
      <w:r>
        <w:fldChar w:fldCharType="end"/>
      </w:r>
    </w:p>
    <w:p>
      <w:pPr>
        <w:pStyle w:val="87"/>
        <w:rPr>
          <w:rFonts w:asciiTheme="minorHAnsi" w:hAnsiTheme="minorHAnsi" w:cstheme="minorBidi"/>
          <w:sz w:val="22"/>
          <w:szCs w:val="22"/>
          <w:lang w:eastAsia="ja-JP"/>
        </w:rPr>
      </w:pPr>
      <w:r>
        <w:rPr>
          <w:lang w:eastAsia="zh-CN"/>
        </w:rPr>
        <w:t>9</w:t>
      </w:r>
      <w:r>
        <w:t>.1.1</w:t>
      </w:r>
      <w:r>
        <w:rPr>
          <w:rFonts w:asciiTheme="minorHAnsi" w:hAnsiTheme="minorHAnsi" w:cstheme="minorBidi"/>
          <w:sz w:val="22"/>
          <w:szCs w:val="22"/>
          <w:lang w:eastAsia="ja-JP"/>
        </w:rPr>
        <w:tab/>
      </w:r>
      <w:r>
        <w:t>API URI</w:t>
      </w:r>
      <w:r>
        <w:tab/>
      </w:r>
      <w:r>
        <w:fldChar w:fldCharType="begin" w:fldLock="1"/>
      </w:r>
      <w:r>
        <w:instrText xml:space="preserve"> PAGEREF _Toc105667275 \h </w:instrText>
      </w:r>
      <w:r>
        <w:fldChar w:fldCharType="separate"/>
      </w:r>
      <w:r>
        <w:t>38</w:t>
      </w:r>
      <w:r>
        <w:fldChar w:fldCharType="end"/>
      </w:r>
    </w:p>
    <w:p>
      <w:pPr>
        <w:pStyle w:val="87"/>
        <w:rPr>
          <w:rFonts w:asciiTheme="minorHAnsi" w:hAnsiTheme="minorHAnsi" w:cstheme="minorBidi"/>
          <w:sz w:val="22"/>
          <w:szCs w:val="22"/>
          <w:lang w:eastAsia="ja-JP"/>
        </w:rPr>
      </w:pPr>
      <w:r>
        <w:rPr>
          <w:lang w:eastAsia="zh-CN"/>
        </w:rPr>
        <w:t>9</w:t>
      </w:r>
      <w:r>
        <w:t>.1.2</w:t>
      </w:r>
      <w:r>
        <w:rPr>
          <w:rFonts w:asciiTheme="minorHAnsi" w:hAnsiTheme="minorHAnsi" w:cstheme="minorBidi"/>
          <w:sz w:val="22"/>
          <w:szCs w:val="22"/>
          <w:lang w:eastAsia="ja-JP"/>
        </w:rPr>
        <w:tab/>
      </w:r>
      <w:r>
        <w:t>Resources</w:t>
      </w:r>
      <w:r>
        <w:tab/>
      </w:r>
      <w:r>
        <w:fldChar w:fldCharType="begin" w:fldLock="1"/>
      </w:r>
      <w:r>
        <w:instrText xml:space="preserve"> PAGEREF _Toc105667276 \h </w:instrText>
      </w:r>
      <w:r>
        <w:fldChar w:fldCharType="separate"/>
      </w:r>
      <w:r>
        <w:t>38</w:t>
      </w:r>
      <w:r>
        <w:fldChar w:fldCharType="end"/>
      </w:r>
    </w:p>
    <w:p>
      <w:pPr>
        <w:pStyle w:val="87"/>
        <w:rPr>
          <w:rFonts w:asciiTheme="minorHAnsi" w:hAnsiTheme="minorHAnsi" w:cstheme="minorBidi"/>
          <w:sz w:val="22"/>
          <w:szCs w:val="22"/>
          <w:lang w:eastAsia="ja-JP"/>
        </w:rPr>
      </w:pPr>
      <w:r>
        <w:rPr>
          <w:lang w:eastAsia="zh-CN"/>
        </w:rPr>
        <w:t>9</w:t>
      </w:r>
      <w:r>
        <w:t>.1.3</w:t>
      </w:r>
      <w:r>
        <w:rPr>
          <w:rFonts w:asciiTheme="minorHAnsi" w:hAnsiTheme="minorHAnsi" w:cstheme="minorBidi"/>
          <w:sz w:val="22"/>
          <w:szCs w:val="22"/>
          <w:lang w:eastAsia="ja-JP"/>
        </w:rPr>
        <w:tab/>
      </w:r>
      <w:r>
        <w:t>Custom Operations without associated resources</w:t>
      </w:r>
      <w:r>
        <w:tab/>
      </w:r>
      <w:r>
        <w:fldChar w:fldCharType="begin" w:fldLock="1"/>
      </w:r>
      <w:r>
        <w:instrText xml:space="preserve"> PAGEREF _Toc105667277 \h </w:instrText>
      </w:r>
      <w:r>
        <w:fldChar w:fldCharType="separate"/>
      </w:r>
      <w:r>
        <w:t>38</w:t>
      </w:r>
      <w:r>
        <w:fldChar w:fldCharType="end"/>
      </w:r>
    </w:p>
    <w:p>
      <w:pPr>
        <w:pStyle w:val="88"/>
        <w:rPr>
          <w:rFonts w:asciiTheme="minorHAnsi" w:hAnsiTheme="minorHAnsi" w:cstheme="minorBidi"/>
          <w:sz w:val="22"/>
          <w:szCs w:val="22"/>
          <w:lang w:eastAsia="ja-JP"/>
        </w:rPr>
      </w:pPr>
      <w:r>
        <w:t>9.1.3.1</w:t>
      </w:r>
      <w:r>
        <w:rPr>
          <w:rFonts w:asciiTheme="minorHAnsi" w:hAnsiTheme="minorHAnsi" w:cstheme="minorBidi"/>
          <w:sz w:val="22"/>
          <w:szCs w:val="22"/>
          <w:lang w:eastAsia="ja-JP"/>
        </w:rPr>
        <w:tab/>
      </w:r>
      <w:r>
        <w:t>Overview</w:t>
      </w:r>
      <w:r>
        <w:tab/>
      </w:r>
      <w:r>
        <w:fldChar w:fldCharType="begin" w:fldLock="1"/>
      </w:r>
      <w:r>
        <w:instrText xml:space="preserve"> PAGEREF _Toc105667278 \h </w:instrText>
      </w:r>
      <w:r>
        <w:fldChar w:fldCharType="separate"/>
      </w:r>
      <w:r>
        <w:t>38</w:t>
      </w:r>
      <w:r>
        <w:fldChar w:fldCharType="end"/>
      </w:r>
    </w:p>
    <w:p>
      <w:pPr>
        <w:pStyle w:val="88"/>
        <w:rPr>
          <w:rFonts w:asciiTheme="minorHAnsi" w:hAnsiTheme="minorHAnsi" w:cstheme="minorBidi"/>
          <w:sz w:val="22"/>
          <w:szCs w:val="22"/>
          <w:lang w:eastAsia="ja-JP"/>
        </w:rPr>
      </w:pPr>
      <w:r>
        <w:t>9.1.3.2</w:t>
      </w:r>
      <w:r>
        <w:rPr>
          <w:rFonts w:asciiTheme="minorHAnsi" w:hAnsiTheme="minorHAnsi" w:cstheme="minorBidi"/>
          <w:sz w:val="22"/>
          <w:szCs w:val="22"/>
          <w:lang w:eastAsia="ja-JP"/>
        </w:rPr>
        <w:tab/>
      </w:r>
      <w:r>
        <w:t>Operation: deliver-message</w:t>
      </w:r>
      <w:r>
        <w:tab/>
      </w:r>
      <w:r>
        <w:fldChar w:fldCharType="begin" w:fldLock="1"/>
      </w:r>
      <w:r>
        <w:instrText xml:space="preserve"> PAGEREF _Toc105667279 \h </w:instrText>
      </w:r>
      <w:r>
        <w:fldChar w:fldCharType="separate"/>
      </w:r>
      <w:r>
        <w:t>39</w:t>
      </w:r>
      <w:r>
        <w:fldChar w:fldCharType="end"/>
      </w:r>
    </w:p>
    <w:p>
      <w:pPr>
        <w:pStyle w:val="89"/>
        <w:rPr>
          <w:rFonts w:asciiTheme="minorHAnsi" w:hAnsiTheme="minorHAnsi" w:cstheme="minorBidi"/>
          <w:sz w:val="22"/>
          <w:szCs w:val="22"/>
          <w:lang w:eastAsia="ja-JP"/>
        </w:rPr>
      </w:pPr>
      <w:r>
        <w:t>9.1.3.2.1</w:t>
      </w:r>
      <w:r>
        <w:rPr>
          <w:rFonts w:asciiTheme="minorHAnsi" w:hAnsiTheme="minorHAnsi" w:cstheme="minorBidi"/>
          <w:sz w:val="22"/>
          <w:szCs w:val="22"/>
          <w:lang w:eastAsia="ja-JP"/>
        </w:rPr>
        <w:tab/>
      </w:r>
      <w:r>
        <w:t>Description</w:t>
      </w:r>
      <w:r>
        <w:tab/>
      </w:r>
      <w:r>
        <w:fldChar w:fldCharType="begin" w:fldLock="1"/>
      </w:r>
      <w:r>
        <w:instrText xml:space="preserve"> PAGEREF _Toc105667280 \h </w:instrText>
      </w:r>
      <w:r>
        <w:fldChar w:fldCharType="separate"/>
      </w:r>
      <w:r>
        <w:t>39</w:t>
      </w:r>
      <w:r>
        <w:fldChar w:fldCharType="end"/>
      </w:r>
    </w:p>
    <w:p>
      <w:pPr>
        <w:pStyle w:val="89"/>
        <w:rPr>
          <w:rFonts w:asciiTheme="minorHAnsi" w:hAnsiTheme="minorHAnsi" w:cstheme="minorBidi"/>
          <w:sz w:val="22"/>
          <w:szCs w:val="22"/>
          <w:lang w:eastAsia="ja-JP"/>
        </w:rPr>
      </w:pPr>
      <w:r>
        <w:t>9.1.3.2.2</w:t>
      </w:r>
      <w:r>
        <w:rPr>
          <w:rFonts w:asciiTheme="minorHAnsi" w:hAnsiTheme="minorHAnsi" w:cstheme="minorBidi"/>
          <w:sz w:val="22"/>
          <w:szCs w:val="22"/>
          <w:lang w:eastAsia="ja-JP"/>
        </w:rPr>
        <w:tab/>
      </w:r>
      <w:r>
        <w:t>Operation Definition</w:t>
      </w:r>
      <w:r>
        <w:tab/>
      </w:r>
      <w:r>
        <w:fldChar w:fldCharType="begin" w:fldLock="1"/>
      </w:r>
      <w:r>
        <w:instrText xml:space="preserve"> PAGEREF _Toc105667281 \h </w:instrText>
      </w:r>
      <w:r>
        <w:fldChar w:fldCharType="separate"/>
      </w:r>
      <w:r>
        <w:t>39</w:t>
      </w:r>
      <w:r>
        <w:fldChar w:fldCharType="end"/>
      </w:r>
    </w:p>
    <w:p>
      <w:pPr>
        <w:pStyle w:val="88"/>
        <w:rPr>
          <w:rFonts w:asciiTheme="minorHAnsi" w:hAnsiTheme="minorHAnsi" w:cstheme="minorBidi"/>
          <w:sz w:val="22"/>
          <w:szCs w:val="22"/>
          <w:lang w:eastAsia="ja-JP"/>
        </w:rPr>
      </w:pPr>
      <w:r>
        <w:t>9.1.3.3</w:t>
      </w:r>
      <w:r>
        <w:rPr>
          <w:rFonts w:asciiTheme="minorHAnsi" w:hAnsiTheme="minorHAnsi" w:cstheme="minorBidi"/>
          <w:sz w:val="22"/>
          <w:szCs w:val="22"/>
          <w:lang w:eastAsia="ja-JP"/>
        </w:rPr>
        <w:tab/>
      </w:r>
      <w:r>
        <w:t>Operation: deliver-report</w:t>
      </w:r>
      <w:r>
        <w:tab/>
      </w:r>
      <w:r>
        <w:fldChar w:fldCharType="begin" w:fldLock="1"/>
      </w:r>
      <w:r>
        <w:instrText xml:space="preserve"> PAGEREF _Toc105667282 \h </w:instrText>
      </w:r>
      <w:r>
        <w:fldChar w:fldCharType="separate"/>
      </w:r>
      <w:r>
        <w:t>40</w:t>
      </w:r>
      <w:r>
        <w:fldChar w:fldCharType="end"/>
      </w:r>
    </w:p>
    <w:p>
      <w:pPr>
        <w:pStyle w:val="89"/>
        <w:rPr>
          <w:rFonts w:asciiTheme="minorHAnsi" w:hAnsiTheme="minorHAnsi" w:cstheme="minorBidi"/>
          <w:sz w:val="22"/>
          <w:szCs w:val="22"/>
          <w:lang w:eastAsia="ja-JP"/>
        </w:rPr>
      </w:pPr>
      <w:r>
        <w:t>9.1.3.3.1</w:t>
      </w:r>
      <w:r>
        <w:rPr>
          <w:rFonts w:asciiTheme="minorHAnsi" w:hAnsiTheme="minorHAnsi" w:cstheme="minorBidi"/>
          <w:sz w:val="22"/>
          <w:szCs w:val="22"/>
          <w:lang w:eastAsia="ja-JP"/>
        </w:rPr>
        <w:tab/>
      </w:r>
      <w:r>
        <w:t>Description</w:t>
      </w:r>
      <w:r>
        <w:tab/>
      </w:r>
      <w:r>
        <w:fldChar w:fldCharType="begin" w:fldLock="1"/>
      </w:r>
      <w:r>
        <w:instrText xml:space="preserve"> PAGEREF _Toc105667283 \h </w:instrText>
      </w:r>
      <w:r>
        <w:fldChar w:fldCharType="separate"/>
      </w:r>
      <w:r>
        <w:t>40</w:t>
      </w:r>
      <w:r>
        <w:fldChar w:fldCharType="end"/>
      </w:r>
    </w:p>
    <w:p>
      <w:pPr>
        <w:pStyle w:val="89"/>
        <w:rPr>
          <w:rFonts w:asciiTheme="minorHAnsi" w:hAnsiTheme="minorHAnsi" w:cstheme="minorBidi"/>
          <w:sz w:val="22"/>
          <w:szCs w:val="22"/>
          <w:lang w:eastAsia="ja-JP"/>
        </w:rPr>
      </w:pPr>
      <w:r>
        <w:t>9.1.3.3.2</w:t>
      </w:r>
      <w:r>
        <w:rPr>
          <w:rFonts w:asciiTheme="minorHAnsi" w:hAnsiTheme="minorHAnsi" w:cstheme="minorBidi"/>
          <w:sz w:val="22"/>
          <w:szCs w:val="22"/>
          <w:lang w:eastAsia="ja-JP"/>
        </w:rPr>
        <w:tab/>
      </w:r>
      <w:r>
        <w:t>Operation Definition</w:t>
      </w:r>
      <w:r>
        <w:tab/>
      </w:r>
      <w:r>
        <w:fldChar w:fldCharType="begin" w:fldLock="1"/>
      </w:r>
      <w:r>
        <w:instrText xml:space="preserve"> PAGEREF _Toc105667284 \h </w:instrText>
      </w:r>
      <w:r>
        <w:fldChar w:fldCharType="separate"/>
      </w:r>
      <w:r>
        <w:t>40</w:t>
      </w:r>
      <w:r>
        <w:fldChar w:fldCharType="end"/>
      </w:r>
    </w:p>
    <w:p>
      <w:pPr>
        <w:pStyle w:val="87"/>
        <w:rPr>
          <w:rFonts w:asciiTheme="minorHAnsi" w:hAnsiTheme="minorHAnsi" w:cstheme="minorBidi"/>
          <w:sz w:val="22"/>
          <w:szCs w:val="22"/>
          <w:lang w:eastAsia="ja-JP"/>
        </w:rPr>
      </w:pPr>
      <w:r>
        <w:rPr>
          <w:lang w:eastAsia="zh-CN"/>
        </w:rPr>
        <w:t>9</w:t>
      </w:r>
      <w:r>
        <w:t>.1.4</w:t>
      </w:r>
      <w:r>
        <w:rPr>
          <w:rFonts w:asciiTheme="minorHAnsi" w:hAnsiTheme="minorHAnsi" w:cstheme="minorBidi"/>
          <w:sz w:val="22"/>
          <w:szCs w:val="22"/>
          <w:lang w:eastAsia="ja-JP"/>
        </w:rPr>
        <w:tab/>
      </w:r>
      <w:r>
        <w:t>Notifications</w:t>
      </w:r>
      <w:r>
        <w:tab/>
      </w:r>
      <w:r>
        <w:fldChar w:fldCharType="begin" w:fldLock="1"/>
      </w:r>
      <w:r>
        <w:instrText xml:space="preserve"> PAGEREF _Toc105667285 \h </w:instrText>
      </w:r>
      <w:r>
        <w:fldChar w:fldCharType="separate"/>
      </w:r>
      <w:r>
        <w:t>40</w:t>
      </w:r>
      <w:r>
        <w:fldChar w:fldCharType="end"/>
      </w:r>
    </w:p>
    <w:p>
      <w:pPr>
        <w:pStyle w:val="87"/>
        <w:rPr>
          <w:rFonts w:asciiTheme="minorHAnsi" w:hAnsiTheme="minorHAnsi" w:cstheme="minorBidi"/>
          <w:sz w:val="22"/>
          <w:szCs w:val="22"/>
          <w:lang w:eastAsia="ja-JP"/>
        </w:rPr>
      </w:pPr>
      <w:r>
        <w:rPr>
          <w:lang w:eastAsia="zh-CN"/>
        </w:rPr>
        <w:t>9</w:t>
      </w:r>
      <w:r>
        <w:t>.1.5</w:t>
      </w:r>
      <w:r>
        <w:rPr>
          <w:rFonts w:asciiTheme="minorHAnsi" w:hAnsiTheme="minorHAnsi" w:cstheme="minorBidi"/>
          <w:sz w:val="22"/>
          <w:szCs w:val="22"/>
          <w:lang w:eastAsia="ja-JP"/>
        </w:rPr>
        <w:tab/>
      </w:r>
      <w:r>
        <w:t>Data Model</w:t>
      </w:r>
      <w:r>
        <w:tab/>
      </w:r>
      <w:r>
        <w:fldChar w:fldCharType="begin" w:fldLock="1"/>
      </w:r>
      <w:r>
        <w:instrText xml:space="preserve"> PAGEREF _Toc105667286 \h </w:instrText>
      </w:r>
      <w:r>
        <w:fldChar w:fldCharType="separate"/>
      </w:r>
      <w:r>
        <w:t>40</w:t>
      </w:r>
      <w:r>
        <w:fldChar w:fldCharType="end"/>
      </w:r>
    </w:p>
    <w:p>
      <w:pPr>
        <w:pStyle w:val="88"/>
        <w:rPr>
          <w:rFonts w:asciiTheme="minorHAnsi" w:hAnsiTheme="minorHAnsi" w:cstheme="minorBidi"/>
          <w:sz w:val="22"/>
          <w:szCs w:val="22"/>
          <w:lang w:eastAsia="ja-JP"/>
        </w:rPr>
      </w:pPr>
      <w:r>
        <w:t>9.1.5.1</w:t>
      </w:r>
      <w:r>
        <w:rPr>
          <w:rFonts w:asciiTheme="minorHAnsi" w:hAnsiTheme="minorHAnsi" w:cstheme="minorBidi"/>
          <w:sz w:val="22"/>
          <w:szCs w:val="22"/>
          <w:lang w:eastAsia="ja-JP"/>
        </w:rPr>
        <w:tab/>
      </w:r>
      <w:r>
        <w:t>General</w:t>
      </w:r>
      <w:r>
        <w:tab/>
      </w:r>
      <w:r>
        <w:fldChar w:fldCharType="begin" w:fldLock="1"/>
      </w:r>
      <w:r>
        <w:instrText xml:space="preserve"> PAGEREF _Toc105667287 \h </w:instrText>
      </w:r>
      <w:r>
        <w:fldChar w:fldCharType="separate"/>
      </w:r>
      <w:r>
        <w:t>40</w:t>
      </w:r>
      <w:r>
        <w:fldChar w:fldCharType="end"/>
      </w:r>
    </w:p>
    <w:p>
      <w:pPr>
        <w:pStyle w:val="88"/>
        <w:rPr>
          <w:rFonts w:asciiTheme="minorHAnsi" w:hAnsiTheme="minorHAnsi" w:cstheme="minorBidi"/>
          <w:sz w:val="22"/>
          <w:szCs w:val="22"/>
          <w:lang w:eastAsia="ja-JP"/>
        </w:rPr>
      </w:pPr>
      <w:r>
        <w:t>9.1.5.2</w:t>
      </w:r>
      <w:r>
        <w:rPr>
          <w:rFonts w:asciiTheme="minorHAnsi" w:hAnsiTheme="minorHAnsi" w:cstheme="minorBidi"/>
          <w:sz w:val="22"/>
          <w:szCs w:val="22"/>
          <w:lang w:eastAsia="ja-JP"/>
        </w:rPr>
        <w:tab/>
      </w:r>
      <w:r>
        <w:t>Structured data types</w:t>
      </w:r>
      <w:r>
        <w:tab/>
      </w:r>
      <w:r>
        <w:fldChar w:fldCharType="begin" w:fldLock="1"/>
      </w:r>
      <w:r>
        <w:instrText xml:space="preserve"> PAGEREF _Toc105667288 \h </w:instrText>
      </w:r>
      <w:r>
        <w:fldChar w:fldCharType="separate"/>
      </w:r>
      <w:r>
        <w:t>41</w:t>
      </w:r>
      <w:r>
        <w:fldChar w:fldCharType="end"/>
      </w:r>
    </w:p>
    <w:p>
      <w:pPr>
        <w:pStyle w:val="89"/>
        <w:rPr>
          <w:rFonts w:asciiTheme="minorHAnsi" w:hAnsiTheme="minorHAnsi" w:cstheme="minorBidi"/>
          <w:sz w:val="22"/>
          <w:szCs w:val="22"/>
          <w:lang w:eastAsia="ja-JP"/>
        </w:rPr>
      </w:pPr>
      <w:r>
        <w:t>9.1.5.2.1</w:t>
      </w:r>
      <w:r>
        <w:rPr>
          <w:rFonts w:asciiTheme="minorHAnsi" w:hAnsiTheme="minorHAnsi" w:cstheme="minorBidi"/>
          <w:sz w:val="22"/>
          <w:szCs w:val="22"/>
          <w:lang w:eastAsia="ja-JP"/>
        </w:rPr>
        <w:tab/>
      </w:r>
      <w:r>
        <w:t>Introduction</w:t>
      </w:r>
      <w:r>
        <w:tab/>
      </w:r>
      <w:r>
        <w:fldChar w:fldCharType="begin" w:fldLock="1"/>
      </w:r>
      <w:r>
        <w:instrText xml:space="preserve"> PAGEREF _Toc105667289 \h </w:instrText>
      </w:r>
      <w:r>
        <w:fldChar w:fldCharType="separate"/>
      </w:r>
      <w:r>
        <w:t>41</w:t>
      </w:r>
      <w:r>
        <w:fldChar w:fldCharType="end"/>
      </w:r>
    </w:p>
    <w:p>
      <w:pPr>
        <w:pStyle w:val="89"/>
        <w:rPr>
          <w:rFonts w:asciiTheme="minorHAnsi" w:hAnsiTheme="minorHAnsi" w:cstheme="minorBidi"/>
          <w:sz w:val="22"/>
          <w:szCs w:val="22"/>
          <w:lang w:eastAsia="ja-JP"/>
        </w:rPr>
      </w:pPr>
      <w:r>
        <w:t>9.1.5.2.2</w:t>
      </w:r>
      <w:r>
        <w:rPr>
          <w:rFonts w:asciiTheme="minorHAnsi" w:hAnsiTheme="minorHAnsi" w:cstheme="minorBidi"/>
          <w:sz w:val="22"/>
          <w:szCs w:val="22"/>
          <w:lang w:eastAsia="ja-JP"/>
        </w:rPr>
        <w:tab/>
      </w:r>
      <w:r>
        <w:t>Type: L3gMessageDelivery</w:t>
      </w:r>
      <w:r>
        <w:tab/>
      </w:r>
      <w:r>
        <w:fldChar w:fldCharType="begin" w:fldLock="1"/>
      </w:r>
      <w:r>
        <w:instrText xml:space="preserve"> PAGEREF _Toc105667290 \h </w:instrText>
      </w:r>
      <w:r>
        <w:fldChar w:fldCharType="separate"/>
      </w:r>
      <w:r>
        <w:t>41</w:t>
      </w:r>
      <w:r>
        <w:fldChar w:fldCharType="end"/>
      </w:r>
    </w:p>
    <w:p>
      <w:pPr>
        <w:pStyle w:val="89"/>
        <w:rPr>
          <w:rFonts w:asciiTheme="minorHAnsi" w:hAnsiTheme="minorHAnsi" w:cstheme="minorBidi"/>
          <w:sz w:val="22"/>
          <w:szCs w:val="22"/>
          <w:lang w:eastAsia="ja-JP"/>
        </w:rPr>
      </w:pPr>
      <w:r>
        <w:t>9.1.5.2.3</w:t>
      </w:r>
      <w:r>
        <w:rPr>
          <w:rFonts w:asciiTheme="minorHAnsi" w:hAnsiTheme="minorHAnsi" w:cstheme="minorBidi"/>
          <w:sz w:val="22"/>
          <w:szCs w:val="22"/>
          <w:lang w:eastAsia="ja-JP"/>
        </w:rPr>
        <w:tab/>
      </w:r>
      <w:r>
        <w:t>Type: Address</w:t>
      </w:r>
      <w:r>
        <w:tab/>
      </w:r>
      <w:r>
        <w:fldChar w:fldCharType="begin" w:fldLock="1"/>
      </w:r>
      <w:r>
        <w:instrText xml:space="preserve"> PAGEREF _Toc105667291 \h </w:instrText>
      </w:r>
      <w:r>
        <w:fldChar w:fldCharType="separate"/>
      </w:r>
      <w:r>
        <w:t>41</w:t>
      </w:r>
      <w:r>
        <w:fldChar w:fldCharType="end"/>
      </w:r>
    </w:p>
    <w:p>
      <w:pPr>
        <w:pStyle w:val="88"/>
        <w:rPr>
          <w:rFonts w:asciiTheme="minorHAnsi" w:hAnsiTheme="minorHAnsi" w:cstheme="minorBidi"/>
          <w:sz w:val="22"/>
          <w:szCs w:val="22"/>
          <w:lang w:eastAsia="ja-JP"/>
        </w:rPr>
      </w:pPr>
      <w:r>
        <w:t>9.1.5.3</w:t>
      </w:r>
      <w:r>
        <w:rPr>
          <w:rFonts w:asciiTheme="minorHAnsi" w:hAnsiTheme="minorHAnsi" w:cstheme="minorBidi"/>
          <w:sz w:val="22"/>
          <w:szCs w:val="22"/>
          <w:lang w:eastAsia="ja-JP"/>
        </w:rPr>
        <w:tab/>
      </w:r>
      <w:r>
        <w:t>Simple data types and enumerations</w:t>
      </w:r>
      <w:r>
        <w:tab/>
      </w:r>
      <w:r>
        <w:fldChar w:fldCharType="begin" w:fldLock="1"/>
      </w:r>
      <w:r>
        <w:instrText xml:space="preserve"> PAGEREF _Toc105667292 \h </w:instrText>
      </w:r>
      <w:r>
        <w:fldChar w:fldCharType="separate"/>
      </w:r>
      <w:r>
        <w:t>42</w:t>
      </w:r>
      <w:r>
        <w:fldChar w:fldCharType="end"/>
      </w:r>
    </w:p>
    <w:p>
      <w:pPr>
        <w:pStyle w:val="89"/>
        <w:rPr>
          <w:rFonts w:asciiTheme="minorHAnsi" w:hAnsiTheme="minorHAnsi" w:cstheme="minorBidi"/>
          <w:sz w:val="22"/>
          <w:szCs w:val="22"/>
          <w:lang w:eastAsia="ja-JP"/>
        </w:rPr>
      </w:pPr>
      <w:r>
        <w:t>9.1.5.3.1</w:t>
      </w:r>
      <w:r>
        <w:rPr>
          <w:rFonts w:asciiTheme="minorHAnsi" w:hAnsiTheme="minorHAnsi" w:cstheme="minorBidi"/>
          <w:sz w:val="22"/>
          <w:szCs w:val="22"/>
          <w:lang w:eastAsia="ja-JP"/>
        </w:rPr>
        <w:tab/>
      </w:r>
      <w:r>
        <w:t>Introduction</w:t>
      </w:r>
      <w:r>
        <w:tab/>
      </w:r>
      <w:r>
        <w:fldChar w:fldCharType="begin" w:fldLock="1"/>
      </w:r>
      <w:r>
        <w:instrText xml:space="preserve"> PAGEREF _Toc105667293 \h </w:instrText>
      </w:r>
      <w:r>
        <w:fldChar w:fldCharType="separate"/>
      </w:r>
      <w:r>
        <w:t>42</w:t>
      </w:r>
      <w:r>
        <w:fldChar w:fldCharType="end"/>
      </w:r>
    </w:p>
    <w:p>
      <w:pPr>
        <w:pStyle w:val="89"/>
        <w:rPr>
          <w:rFonts w:asciiTheme="minorHAnsi" w:hAnsiTheme="minorHAnsi" w:cstheme="minorBidi"/>
          <w:sz w:val="22"/>
          <w:szCs w:val="22"/>
          <w:lang w:eastAsia="ja-JP"/>
        </w:rPr>
      </w:pPr>
      <w:r>
        <w:t>9.1.5.3.2</w:t>
      </w:r>
      <w:r>
        <w:rPr>
          <w:rFonts w:asciiTheme="minorHAnsi" w:hAnsiTheme="minorHAnsi" w:cstheme="minorBidi"/>
          <w:sz w:val="22"/>
          <w:szCs w:val="22"/>
          <w:lang w:eastAsia="ja-JP"/>
        </w:rPr>
        <w:tab/>
      </w:r>
      <w:r>
        <w:t>Enumeration: AddressType</w:t>
      </w:r>
      <w:r>
        <w:tab/>
      </w:r>
      <w:r>
        <w:fldChar w:fldCharType="begin" w:fldLock="1"/>
      </w:r>
      <w:r>
        <w:instrText xml:space="preserve"> PAGEREF _Toc105667294 \h </w:instrText>
      </w:r>
      <w:r>
        <w:fldChar w:fldCharType="separate"/>
      </w:r>
      <w:r>
        <w:t>42</w:t>
      </w:r>
      <w:r>
        <w:fldChar w:fldCharType="end"/>
      </w:r>
    </w:p>
    <w:p>
      <w:pPr>
        <w:pStyle w:val="87"/>
        <w:rPr>
          <w:rFonts w:asciiTheme="minorHAnsi" w:hAnsiTheme="minorHAnsi" w:cstheme="minorBidi"/>
          <w:sz w:val="22"/>
          <w:szCs w:val="22"/>
          <w:lang w:eastAsia="ja-JP"/>
        </w:rPr>
      </w:pPr>
      <w:r>
        <w:rPr>
          <w:lang w:eastAsia="zh-CN"/>
        </w:rPr>
        <w:t>9</w:t>
      </w:r>
      <w:r>
        <w:t>.1.6</w:t>
      </w:r>
      <w:r>
        <w:rPr>
          <w:rFonts w:asciiTheme="minorHAnsi" w:hAnsiTheme="minorHAnsi" w:cstheme="minorBidi"/>
          <w:sz w:val="22"/>
          <w:szCs w:val="22"/>
          <w:lang w:eastAsia="ja-JP"/>
        </w:rPr>
        <w:tab/>
      </w:r>
      <w:r>
        <w:t>Error Handling</w:t>
      </w:r>
      <w:r>
        <w:tab/>
      </w:r>
      <w:r>
        <w:fldChar w:fldCharType="begin" w:fldLock="1"/>
      </w:r>
      <w:r>
        <w:instrText xml:space="preserve"> PAGEREF _Toc105667295 \h </w:instrText>
      </w:r>
      <w:r>
        <w:fldChar w:fldCharType="separate"/>
      </w:r>
      <w:r>
        <w:t>42</w:t>
      </w:r>
      <w:r>
        <w:fldChar w:fldCharType="end"/>
      </w:r>
    </w:p>
    <w:p>
      <w:pPr>
        <w:pStyle w:val="87"/>
        <w:rPr>
          <w:rFonts w:asciiTheme="minorHAnsi" w:hAnsiTheme="minorHAnsi" w:cstheme="minorBidi"/>
          <w:sz w:val="22"/>
          <w:szCs w:val="22"/>
          <w:lang w:eastAsia="ja-JP"/>
        </w:rPr>
      </w:pPr>
      <w:r>
        <w:rPr>
          <w:lang w:eastAsia="zh-CN"/>
        </w:rPr>
        <w:t>9</w:t>
      </w:r>
      <w:r>
        <w:t>.1.7</w:t>
      </w:r>
      <w:r>
        <w:rPr>
          <w:rFonts w:asciiTheme="minorHAnsi" w:hAnsiTheme="minorHAnsi" w:cstheme="minorBidi"/>
          <w:sz w:val="22"/>
          <w:szCs w:val="22"/>
          <w:lang w:eastAsia="ja-JP"/>
        </w:rPr>
        <w:tab/>
      </w:r>
      <w:r>
        <w:t>Feature negotiation</w:t>
      </w:r>
      <w:r>
        <w:tab/>
      </w:r>
      <w:r>
        <w:fldChar w:fldCharType="begin" w:fldLock="1"/>
      </w:r>
      <w:r>
        <w:instrText xml:space="preserve"> PAGEREF _Toc105667296 \h </w:instrText>
      </w:r>
      <w:r>
        <w:fldChar w:fldCharType="separate"/>
      </w:r>
      <w:r>
        <w:t>42</w:t>
      </w:r>
      <w:r>
        <w:fldChar w:fldCharType="end"/>
      </w:r>
    </w:p>
    <w:p>
      <w:pPr>
        <w:pStyle w:val="86"/>
        <w:rPr>
          <w:rFonts w:asciiTheme="minorHAnsi" w:hAnsiTheme="minorHAnsi" w:cstheme="minorBidi"/>
          <w:sz w:val="22"/>
          <w:szCs w:val="22"/>
          <w:lang w:eastAsia="ja-JP"/>
        </w:rPr>
      </w:pPr>
      <w:r>
        <w:rPr>
          <w:lang w:eastAsia="zh-CN"/>
        </w:rPr>
        <w:t>9.2</w:t>
      </w:r>
      <w:r>
        <w:rPr>
          <w:rFonts w:asciiTheme="minorHAnsi" w:hAnsiTheme="minorHAnsi" w:cstheme="minorBidi"/>
          <w:sz w:val="22"/>
          <w:szCs w:val="22"/>
          <w:lang w:eastAsia="ja-JP"/>
        </w:rPr>
        <w:tab/>
      </w:r>
      <w:r>
        <w:rPr>
          <w:lang w:eastAsia="zh-CN"/>
        </w:rPr>
        <w:t>MSGG_N3GDelivery API</w:t>
      </w:r>
      <w:r>
        <w:tab/>
      </w:r>
      <w:r>
        <w:fldChar w:fldCharType="begin" w:fldLock="1"/>
      </w:r>
      <w:r>
        <w:instrText xml:space="preserve"> PAGEREF _Toc105667297 \h </w:instrText>
      </w:r>
      <w:r>
        <w:fldChar w:fldCharType="separate"/>
      </w:r>
      <w:r>
        <w:t>42</w:t>
      </w:r>
      <w:r>
        <w:fldChar w:fldCharType="end"/>
      </w:r>
    </w:p>
    <w:p>
      <w:pPr>
        <w:pStyle w:val="87"/>
        <w:rPr>
          <w:rFonts w:asciiTheme="minorHAnsi" w:hAnsiTheme="minorHAnsi" w:cstheme="minorBidi"/>
          <w:sz w:val="22"/>
          <w:szCs w:val="22"/>
          <w:lang w:eastAsia="ja-JP"/>
        </w:rPr>
      </w:pPr>
      <w:r>
        <w:rPr>
          <w:lang w:eastAsia="zh-CN"/>
        </w:rPr>
        <w:t>9</w:t>
      </w:r>
      <w:r>
        <w:t>.</w:t>
      </w:r>
      <w:r>
        <w:rPr>
          <w:lang w:eastAsia="zh-CN"/>
        </w:rPr>
        <w:t>2</w:t>
      </w:r>
      <w:r>
        <w:t>.1</w:t>
      </w:r>
      <w:r>
        <w:rPr>
          <w:rFonts w:asciiTheme="minorHAnsi" w:hAnsiTheme="minorHAnsi" w:cstheme="minorBidi"/>
          <w:sz w:val="22"/>
          <w:szCs w:val="22"/>
          <w:lang w:eastAsia="ja-JP"/>
        </w:rPr>
        <w:tab/>
      </w:r>
      <w:r>
        <w:t>API URI</w:t>
      </w:r>
      <w:r>
        <w:tab/>
      </w:r>
      <w:r>
        <w:fldChar w:fldCharType="begin" w:fldLock="1"/>
      </w:r>
      <w:r>
        <w:instrText xml:space="preserve"> PAGEREF _Toc105667298 \h </w:instrText>
      </w:r>
      <w:r>
        <w:fldChar w:fldCharType="separate"/>
      </w:r>
      <w:r>
        <w:t>42</w:t>
      </w:r>
      <w:r>
        <w:fldChar w:fldCharType="end"/>
      </w:r>
    </w:p>
    <w:p>
      <w:pPr>
        <w:pStyle w:val="87"/>
        <w:rPr>
          <w:rFonts w:asciiTheme="minorHAnsi" w:hAnsiTheme="minorHAnsi" w:cstheme="minorBidi"/>
          <w:sz w:val="22"/>
          <w:szCs w:val="22"/>
          <w:lang w:eastAsia="ja-JP"/>
        </w:rPr>
      </w:pPr>
      <w:r>
        <w:rPr>
          <w:lang w:eastAsia="zh-CN"/>
        </w:rPr>
        <w:t>9</w:t>
      </w:r>
      <w:r>
        <w:t>.</w:t>
      </w:r>
      <w:r>
        <w:rPr>
          <w:lang w:eastAsia="zh-CN"/>
        </w:rPr>
        <w:t>2</w:t>
      </w:r>
      <w:r>
        <w:t>.2</w:t>
      </w:r>
      <w:r>
        <w:rPr>
          <w:rFonts w:asciiTheme="minorHAnsi" w:hAnsiTheme="minorHAnsi" w:cstheme="minorBidi"/>
          <w:sz w:val="22"/>
          <w:szCs w:val="22"/>
          <w:lang w:eastAsia="ja-JP"/>
        </w:rPr>
        <w:tab/>
      </w:r>
      <w:r>
        <w:t>Resources</w:t>
      </w:r>
      <w:r>
        <w:tab/>
      </w:r>
      <w:r>
        <w:fldChar w:fldCharType="begin" w:fldLock="1"/>
      </w:r>
      <w:r>
        <w:instrText xml:space="preserve"> PAGEREF _Toc105667299 \h </w:instrText>
      </w:r>
      <w:r>
        <w:fldChar w:fldCharType="separate"/>
      </w:r>
      <w:r>
        <w:t>42</w:t>
      </w:r>
      <w:r>
        <w:fldChar w:fldCharType="end"/>
      </w:r>
    </w:p>
    <w:p>
      <w:pPr>
        <w:pStyle w:val="87"/>
        <w:rPr>
          <w:rFonts w:asciiTheme="minorHAnsi" w:hAnsiTheme="minorHAnsi" w:cstheme="minorBidi"/>
          <w:sz w:val="22"/>
          <w:szCs w:val="22"/>
          <w:lang w:eastAsia="ja-JP"/>
        </w:rPr>
      </w:pPr>
      <w:r>
        <w:rPr>
          <w:lang w:eastAsia="zh-CN"/>
        </w:rPr>
        <w:t>9</w:t>
      </w:r>
      <w:r>
        <w:t>.</w:t>
      </w:r>
      <w:r>
        <w:rPr>
          <w:lang w:eastAsia="zh-CN"/>
        </w:rPr>
        <w:t>2</w:t>
      </w:r>
      <w:r>
        <w:t>.3</w:t>
      </w:r>
      <w:r>
        <w:rPr>
          <w:rFonts w:asciiTheme="minorHAnsi" w:hAnsiTheme="minorHAnsi" w:cstheme="minorBidi"/>
          <w:sz w:val="22"/>
          <w:szCs w:val="22"/>
          <w:lang w:eastAsia="ja-JP"/>
        </w:rPr>
        <w:tab/>
      </w:r>
      <w:r>
        <w:t>Custom Operations without associated resources</w:t>
      </w:r>
      <w:r>
        <w:tab/>
      </w:r>
      <w:r>
        <w:fldChar w:fldCharType="begin" w:fldLock="1"/>
      </w:r>
      <w:r>
        <w:instrText xml:space="preserve"> PAGEREF _Toc105667300 \h </w:instrText>
      </w:r>
      <w:r>
        <w:fldChar w:fldCharType="separate"/>
      </w:r>
      <w:r>
        <w:t>43</w:t>
      </w:r>
      <w:r>
        <w:fldChar w:fldCharType="end"/>
      </w:r>
    </w:p>
    <w:p>
      <w:pPr>
        <w:pStyle w:val="88"/>
        <w:rPr>
          <w:rFonts w:asciiTheme="minorHAnsi" w:hAnsiTheme="minorHAnsi" w:cstheme="minorBidi"/>
          <w:sz w:val="22"/>
          <w:szCs w:val="22"/>
          <w:lang w:eastAsia="ja-JP"/>
        </w:rPr>
      </w:pPr>
      <w:r>
        <w:t>9.2.3.1</w:t>
      </w:r>
      <w:r>
        <w:rPr>
          <w:rFonts w:asciiTheme="minorHAnsi" w:hAnsiTheme="minorHAnsi" w:cstheme="minorBidi"/>
          <w:sz w:val="22"/>
          <w:szCs w:val="22"/>
          <w:lang w:eastAsia="ja-JP"/>
        </w:rPr>
        <w:tab/>
      </w:r>
      <w:r>
        <w:t>Overview</w:t>
      </w:r>
      <w:r>
        <w:tab/>
      </w:r>
      <w:r>
        <w:fldChar w:fldCharType="begin" w:fldLock="1"/>
      </w:r>
      <w:r>
        <w:instrText xml:space="preserve"> PAGEREF _Toc105667301 \h </w:instrText>
      </w:r>
      <w:r>
        <w:fldChar w:fldCharType="separate"/>
      </w:r>
      <w:r>
        <w:t>43</w:t>
      </w:r>
      <w:r>
        <w:fldChar w:fldCharType="end"/>
      </w:r>
    </w:p>
    <w:p>
      <w:pPr>
        <w:pStyle w:val="88"/>
        <w:rPr>
          <w:rFonts w:asciiTheme="minorHAnsi" w:hAnsiTheme="minorHAnsi" w:cstheme="minorBidi"/>
          <w:sz w:val="22"/>
          <w:szCs w:val="22"/>
          <w:lang w:eastAsia="ja-JP"/>
        </w:rPr>
      </w:pPr>
      <w:r>
        <w:t>9.2.3.2</w:t>
      </w:r>
      <w:r>
        <w:rPr>
          <w:rFonts w:asciiTheme="minorHAnsi" w:hAnsiTheme="minorHAnsi" w:cstheme="minorBidi"/>
          <w:sz w:val="22"/>
          <w:szCs w:val="22"/>
          <w:lang w:eastAsia="ja-JP"/>
        </w:rPr>
        <w:tab/>
      </w:r>
      <w:r>
        <w:t>Operation: deliver-message</w:t>
      </w:r>
      <w:r>
        <w:tab/>
      </w:r>
      <w:r>
        <w:fldChar w:fldCharType="begin" w:fldLock="1"/>
      </w:r>
      <w:r>
        <w:instrText xml:space="preserve"> PAGEREF _Toc105667302 \h </w:instrText>
      </w:r>
      <w:r>
        <w:fldChar w:fldCharType="separate"/>
      </w:r>
      <w:r>
        <w:t>43</w:t>
      </w:r>
      <w:r>
        <w:fldChar w:fldCharType="end"/>
      </w:r>
    </w:p>
    <w:p>
      <w:pPr>
        <w:pStyle w:val="89"/>
        <w:rPr>
          <w:rFonts w:asciiTheme="minorHAnsi" w:hAnsiTheme="minorHAnsi" w:cstheme="minorBidi"/>
          <w:sz w:val="22"/>
          <w:szCs w:val="22"/>
          <w:lang w:eastAsia="ja-JP"/>
        </w:rPr>
      </w:pPr>
      <w:r>
        <w:t>9.2.3.2.1</w:t>
      </w:r>
      <w:r>
        <w:rPr>
          <w:rFonts w:asciiTheme="minorHAnsi" w:hAnsiTheme="minorHAnsi" w:cstheme="minorBidi"/>
          <w:sz w:val="22"/>
          <w:szCs w:val="22"/>
          <w:lang w:eastAsia="ja-JP"/>
        </w:rPr>
        <w:tab/>
      </w:r>
      <w:r>
        <w:t>Description</w:t>
      </w:r>
      <w:r>
        <w:tab/>
      </w:r>
      <w:r>
        <w:fldChar w:fldCharType="begin" w:fldLock="1"/>
      </w:r>
      <w:r>
        <w:instrText xml:space="preserve"> PAGEREF _Toc105667303 \h </w:instrText>
      </w:r>
      <w:r>
        <w:fldChar w:fldCharType="separate"/>
      </w:r>
      <w:r>
        <w:t>43</w:t>
      </w:r>
      <w:r>
        <w:fldChar w:fldCharType="end"/>
      </w:r>
    </w:p>
    <w:p>
      <w:pPr>
        <w:pStyle w:val="89"/>
        <w:rPr>
          <w:rFonts w:asciiTheme="minorHAnsi" w:hAnsiTheme="minorHAnsi" w:cstheme="minorBidi"/>
          <w:sz w:val="22"/>
          <w:szCs w:val="22"/>
          <w:lang w:eastAsia="ja-JP"/>
        </w:rPr>
      </w:pPr>
      <w:r>
        <w:t>9.2.3.2.2</w:t>
      </w:r>
      <w:r>
        <w:rPr>
          <w:rFonts w:asciiTheme="minorHAnsi" w:hAnsiTheme="minorHAnsi" w:cstheme="minorBidi"/>
          <w:sz w:val="22"/>
          <w:szCs w:val="22"/>
          <w:lang w:eastAsia="ja-JP"/>
        </w:rPr>
        <w:tab/>
      </w:r>
      <w:r>
        <w:t>Operation Definition</w:t>
      </w:r>
      <w:r>
        <w:tab/>
      </w:r>
      <w:r>
        <w:fldChar w:fldCharType="begin" w:fldLock="1"/>
      </w:r>
      <w:r>
        <w:instrText xml:space="preserve"> PAGEREF _Toc105667304 \h </w:instrText>
      </w:r>
      <w:r>
        <w:fldChar w:fldCharType="separate"/>
      </w:r>
      <w:r>
        <w:t>43</w:t>
      </w:r>
      <w:r>
        <w:fldChar w:fldCharType="end"/>
      </w:r>
    </w:p>
    <w:p>
      <w:pPr>
        <w:pStyle w:val="88"/>
        <w:rPr>
          <w:rFonts w:asciiTheme="minorHAnsi" w:hAnsiTheme="minorHAnsi" w:cstheme="minorBidi"/>
          <w:sz w:val="22"/>
          <w:szCs w:val="22"/>
          <w:lang w:eastAsia="ja-JP"/>
        </w:rPr>
      </w:pPr>
      <w:r>
        <w:t>9.2.3.3</w:t>
      </w:r>
      <w:r>
        <w:rPr>
          <w:rFonts w:asciiTheme="minorHAnsi" w:hAnsiTheme="minorHAnsi" w:cstheme="minorBidi"/>
          <w:sz w:val="22"/>
          <w:szCs w:val="22"/>
          <w:lang w:eastAsia="ja-JP"/>
        </w:rPr>
        <w:tab/>
      </w:r>
      <w:r>
        <w:t>Operation: deliver-report</w:t>
      </w:r>
      <w:r>
        <w:tab/>
      </w:r>
      <w:r>
        <w:fldChar w:fldCharType="begin" w:fldLock="1"/>
      </w:r>
      <w:r>
        <w:instrText xml:space="preserve"> PAGEREF _Toc105667305 \h </w:instrText>
      </w:r>
      <w:r>
        <w:fldChar w:fldCharType="separate"/>
      </w:r>
      <w:r>
        <w:t>44</w:t>
      </w:r>
      <w:r>
        <w:fldChar w:fldCharType="end"/>
      </w:r>
    </w:p>
    <w:p>
      <w:pPr>
        <w:pStyle w:val="89"/>
        <w:rPr>
          <w:rFonts w:asciiTheme="minorHAnsi" w:hAnsiTheme="minorHAnsi" w:cstheme="minorBidi"/>
          <w:sz w:val="22"/>
          <w:szCs w:val="22"/>
          <w:lang w:eastAsia="ja-JP"/>
        </w:rPr>
      </w:pPr>
      <w:r>
        <w:t>9.2.3.3.1</w:t>
      </w:r>
      <w:r>
        <w:rPr>
          <w:rFonts w:asciiTheme="minorHAnsi" w:hAnsiTheme="minorHAnsi" w:cstheme="minorBidi"/>
          <w:sz w:val="22"/>
          <w:szCs w:val="22"/>
          <w:lang w:eastAsia="ja-JP"/>
        </w:rPr>
        <w:tab/>
      </w:r>
      <w:r>
        <w:t>Description</w:t>
      </w:r>
      <w:r>
        <w:tab/>
      </w:r>
      <w:r>
        <w:fldChar w:fldCharType="begin" w:fldLock="1"/>
      </w:r>
      <w:r>
        <w:instrText xml:space="preserve"> PAGEREF _Toc105667306 \h </w:instrText>
      </w:r>
      <w:r>
        <w:fldChar w:fldCharType="separate"/>
      </w:r>
      <w:r>
        <w:t>44</w:t>
      </w:r>
      <w:r>
        <w:fldChar w:fldCharType="end"/>
      </w:r>
    </w:p>
    <w:p>
      <w:pPr>
        <w:pStyle w:val="89"/>
        <w:rPr>
          <w:rFonts w:asciiTheme="minorHAnsi" w:hAnsiTheme="minorHAnsi" w:cstheme="minorBidi"/>
          <w:sz w:val="22"/>
          <w:szCs w:val="22"/>
          <w:lang w:eastAsia="ja-JP"/>
        </w:rPr>
      </w:pPr>
      <w:r>
        <w:t>9.2.3.3.2</w:t>
      </w:r>
      <w:r>
        <w:rPr>
          <w:rFonts w:asciiTheme="minorHAnsi" w:hAnsiTheme="minorHAnsi" w:cstheme="minorBidi"/>
          <w:sz w:val="22"/>
          <w:szCs w:val="22"/>
          <w:lang w:eastAsia="ja-JP"/>
        </w:rPr>
        <w:tab/>
      </w:r>
      <w:r>
        <w:t>Operation Definition</w:t>
      </w:r>
      <w:r>
        <w:tab/>
      </w:r>
      <w:r>
        <w:fldChar w:fldCharType="begin" w:fldLock="1"/>
      </w:r>
      <w:r>
        <w:instrText xml:space="preserve"> PAGEREF _Toc105667307 \h </w:instrText>
      </w:r>
      <w:r>
        <w:fldChar w:fldCharType="separate"/>
      </w:r>
      <w:r>
        <w:t>44</w:t>
      </w:r>
      <w:r>
        <w:fldChar w:fldCharType="end"/>
      </w:r>
    </w:p>
    <w:p>
      <w:pPr>
        <w:pStyle w:val="87"/>
        <w:rPr>
          <w:rFonts w:asciiTheme="minorHAnsi" w:hAnsiTheme="minorHAnsi" w:cstheme="minorBidi"/>
          <w:sz w:val="22"/>
          <w:szCs w:val="22"/>
          <w:lang w:eastAsia="ja-JP"/>
        </w:rPr>
      </w:pPr>
      <w:r>
        <w:rPr>
          <w:lang w:eastAsia="zh-CN"/>
        </w:rPr>
        <w:t>9</w:t>
      </w:r>
      <w:r>
        <w:t>.</w:t>
      </w:r>
      <w:r>
        <w:rPr>
          <w:lang w:eastAsia="zh-CN"/>
        </w:rPr>
        <w:t>2</w:t>
      </w:r>
      <w:r>
        <w:t>.4</w:t>
      </w:r>
      <w:r>
        <w:rPr>
          <w:rFonts w:asciiTheme="minorHAnsi" w:hAnsiTheme="minorHAnsi" w:cstheme="minorBidi"/>
          <w:sz w:val="22"/>
          <w:szCs w:val="22"/>
          <w:lang w:eastAsia="ja-JP"/>
        </w:rPr>
        <w:tab/>
      </w:r>
      <w:r>
        <w:t>Notifications</w:t>
      </w:r>
      <w:r>
        <w:tab/>
      </w:r>
      <w:r>
        <w:fldChar w:fldCharType="begin" w:fldLock="1"/>
      </w:r>
      <w:r>
        <w:instrText xml:space="preserve"> PAGEREF _Toc105667308 \h </w:instrText>
      </w:r>
      <w:r>
        <w:fldChar w:fldCharType="separate"/>
      </w:r>
      <w:r>
        <w:t>44</w:t>
      </w:r>
      <w:r>
        <w:fldChar w:fldCharType="end"/>
      </w:r>
    </w:p>
    <w:p>
      <w:pPr>
        <w:pStyle w:val="87"/>
        <w:rPr>
          <w:rFonts w:asciiTheme="minorHAnsi" w:hAnsiTheme="minorHAnsi" w:cstheme="minorBidi"/>
          <w:sz w:val="22"/>
          <w:szCs w:val="22"/>
          <w:lang w:eastAsia="ja-JP"/>
        </w:rPr>
      </w:pPr>
      <w:r>
        <w:rPr>
          <w:lang w:eastAsia="zh-CN"/>
        </w:rPr>
        <w:t>9</w:t>
      </w:r>
      <w:r>
        <w:t>.</w:t>
      </w:r>
      <w:r>
        <w:rPr>
          <w:lang w:eastAsia="zh-CN"/>
        </w:rPr>
        <w:t>2</w:t>
      </w:r>
      <w:r>
        <w:t>.5</w:t>
      </w:r>
      <w:r>
        <w:rPr>
          <w:rFonts w:asciiTheme="minorHAnsi" w:hAnsiTheme="minorHAnsi" w:cstheme="minorBidi"/>
          <w:sz w:val="22"/>
          <w:szCs w:val="22"/>
          <w:lang w:eastAsia="ja-JP"/>
        </w:rPr>
        <w:tab/>
      </w:r>
      <w:r>
        <w:t>Data Model</w:t>
      </w:r>
      <w:r>
        <w:tab/>
      </w:r>
      <w:r>
        <w:fldChar w:fldCharType="begin" w:fldLock="1"/>
      </w:r>
      <w:r>
        <w:instrText xml:space="preserve"> PAGEREF _Toc105667309 \h </w:instrText>
      </w:r>
      <w:r>
        <w:fldChar w:fldCharType="separate"/>
      </w:r>
      <w:r>
        <w:t>44</w:t>
      </w:r>
      <w:r>
        <w:fldChar w:fldCharType="end"/>
      </w:r>
    </w:p>
    <w:p>
      <w:pPr>
        <w:pStyle w:val="88"/>
        <w:rPr>
          <w:rFonts w:asciiTheme="minorHAnsi" w:hAnsiTheme="minorHAnsi" w:cstheme="minorBidi"/>
          <w:sz w:val="22"/>
          <w:szCs w:val="22"/>
          <w:lang w:eastAsia="ja-JP"/>
        </w:rPr>
      </w:pPr>
      <w:r>
        <w:t>9.2.5.1</w:t>
      </w:r>
      <w:r>
        <w:rPr>
          <w:rFonts w:asciiTheme="minorHAnsi" w:hAnsiTheme="minorHAnsi" w:cstheme="minorBidi"/>
          <w:sz w:val="22"/>
          <w:szCs w:val="22"/>
          <w:lang w:eastAsia="ja-JP"/>
        </w:rPr>
        <w:tab/>
      </w:r>
      <w:r>
        <w:t>General</w:t>
      </w:r>
      <w:r>
        <w:tab/>
      </w:r>
      <w:r>
        <w:fldChar w:fldCharType="begin" w:fldLock="1"/>
      </w:r>
      <w:r>
        <w:instrText xml:space="preserve"> PAGEREF _Toc105667310 \h </w:instrText>
      </w:r>
      <w:r>
        <w:fldChar w:fldCharType="separate"/>
      </w:r>
      <w:r>
        <w:t>44</w:t>
      </w:r>
      <w:r>
        <w:fldChar w:fldCharType="end"/>
      </w:r>
    </w:p>
    <w:p>
      <w:pPr>
        <w:pStyle w:val="88"/>
        <w:rPr>
          <w:rFonts w:asciiTheme="minorHAnsi" w:hAnsiTheme="minorHAnsi" w:cstheme="minorBidi"/>
          <w:sz w:val="22"/>
          <w:szCs w:val="22"/>
          <w:lang w:eastAsia="ja-JP"/>
        </w:rPr>
      </w:pPr>
      <w:r>
        <w:t>9.2.5.2</w:t>
      </w:r>
      <w:r>
        <w:rPr>
          <w:rFonts w:asciiTheme="minorHAnsi" w:hAnsiTheme="minorHAnsi" w:cstheme="minorBidi"/>
          <w:sz w:val="22"/>
          <w:szCs w:val="22"/>
          <w:lang w:eastAsia="ja-JP"/>
        </w:rPr>
        <w:tab/>
      </w:r>
      <w:r>
        <w:t>Structured data types</w:t>
      </w:r>
      <w:r>
        <w:tab/>
      </w:r>
      <w:r>
        <w:fldChar w:fldCharType="begin" w:fldLock="1"/>
      </w:r>
      <w:r>
        <w:instrText xml:space="preserve"> PAGEREF _Toc105667311 \h </w:instrText>
      </w:r>
      <w:r>
        <w:fldChar w:fldCharType="separate"/>
      </w:r>
      <w:r>
        <w:t>45</w:t>
      </w:r>
      <w:r>
        <w:fldChar w:fldCharType="end"/>
      </w:r>
    </w:p>
    <w:p>
      <w:pPr>
        <w:pStyle w:val="89"/>
        <w:rPr>
          <w:rFonts w:asciiTheme="minorHAnsi" w:hAnsiTheme="minorHAnsi" w:cstheme="minorBidi"/>
          <w:sz w:val="22"/>
          <w:szCs w:val="22"/>
          <w:lang w:eastAsia="ja-JP"/>
        </w:rPr>
      </w:pPr>
      <w:r>
        <w:t>9.2.5.2.1</w:t>
      </w:r>
      <w:r>
        <w:rPr>
          <w:rFonts w:asciiTheme="minorHAnsi" w:hAnsiTheme="minorHAnsi" w:cstheme="minorBidi"/>
          <w:sz w:val="22"/>
          <w:szCs w:val="22"/>
          <w:lang w:eastAsia="ja-JP"/>
        </w:rPr>
        <w:tab/>
      </w:r>
      <w:r>
        <w:t>Introduction</w:t>
      </w:r>
      <w:r>
        <w:tab/>
      </w:r>
      <w:r>
        <w:fldChar w:fldCharType="begin" w:fldLock="1"/>
      </w:r>
      <w:r>
        <w:instrText xml:space="preserve"> PAGEREF _Toc105667312 \h </w:instrText>
      </w:r>
      <w:r>
        <w:fldChar w:fldCharType="separate"/>
      </w:r>
      <w:r>
        <w:t>45</w:t>
      </w:r>
      <w:r>
        <w:fldChar w:fldCharType="end"/>
      </w:r>
    </w:p>
    <w:p>
      <w:pPr>
        <w:pStyle w:val="89"/>
        <w:rPr>
          <w:rFonts w:asciiTheme="minorHAnsi" w:hAnsiTheme="minorHAnsi" w:cstheme="minorBidi"/>
          <w:sz w:val="22"/>
          <w:szCs w:val="22"/>
          <w:lang w:eastAsia="ja-JP"/>
        </w:rPr>
      </w:pPr>
      <w:r>
        <w:t>9.2.5.2.2</w:t>
      </w:r>
      <w:r>
        <w:rPr>
          <w:rFonts w:asciiTheme="minorHAnsi" w:hAnsiTheme="minorHAnsi" w:cstheme="minorBidi"/>
          <w:sz w:val="22"/>
          <w:szCs w:val="22"/>
          <w:lang w:eastAsia="ja-JP"/>
        </w:rPr>
        <w:tab/>
      </w:r>
      <w:r>
        <w:t>Type: N3gMessageDelivery</w:t>
      </w:r>
      <w:r>
        <w:tab/>
      </w:r>
      <w:r>
        <w:fldChar w:fldCharType="begin" w:fldLock="1"/>
      </w:r>
      <w:r>
        <w:instrText xml:space="preserve"> PAGEREF _Toc105667313 \h </w:instrText>
      </w:r>
      <w:r>
        <w:fldChar w:fldCharType="separate"/>
      </w:r>
      <w:r>
        <w:t>45</w:t>
      </w:r>
      <w:r>
        <w:fldChar w:fldCharType="end"/>
      </w:r>
    </w:p>
    <w:p>
      <w:pPr>
        <w:pStyle w:val="87"/>
        <w:rPr>
          <w:rFonts w:asciiTheme="minorHAnsi" w:hAnsiTheme="minorHAnsi" w:cstheme="minorBidi"/>
          <w:sz w:val="22"/>
          <w:szCs w:val="22"/>
          <w:lang w:eastAsia="ja-JP"/>
        </w:rPr>
      </w:pPr>
      <w:r>
        <w:rPr>
          <w:lang w:eastAsia="zh-CN"/>
        </w:rPr>
        <w:t>9</w:t>
      </w:r>
      <w:r>
        <w:t>.</w:t>
      </w:r>
      <w:r>
        <w:rPr>
          <w:lang w:eastAsia="zh-CN"/>
        </w:rPr>
        <w:t>2</w:t>
      </w:r>
      <w:r>
        <w:t>.6</w:t>
      </w:r>
      <w:r>
        <w:rPr>
          <w:rFonts w:asciiTheme="minorHAnsi" w:hAnsiTheme="minorHAnsi" w:cstheme="minorBidi"/>
          <w:sz w:val="22"/>
          <w:szCs w:val="22"/>
          <w:lang w:eastAsia="ja-JP"/>
        </w:rPr>
        <w:tab/>
      </w:r>
      <w:r>
        <w:t>Error Handling</w:t>
      </w:r>
      <w:r>
        <w:tab/>
      </w:r>
      <w:r>
        <w:fldChar w:fldCharType="begin" w:fldLock="1"/>
      </w:r>
      <w:r>
        <w:instrText xml:space="preserve"> PAGEREF _Toc105667314 \h </w:instrText>
      </w:r>
      <w:r>
        <w:fldChar w:fldCharType="separate"/>
      </w:r>
      <w:r>
        <w:t>45</w:t>
      </w:r>
      <w:r>
        <w:fldChar w:fldCharType="end"/>
      </w:r>
    </w:p>
    <w:p>
      <w:pPr>
        <w:pStyle w:val="87"/>
        <w:rPr>
          <w:rFonts w:asciiTheme="minorHAnsi" w:hAnsiTheme="minorHAnsi" w:cstheme="minorBidi"/>
          <w:sz w:val="22"/>
          <w:szCs w:val="22"/>
          <w:lang w:eastAsia="ja-JP"/>
        </w:rPr>
      </w:pPr>
      <w:r>
        <w:rPr>
          <w:lang w:eastAsia="zh-CN"/>
        </w:rPr>
        <w:t>9</w:t>
      </w:r>
      <w:r>
        <w:t>.</w:t>
      </w:r>
      <w:r>
        <w:rPr>
          <w:lang w:eastAsia="zh-CN"/>
        </w:rPr>
        <w:t>2</w:t>
      </w:r>
      <w:r>
        <w:t>.7</w:t>
      </w:r>
      <w:r>
        <w:rPr>
          <w:rFonts w:asciiTheme="minorHAnsi" w:hAnsiTheme="minorHAnsi" w:cstheme="minorBidi"/>
          <w:sz w:val="22"/>
          <w:szCs w:val="22"/>
          <w:lang w:eastAsia="ja-JP"/>
        </w:rPr>
        <w:tab/>
      </w:r>
      <w:r>
        <w:t>Feature negotiation</w:t>
      </w:r>
      <w:r>
        <w:tab/>
      </w:r>
      <w:r>
        <w:fldChar w:fldCharType="begin" w:fldLock="1"/>
      </w:r>
      <w:r>
        <w:instrText xml:space="preserve"> PAGEREF _Toc105667315 \h </w:instrText>
      </w:r>
      <w:r>
        <w:fldChar w:fldCharType="separate"/>
      </w:r>
      <w:r>
        <w:t>45</w:t>
      </w:r>
      <w:r>
        <w:fldChar w:fldCharType="end"/>
      </w:r>
    </w:p>
    <w:p>
      <w:pPr>
        <w:pStyle w:val="85"/>
        <w:rPr>
          <w:rFonts w:asciiTheme="minorHAnsi" w:hAnsiTheme="minorHAnsi" w:cstheme="minorBidi"/>
          <w:szCs w:val="22"/>
          <w:lang w:eastAsia="ja-JP"/>
        </w:rPr>
      </w:pPr>
      <w:r>
        <w:rPr>
          <w:lang w:eastAsia="zh-CN"/>
        </w:rPr>
        <w:t>10</w:t>
      </w:r>
      <w:r>
        <w:rPr>
          <w:rFonts w:asciiTheme="minorHAnsi" w:hAnsiTheme="minorHAnsi" w:cstheme="minorBidi"/>
          <w:szCs w:val="22"/>
          <w:lang w:eastAsia="ja-JP"/>
        </w:rPr>
        <w:tab/>
      </w:r>
      <w:r>
        <w:rPr>
          <w:lang w:eastAsia="zh-CN"/>
        </w:rPr>
        <w:t>Security</w:t>
      </w:r>
      <w:r>
        <w:tab/>
      </w:r>
      <w:r>
        <w:fldChar w:fldCharType="begin" w:fldLock="1"/>
      </w:r>
      <w:r>
        <w:instrText xml:space="preserve"> PAGEREF _Toc105667316 \h </w:instrText>
      </w:r>
      <w:r>
        <w:fldChar w:fldCharType="separate"/>
      </w:r>
      <w:r>
        <w:t>46</w:t>
      </w:r>
      <w:r>
        <w:fldChar w:fldCharType="end"/>
      </w:r>
    </w:p>
    <w:p>
      <w:pPr>
        <w:pStyle w:val="85"/>
        <w:rPr>
          <w:rFonts w:asciiTheme="minorHAnsi" w:hAnsiTheme="minorHAnsi" w:cstheme="minorBidi"/>
          <w:szCs w:val="22"/>
          <w:lang w:eastAsia="ja-JP"/>
        </w:rPr>
      </w:pPr>
      <w:r>
        <w:rPr>
          <w:lang w:eastAsia="zh-CN"/>
        </w:rPr>
        <w:t>11</w:t>
      </w:r>
      <w:r>
        <w:rPr>
          <w:rFonts w:asciiTheme="minorHAnsi" w:hAnsiTheme="minorHAnsi" w:cstheme="minorBidi"/>
          <w:szCs w:val="22"/>
          <w:lang w:eastAsia="ja-JP"/>
        </w:rPr>
        <w:tab/>
      </w:r>
      <w:r>
        <w:rPr>
          <w:lang w:eastAsia="zh-CN"/>
        </w:rPr>
        <w:t>Using Common API Framework</w:t>
      </w:r>
      <w:r>
        <w:tab/>
      </w:r>
      <w:r>
        <w:fldChar w:fldCharType="begin" w:fldLock="1"/>
      </w:r>
      <w:r>
        <w:instrText xml:space="preserve"> PAGEREF _Toc105667317 \h </w:instrText>
      </w:r>
      <w:r>
        <w:fldChar w:fldCharType="separate"/>
      </w:r>
      <w:r>
        <w:t>46</w:t>
      </w:r>
      <w:r>
        <w:fldChar w:fldCharType="end"/>
      </w:r>
    </w:p>
    <w:p>
      <w:pPr>
        <w:pStyle w:val="86"/>
        <w:rPr>
          <w:rFonts w:asciiTheme="minorHAnsi" w:hAnsiTheme="minorHAnsi" w:cstheme="minorBidi"/>
          <w:sz w:val="22"/>
          <w:szCs w:val="22"/>
          <w:lang w:eastAsia="ja-JP"/>
        </w:rPr>
      </w:pPr>
      <w:r>
        <w:rPr>
          <w:lang w:eastAsia="zh-CN"/>
        </w:rPr>
        <w:t>11.1</w:t>
      </w:r>
      <w:r>
        <w:rPr>
          <w:rFonts w:asciiTheme="minorHAnsi" w:hAnsiTheme="minorHAnsi" w:cstheme="minorBidi"/>
          <w:sz w:val="22"/>
          <w:szCs w:val="22"/>
          <w:lang w:eastAsia="ja-JP"/>
        </w:rPr>
        <w:tab/>
      </w:r>
      <w:r>
        <w:rPr>
          <w:lang w:eastAsia="zh-CN"/>
        </w:rPr>
        <w:t>General</w:t>
      </w:r>
      <w:r>
        <w:tab/>
      </w:r>
      <w:r>
        <w:fldChar w:fldCharType="begin" w:fldLock="1"/>
      </w:r>
      <w:r>
        <w:instrText xml:space="preserve"> PAGEREF _Toc105667318 \h </w:instrText>
      </w:r>
      <w:r>
        <w:fldChar w:fldCharType="separate"/>
      </w:r>
      <w:r>
        <w:t>46</w:t>
      </w:r>
      <w:r>
        <w:fldChar w:fldCharType="end"/>
      </w:r>
    </w:p>
    <w:p>
      <w:pPr>
        <w:pStyle w:val="86"/>
        <w:rPr>
          <w:rFonts w:asciiTheme="minorHAnsi" w:hAnsiTheme="minorHAnsi" w:cstheme="minorBidi"/>
          <w:sz w:val="22"/>
          <w:szCs w:val="22"/>
          <w:lang w:eastAsia="ja-JP"/>
        </w:rPr>
      </w:pPr>
      <w:r>
        <w:rPr>
          <w:lang w:eastAsia="zh-CN"/>
        </w:rPr>
        <w:t>11</w:t>
      </w:r>
      <w:r>
        <w:t>.2</w:t>
      </w:r>
      <w:r>
        <w:rPr>
          <w:rFonts w:asciiTheme="minorHAnsi" w:hAnsiTheme="minorHAnsi" w:cstheme="minorBidi"/>
          <w:sz w:val="22"/>
          <w:szCs w:val="22"/>
          <w:lang w:eastAsia="ja-JP"/>
        </w:rPr>
        <w:tab/>
      </w:r>
      <w:r>
        <w:t>Security</w:t>
      </w:r>
      <w:r>
        <w:tab/>
      </w:r>
      <w:r>
        <w:fldChar w:fldCharType="begin" w:fldLock="1"/>
      </w:r>
      <w:r>
        <w:instrText xml:space="preserve"> PAGEREF _Toc105667319 \h </w:instrText>
      </w:r>
      <w:r>
        <w:fldChar w:fldCharType="separate"/>
      </w:r>
      <w:r>
        <w:t>46</w:t>
      </w:r>
      <w:r>
        <w:fldChar w:fldCharType="end"/>
      </w:r>
    </w:p>
    <w:p>
      <w:pPr>
        <w:pStyle w:val="85"/>
        <w:rPr>
          <w:rFonts w:asciiTheme="minorHAnsi" w:hAnsiTheme="minorHAnsi" w:cstheme="minorBidi"/>
          <w:szCs w:val="22"/>
          <w:lang w:eastAsia="ja-JP"/>
        </w:rPr>
      </w:pPr>
      <w:r>
        <w:t>12</w:t>
      </w:r>
      <w:r>
        <w:rPr>
          <w:rFonts w:asciiTheme="minorHAnsi" w:hAnsiTheme="minorHAnsi" w:cstheme="minorBidi"/>
          <w:szCs w:val="22"/>
          <w:lang w:eastAsia="ja-JP"/>
        </w:rPr>
        <w:tab/>
      </w:r>
      <w:r>
        <w:t>Usage of Network Capabilities</w:t>
      </w:r>
      <w:r>
        <w:tab/>
      </w:r>
      <w:r>
        <w:fldChar w:fldCharType="begin" w:fldLock="1"/>
      </w:r>
      <w:r>
        <w:instrText xml:space="preserve"> PAGEREF _Toc105667320 \h </w:instrText>
      </w:r>
      <w:r>
        <w:fldChar w:fldCharType="separate"/>
      </w:r>
      <w:r>
        <w:t>47</w:t>
      </w:r>
      <w:r>
        <w:fldChar w:fldCharType="end"/>
      </w:r>
    </w:p>
    <w:p>
      <w:pPr>
        <w:pStyle w:val="92"/>
        <w:rPr>
          <w:rFonts w:asciiTheme="minorHAnsi" w:hAnsiTheme="minorHAnsi" w:cstheme="minorBidi"/>
          <w:b w:val="0"/>
          <w:szCs w:val="22"/>
          <w:lang w:eastAsia="ja-JP"/>
        </w:rPr>
      </w:pPr>
      <w:r>
        <w:t>Annex A (normative): OpenAPI specification</w:t>
      </w:r>
      <w:r>
        <w:tab/>
      </w:r>
      <w:r>
        <w:fldChar w:fldCharType="begin" w:fldLock="1"/>
      </w:r>
      <w:r>
        <w:instrText xml:space="preserve"> PAGEREF _Toc105667321 \h </w:instrText>
      </w:r>
      <w:r>
        <w:fldChar w:fldCharType="separate"/>
      </w:r>
      <w:r>
        <w:t>48</w:t>
      </w:r>
      <w:r>
        <w:fldChar w:fldCharType="end"/>
      </w:r>
    </w:p>
    <w:p>
      <w:pPr>
        <w:pStyle w:val="85"/>
        <w:rPr>
          <w:rFonts w:asciiTheme="minorHAnsi" w:hAnsiTheme="minorHAnsi" w:cstheme="minorBidi"/>
          <w:szCs w:val="22"/>
          <w:lang w:eastAsia="ja-JP"/>
        </w:rPr>
      </w:pPr>
      <w:r>
        <w:t>A.1</w:t>
      </w:r>
      <w:r>
        <w:rPr>
          <w:rFonts w:asciiTheme="minorHAnsi" w:hAnsiTheme="minorHAnsi" w:cstheme="minorBidi"/>
          <w:szCs w:val="22"/>
          <w:lang w:eastAsia="ja-JP"/>
        </w:rPr>
        <w:tab/>
      </w:r>
      <w:r>
        <w:t>General</w:t>
      </w:r>
      <w:r>
        <w:tab/>
      </w:r>
      <w:r>
        <w:fldChar w:fldCharType="begin" w:fldLock="1"/>
      </w:r>
      <w:r>
        <w:instrText xml:space="preserve"> PAGEREF _Toc105667322 \h </w:instrText>
      </w:r>
      <w:r>
        <w:fldChar w:fldCharType="separate"/>
      </w:r>
      <w:r>
        <w:t>48</w:t>
      </w:r>
      <w:r>
        <w:fldChar w:fldCharType="end"/>
      </w:r>
    </w:p>
    <w:p>
      <w:pPr>
        <w:pStyle w:val="85"/>
        <w:rPr>
          <w:rFonts w:asciiTheme="minorHAnsi" w:hAnsiTheme="minorHAnsi" w:cstheme="minorBidi"/>
          <w:szCs w:val="22"/>
          <w:lang w:eastAsia="ja-JP"/>
        </w:rPr>
      </w:pPr>
      <w:r>
        <w:rPr>
          <w:lang w:eastAsia="zh-CN"/>
        </w:rPr>
        <w:t>A.2</w:t>
      </w:r>
      <w:r>
        <w:rPr>
          <w:rFonts w:asciiTheme="minorHAnsi" w:hAnsiTheme="minorHAnsi" w:cstheme="minorBidi"/>
          <w:szCs w:val="22"/>
          <w:lang w:eastAsia="ja-JP"/>
        </w:rPr>
        <w:tab/>
      </w:r>
      <w:r>
        <w:rPr>
          <w:lang w:eastAsia="zh-CN"/>
        </w:rPr>
        <w:t>MSGS_ASRegistration API</w:t>
      </w:r>
      <w:r>
        <w:tab/>
      </w:r>
      <w:r>
        <w:fldChar w:fldCharType="begin" w:fldLock="1"/>
      </w:r>
      <w:r>
        <w:instrText xml:space="preserve"> PAGEREF _Toc105667323 \h </w:instrText>
      </w:r>
      <w:r>
        <w:fldChar w:fldCharType="separate"/>
      </w:r>
      <w:r>
        <w:t>48</w:t>
      </w:r>
      <w:r>
        <w:fldChar w:fldCharType="end"/>
      </w:r>
    </w:p>
    <w:p>
      <w:pPr>
        <w:pStyle w:val="85"/>
        <w:rPr>
          <w:rFonts w:asciiTheme="minorHAnsi" w:hAnsiTheme="minorHAnsi" w:cstheme="minorBidi"/>
          <w:szCs w:val="22"/>
          <w:lang w:eastAsia="ja-JP"/>
        </w:rPr>
      </w:pPr>
      <w:r>
        <w:rPr>
          <w:lang w:eastAsia="zh-CN"/>
        </w:rPr>
        <w:t>A.3</w:t>
      </w:r>
      <w:r>
        <w:rPr>
          <w:rFonts w:asciiTheme="minorHAnsi" w:hAnsiTheme="minorHAnsi" w:cstheme="minorBidi"/>
          <w:szCs w:val="22"/>
          <w:lang w:eastAsia="ja-JP"/>
        </w:rPr>
        <w:tab/>
      </w:r>
      <w:r>
        <w:rPr>
          <w:lang w:eastAsia="zh-CN"/>
        </w:rPr>
        <w:t>MSGS_MSGDelivery API</w:t>
      </w:r>
      <w:r>
        <w:tab/>
      </w:r>
      <w:r>
        <w:fldChar w:fldCharType="begin" w:fldLock="1"/>
      </w:r>
      <w:r>
        <w:instrText xml:space="preserve"> PAGEREF _Toc105667324 \h </w:instrText>
      </w:r>
      <w:r>
        <w:fldChar w:fldCharType="separate"/>
      </w:r>
      <w:r>
        <w:t>50</w:t>
      </w:r>
      <w:r>
        <w:fldChar w:fldCharType="end"/>
      </w:r>
    </w:p>
    <w:p>
      <w:pPr>
        <w:pStyle w:val="85"/>
        <w:rPr>
          <w:rFonts w:asciiTheme="minorHAnsi" w:hAnsiTheme="minorHAnsi" w:cstheme="minorBidi"/>
          <w:szCs w:val="22"/>
          <w:lang w:eastAsia="ja-JP"/>
        </w:rPr>
      </w:pPr>
      <w:r>
        <w:rPr>
          <w:lang w:eastAsia="zh-CN"/>
        </w:rPr>
        <w:t>A.4</w:t>
      </w:r>
      <w:r>
        <w:rPr>
          <w:rFonts w:asciiTheme="minorHAnsi" w:hAnsiTheme="minorHAnsi" w:cstheme="minorBidi"/>
          <w:szCs w:val="22"/>
          <w:lang w:eastAsia="ja-JP"/>
        </w:rPr>
        <w:tab/>
      </w:r>
      <w:r>
        <w:rPr>
          <w:lang w:eastAsia="zh-CN"/>
        </w:rPr>
        <w:t>MSGG_L3GDelivery API</w:t>
      </w:r>
      <w:r>
        <w:tab/>
      </w:r>
      <w:r>
        <w:fldChar w:fldCharType="begin" w:fldLock="1"/>
      </w:r>
      <w:r>
        <w:instrText xml:space="preserve"> PAGEREF _Toc105667325 \h </w:instrText>
      </w:r>
      <w:r>
        <w:fldChar w:fldCharType="separate"/>
      </w:r>
      <w:r>
        <w:t>55</w:t>
      </w:r>
      <w:r>
        <w:fldChar w:fldCharType="end"/>
      </w:r>
    </w:p>
    <w:p>
      <w:pPr>
        <w:pStyle w:val="85"/>
        <w:rPr>
          <w:rFonts w:asciiTheme="minorHAnsi" w:hAnsiTheme="minorHAnsi" w:cstheme="minorBidi"/>
          <w:szCs w:val="22"/>
          <w:lang w:eastAsia="ja-JP"/>
        </w:rPr>
      </w:pPr>
      <w:r>
        <w:rPr>
          <w:lang w:eastAsia="zh-CN"/>
        </w:rPr>
        <w:t>A.5</w:t>
      </w:r>
      <w:r>
        <w:rPr>
          <w:rFonts w:asciiTheme="minorHAnsi" w:hAnsiTheme="minorHAnsi" w:cstheme="minorBidi"/>
          <w:szCs w:val="22"/>
          <w:lang w:eastAsia="ja-JP"/>
        </w:rPr>
        <w:tab/>
      </w:r>
      <w:r>
        <w:rPr>
          <w:lang w:eastAsia="zh-CN"/>
        </w:rPr>
        <w:t>MSGG_N3GDelivery API</w:t>
      </w:r>
      <w:r>
        <w:tab/>
      </w:r>
      <w:r>
        <w:fldChar w:fldCharType="begin" w:fldLock="1"/>
      </w:r>
      <w:r>
        <w:instrText xml:space="preserve"> PAGEREF _Toc105667326 \h </w:instrText>
      </w:r>
      <w:r>
        <w:fldChar w:fldCharType="separate"/>
      </w:r>
      <w:r>
        <w:t>57</w:t>
      </w:r>
      <w:r>
        <w:fldChar w:fldCharType="end"/>
      </w:r>
    </w:p>
    <w:p>
      <w:pPr>
        <w:pStyle w:val="92"/>
        <w:rPr>
          <w:rFonts w:asciiTheme="minorHAnsi" w:hAnsiTheme="minorHAnsi" w:cstheme="minorBidi"/>
          <w:b w:val="0"/>
          <w:szCs w:val="22"/>
          <w:lang w:eastAsia="ja-JP"/>
        </w:rPr>
      </w:pPr>
      <w:r>
        <w:t>Annex B (informative): Change history</w:t>
      </w:r>
      <w:r>
        <w:tab/>
      </w:r>
      <w:r>
        <w:fldChar w:fldCharType="begin" w:fldLock="1"/>
      </w:r>
      <w:r>
        <w:instrText xml:space="preserve"> PAGEREF _Toc105667327 \h </w:instrText>
      </w:r>
      <w:r>
        <w:fldChar w:fldCharType="separate"/>
      </w:r>
      <w:r>
        <w:t>60</w:t>
      </w:r>
      <w:r>
        <w:fldChar w:fldCharType="end"/>
      </w:r>
    </w:p>
    <w:p>
      <w:r>
        <w:rPr>
          <w:sz w:val="22"/>
        </w:rPr>
        <w:fldChar w:fldCharType="end"/>
      </w:r>
    </w:p>
    <w:p/>
    <w:p>
      <w:pPr>
        <w:pStyle w:val="2"/>
      </w:pPr>
      <w:bookmarkStart w:id="16" w:name="foreword"/>
      <w:bookmarkEnd w:id="16"/>
      <w:r>
        <w:br w:type="page"/>
      </w:r>
      <w:bookmarkStart w:id="17" w:name="_Toc105667139"/>
      <w:r>
        <w:t>Foreword</w:t>
      </w:r>
      <w:bookmarkEnd w:id="17"/>
    </w:p>
    <w:p>
      <w:r>
        <w:t xml:space="preserve">This Technical </w:t>
      </w:r>
      <w:bookmarkStart w:id="18" w:name="spectype3"/>
      <w:r>
        <w:t>Specification</w:t>
      </w:r>
      <w:bookmarkEnd w:id="18"/>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10"/>
      </w:pPr>
      <w:r>
        <w:t>Version x.y.z</w:t>
      </w:r>
    </w:p>
    <w:p>
      <w:pPr>
        <w:pStyle w:val="110"/>
      </w:pPr>
      <w:r>
        <w:t>where:</w:t>
      </w:r>
    </w:p>
    <w:p>
      <w:pPr>
        <w:pStyle w:val="121"/>
      </w:pPr>
      <w:r>
        <w:t>x</w:t>
      </w:r>
      <w:r>
        <w:tab/>
      </w:r>
      <w:r>
        <w:t>the first digit:</w:t>
      </w:r>
    </w:p>
    <w:p>
      <w:pPr>
        <w:pStyle w:val="122"/>
      </w:pPr>
      <w:r>
        <w:t>1</w:t>
      </w:r>
      <w:r>
        <w:tab/>
      </w:r>
      <w:r>
        <w:t>presented to TSG for information;</w:t>
      </w:r>
    </w:p>
    <w:p>
      <w:pPr>
        <w:pStyle w:val="122"/>
      </w:pPr>
      <w:r>
        <w:t>2</w:t>
      </w:r>
      <w:r>
        <w:tab/>
      </w:r>
      <w:r>
        <w:t>presented to TSG for approval;</w:t>
      </w:r>
    </w:p>
    <w:p>
      <w:pPr>
        <w:pStyle w:val="122"/>
      </w:pPr>
      <w:r>
        <w:t>3</w:t>
      </w:r>
      <w:r>
        <w:tab/>
      </w:r>
      <w:r>
        <w:t>or greater indicates TSG approved document under change control.</w:t>
      </w:r>
    </w:p>
    <w:p>
      <w:pPr>
        <w:pStyle w:val="121"/>
      </w:pPr>
      <w:r>
        <w:t>y</w:t>
      </w:r>
      <w:r>
        <w:tab/>
      </w:r>
      <w:r>
        <w:t>the second digit is incremented for all changes of substance, i.e. technical enhancements, corrections, updates, etc.</w:t>
      </w:r>
    </w:p>
    <w:p>
      <w:pPr>
        <w:pStyle w:val="121"/>
      </w:pPr>
      <w:r>
        <w:t>z</w:t>
      </w:r>
      <w:r>
        <w:tab/>
      </w:r>
      <w:r>
        <w:t>the third digit is incremented when editorial only changes have been incorporated in the document.</w:t>
      </w:r>
    </w:p>
    <w:p>
      <w:r>
        <w:t>In the present document, modal verbs have the following meanings:</w:t>
      </w:r>
    </w:p>
    <w:p>
      <w:pPr>
        <w:pStyle w:val="106"/>
      </w:pPr>
      <w:r>
        <w:rPr>
          <w:b/>
        </w:rPr>
        <w:t>shall</w:t>
      </w:r>
      <w:r>
        <w:tab/>
      </w:r>
      <w:r>
        <w:tab/>
      </w:r>
      <w:r>
        <w:t>indicates a mandatory requirement to do something</w:t>
      </w:r>
    </w:p>
    <w:p>
      <w:pPr>
        <w:pStyle w:val="106"/>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06"/>
      </w:pPr>
      <w:r>
        <w:rPr>
          <w:b/>
        </w:rPr>
        <w:t>should</w:t>
      </w:r>
      <w:r>
        <w:tab/>
      </w:r>
      <w:r>
        <w:tab/>
      </w:r>
      <w:r>
        <w:t>indicates a recommendation to do something</w:t>
      </w:r>
    </w:p>
    <w:p>
      <w:pPr>
        <w:pStyle w:val="106"/>
      </w:pPr>
      <w:r>
        <w:rPr>
          <w:b/>
        </w:rPr>
        <w:t>should not</w:t>
      </w:r>
      <w:r>
        <w:tab/>
      </w:r>
      <w:r>
        <w:t>indicates a recommendation not to do something</w:t>
      </w:r>
    </w:p>
    <w:p>
      <w:pPr>
        <w:pStyle w:val="106"/>
      </w:pPr>
      <w:r>
        <w:rPr>
          <w:b/>
        </w:rPr>
        <w:t>may</w:t>
      </w:r>
      <w:r>
        <w:tab/>
      </w:r>
      <w:r>
        <w:tab/>
      </w:r>
      <w:r>
        <w:t>indicates permission to do something</w:t>
      </w:r>
    </w:p>
    <w:p>
      <w:pPr>
        <w:pStyle w:val="106"/>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106"/>
      </w:pPr>
      <w:r>
        <w:rPr>
          <w:b/>
        </w:rPr>
        <w:t>can</w:t>
      </w:r>
      <w:r>
        <w:tab/>
      </w:r>
      <w:r>
        <w:tab/>
      </w:r>
      <w:r>
        <w:t>indicates that something is possible</w:t>
      </w:r>
    </w:p>
    <w:p>
      <w:pPr>
        <w:pStyle w:val="106"/>
      </w:pPr>
      <w:r>
        <w:rPr>
          <w:b/>
        </w:rPr>
        <w:t>cannot</w:t>
      </w:r>
      <w:r>
        <w:tab/>
      </w:r>
      <w:r>
        <w:tab/>
      </w:r>
      <w:r>
        <w:t>indicates that something is impossible</w:t>
      </w:r>
    </w:p>
    <w:p>
      <w:r>
        <w:t>The constructions "can" and "cannot" are not substitutes for "may" and "need not".</w:t>
      </w:r>
    </w:p>
    <w:p>
      <w:pPr>
        <w:pStyle w:val="106"/>
      </w:pPr>
      <w:r>
        <w:rPr>
          <w:b/>
        </w:rPr>
        <w:t>will</w:t>
      </w:r>
      <w:r>
        <w:tab/>
      </w:r>
      <w:r>
        <w:tab/>
      </w:r>
      <w:r>
        <w:t>indicates that something is certain or expected to happen as a result of action taken by an agency the behaviour of which is outside the scope of the present document</w:t>
      </w:r>
    </w:p>
    <w:p>
      <w:pPr>
        <w:pStyle w:val="106"/>
      </w:pPr>
      <w:r>
        <w:rPr>
          <w:b/>
        </w:rPr>
        <w:t>will not</w:t>
      </w:r>
      <w:r>
        <w:tab/>
      </w:r>
      <w:r>
        <w:tab/>
      </w:r>
      <w:r>
        <w:t>indicates that something is certain or expected not to happen as a result of action taken by an agency the behaviour of which is outside the scope of the present document</w:t>
      </w:r>
    </w:p>
    <w:p>
      <w:pPr>
        <w:pStyle w:val="106"/>
      </w:pPr>
      <w:r>
        <w:rPr>
          <w:b/>
        </w:rPr>
        <w:t>might</w:t>
      </w:r>
      <w:r>
        <w:tab/>
      </w:r>
      <w:r>
        <w:t>indicates a likelihood that something will happen as a result of action taken by some agency the behaviour of which is outside the scope of the present document</w:t>
      </w:r>
    </w:p>
    <w:p>
      <w:pPr>
        <w:pStyle w:val="106"/>
      </w:pPr>
      <w:r>
        <w:rPr>
          <w:b/>
        </w:rPr>
        <w:t>might not</w:t>
      </w:r>
      <w:r>
        <w:tab/>
      </w:r>
      <w:r>
        <w:t>indicates a likelihood that something will not happen as a result of action taken by some agency the behaviour of which is outside the scope of the present document</w:t>
      </w:r>
    </w:p>
    <w:p>
      <w:r>
        <w:t>In addition:</w:t>
      </w:r>
    </w:p>
    <w:p>
      <w:pPr>
        <w:pStyle w:val="106"/>
      </w:pPr>
      <w:r>
        <w:rPr>
          <w:b/>
        </w:rPr>
        <w:t>is</w:t>
      </w:r>
      <w:r>
        <w:tab/>
      </w:r>
      <w:r>
        <w:t>(or any other verb in the indicative mood) indicates a statement of fact</w:t>
      </w:r>
    </w:p>
    <w:p>
      <w:pPr>
        <w:pStyle w:val="106"/>
      </w:pPr>
      <w:r>
        <w:rPr>
          <w:b/>
        </w:rPr>
        <w:t>is not</w:t>
      </w:r>
      <w:r>
        <w:tab/>
      </w:r>
      <w:r>
        <w:t>(or any other negative verb in the indicative mood) indicates a statement of fact</w:t>
      </w:r>
    </w:p>
    <w:p>
      <w:r>
        <w:t>The constructions "is" and "is not" do not indicate requirements.</w:t>
      </w:r>
    </w:p>
    <w:p>
      <w:pPr>
        <w:pStyle w:val="2"/>
      </w:pPr>
      <w:bookmarkStart w:id="19" w:name="introduction"/>
      <w:bookmarkEnd w:id="19"/>
      <w:r>
        <w:br w:type="page"/>
      </w:r>
      <w:bookmarkStart w:id="20" w:name="scope"/>
      <w:bookmarkEnd w:id="20"/>
      <w:bookmarkStart w:id="21" w:name="_Toc105667140"/>
      <w:r>
        <w:t>1</w:t>
      </w:r>
      <w:r>
        <w:tab/>
      </w:r>
      <w:r>
        <w:t>Scope</w:t>
      </w:r>
      <w:bookmarkEnd w:id="21"/>
    </w:p>
    <w:p>
      <w:bookmarkStart w:id="22" w:name="references"/>
      <w:bookmarkEnd w:id="22"/>
      <w:r>
        <w:t>The present document specified the Application Programming Interface (API) for enabling the MSGin5G Service over MSGin5G-2/3/4 interfaces.</w:t>
      </w:r>
      <w:r>
        <w:rPr>
          <w:lang w:eastAsia="zh-CN"/>
        </w:rPr>
        <w:t xml:space="preserve"> </w:t>
      </w:r>
      <w:r>
        <w:t>The application layer architecture, functional requirements, procedures and information flows necessary for MSGin5G Service are contained in 3GPP TS 23.554 [</w:t>
      </w:r>
      <w:r>
        <w:rPr>
          <w:lang w:eastAsia="zh-CN"/>
        </w:rPr>
        <w:t>2</w:t>
      </w:r>
      <w:r>
        <w:t>]. The requirements for MSGin5G are specified in 3GPP TS 22.262 [</w:t>
      </w:r>
      <w:r>
        <w:rPr>
          <w:lang w:eastAsia="zh-CN"/>
        </w:rPr>
        <w:t>3</w:t>
      </w:r>
      <w:r>
        <w:t>].</w:t>
      </w:r>
    </w:p>
    <w:p>
      <w:pPr>
        <w:pStyle w:val="2"/>
      </w:pPr>
      <w:bookmarkStart w:id="23" w:name="_Toc105667141"/>
      <w:r>
        <w:t>2</w:t>
      </w:r>
      <w:r>
        <w:tab/>
      </w:r>
      <w:r>
        <w:t>References</w:t>
      </w:r>
      <w:bookmarkEnd w:id="23"/>
    </w:p>
    <w:p>
      <w:r>
        <w:t>The following documents contain provisions which, through reference in this text, constitute provisions of the present document.</w:t>
      </w:r>
    </w:p>
    <w:p>
      <w:pPr>
        <w:pStyle w:val="110"/>
      </w:pPr>
      <w:r>
        <w:t>-</w:t>
      </w:r>
      <w:r>
        <w:tab/>
      </w:r>
      <w:r>
        <w:t>References are either specific (identified by date of publication, edition number, version number, etc.) or non</w:t>
      </w:r>
      <w:r>
        <w:noBreakHyphen/>
      </w:r>
      <w:r>
        <w:t>specific.</w:t>
      </w:r>
    </w:p>
    <w:p>
      <w:pPr>
        <w:pStyle w:val="110"/>
      </w:pPr>
      <w:r>
        <w:t>-</w:t>
      </w:r>
      <w:r>
        <w:tab/>
      </w:r>
      <w:r>
        <w:t>For a specific reference, subsequent revisions do not apply.</w:t>
      </w:r>
    </w:p>
    <w:p>
      <w:pPr>
        <w:pStyle w:val="110"/>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06"/>
      </w:pPr>
      <w:bookmarkStart w:id="24" w:name="definitions"/>
      <w:bookmarkEnd w:id="24"/>
      <w:r>
        <w:t>[1]</w:t>
      </w:r>
      <w:r>
        <w:tab/>
      </w:r>
      <w:r>
        <w:t>3GPP TR 21.905: "Vocabulary for 3GPP Specifications".</w:t>
      </w:r>
    </w:p>
    <w:p>
      <w:pPr>
        <w:pStyle w:val="106"/>
        <w:rPr>
          <w:lang w:eastAsia="zh-CN"/>
        </w:rPr>
      </w:pPr>
      <w:r>
        <w:rPr>
          <w:lang w:eastAsia="zh-CN"/>
        </w:rPr>
        <w:t>[2]</w:t>
      </w:r>
      <w:r>
        <w:rPr>
          <w:lang w:eastAsia="zh-CN"/>
        </w:rPr>
        <w:tab/>
      </w:r>
      <w:r>
        <w:rPr>
          <w:lang w:eastAsia="zh-CN"/>
        </w:rPr>
        <w:t>3GPP</w:t>
      </w:r>
      <w:r>
        <w:t> </w:t>
      </w:r>
      <w:r>
        <w:rPr>
          <w:lang w:eastAsia="zh-CN"/>
        </w:rPr>
        <w:t>TS</w:t>
      </w:r>
      <w:r>
        <w:t> </w:t>
      </w:r>
      <w:r>
        <w:rPr>
          <w:lang w:eastAsia="zh-CN"/>
        </w:rPr>
        <w:t>23.554: "Application architecture for MSGin5G Service".</w:t>
      </w:r>
    </w:p>
    <w:p>
      <w:pPr>
        <w:pStyle w:val="106"/>
        <w:rPr>
          <w:lang w:eastAsia="zh-CN"/>
        </w:rPr>
      </w:pPr>
      <w:r>
        <w:rPr>
          <w:lang w:eastAsia="zh-CN"/>
        </w:rPr>
        <w:t>[3]</w:t>
      </w:r>
      <w:r>
        <w:rPr>
          <w:lang w:eastAsia="zh-CN"/>
        </w:rPr>
        <w:tab/>
      </w:r>
      <w:r>
        <w:rPr>
          <w:lang w:eastAsia="zh-CN"/>
        </w:rPr>
        <w:t>3GPP</w:t>
      </w:r>
      <w:r>
        <w:t> </w:t>
      </w:r>
      <w:r>
        <w:rPr>
          <w:lang w:eastAsia="zh-CN"/>
        </w:rPr>
        <w:t>TS</w:t>
      </w:r>
      <w:r>
        <w:t> </w:t>
      </w:r>
      <w:r>
        <w:rPr>
          <w:lang w:eastAsia="zh-CN"/>
        </w:rPr>
        <w:t>22.262: "Message Service within the 5G System".</w:t>
      </w:r>
    </w:p>
    <w:p>
      <w:pPr>
        <w:pStyle w:val="106"/>
      </w:pPr>
      <w:r>
        <w:t>[</w:t>
      </w:r>
      <w:r>
        <w:rPr>
          <w:lang w:eastAsia="zh-CN"/>
        </w:rPr>
        <w:t>4</w:t>
      </w:r>
      <w:r>
        <w:t>]</w:t>
      </w:r>
      <w:r>
        <w:tab/>
      </w:r>
      <w:r>
        <w:t>3GPP TS 29.500: "5G System; Technical Realization of Service Based Architecture; Stage 3".</w:t>
      </w:r>
    </w:p>
    <w:p>
      <w:pPr>
        <w:pStyle w:val="106"/>
      </w:pPr>
      <w:r>
        <w:t>[</w:t>
      </w:r>
      <w:r>
        <w:rPr>
          <w:lang w:eastAsia="zh-CN"/>
        </w:rPr>
        <w:t>5</w:t>
      </w:r>
      <w:r>
        <w:t>]</w:t>
      </w:r>
      <w:r>
        <w:tab/>
      </w:r>
      <w:r>
        <w:t>3GPP TS 29.571: "5G System; Common Data Types for Service Based Interfaces Stage 3".</w:t>
      </w:r>
    </w:p>
    <w:p>
      <w:pPr>
        <w:pStyle w:val="106"/>
      </w:pPr>
      <w:r>
        <w:t>[6]</w:t>
      </w:r>
      <w:r>
        <w:tab/>
      </w:r>
      <w:r>
        <w:t xml:space="preserve">OpenAPI: "OpenAPI Specification Version 3.0.0", </w:t>
      </w:r>
      <w:r>
        <w:fldChar w:fldCharType="begin"/>
      </w:r>
      <w:r>
        <w:instrText xml:space="preserve"> HYPERLINK "https://spec.openapis.org/oas/v3.0.0" </w:instrText>
      </w:r>
      <w:r>
        <w:fldChar w:fldCharType="separate"/>
      </w:r>
      <w:r>
        <w:t>https://spec.openapis.org/oas/v3.0.0</w:t>
      </w:r>
      <w:r>
        <w:fldChar w:fldCharType="end"/>
      </w:r>
      <w:r>
        <w:t>.</w:t>
      </w:r>
    </w:p>
    <w:p>
      <w:pPr>
        <w:pStyle w:val="106"/>
      </w:pPr>
      <w:r>
        <w:t>[7]</w:t>
      </w:r>
      <w:r>
        <w:tab/>
      </w:r>
      <w:r>
        <w:t>3GPP TS 23.222: "Functional architecture and information flows to support Common API Framework for 3GPP Northbound APIs; Stage 2".</w:t>
      </w:r>
    </w:p>
    <w:p>
      <w:pPr>
        <w:pStyle w:val="106"/>
      </w:pPr>
      <w:r>
        <w:t>[8]</w:t>
      </w:r>
      <w:r>
        <w:tab/>
      </w:r>
      <w:r>
        <w:t>3GPP TS 29.222: "Common API Framework for 3GPP Northbound APIs; Stage 3".</w:t>
      </w:r>
    </w:p>
    <w:p>
      <w:pPr>
        <w:pStyle w:val="106"/>
      </w:pPr>
      <w:r>
        <w:t>[9]</w:t>
      </w:r>
      <w:r>
        <w:tab/>
      </w:r>
      <w:r>
        <w:t>3GPP TS 29.501: "5G System; Principles and Guidelines for Services Definition; Stage 3".</w:t>
      </w:r>
    </w:p>
    <w:p>
      <w:pPr>
        <w:pStyle w:val="106"/>
      </w:pPr>
      <w:r>
        <w:t>[10]</w:t>
      </w:r>
      <w:r>
        <w:tab/>
      </w:r>
      <w:r>
        <w:t>IETF RFC 7230: "Hypertext Transfer Protocol (HTTP/1.1): Message Syntax and Routing".</w:t>
      </w:r>
    </w:p>
    <w:p>
      <w:pPr>
        <w:pStyle w:val="106"/>
      </w:pPr>
      <w:r>
        <w:t>[11]</w:t>
      </w:r>
      <w:r>
        <w:tab/>
      </w:r>
      <w:r>
        <w:t>IETF RFC 7231: "Hypertext Transfer Protocol (HTTP/1.1): Semantics and Content".</w:t>
      </w:r>
    </w:p>
    <w:p>
      <w:pPr>
        <w:pStyle w:val="106"/>
      </w:pPr>
      <w:r>
        <w:t>[12]</w:t>
      </w:r>
      <w:r>
        <w:tab/>
      </w:r>
      <w:r>
        <w:t>IETF RFC 7232: "Hypertext Transfer Protocol (HTTP/1.1): Conditional Requests".</w:t>
      </w:r>
    </w:p>
    <w:p>
      <w:pPr>
        <w:pStyle w:val="106"/>
      </w:pPr>
      <w:r>
        <w:t>[13]</w:t>
      </w:r>
      <w:r>
        <w:tab/>
      </w:r>
      <w:r>
        <w:t>IETF RFC 7233: "Hypertext Transfer Protocol (HTTP/1.1): Range Requests".</w:t>
      </w:r>
    </w:p>
    <w:p>
      <w:pPr>
        <w:pStyle w:val="106"/>
      </w:pPr>
      <w:r>
        <w:t>[14]</w:t>
      </w:r>
      <w:r>
        <w:tab/>
      </w:r>
      <w:r>
        <w:t>IETF RFC 7234: "Hypertext Transfer Protocol (HTTP/1.1): Caching".</w:t>
      </w:r>
    </w:p>
    <w:p>
      <w:pPr>
        <w:pStyle w:val="106"/>
      </w:pPr>
      <w:r>
        <w:t>[15]</w:t>
      </w:r>
      <w:r>
        <w:tab/>
      </w:r>
      <w:r>
        <w:t>IETF RFC 7235: "Hypertext Transfer Protocol (HTTP/1.1): Authentication".</w:t>
      </w:r>
    </w:p>
    <w:p>
      <w:pPr>
        <w:pStyle w:val="106"/>
      </w:pPr>
      <w:r>
        <w:t>[16]</w:t>
      </w:r>
      <w:r>
        <w:tab/>
      </w:r>
      <w:r>
        <w:t>IETF RFC 7240: "Hypertext Transfer Protocol Version 2 (HTTP/2)".</w:t>
      </w:r>
    </w:p>
    <w:p>
      <w:pPr>
        <w:pStyle w:val="106"/>
        <w:rPr>
          <w:lang w:eastAsia="zh-CN"/>
        </w:rPr>
      </w:pPr>
      <w:r>
        <w:t>[17]</w:t>
      </w:r>
      <w:r>
        <w:tab/>
      </w:r>
      <w:r>
        <w:t>IETF RFC 8259: "The JavaScript Object Notation (JSON) Data Interchange Format".</w:t>
      </w:r>
    </w:p>
    <w:p>
      <w:pPr>
        <w:pStyle w:val="106"/>
        <w:rPr>
          <w:lang w:eastAsia="zh-CN"/>
        </w:rPr>
      </w:pPr>
      <w:r>
        <w:t>[18]</w:t>
      </w:r>
      <w:r>
        <w:tab/>
      </w:r>
      <w:r>
        <w:t>3GPP TR 21.900: "Technical Specification Group working methods".</w:t>
      </w:r>
    </w:p>
    <w:p>
      <w:pPr>
        <w:pStyle w:val="106"/>
      </w:pPr>
      <w:r>
        <w:t>[19]</w:t>
      </w:r>
      <w:r>
        <w:tab/>
      </w:r>
      <w:r>
        <w:t>3GPP TR 33.862: "Study on security aspects of the Message Service for MIoT over the 5G System (MSGin5G)".</w:t>
      </w:r>
    </w:p>
    <w:p>
      <w:pPr>
        <w:pStyle w:val="106"/>
      </w:pPr>
      <w:r>
        <w:t>[20]</w:t>
      </w:r>
      <w:r>
        <w:tab/>
      </w:r>
      <w:r>
        <w:t>3GPP TS 33.501: "Security architecture and procedures for 5G system".</w:t>
      </w:r>
    </w:p>
    <w:p>
      <w:pPr>
        <w:pStyle w:val="106"/>
      </w:pPr>
      <w:r>
        <w:t>[21]</w:t>
      </w:r>
      <w:r>
        <w:tab/>
      </w:r>
      <w:r>
        <w:t>IETF RFC 6749: "The OAuth 2.0 Authorization Framework".</w:t>
      </w:r>
    </w:p>
    <w:p>
      <w:pPr>
        <w:pStyle w:val="106"/>
        <w:rPr>
          <w:lang w:eastAsia="zh-CN"/>
        </w:rPr>
      </w:pPr>
      <w:r>
        <w:t>[22]</w:t>
      </w:r>
      <w:r>
        <w:tab/>
      </w:r>
      <w:r>
        <w:t>3GPP TS 33.122: "Security Aspects of Common API Framework for 3GPP Northbound APIs".</w:t>
      </w:r>
    </w:p>
    <w:p>
      <w:pPr>
        <w:pStyle w:val="106"/>
        <w:rPr>
          <w:lang w:eastAsia="zh-CN"/>
        </w:rPr>
      </w:pPr>
      <w:r>
        <w:t>[2</w:t>
      </w:r>
      <w:r>
        <w:rPr>
          <w:rFonts w:hint="eastAsia"/>
          <w:lang w:eastAsia="zh-CN"/>
        </w:rPr>
        <w:t>3</w:t>
      </w:r>
      <w:r>
        <w:t>]</w:t>
      </w:r>
      <w:r>
        <w:tab/>
      </w:r>
      <w:r>
        <w:t>3GPP TS </w:t>
      </w:r>
      <w:r>
        <w:rPr>
          <w:rFonts w:hint="eastAsia"/>
          <w:lang w:eastAsia="zh-CN"/>
        </w:rPr>
        <w:t>29</w:t>
      </w:r>
      <w:r>
        <w:t>.</w:t>
      </w:r>
      <w:r>
        <w:rPr>
          <w:rFonts w:hint="eastAsia"/>
          <w:lang w:eastAsia="zh-CN"/>
        </w:rPr>
        <w:t>5</w:t>
      </w:r>
      <w:r>
        <w:t>22: "5G System; Network Exposure Function Northbound APIs; Stage 3".</w:t>
      </w:r>
    </w:p>
    <w:p>
      <w:pPr>
        <w:pStyle w:val="106"/>
        <w:rPr>
          <w:lang w:eastAsia="zh-CN"/>
        </w:rPr>
      </w:pPr>
      <w:r>
        <w:t>[2</w:t>
      </w:r>
      <w:r>
        <w:rPr>
          <w:rFonts w:hint="eastAsia"/>
          <w:lang w:eastAsia="zh-CN"/>
        </w:rPr>
        <w:t>4</w:t>
      </w:r>
      <w:r>
        <w:t>]</w:t>
      </w:r>
      <w:r>
        <w:tab/>
      </w:r>
      <w:r>
        <w:t>3GPP TS </w:t>
      </w:r>
      <w:r>
        <w:rPr>
          <w:rFonts w:hint="eastAsia"/>
          <w:lang w:eastAsia="zh-CN"/>
        </w:rPr>
        <w:t>29</w:t>
      </w:r>
      <w:r>
        <w:t>.122: "T8 reference point for northbound APIs".</w:t>
      </w:r>
    </w:p>
    <w:p>
      <w:pPr>
        <w:pStyle w:val="2"/>
      </w:pPr>
      <w:bookmarkStart w:id="25" w:name="_Toc105667142"/>
      <w:r>
        <w:t>3</w:t>
      </w:r>
      <w:r>
        <w:tab/>
      </w:r>
      <w:r>
        <w:t>Definitions of terms, symbols and abbreviations</w:t>
      </w:r>
      <w:bookmarkEnd w:id="25"/>
    </w:p>
    <w:p>
      <w:pPr>
        <w:pStyle w:val="3"/>
      </w:pPr>
      <w:bookmarkStart w:id="26" w:name="_Toc105667143"/>
      <w:r>
        <w:t>3.1</w:t>
      </w:r>
      <w:r>
        <w:tab/>
      </w:r>
      <w:r>
        <w:t>Terms</w:t>
      </w:r>
      <w:bookmarkEnd w:id="26"/>
    </w:p>
    <w:p>
      <w:r>
        <w:t>For the purposes of the present document, the terms given in 3GPP TR 21.905 [1] and the following apply. A term defined in the present document takes precedence over the definition of the same term, if any, in 3GPP TR 21.905 [1].</w:t>
      </w:r>
    </w:p>
    <w:p>
      <w:r>
        <w:t>For the purposes of the present document, the following terms and its definitions given in 3GPP TS 23.554 [</w:t>
      </w:r>
      <w:r>
        <w:rPr>
          <w:lang w:eastAsia="zh-CN"/>
        </w:rPr>
        <w:t>2</w:t>
      </w:r>
      <w:r>
        <w:t>] shall apply:</w:t>
      </w:r>
    </w:p>
    <w:p>
      <w:pPr>
        <w:pStyle w:val="109"/>
        <w:rPr>
          <w:lang w:eastAsia="zh-CN"/>
        </w:rPr>
      </w:pPr>
      <w:r>
        <w:rPr>
          <w:lang w:eastAsia="zh-CN"/>
        </w:rPr>
        <w:t>MSGin5G Service</w:t>
      </w:r>
    </w:p>
    <w:p>
      <w:pPr>
        <w:pStyle w:val="109"/>
        <w:rPr>
          <w:lang w:eastAsia="zh-CN"/>
        </w:rPr>
      </w:pPr>
      <w:r>
        <w:rPr>
          <w:lang w:eastAsia="zh-CN"/>
        </w:rPr>
        <w:t>MSGin5G message</w:t>
      </w:r>
    </w:p>
    <w:p>
      <w:pPr>
        <w:pStyle w:val="109"/>
        <w:rPr>
          <w:lang w:eastAsia="zh-CN"/>
        </w:rPr>
      </w:pPr>
      <w:r>
        <w:rPr>
          <w:lang w:eastAsia="zh-CN"/>
        </w:rPr>
        <w:t>MSGin5G UE</w:t>
      </w:r>
    </w:p>
    <w:p>
      <w:pPr>
        <w:pStyle w:val="109"/>
        <w:rPr>
          <w:lang w:eastAsia="zh-CN"/>
        </w:rPr>
      </w:pPr>
      <w:r>
        <w:rPr>
          <w:lang w:eastAsia="zh-CN"/>
        </w:rPr>
        <w:t>MSGin5G Group</w:t>
      </w:r>
    </w:p>
    <w:p>
      <w:pPr>
        <w:pStyle w:val="109"/>
        <w:rPr>
          <w:lang w:eastAsia="zh-CN"/>
        </w:rPr>
      </w:pPr>
      <w:r>
        <w:rPr>
          <w:lang w:eastAsia="zh-CN"/>
        </w:rPr>
        <w:t>MSGin5G Client</w:t>
      </w:r>
    </w:p>
    <w:p>
      <w:pPr>
        <w:pStyle w:val="109"/>
        <w:rPr>
          <w:lang w:eastAsia="zh-CN"/>
        </w:rPr>
      </w:pPr>
      <w:r>
        <w:rPr>
          <w:lang w:eastAsia="zh-CN"/>
        </w:rPr>
        <w:t>MSGin5G Server</w:t>
      </w:r>
    </w:p>
    <w:p>
      <w:pPr>
        <w:pStyle w:val="109"/>
        <w:rPr>
          <w:lang w:eastAsia="zh-CN"/>
        </w:rPr>
      </w:pPr>
      <w:r>
        <w:rPr>
          <w:lang w:eastAsia="zh-CN"/>
        </w:rPr>
        <w:t>Legacy 3GPP Message Gateway</w:t>
      </w:r>
    </w:p>
    <w:p>
      <w:pPr>
        <w:pStyle w:val="109"/>
        <w:rPr>
          <w:lang w:eastAsia="zh-CN"/>
        </w:rPr>
      </w:pPr>
      <w:r>
        <w:rPr>
          <w:lang w:eastAsia="zh-CN"/>
        </w:rPr>
        <w:t>Non-3GPP Message Gateway</w:t>
      </w:r>
    </w:p>
    <w:p>
      <w:pPr>
        <w:pStyle w:val="109"/>
        <w:rPr>
          <w:lang w:eastAsia="zh-CN"/>
        </w:rPr>
      </w:pPr>
      <w:r>
        <w:rPr>
          <w:lang w:eastAsia="zh-CN"/>
        </w:rPr>
        <w:t>Legacy 3GPP UE</w:t>
      </w:r>
    </w:p>
    <w:p>
      <w:pPr>
        <w:pStyle w:val="109"/>
        <w:rPr>
          <w:lang w:eastAsia="zh-CN"/>
        </w:rPr>
      </w:pPr>
      <w:r>
        <w:rPr>
          <w:lang w:eastAsia="zh-CN"/>
        </w:rPr>
        <w:t>Non-3GPP UE</w:t>
      </w:r>
    </w:p>
    <w:p>
      <w:pPr>
        <w:pStyle w:val="109"/>
        <w:rPr>
          <w:lang w:eastAsia="zh-CN"/>
        </w:rPr>
      </w:pPr>
      <w:r>
        <w:rPr>
          <w:lang w:eastAsia="zh-CN"/>
        </w:rPr>
        <w:t>Point-to-Point messaging</w:t>
      </w:r>
    </w:p>
    <w:p>
      <w:pPr>
        <w:pStyle w:val="109"/>
        <w:rPr>
          <w:lang w:eastAsia="zh-CN"/>
        </w:rPr>
      </w:pPr>
      <w:r>
        <w:rPr>
          <w:lang w:eastAsia="zh-CN"/>
        </w:rPr>
        <w:t>Point-to-Application messaging</w:t>
      </w:r>
    </w:p>
    <w:p>
      <w:pPr>
        <w:pStyle w:val="109"/>
        <w:rPr>
          <w:lang w:eastAsia="zh-CN"/>
        </w:rPr>
      </w:pPr>
      <w:r>
        <w:rPr>
          <w:lang w:eastAsia="zh-CN"/>
        </w:rPr>
        <w:t>Application-to-Point messaging</w:t>
      </w:r>
    </w:p>
    <w:p>
      <w:pPr>
        <w:pStyle w:val="109"/>
        <w:rPr>
          <w:lang w:eastAsia="zh-CN"/>
        </w:rPr>
      </w:pPr>
      <w:r>
        <w:rPr>
          <w:lang w:eastAsia="zh-CN"/>
        </w:rPr>
        <w:t>Group messaging</w:t>
      </w:r>
    </w:p>
    <w:p>
      <w:pPr>
        <w:pStyle w:val="109"/>
        <w:rPr>
          <w:lang w:eastAsia="zh-CN"/>
        </w:rPr>
      </w:pPr>
      <w:r>
        <w:rPr>
          <w:lang w:eastAsia="zh-CN"/>
        </w:rPr>
        <w:t>Broadcast messaging</w:t>
      </w:r>
    </w:p>
    <w:p>
      <w:pPr>
        <w:pStyle w:val="109"/>
        <w:rPr>
          <w:lang w:eastAsia="zh-CN"/>
        </w:rPr>
      </w:pPr>
      <w:r>
        <w:rPr>
          <w:lang w:eastAsia="zh-CN"/>
        </w:rPr>
        <w:t>Messaging Topic</w:t>
      </w:r>
    </w:p>
    <w:p>
      <w:pPr>
        <w:pStyle w:val="3"/>
      </w:pPr>
      <w:bookmarkStart w:id="27" w:name="_Toc105667144"/>
      <w:r>
        <w:t>3.2</w:t>
      </w:r>
      <w:r>
        <w:tab/>
      </w:r>
      <w:r>
        <w:t>Symbols</w:t>
      </w:r>
      <w:bookmarkEnd w:id="27"/>
    </w:p>
    <w:p>
      <w:pPr>
        <w:keepNext/>
      </w:pPr>
      <w:r>
        <w:t>For the purposes of the present document, the following symbols apply:</w:t>
      </w:r>
    </w:p>
    <w:p>
      <w:pPr>
        <w:pStyle w:val="109"/>
      </w:pPr>
      <w:r>
        <w:t>&lt;symbol&gt;</w:t>
      </w:r>
      <w:r>
        <w:tab/>
      </w:r>
      <w:r>
        <w:t>&lt;Explanation&gt;</w:t>
      </w:r>
    </w:p>
    <w:p>
      <w:pPr>
        <w:pStyle w:val="109"/>
      </w:pPr>
    </w:p>
    <w:p>
      <w:pPr>
        <w:pStyle w:val="3"/>
      </w:pPr>
      <w:bookmarkStart w:id="28" w:name="_Toc105667145"/>
      <w:r>
        <w:t>3.3</w:t>
      </w:r>
      <w:r>
        <w:tab/>
      </w:r>
      <w:r>
        <w:t>Abbreviations</w:t>
      </w:r>
      <w:bookmarkEnd w:id="28"/>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109"/>
        <w:rPr>
          <w:lang w:eastAsia="zh-CN"/>
        </w:rPr>
      </w:pPr>
      <w:r>
        <w:t>AS</w:t>
      </w:r>
      <w:r>
        <w:tab/>
      </w:r>
      <w:r>
        <w:t>Application Server</w:t>
      </w:r>
    </w:p>
    <w:p>
      <w:pPr>
        <w:pStyle w:val="109"/>
        <w:rPr>
          <w:lang w:eastAsia="zh-CN"/>
        </w:rPr>
      </w:pPr>
      <w:r>
        <w:rPr>
          <w:rFonts w:hint="eastAsia"/>
          <w:lang w:eastAsia="zh-CN"/>
        </w:rPr>
        <w:t>BC</w:t>
      </w:r>
      <w:r>
        <w:tab/>
      </w:r>
      <w:r>
        <w:rPr>
          <w:rFonts w:hint="eastAsia"/>
          <w:lang w:eastAsia="zh-CN"/>
        </w:rPr>
        <w:t>Broadcast</w:t>
      </w:r>
    </w:p>
    <w:p>
      <w:pPr>
        <w:pStyle w:val="109"/>
      </w:pPr>
      <w:r>
        <w:t>CAPIF</w:t>
      </w:r>
      <w:r>
        <w:tab/>
      </w:r>
      <w:r>
        <w:t>Common API Framework</w:t>
      </w:r>
    </w:p>
    <w:p>
      <w:pPr>
        <w:pStyle w:val="109"/>
      </w:pPr>
    </w:p>
    <w:p>
      <w:pPr>
        <w:pStyle w:val="2"/>
      </w:pPr>
      <w:bookmarkStart w:id="29" w:name="clause4"/>
      <w:bookmarkEnd w:id="29"/>
      <w:bookmarkStart w:id="30" w:name="_Toc105667146"/>
      <w:r>
        <w:t>4</w:t>
      </w:r>
      <w:r>
        <w:tab/>
      </w:r>
      <w:r>
        <w:t>Overview</w:t>
      </w:r>
      <w:bookmarkEnd w:id="30"/>
    </w:p>
    <w:p>
      <w:pPr>
        <w:rPr>
          <w:lang w:eastAsia="zh-CN"/>
        </w:rPr>
      </w:pPr>
      <w:bookmarkStart w:id="31" w:name="startOfAnnexes"/>
      <w:bookmarkEnd w:id="31"/>
      <w:r>
        <w:rPr>
          <w:lang w:eastAsia="zh-CN"/>
        </w:rPr>
        <w:t xml:space="preserve">The MSGin5G Service is designed and optimized for massive IoT device communication including thing-to-thing communication and person-to-thing communication and provides messaging capability in 5GS with messaging communication models including </w:t>
      </w:r>
      <w:r>
        <w:rPr>
          <w:rFonts w:hint="eastAsia"/>
          <w:lang w:eastAsia="zh-CN"/>
        </w:rPr>
        <w:t>P</w:t>
      </w:r>
      <w:r>
        <w:rPr>
          <w:lang w:eastAsia="zh-CN"/>
        </w:rPr>
        <w:t>oint-to-</w:t>
      </w:r>
      <w:r>
        <w:rPr>
          <w:rFonts w:hint="eastAsia"/>
          <w:lang w:eastAsia="zh-CN"/>
        </w:rPr>
        <w:t>P</w:t>
      </w:r>
      <w:r>
        <w:rPr>
          <w:lang w:eastAsia="zh-CN"/>
        </w:rPr>
        <w:t xml:space="preserve">oint, </w:t>
      </w:r>
      <w:r>
        <w:rPr>
          <w:rFonts w:hint="eastAsia"/>
          <w:lang w:eastAsia="zh-CN"/>
        </w:rPr>
        <w:t>A</w:t>
      </w:r>
      <w:r>
        <w:rPr>
          <w:lang w:eastAsia="zh-CN"/>
        </w:rPr>
        <w:t>pplication-to-</w:t>
      </w:r>
      <w:r>
        <w:rPr>
          <w:rFonts w:hint="eastAsia"/>
          <w:lang w:eastAsia="zh-CN"/>
        </w:rPr>
        <w:t>P</w:t>
      </w:r>
      <w:r>
        <w:rPr>
          <w:lang w:eastAsia="zh-CN"/>
        </w:rPr>
        <w:t>oint</w:t>
      </w:r>
      <w:r>
        <w:rPr>
          <w:rFonts w:hint="eastAsia"/>
          <w:lang w:eastAsia="zh-CN"/>
        </w:rPr>
        <w:t>/</w:t>
      </w:r>
      <w:r>
        <w:rPr>
          <w:lang w:eastAsia="zh-CN"/>
        </w:rPr>
        <w:t xml:space="preserve">Point-to-Application, </w:t>
      </w:r>
      <w:r>
        <w:rPr>
          <w:rFonts w:hint="eastAsia"/>
          <w:lang w:eastAsia="zh-CN"/>
        </w:rPr>
        <w:t>G</w:t>
      </w:r>
      <w:r>
        <w:rPr>
          <w:lang w:eastAsia="zh-CN"/>
        </w:rPr>
        <w:t xml:space="preserve">roup and </w:t>
      </w:r>
      <w:r>
        <w:rPr>
          <w:rFonts w:hint="eastAsia"/>
          <w:lang w:eastAsia="zh-CN"/>
        </w:rPr>
        <w:t>B</w:t>
      </w:r>
      <w:r>
        <w:rPr>
          <w:lang w:eastAsia="zh-CN"/>
        </w:rPr>
        <w:t>roadcast messaging.</w:t>
      </w:r>
    </w:p>
    <w:p>
      <w:pPr>
        <w:rPr>
          <w:lang w:eastAsia="zh-CN"/>
        </w:rPr>
      </w:pPr>
      <w:r>
        <w:t>3GPP TS 23.554 [</w:t>
      </w:r>
      <w:r>
        <w:rPr>
          <w:lang w:eastAsia="zh-CN"/>
        </w:rPr>
        <w:t>2</w:t>
      </w:r>
      <w:r>
        <w:t>] has specified the application layer architecture, architectural requirements, procedures, information flows and some APIs, in order to support the MSGin5G Service. Various features are defined to ensure the efficient use and deployment of MSGin5G Service, including configuration, registration, message delivery, message aggregation, segmentation and reassembly.</w:t>
      </w:r>
    </w:p>
    <w:p>
      <w:pPr>
        <w:rPr>
          <w:lang w:eastAsia="zh-CN"/>
        </w:rPr>
      </w:pPr>
      <w:r>
        <w:rPr>
          <w:lang w:eastAsia="zh-CN"/>
        </w:rPr>
        <w:t xml:space="preserve">The present document specifies MSGin5G </w:t>
      </w:r>
      <w:r>
        <w:rPr>
          <w:rFonts w:hint="eastAsia"/>
          <w:lang w:eastAsia="zh-CN"/>
        </w:rPr>
        <w:t>S</w:t>
      </w:r>
      <w:r>
        <w:rPr>
          <w:lang w:eastAsia="zh-CN"/>
        </w:rPr>
        <w:t xml:space="preserve">ervices offered by MSGin5G </w:t>
      </w:r>
      <w:r>
        <w:rPr>
          <w:rFonts w:hint="eastAsia"/>
          <w:lang w:eastAsia="zh-CN"/>
        </w:rPr>
        <w:t>S</w:t>
      </w:r>
      <w:r>
        <w:rPr>
          <w:lang w:eastAsia="zh-CN"/>
        </w:rPr>
        <w:t xml:space="preserve">ervers and MSGin5G Gateway, and APIs </w:t>
      </w:r>
      <w:r>
        <w:t>in detail, needed</w:t>
      </w:r>
      <w:r>
        <w:rPr>
          <w:lang w:eastAsia="zh-CN"/>
        </w:rPr>
        <w:t xml:space="preserve"> over MSGin5G-2/3/4 interfaces </w:t>
      </w:r>
      <w:r>
        <w:t>for interworking between MSGin5G Server and Legacy 3GPP UE, Non-3GPP UE or Application Server</w:t>
      </w:r>
      <w:r>
        <w:rPr>
          <w:lang w:eastAsia="zh-CN"/>
        </w:rPr>
        <w:t>, with following functionalities need to be supported:</w:t>
      </w:r>
    </w:p>
    <w:p>
      <w:pPr>
        <w:pStyle w:val="110"/>
      </w:pPr>
      <w:r>
        <w:t>1.</w:t>
      </w:r>
      <w:r>
        <w:tab/>
      </w:r>
      <w:r>
        <w:t xml:space="preserve">Server-side functionality with the sending and receiving of messages to/from Application Servers and/or other MSGin5G Service endpoints on other UEs, provided by MSGin5G </w:t>
      </w:r>
      <w:r>
        <w:rPr>
          <w:rFonts w:hint="eastAsia"/>
          <w:lang w:eastAsia="zh-CN"/>
        </w:rPr>
        <w:t>S</w:t>
      </w:r>
      <w:r>
        <w:t>erver.</w:t>
      </w:r>
    </w:p>
    <w:p>
      <w:pPr>
        <w:pStyle w:val="110"/>
      </w:pPr>
      <w:r>
        <w:t>2.</w:t>
      </w:r>
      <w:r>
        <w:tab/>
      </w:r>
      <w:r>
        <w:t>Interconnecting two different messaging delivery mechanisms and assure the message integrity between different message delivery mechanisms, provided by Message Gateway.</w:t>
      </w:r>
    </w:p>
    <w:p>
      <w:pPr>
        <w:rPr>
          <w:lang w:eastAsia="zh-CN"/>
        </w:rPr>
      </w:pPr>
      <w:r>
        <w:rPr>
          <w:lang w:eastAsia="zh-CN"/>
        </w:rPr>
        <w:t>And the definition of APIs specified in TS</w:t>
      </w:r>
      <w:r>
        <w:t> </w:t>
      </w:r>
      <w:r>
        <w:rPr>
          <w:lang w:eastAsia="zh-CN"/>
        </w:rPr>
        <w:t>23.554</w:t>
      </w:r>
      <w:r>
        <w:t> </w:t>
      </w:r>
      <w:r>
        <w:rPr>
          <w:lang w:eastAsia="zh-CN"/>
        </w:rPr>
        <w:t>[2] clause</w:t>
      </w:r>
      <w:r>
        <w:t> </w:t>
      </w:r>
      <w:r>
        <w:rPr>
          <w:lang w:eastAsia="zh-CN"/>
        </w:rPr>
        <w:t>9 is introduced in present document.</w:t>
      </w:r>
    </w:p>
    <w:p>
      <w:pPr>
        <w:pStyle w:val="2"/>
      </w:pPr>
      <w:bookmarkStart w:id="32" w:name="_Toc97197060"/>
      <w:bookmarkStart w:id="33" w:name="_Toc96996654"/>
      <w:bookmarkStart w:id="34" w:name="_Toc93878862"/>
      <w:bookmarkStart w:id="35" w:name="_Toc83768234"/>
      <w:bookmarkStart w:id="36" w:name="_Toc105667147"/>
      <w:r>
        <w:rPr>
          <w:lang w:eastAsia="zh-CN"/>
        </w:rPr>
        <w:t>5</w:t>
      </w:r>
      <w:r>
        <w:rPr>
          <w:lang w:eastAsia="zh-CN"/>
        </w:rPr>
        <w:tab/>
      </w:r>
      <w:r>
        <w:t>Services offered by the MSGin5G Servers</w:t>
      </w:r>
      <w:bookmarkEnd w:id="32"/>
      <w:bookmarkEnd w:id="33"/>
      <w:bookmarkEnd w:id="34"/>
      <w:bookmarkEnd w:id="35"/>
      <w:bookmarkEnd w:id="36"/>
    </w:p>
    <w:p>
      <w:pPr>
        <w:pStyle w:val="3"/>
        <w:rPr>
          <w:lang w:eastAsia="zh-CN"/>
        </w:rPr>
      </w:pPr>
      <w:bookmarkStart w:id="37" w:name="_Toc93878863"/>
      <w:bookmarkStart w:id="38" w:name="_Toc96996655"/>
      <w:bookmarkStart w:id="39" w:name="_Toc83768235"/>
      <w:bookmarkStart w:id="40" w:name="_Toc97197061"/>
      <w:bookmarkStart w:id="41" w:name="_Toc105667148"/>
      <w:r>
        <w:t>5.1</w:t>
      </w:r>
      <w:r>
        <w:tab/>
      </w:r>
      <w:r>
        <w:rPr>
          <w:lang w:eastAsia="zh-CN"/>
        </w:rPr>
        <w:t>Introduction</w:t>
      </w:r>
      <w:bookmarkEnd w:id="37"/>
      <w:bookmarkEnd w:id="38"/>
      <w:bookmarkEnd w:id="39"/>
      <w:bookmarkEnd w:id="40"/>
      <w:bookmarkEnd w:id="41"/>
    </w:p>
    <w:p>
      <w:pPr>
        <w:rPr>
          <w:lang w:eastAsia="zh-CN"/>
        </w:rPr>
      </w:pPr>
      <w:r>
        <w:rPr>
          <w:lang w:eastAsia="zh-CN"/>
        </w:rPr>
        <w:t>The Table</w:t>
      </w:r>
      <w:r>
        <w:t> </w:t>
      </w:r>
      <w:r>
        <w:rPr>
          <w:lang w:eastAsia="zh-CN"/>
        </w:rPr>
        <w:t xml:space="preserve">5.1-1 lists the services provided by the MSGin5G </w:t>
      </w:r>
      <w:r>
        <w:rPr>
          <w:rFonts w:hint="eastAsia"/>
          <w:lang w:eastAsia="zh-CN"/>
        </w:rPr>
        <w:t>S</w:t>
      </w:r>
      <w:r>
        <w:rPr>
          <w:lang w:eastAsia="zh-CN"/>
        </w:rPr>
        <w:t>erver and corresponding service operations. A service description clause for each API gives a general description of the related API.</w:t>
      </w:r>
    </w:p>
    <w:p>
      <w:pPr>
        <w:pStyle w:val="112"/>
      </w:pPr>
      <w:r>
        <w:t>Table 5.1-1 List of services provided by the MSGin5G Servers</w:t>
      </w:r>
    </w:p>
    <w:tbl>
      <w:tblPr>
        <w:tblStyle w:val="13"/>
        <w:tblW w:w="10278"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996"/>
        <w:gridCol w:w="3332"/>
        <w:gridCol w:w="2790"/>
        <w:gridCol w:w="216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shd w:val="clear" w:color="auto" w:fill="C0C0C0"/>
          </w:tcPr>
          <w:p>
            <w:pPr>
              <w:pStyle w:val="103"/>
            </w:pPr>
            <w:r>
              <w:t>Service Name</w:t>
            </w:r>
          </w:p>
        </w:tc>
        <w:tc>
          <w:tcPr>
            <w:tcW w:w="3332" w:type="dxa"/>
            <w:shd w:val="clear" w:color="auto" w:fill="C0C0C0"/>
          </w:tcPr>
          <w:p>
            <w:pPr>
              <w:pStyle w:val="103"/>
            </w:pPr>
            <w:r>
              <w:t>Service Operations</w:t>
            </w:r>
          </w:p>
        </w:tc>
        <w:tc>
          <w:tcPr>
            <w:tcW w:w="2790" w:type="dxa"/>
            <w:shd w:val="clear" w:color="auto" w:fill="C0C0C0"/>
          </w:tcPr>
          <w:p>
            <w:pPr>
              <w:pStyle w:val="103"/>
            </w:pPr>
            <w:r>
              <w:t>Operation</w:t>
            </w:r>
          </w:p>
          <w:p>
            <w:pPr>
              <w:pStyle w:val="103"/>
            </w:pPr>
            <w:r>
              <w:t>Semantics</w:t>
            </w:r>
          </w:p>
        </w:tc>
        <w:tc>
          <w:tcPr>
            <w:tcW w:w="2160" w:type="dxa"/>
            <w:shd w:val="clear" w:color="auto" w:fill="C0C0C0"/>
          </w:tcPr>
          <w:p>
            <w:pPr>
              <w:pStyle w:val="103"/>
            </w:pPr>
            <w:r>
              <w:t>Example Consumer(s)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tcPr>
          <w:p>
            <w:pPr>
              <w:pStyle w:val="102"/>
            </w:pPr>
            <w:r>
              <w:t>MSGS_ASRegistration</w:t>
            </w:r>
          </w:p>
        </w:tc>
        <w:tc>
          <w:tcPr>
            <w:tcW w:w="3332" w:type="dxa"/>
          </w:tcPr>
          <w:p>
            <w:pPr>
              <w:pStyle w:val="102"/>
            </w:pPr>
            <w:r>
              <w:t>MSGS_ASRegistration_Request</w:t>
            </w:r>
          </w:p>
        </w:tc>
        <w:tc>
          <w:tcPr>
            <w:tcW w:w="2790" w:type="dxa"/>
            <w:vMerge w:val="restart"/>
          </w:tcPr>
          <w:p>
            <w:pPr>
              <w:pStyle w:val="102"/>
            </w:pPr>
            <w:r>
              <w:t>Request/Response</w:t>
            </w:r>
          </w:p>
        </w:tc>
        <w:tc>
          <w:tcPr>
            <w:tcW w:w="2160" w:type="dxa"/>
            <w:vMerge w:val="restart"/>
          </w:tcPr>
          <w:p>
            <w:pPr>
              <w:pStyle w:val="102"/>
            </w:pPr>
            <w:r>
              <w:t>AS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t>MSGS_ASRegistration_Deregister</w:t>
            </w:r>
          </w:p>
        </w:tc>
        <w:tc>
          <w:tcPr>
            <w:tcW w:w="2790" w:type="dxa"/>
            <w:vMerge w:val="continue"/>
          </w:tcPr>
          <w:p>
            <w:pPr>
              <w:pStyle w:val="102"/>
            </w:pPr>
          </w:p>
        </w:tc>
        <w:tc>
          <w:tcPr>
            <w:tcW w:w="2160" w:type="dxa"/>
            <w:vMerge w:val="continue"/>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tcPr>
          <w:p>
            <w:pPr>
              <w:pStyle w:val="102"/>
            </w:pPr>
            <w:r>
              <w:t>MSGS_MSGDelivery</w:t>
            </w:r>
          </w:p>
        </w:tc>
        <w:tc>
          <w:tcPr>
            <w:tcW w:w="3332" w:type="dxa"/>
          </w:tcPr>
          <w:p>
            <w:pPr>
              <w:pStyle w:val="102"/>
            </w:pPr>
            <w:r>
              <w:t>MSGS_MSGDelivery_ASODelivery</w:t>
            </w:r>
          </w:p>
        </w:tc>
        <w:tc>
          <w:tcPr>
            <w:tcW w:w="2790" w:type="dxa"/>
            <w:vMerge w:val="restart"/>
          </w:tcPr>
          <w:p>
            <w:pPr>
              <w:pStyle w:val="102"/>
            </w:pPr>
            <w:r>
              <w:t>Request/ Response</w:t>
            </w:r>
          </w:p>
        </w:tc>
        <w:tc>
          <w:tcPr>
            <w:tcW w:w="2160" w:type="dxa"/>
            <w:vMerge w:val="restart"/>
          </w:tcPr>
          <w:p>
            <w:pPr>
              <w:pStyle w:val="102"/>
            </w:pPr>
            <w:r>
              <w:t>AS, Legacy 3GPP Message Gateway, Non-3GPP Message Gateway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t>MSGS_MSGDelivery_ASODeliveryReport</w:t>
            </w:r>
          </w:p>
        </w:tc>
        <w:tc>
          <w:tcPr>
            <w:tcW w:w="2790" w:type="dxa"/>
            <w:vMerge w:val="continue"/>
          </w:tcPr>
          <w:p>
            <w:pPr>
              <w:pStyle w:val="102"/>
            </w:pPr>
          </w:p>
        </w:tc>
        <w:tc>
          <w:tcPr>
            <w:tcW w:w="2160" w:type="dxa"/>
            <w:vMerge w:val="continue"/>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t>MSGS_MSGDelivery_UEODelivery</w:t>
            </w:r>
          </w:p>
        </w:tc>
        <w:tc>
          <w:tcPr>
            <w:tcW w:w="2790" w:type="dxa"/>
            <w:vMerge w:val="continue"/>
          </w:tcPr>
          <w:p>
            <w:pPr>
              <w:pStyle w:val="102"/>
            </w:pPr>
          </w:p>
        </w:tc>
        <w:tc>
          <w:tcPr>
            <w:tcW w:w="2160" w:type="dxa"/>
            <w:vMerge w:val="continue"/>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t>MSGS_MSGDelivery_UEODeliveryReport</w:t>
            </w:r>
          </w:p>
        </w:tc>
        <w:tc>
          <w:tcPr>
            <w:tcW w:w="2790" w:type="dxa"/>
            <w:vMerge w:val="continue"/>
          </w:tcPr>
          <w:p>
            <w:pPr>
              <w:pStyle w:val="102"/>
            </w:pPr>
          </w:p>
        </w:tc>
        <w:tc>
          <w:tcPr>
            <w:tcW w:w="2160" w:type="dxa"/>
            <w:vMerge w:val="continue"/>
          </w:tcPr>
          <w:p>
            <w:pPr>
              <w:pStyle w:val="102"/>
            </w:pPr>
          </w:p>
        </w:tc>
      </w:tr>
    </w:tbl>
    <w:p>
      <w:pPr>
        <w:rPr>
          <w:lang w:eastAsia="zh-CN"/>
        </w:rPr>
      </w:pPr>
    </w:p>
    <w:p>
      <w:pPr>
        <w:rPr>
          <w:lang w:eastAsia="zh-CN"/>
        </w:rPr>
      </w:pPr>
      <w:r>
        <w:rPr>
          <w:lang w:eastAsia="zh-CN"/>
        </w:rPr>
        <w:t>Table</w:t>
      </w:r>
      <w:r>
        <w:t> </w:t>
      </w:r>
      <w:r>
        <w:rPr>
          <w:lang w:eastAsia="zh-CN"/>
        </w:rPr>
        <w:t>5.1-2 summarizes the corresponding APIs defined in this specification.</w:t>
      </w:r>
    </w:p>
    <w:p>
      <w:pPr>
        <w:pStyle w:val="112"/>
      </w:pPr>
      <w:r>
        <w:t>Table 5.1-2: API Descriptions</w:t>
      </w:r>
    </w:p>
    <w:tbl>
      <w:tblPr>
        <w:tblStyle w:val="13"/>
        <w:tblW w:w="10343"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087"/>
        <w:gridCol w:w="885"/>
        <w:gridCol w:w="1701"/>
        <w:gridCol w:w="3209"/>
        <w:gridCol w:w="991"/>
        <w:gridCol w:w="147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2087" w:type="dxa"/>
            <w:shd w:val="clear" w:color="000000" w:fill="C0C0C0"/>
          </w:tcPr>
          <w:p>
            <w:pPr>
              <w:pStyle w:val="103"/>
            </w:pPr>
            <w:r>
              <w:t>Service Name</w:t>
            </w:r>
          </w:p>
        </w:tc>
        <w:tc>
          <w:tcPr>
            <w:tcW w:w="885" w:type="dxa"/>
            <w:shd w:val="clear" w:color="000000" w:fill="C0C0C0"/>
          </w:tcPr>
          <w:p>
            <w:pPr>
              <w:pStyle w:val="103"/>
            </w:pPr>
            <w:r>
              <w:t>Clause</w:t>
            </w:r>
          </w:p>
        </w:tc>
        <w:tc>
          <w:tcPr>
            <w:tcW w:w="1701" w:type="dxa"/>
            <w:shd w:val="clear" w:color="000000" w:fill="C0C0C0"/>
          </w:tcPr>
          <w:p>
            <w:pPr>
              <w:pStyle w:val="103"/>
            </w:pPr>
            <w:r>
              <w:t>Description</w:t>
            </w:r>
          </w:p>
        </w:tc>
        <w:tc>
          <w:tcPr>
            <w:tcW w:w="3209" w:type="dxa"/>
            <w:shd w:val="clear" w:color="000000" w:fill="C0C0C0"/>
          </w:tcPr>
          <w:p>
            <w:pPr>
              <w:pStyle w:val="103"/>
            </w:pPr>
            <w:r>
              <w:t>OpenAPI Specification File</w:t>
            </w:r>
          </w:p>
        </w:tc>
        <w:tc>
          <w:tcPr>
            <w:tcW w:w="991" w:type="dxa"/>
            <w:shd w:val="clear" w:color="000000" w:fill="C0C0C0"/>
          </w:tcPr>
          <w:p>
            <w:pPr>
              <w:pStyle w:val="103"/>
            </w:pPr>
            <w:r>
              <w:t>apiName</w:t>
            </w:r>
          </w:p>
        </w:tc>
        <w:tc>
          <w:tcPr>
            <w:tcW w:w="1470" w:type="dxa"/>
            <w:shd w:val="clear" w:color="000000" w:fill="C0C0C0"/>
          </w:tcPr>
          <w:p>
            <w:pPr>
              <w:pStyle w:val="103"/>
            </w:pPr>
            <w:r>
              <w:t>Annex</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pPr>
            <w:r>
              <w:t>MSGS_ASRegistration</w:t>
            </w:r>
          </w:p>
        </w:tc>
        <w:tc>
          <w:tcPr>
            <w:tcW w:w="885" w:type="dxa"/>
            <w:shd w:val="clear" w:color="auto" w:fill="auto"/>
          </w:tcPr>
          <w:p>
            <w:pPr>
              <w:pStyle w:val="102"/>
            </w:pPr>
            <w:r>
              <w:t>8.1</w:t>
            </w:r>
          </w:p>
        </w:tc>
        <w:tc>
          <w:tcPr>
            <w:tcW w:w="1701" w:type="dxa"/>
            <w:shd w:val="clear" w:color="auto" w:fill="auto"/>
          </w:tcPr>
          <w:p>
            <w:pPr>
              <w:pStyle w:val="102"/>
            </w:pPr>
            <w:r>
              <w:t>AS Registration Service</w:t>
            </w:r>
          </w:p>
        </w:tc>
        <w:tc>
          <w:tcPr>
            <w:tcW w:w="3209" w:type="dxa"/>
            <w:shd w:val="clear" w:color="auto" w:fill="auto"/>
          </w:tcPr>
          <w:p>
            <w:pPr>
              <w:pStyle w:val="102"/>
            </w:pPr>
            <w:r>
              <w:t>TS29538_MSGS_ASRegistration.yaml</w:t>
            </w:r>
          </w:p>
        </w:tc>
        <w:tc>
          <w:tcPr>
            <w:tcW w:w="991" w:type="dxa"/>
            <w:shd w:val="clear" w:color="auto" w:fill="auto"/>
          </w:tcPr>
          <w:p>
            <w:pPr>
              <w:pStyle w:val="102"/>
            </w:pPr>
            <w:r>
              <w:rPr>
                <w:szCs w:val="18"/>
              </w:rPr>
              <w:t>msgs_asregistration</w:t>
            </w:r>
          </w:p>
        </w:tc>
        <w:tc>
          <w:tcPr>
            <w:tcW w:w="1470" w:type="dxa"/>
            <w:shd w:val="clear" w:color="auto" w:fill="auto"/>
          </w:tcPr>
          <w:p>
            <w:pPr>
              <w:pStyle w:val="102"/>
            </w:pPr>
            <w:r>
              <w:t>A.2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pPr>
            <w:r>
              <w:t>MSGS_MSGDelivery</w:t>
            </w:r>
          </w:p>
        </w:tc>
        <w:tc>
          <w:tcPr>
            <w:tcW w:w="885" w:type="dxa"/>
            <w:shd w:val="clear" w:color="auto" w:fill="auto"/>
          </w:tcPr>
          <w:p>
            <w:pPr>
              <w:pStyle w:val="102"/>
            </w:pPr>
            <w:r>
              <w:t>8.2</w:t>
            </w:r>
          </w:p>
        </w:tc>
        <w:tc>
          <w:tcPr>
            <w:tcW w:w="1701" w:type="dxa"/>
            <w:shd w:val="clear" w:color="auto" w:fill="auto"/>
          </w:tcPr>
          <w:p>
            <w:pPr>
              <w:pStyle w:val="102"/>
            </w:pPr>
            <w:r>
              <w:t>Message Delivery Service</w:t>
            </w:r>
          </w:p>
        </w:tc>
        <w:tc>
          <w:tcPr>
            <w:tcW w:w="3209" w:type="dxa"/>
            <w:shd w:val="clear" w:color="auto" w:fill="auto"/>
          </w:tcPr>
          <w:p>
            <w:pPr>
              <w:pStyle w:val="102"/>
            </w:pPr>
            <w:r>
              <w:t>TS29538_MSGS_MSGDelivery.yaml</w:t>
            </w:r>
          </w:p>
        </w:tc>
        <w:tc>
          <w:tcPr>
            <w:tcW w:w="991" w:type="dxa"/>
            <w:shd w:val="clear" w:color="auto" w:fill="auto"/>
          </w:tcPr>
          <w:p>
            <w:pPr>
              <w:pStyle w:val="102"/>
            </w:pPr>
            <w:r>
              <w:t>msgs_msgdelivery</w:t>
            </w:r>
          </w:p>
        </w:tc>
        <w:tc>
          <w:tcPr>
            <w:tcW w:w="1470" w:type="dxa"/>
            <w:shd w:val="clear" w:color="auto" w:fill="auto"/>
          </w:tcPr>
          <w:p>
            <w:pPr>
              <w:pStyle w:val="102"/>
            </w:pPr>
            <w:r>
              <w:t>A.3</w:t>
            </w:r>
          </w:p>
        </w:tc>
      </w:tr>
    </w:tbl>
    <w:p>
      <w:pPr>
        <w:rPr>
          <w:lang w:eastAsia="zh-CN"/>
        </w:rPr>
      </w:pPr>
    </w:p>
    <w:p>
      <w:pPr>
        <w:pStyle w:val="3"/>
        <w:rPr>
          <w:lang w:eastAsia="zh-CN"/>
        </w:rPr>
      </w:pPr>
      <w:bookmarkStart w:id="42" w:name="_Toc97197062"/>
      <w:bookmarkStart w:id="43" w:name="_Toc105667149"/>
      <w:r>
        <w:rPr>
          <w:lang w:eastAsia="zh-CN"/>
        </w:rPr>
        <w:t>5.2</w:t>
      </w:r>
      <w:r>
        <w:rPr>
          <w:lang w:eastAsia="zh-CN"/>
        </w:rPr>
        <w:tab/>
      </w:r>
      <w:r>
        <w:rPr>
          <w:lang w:eastAsia="zh-CN"/>
        </w:rPr>
        <w:t>MSGS_</w:t>
      </w:r>
      <w:r>
        <w:t xml:space="preserve">ASRegistration </w:t>
      </w:r>
      <w:r>
        <w:rPr>
          <w:lang w:eastAsia="zh-CN"/>
        </w:rPr>
        <w:t>Service</w:t>
      </w:r>
      <w:bookmarkEnd w:id="42"/>
      <w:bookmarkEnd w:id="43"/>
    </w:p>
    <w:p>
      <w:pPr>
        <w:pStyle w:val="4"/>
      </w:pPr>
      <w:bookmarkStart w:id="44" w:name="_Toc105667150"/>
      <w:bookmarkStart w:id="45" w:name="_Toc83768237"/>
      <w:bookmarkStart w:id="46" w:name="_Toc97197063"/>
      <w:bookmarkStart w:id="47" w:name="_Toc96996657"/>
      <w:bookmarkStart w:id="48" w:name="_Toc93878865"/>
      <w:r>
        <w:t>5.</w:t>
      </w:r>
      <w:r>
        <w:rPr>
          <w:lang w:eastAsia="zh-CN"/>
        </w:rPr>
        <w:t>2</w:t>
      </w:r>
      <w:r>
        <w:t>.1</w:t>
      </w:r>
      <w:r>
        <w:tab/>
      </w:r>
      <w:r>
        <w:t>Service Description</w:t>
      </w:r>
      <w:bookmarkEnd w:id="44"/>
      <w:bookmarkEnd w:id="45"/>
      <w:bookmarkEnd w:id="46"/>
      <w:bookmarkEnd w:id="47"/>
      <w:bookmarkEnd w:id="48"/>
    </w:p>
    <w:p>
      <w:pPr>
        <w:rPr>
          <w:lang w:eastAsia="zh-CN"/>
        </w:rPr>
      </w:pPr>
      <w:r>
        <w:rPr>
          <w:lang w:eastAsia="zh-CN"/>
        </w:rPr>
        <w:t>The MSGS_ASRegistration API, as defined in 3GPP TS 23.554 [2], allows an AS via Mm5s interface to register, and deregister at a given MSGin5G Server.</w:t>
      </w:r>
    </w:p>
    <w:p>
      <w:pPr>
        <w:pStyle w:val="4"/>
        <w:rPr>
          <w:lang w:eastAsia="zh-CN"/>
        </w:rPr>
      </w:pPr>
      <w:bookmarkStart w:id="49" w:name="_Toc96996658"/>
      <w:bookmarkStart w:id="50" w:name="_Toc97197064"/>
      <w:bookmarkStart w:id="51" w:name="_Toc105667151"/>
      <w:bookmarkStart w:id="52" w:name="_Toc83768238"/>
      <w:bookmarkStart w:id="53" w:name="_Toc93878866"/>
      <w:r>
        <w:t>5.</w:t>
      </w:r>
      <w:r>
        <w:rPr>
          <w:lang w:eastAsia="zh-CN"/>
        </w:rPr>
        <w:t>2</w:t>
      </w:r>
      <w:r>
        <w:t>.2</w:t>
      </w:r>
      <w:r>
        <w:tab/>
      </w:r>
      <w:r>
        <w:t>Service Operations</w:t>
      </w:r>
      <w:bookmarkEnd w:id="49"/>
      <w:bookmarkEnd w:id="50"/>
      <w:bookmarkEnd w:id="51"/>
      <w:bookmarkEnd w:id="52"/>
      <w:bookmarkEnd w:id="53"/>
    </w:p>
    <w:p>
      <w:pPr>
        <w:pStyle w:val="5"/>
      </w:pPr>
      <w:bookmarkStart w:id="54" w:name="_Toc105667152"/>
      <w:bookmarkStart w:id="55" w:name="_Toc97197065"/>
      <w:bookmarkStart w:id="56" w:name="_Toc96996659"/>
      <w:bookmarkStart w:id="57" w:name="_Toc83768239"/>
      <w:bookmarkStart w:id="58" w:name="_Toc93878867"/>
      <w:r>
        <w:t>5.</w:t>
      </w:r>
      <w:r>
        <w:rPr>
          <w:lang w:eastAsia="zh-CN"/>
        </w:rPr>
        <w:t>2</w:t>
      </w:r>
      <w:r>
        <w:t>.2.1</w:t>
      </w:r>
      <w:r>
        <w:tab/>
      </w:r>
      <w:r>
        <w:t>Introduction</w:t>
      </w:r>
      <w:bookmarkEnd w:id="54"/>
      <w:bookmarkEnd w:id="55"/>
      <w:bookmarkEnd w:id="56"/>
      <w:bookmarkEnd w:id="57"/>
      <w:bookmarkEnd w:id="58"/>
    </w:p>
    <w:p>
      <w:pPr>
        <w:rPr>
          <w:lang w:eastAsia="zh-CN"/>
        </w:rPr>
      </w:pPr>
      <w:r>
        <w:rPr>
          <w:lang w:eastAsia="zh-CN"/>
        </w:rPr>
        <w:t>The service operation defined for MSGS_ASRegistration API is shown in the Table 5.2.2.1-1.</w:t>
      </w:r>
    </w:p>
    <w:p>
      <w:pPr>
        <w:pStyle w:val="112"/>
      </w:pPr>
      <w:r>
        <w:t>Table 5.2.2.1-1: Operations of the MSGS_ASRegistration API</w:t>
      </w:r>
    </w:p>
    <w:tbl>
      <w:tblPr>
        <w:tblStyle w:val="13"/>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pPr>
              <w:pStyle w:val="103"/>
              <w:rPr>
                <w:kern w:val="2"/>
                <w:szCs w:val="22"/>
              </w:rPr>
            </w:pPr>
            <w:r>
              <w:rPr>
                <w:kern w:val="2"/>
                <w:szCs w:val="22"/>
              </w:rPr>
              <w:t>Service operation name</w:t>
            </w:r>
          </w:p>
        </w:tc>
        <w:tc>
          <w:tcPr>
            <w:tcW w:w="4395" w:type="dxa"/>
            <w:shd w:val="clear" w:color="000000" w:fill="C0C0C0"/>
          </w:tcPr>
          <w:p>
            <w:pPr>
              <w:pStyle w:val="103"/>
              <w:rPr>
                <w:kern w:val="2"/>
                <w:szCs w:val="22"/>
              </w:rPr>
            </w:pPr>
            <w:r>
              <w:rPr>
                <w:kern w:val="2"/>
                <w:szCs w:val="22"/>
              </w:rPr>
              <w:t>Description</w:t>
            </w:r>
          </w:p>
        </w:tc>
        <w:tc>
          <w:tcPr>
            <w:tcW w:w="1565" w:type="dxa"/>
            <w:shd w:val="clear" w:color="000000" w:fill="C0C0C0"/>
          </w:tcPr>
          <w:p>
            <w:pPr>
              <w:pStyle w:val="103"/>
              <w:rPr>
                <w:kern w:val="2"/>
                <w:szCs w:val="22"/>
              </w:rPr>
            </w:pPr>
            <w:r>
              <w:rPr>
                <w:kern w:val="2"/>
                <w:szCs w:val="22"/>
              </w:rPr>
              <w:t>Initiated by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kern w:val="2"/>
                <w:szCs w:val="22"/>
              </w:rPr>
              <w:t>MSGS_ASRegistration_Request</w:t>
            </w:r>
          </w:p>
        </w:tc>
        <w:tc>
          <w:tcPr>
            <w:tcW w:w="4395" w:type="dxa"/>
          </w:tcPr>
          <w:p>
            <w:pPr>
              <w:pStyle w:val="102"/>
              <w:rPr>
                <w:kern w:val="2"/>
                <w:szCs w:val="22"/>
              </w:rPr>
            </w:pPr>
            <w:r>
              <w:rPr>
                <w:kern w:val="2"/>
                <w:szCs w:val="22"/>
              </w:rPr>
              <w:t>This service operation is used by the AS to register itself to MSGin5G Server.</w:t>
            </w:r>
          </w:p>
        </w:tc>
        <w:tc>
          <w:tcPr>
            <w:tcW w:w="1565" w:type="dxa"/>
          </w:tcPr>
          <w:p>
            <w:pPr>
              <w:pStyle w:val="102"/>
              <w:rPr>
                <w:kern w:val="2"/>
                <w:szCs w:val="22"/>
              </w:rPr>
            </w:pPr>
            <w:r>
              <w:rPr>
                <w:kern w:val="2"/>
                <w:szCs w:val="22"/>
              </w:rPr>
              <w:t>AS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kern w:val="2"/>
              </w:rPr>
              <w:t>MSGS_ASRegistration_Deregister</w:t>
            </w:r>
          </w:p>
        </w:tc>
        <w:tc>
          <w:tcPr>
            <w:tcW w:w="4395" w:type="dxa"/>
          </w:tcPr>
          <w:p>
            <w:pPr>
              <w:pStyle w:val="102"/>
              <w:rPr>
                <w:kern w:val="2"/>
                <w:szCs w:val="22"/>
              </w:rPr>
            </w:pPr>
            <w:r>
              <w:rPr>
                <w:kern w:val="2"/>
                <w:szCs w:val="22"/>
              </w:rPr>
              <w:t>This service operation is used by the AS to deregister itself from a MSGin5G Server.</w:t>
            </w:r>
          </w:p>
        </w:tc>
        <w:tc>
          <w:tcPr>
            <w:tcW w:w="1565" w:type="dxa"/>
          </w:tcPr>
          <w:p>
            <w:pPr>
              <w:pStyle w:val="102"/>
              <w:rPr>
                <w:kern w:val="2"/>
                <w:szCs w:val="22"/>
              </w:rPr>
            </w:pPr>
            <w:r>
              <w:rPr>
                <w:kern w:val="2"/>
                <w:szCs w:val="22"/>
              </w:rPr>
              <w:t>AS</w:t>
            </w:r>
          </w:p>
        </w:tc>
      </w:tr>
    </w:tbl>
    <w:p>
      <w:pPr>
        <w:rPr>
          <w:lang w:eastAsia="zh-CN"/>
        </w:rPr>
      </w:pPr>
    </w:p>
    <w:p>
      <w:pPr>
        <w:pStyle w:val="5"/>
      </w:pPr>
      <w:bookmarkStart w:id="59" w:name="_Toc83768240"/>
      <w:bookmarkStart w:id="60" w:name="_Toc93878868"/>
      <w:bookmarkStart w:id="61" w:name="_Toc105667153"/>
      <w:bookmarkStart w:id="62" w:name="_Toc96996660"/>
      <w:bookmarkStart w:id="63" w:name="_Toc97197066"/>
      <w:r>
        <w:t>5.</w:t>
      </w:r>
      <w:r>
        <w:rPr>
          <w:lang w:eastAsia="zh-CN"/>
        </w:rPr>
        <w:t>2</w:t>
      </w:r>
      <w:r>
        <w:t>.2.2</w:t>
      </w:r>
      <w:r>
        <w:tab/>
      </w:r>
      <w:r>
        <w:rPr>
          <w:lang w:eastAsia="zh-CN"/>
        </w:rPr>
        <w:t>MSGS_</w:t>
      </w:r>
      <w:r>
        <w:t>ASRegistration</w:t>
      </w:r>
      <w:r>
        <w:rPr>
          <w:lang w:eastAsia="zh-CN"/>
        </w:rPr>
        <w:t>_Request</w:t>
      </w:r>
      <w:bookmarkEnd w:id="59"/>
      <w:bookmarkEnd w:id="60"/>
      <w:bookmarkEnd w:id="61"/>
      <w:bookmarkEnd w:id="62"/>
      <w:bookmarkEnd w:id="63"/>
      <w:r>
        <w:rPr>
          <w:lang w:eastAsia="zh-CN"/>
        </w:rPr>
        <w:t xml:space="preserve"> </w:t>
      </w:r>
    </w:p>
    <w:p>
      <w:pPr>
        <w:pStyle w:val="6"/>
      </w:pPr>
      <w:bookmarkStart w:id="64" w:name="_Toc96996661"/>
      <w:bookmarkStart w:id="65" w:name="_Toc97197067"/>
      <w:bookmarkStart w:id="66" w:name="_Toc93878869"/>
      <w:bookmarkStart w:id="67" w:name="_Toc83768241"/>
      <w:bookmarkStart w:id="68" w:name="_Toc105667154"/>
      <w:r>
        <w:t>5.</w:t>
      </w:r>
      <w:r>
        <w:rPr>
          <w:lang w:eastAsia="zh-CN"/>
        </w:rPr>
        <w:t>2</w:t>
      </w:r>
      <w:r>
        <w:t>.2.2.1</w:t>
      </w:r>
      <w:r>
        <w:tab/>
      </w:r>
      <w:r>
        <w:t>General</w:t>
      </w:r>
      <w:bookmarkEnd w:id="64"/>
      <w:bookmarkEnd w:id="65"/>
      <w:bookmarkEnd w:id="66"/>
      <w:bookmarkEnd w:id="67"/>
      <w:bookmarkEnd w:id="68"/>
    </w:p>
    <w:p>
      <w:r>
        <w:t>This service operation is used by the AS to register itself to MSGin5G Server.</w:t>
      </w:r>
    </w:p>
    <w:p>
      <w:pPr>
        <w:pStyle w:val="6"/>
        <w:rPr>
          <w:lang w:eastAsia="zh-CN"/>
        </w:rPr>
      </w:pPr>
      <w:bookmarkStart w:id="69" w:name="_Toc93878870"/>
      <w:bookmarkStart w:id="70" w:name="_Toc96996662"/>
      <w:bookmarkStart w:id="71" w:name="_Toc97197068"/>
      <w:bookmarkStart w:id="72" w:name="_Toc83768242"/>
      <w:bookmarkStart w:id="73" w:name="_Toc105667155"/>
      <w:r>
        <w:t>5.</w:t>
      </w:r>
      <w:r>
        <w:rPr>
          <w:lang w:eastAsia="zh-CN"/>
        </w:rPr>
        <w:t>2</w:t>
      </w:r>
      <w:r>
        <w:t>.2.2.2</w:t>
      </w:r>
      <w:r>
        <w:tab/>
      </w:r>
      <w:r>
        <w:rPr>
          <w:lang w:eastAsia="zh-CN"/>
        </w:rPr>
        <w:t>Application Server registering to MSGin5G Server using MSGS_</w:t>
      </w:r>
      <w:r>
        <w:t>ASRegistration</w:t>
      </w:r>
      <w:r>
        <w:rPr>
          <w:lang w:eastAsia="zh-CN"/>
        </w:rPr>
        <w:t>_Request operation</w:t>
      </w:r>
      <w:bookmarkEnd w:id="69"/>
      <w:bookmarkEnd w:id="70"/>
      <w:bookmarkEnd w:id="71"/>
      <w:bookmarkEnd w:id="72"/>
      <w:bookmarkEnd w:id="73"/>
    </w:p>
    <w:p>
      <w:pPr>
        <w:rPr>
          <w:lang w:eastAsia="zh-CN"/>
        </w:rPr>
      </w:pPr>
      <w:r>
        <w:rPr>
          <w:lang w:eastAsia="zh-CN"/>
        </w:rPr>
        <w:t xml:space="preserve">To register itself at the MSGin5G Server, the </w:t>
      </w:r>
      <w:r>
        <w:t>AS</w:t>
      </w:r>
      <w:r>
        <w:rPr>
          <w:lang w:eastAsia="zh-CN"/>
        </w:rPr>
        <w:t xml:space="preserve"> shall send an HTTP POST message to the MSGin5G Server on</w:t>
      </w:r>
      <w:r>
        <w:t xml:space="preserve"> the "AS Registrations" collection resource</w:t>
      </w:r>
      <w:r>
        <w:rPr>
          <w:lang w:eastAsia="zh-CN"/>
        </w:rPr>
        <w:t>. The body of the HTTP POST message shall include the AS profile information, may include notification target URI for the registration, as specified in clause</w:t>
      </w:r>
      <w:r>
        <w:rPr>
          <w:lang w:val="en-US" w:eastAsia="zh-CN"/>
        </w:rPr>
        <w:t> </w:t>
      </w:r>
      <w:r>
        <w:rPr>
          <w:lang w:eastAsia="zh-CN"/>
        </w:rPr>
        <w:t xml:space="preserve">8.1.2.2.3.1. </w:t>
      </w:r>
    </w:p>
    <w:p>
      <w:r>
        <w:t>Upon receiving the HTTP POST message from the AS, the MSGin5G Server shall:</w:t>
      </w:r>
    </w:p>
    <w:p>
      <w:pPr>
        <w:pStyle w:val="110"/>
      </w:pPr>
      <w:r>
        <w:t>1.</w:t>
      </w:r>
      <w:r>
        <w:rPr>
          <w:lang w:eastAsia="zh-CN"/>
        </w:rPr>
        <w:tab/>
      </w:r>
      <w:r>
        <w:t>process the AS registration request information;</w:t>
      </w:r>
    </w:p>
    <w:p>
      <w:pPr>
        <w:pStyle w:val="110"/>
      </w:pPr>
      <w:r>
        <w:t>2.</w:t>
      </w:r>
      <w:r>
        <w:rPr>
          <w:lang w:eastAsia="zh-CN"/>
        </w:rPr>
        <w:tab/>
      </w:r>
      <w:r>
        <w:t>verify the identity of the AS and check if the AS is authorized to register itself at MSGin5G Server; and</w:t>
      </w:r>
    </w:p>
    <w:p>
      <w:pPr>
        <w:pStyle w:val="110"/>
      </w:pPr>
      <w:r>
        <w:t>3.</w:t>
      </w:r>
      <w:r>
        <w:rPr>
          <w:lang w:eastAsia="zh-CN"/>
        </w:rPr>
        <w:tab/>
      </w:r>
      <w:r>
        <w:t>if the AS is authorized to register to MSGin5G Server, then the MSGin5G Server shall:</w:t>
      </w:r>
    </w:p>
    <w:p>
      <w:pPr>
        <w:pStyle w:val="121"/>
      </w:pPr>
      <w:r>
        <w:t>a.</w:t>
      </w:r>
      <w:r>
        <w:rPr>
          <w:lang w:eastAsia="zh-CN"/>
        </w:rPr>
        <w:tab/>
      </w:r>
      <w:r>
        <w:t>store the AS registration information and create a new resource with the AS</w:t>
      </w:r>
      <w:bookmarkStart w:id="74" w:name="OLE_LINK18"/>
      <w:r>
        <w:t xml:space="preserve"> registration information</w:t>
      </w:r>
      <w:bookmarkEnd w:id="74"/>
      <w:r>
        <w:t xml:space="preserve"> as specified in clause 8.1.2.1; and</w:t>
      </w:r>
    </w:p>
    <w:p>
      <w:pPr>
        <w:pStyle w:val="121"/>
        <w:rPr>
          <w:lang w:eastAsia="zh-CN"/>
        </w:rPr>
      </w:pPr>
      <w:r>
        <w:t>b.</w:t>
      </w:r>
      <w:r>
        <w:rPr>
          <w:lang w:eastAsia="zh-CN"/>
        </w:rPr>
        <w:tab/>
      </w:r>
      <w:r>
        <w:t>return the AS registration information, the resource URI of the AS registration information, in the response message.</w:t>
      </w:r>
    </w:p>
    <w:p>
      <w:pPr>
        <w:pStyle w:val="5"/>
        <w:rPr>
          <w:lang w:eastAsia="zh-CN"/>
        </w:rPr>
      </w:pPr>
      <w:bookmarkStart w:id="75" w:name="_Toc93878871"/>
      <w:bookmarkStart w:id="76" w:name="_Toc97197069"/>
      <w:bookmarkStart w:id="77" w:name="_Toc105667156"/>
      <w:bookmarkStart w:id="78" w:name="_Toc96996663"/>
      <w:bookmarkStart w:id="79" w:name="_Toc83768243"/>
      <w:r>
        <w:t>5.</w:t>
      </w:r>
      <w:r>
        <w:rPr>
          <w:lang w:eastAsia="zh-CN"/>
        </w:rPr>
        <w:t>2</w:t>
      </w:r>
      <w:r>
        <w:t>.2.</w:t>
      </w:r>
      <w:r>
        <w:rPr>
          <w:lang w:eastAsia="zh-CN"/>
        </w:rPr>
        <w:t>3</w:t>
      </w:r>
      <w:r>
        <w:tab/>
      </w:r>
      <w:r>
        <w:rPr>
          <w:lang w:eastAsia="zh-CN"/>
        </w:rPr>
        <w:t>MSGS_</w:t>
      </w:r>
      <w:r>
        <w:t>ASRegistration</w:t>
      </w:r>
      <w:r>
        <w:rPr>
          <w:lang w:eastAsia="zh-CN"/>
        </w:rPr>
        <w:t>_Deregister</w:t>
      </w:r>
      <w:bookmarkEnd w:id="75"/>
      <w:bookmarkEnd w:id="76"/>
      <w:bookmarkEnd w:id="77"/>
      <w:bookmarkEnd w:id="78"/>
      <w:bookmarkEnd w:id="79"/>
    </w:p>
    <w:p>
      <w:pPr>
        <w:pStyle w:val="6"/>
      </w:pPr>
      <w:bookmarkStart w:id="80" w:name="_Toc97197070"/>
      <w:bookmarkStart w:id="81" w:name="_Toc93878872"/>
      <w:bookmarkStart w:id="82" w:name="_Toc83768244"/>
      <w:bookmarkStart w:id="83" w:name="_Toc96996664"/>
      <w:bookmarkStart w:id="84" w:name="_Toc105667157"/>
      <w:r>
        <w:t>5.</w:t>
      </w:r>
      <w:r>
        <w:rPr>
          <w:lang w:eastAsia="zh-CN"/>
        </w:rPr>
        <w:t>2</w:t>
      </w:r>
      <w:r>
        <w:t>.2.</w:t>
      </w:r>
      <w:r>
        <w:rPr>
          <w:lang w:eastAsia="zh-CN"/>
        </w:rPr>
        <w:t>3</w:t>
      </w:r>
      <w:r>
        <w:t>.1</w:t>
      </w:r>
      <w:r>
        <w:tab/>
      </w:r>
      <w:r>
        <w:t>General</w:t>
      </w:r>
      <w:bookmarkEnd w:id="80"/>
      <w:bookmarkEnd w:id="81"/>
      <w:bookmarkEnd w:id="82"/>
      <w:bookmarkEnd w:id="83"/>
      <w:bookmarkEnd w:id="84"/>
    </w:p>
    <w:p>
      <w:r>
        <w:t>This service operation is used by the AS to deregister itself from a MSGin5G Server.</w:t>
      </w:r>
    </w:p>
    <w:p>
      <w:pPr>
        <w:pStyle w:val="6"/>
        <w:rPr>
          <w:lang w:eastAsia="zh-CN"/>
        </w:rPr>
      </w:pPr>
      <w:bookmarkStart w:id="85" w:name="_Toc83768245"/>
      <w:bookmarkStart w:id="86" w:name="_Toc97197071"/>
      <w:bookmarkStart w:id="87" w:name="_Toc93878873"/>
      <w:bookmarkStart w:id="88" w:name="_Toc105667158"/>
      <w:bookmarkStart w:id="89" w:name="_Toc96996665"/>
      <w:r>
        <w:t>5.</w:t>
      </w:r>
      <w:r>
        <w:rPr>
          <w:lang w:eastAsia="zh-CN"/>
        </w:rPr>
        <w:t>2</w:t>
      </w:r>
      <w:r>
        <w:t>.2.</w:t>
      </w:r>
      <w:r>
        <w:rPr>
          <w:lang w:eastAsia="zh-CN"/>
        </w:rPr>
        <w:t>3</w:t>
      </w:r>
      <w:r>
        <w:t>.2</w:t>
      </w:r>
      <w:r>
        <w:tab/>
      </w:r>
      <w:r>
        <w:rPr>
          <w:lang w:eastAsia="zh-CN"/>
        </w:rPr>
        <w:t>Application Server deregistering from MSGin5G Server using MSGS_</w:t>
      </w:r>
      <w:r>
        <w:t>ASRegistration</w:t>
      </w:r>
      <w:r>
        <w:rPr>
          <w:lang w:eastAsia="zh-CN"/>
        </w:rPr>
        <w:t>_Deregister operation</w:t>
      </w:r>
      <w:bookmarkEnd w:id="85"/>
      <w:bookmarkEnd w:id="86"/>
      <w:bookmarkEnd w:id="87"/>
      <w:bookmarkEnd w:id="88"/>
      <w:bookmarkEnd w:id="89"/>
    </w:p>
    <w:p>
      <w:r>
        <w:t>To deregister itself from the MSGin5G Server, the AS shall send HTTP DELETE message to the MSGin5G Server on the "AS D</w:t>
      </w:r>
      <w:r>
        <w:rPr>
          <w:lang w:eastAsia="zh-CN"/>
        </w:rPr>
        <w:t>e</w:t>
      </w:r>
      <w:r>
        <w:t>Registration" collection resource</w:t>
      </w:r>
      <w:r>
        <w:rPr>
          <w:lang w:eastAsia="zh-CN"/>
        </w:rPr>
        <w:t xml:space="preserve">, </w:t>
      </w:r>
      <w:r>
        <w:t>as specified in clause</w:t>
      </w:r>
      <w:r>
        <w:rPr>
          <w:rFonts w:ascii="Arial" w:hAnsi="Arial" w:eastAsia="等线"/>
          <w:sz w:val="18"/>
        </w:rPr>
        <w:t> </w:t>
      </w:r>
      <w:r>
        <w:t xml:space="preserve">8.1.2.3.3.2. </w:t>
      </w:r>
    </w:p>
    <w:p>
      <w:r>
        <w:t>Upon receiving the HTTP DELETE request, the MSGin5G Server shall:</w:t>
      </w:r>
    </w:p>
    <w:p>
      <w:pPr>
        <w:pStyle w:val="110"/>
      </w:pPr>
      <w:r>
        <w:t>1.</w:t>
      </w:r>
      <w:r>
        <w:tab/>
      </w:r>
      <w:r>
        <w:t>verify the identity of the AS and check if the AS is authorized to deregister the AS registration information;</w:t>
      </w:r>
    </w:p>
    <w:p>
      <w:pPr>
        <w:pStyle w:val="110"/>
      </w:pPr>
      <w:r>
        <w:t>2.</w:t>
      </w:r>
      <w:r>
        <w:tab/>
      </w:r>
      <w:r>
        <w:t>if the AS is authorized to deregister the AS registration information, then the MSGin5G Server shall deregister the AS profile from the MSGin5G Server and delete the resource representing AS registration information; and</w:t>
      </w:r>
    </w:p>
    <w:p>
      <w:pPr>
        <w:pStyle w:val="110"/>
      </w:pPr>
      <w:r>
        <w:t>3.</w:t>
      </w:r>
      <w:r>
        <w:tab/>
      </w:r>
      <w:r>
        <w:t>return the "200 OK" message to the AS, indicating the successful deregistration of the AS information.</w:t>
      </w:r>
    </w:p>
    <w:p>
      <w:pPr>
        <w:pStyle w:val="3"/>
        <w:rPr>
          <w:lang w:eastAsia="zh-CN"/>
        </w:rPr>
      </w:pPr>
      <w:bookmarkStart w:id="90" w:name="_Toc105667159"/>
      <w:bookmarkStart w:id="91" w:name="_Toc93878874"/>
      <w:bookmarkStart w:id="92" w:name="_Toc83768246"/>
      <w:bookmarkStart w:id="93" w:name="_Toc96996666"/>
      <w:bookmarkStart w:id="94" w:name="_Toc97197072"/>
      <w:r>
        <w:rPr>
          <w:lang w:eastAsia="zh-CN"/>
        </w:rPr>
        <w:t>5.3</w:t>
      </w:r>
      <w:r>
        <w:rPr>
          <w:lang w:eastAsia="zh-CN"/>
        </w:rPr>
        <w:tab/>
      </w:r>
      <w:r>
        <w:rPr>
          <w:lang w:eastAsia="zh-CN"/>
        </w:rPr>
        <w:t>MSGS_MSGDelivery Service</w:t>
      </w:r>
      <w:bookmarkEnd w:id="90"/>
      <w:bookmarkEnd w:id="91"/>
      <w:bookmarkEnd w:id="92"/>
      <w:bookmarkEnd w:id="93"/>
      <w:bookmarkEnd w:id="94"/>
    </w:p>
    <w:p>
      <w:pPr>
        <w:pStyle w:val="4"/>
      </w:pPr>
      <w:bookmarkStart w:id="95" w:name="_Toc97197073"/>
      <w:bookmarkStart w:id="96" w:name="_Toc73435647"/>
      <w:bookmarkStart w:id="97" w:name="_Toc73437053"/>
      <w:bookmarkStart w:id="98" w:name="_Toc43199519"/>
      <w:bookmarkStart w:id="99" w:name="_Toc63170997"/>
      <w:bookmarkStart w:id="100" w:name="_Toc36037291"/>
      <w:bookmarkStart w:id="101" w:name="_Toc70426202"/>
      <w:bookmarkStart w:id="102" w:name="_Toc510696588"/>
      <w:bookmarkStart w:id="103" w:name="_Toc73433550"/>
      <w:bookmarkStart w:id="104" w:name="_Toc83768247"/>
      <w:bookmarkStart w:id="105" w:name="_Toc66282034"/>
      <w:bookmarkStart w:id="106" w:name="_Toc96996667"/>
      <w:bookmarkStart w:id="107" w:name="_Toc36037595"/>
      <w:bookmarkStart w:id="108" w:name="_Toc38877437"/>
      <w:bookmarkStart w:id="109" w:name="_Toc45132698"/>
      <w:bookmarkStart w:id="110" w:name="_Toc93878875"/>
      <w:bookmarkStart w:id="111" w:name="_Toc75351463"/>
      <w:bookmarkStart w:id="112" w:name="_Toc34035298"/>
      <w:bookmarkStart w:id="113" w:name="_Toc105667160"/>
      <w:bookmarkStart w:id="114" w:name="_Toc59015441"/>
      <w:bookmarkStart w:id="115" w:name="_Toc68165910"/>
      <w:r>
        <w:t>5.</w:t>
      </w:r>
      <w:r>
        <w:rPr>
          <w:lang w:eastAsia="zh-CN"/>
        </w:rPr>
        <w:t>3</w:t>
      </w:r>
      <w:r>
        <w:t>.1</w:t>
      </w:r>
      <w:r>
        <w:tab/>
      </w:r>
      <w:r>
        <w:t>Service Description</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pPr>
        <w:rPr>
          <w:lang w:eastAsia="zh-CN"/>
        </w:rPr>
      </w:pPr>
      <w:r>
        <w:rPr>
          <w:lang w:eastAsia="zh-CN"/>
        </w:rPr>
        <w:t>The MSGS_MSGDelivery Service corresponding to Mm5s as defined in 3GPP TS 23.554 [2], is provided by the MSGin5G Server.</w:t>
      </w:r>
    </w:p>
    <w:p>
      <w:pPr>
        <w:rPr>
          <w:lang w:eastAsia="zh-CN"/>
        </w:rPr>
      </w:pPr>
      <w:r>
        <w:rPr>
          <w:lang w:eastAsia="zh-CN"/>
        </w:rPr>
        <w:t>This service:</w:t>
      </w:r>
    </w:p>
    <w:p>
      <w:pPr>
        <w:pStyle w:val="110"/>
        <w:rPr>
          <w:lang w:eastAsia="zh-CN"/>
        </w:rPr>
      </w:pPr>
      <w:r>
        <w:rPr>
          <w:lang w:eastAsia="zh-CN"/>
        </w:rPr>
        <w:t>-</w:t>
      </w:r>
      <w:r>
        <w:rPr>
          <w:lang w:eastAsia="zh-CN"/>
        </w:rPr>
        <w:tab/>
      </w:r>
      <w:r>
        <w:rPr>
          <w:lang w:eastAsia="zh-CN"/>
        </w:rPr>
        <w:t>allows AS invokes services provided by MSGin5G Server to send MSGin5G Messages to MSGin5G Server; and</w:t>
      </w:r>
    </w:p>
    <w:p>
      <w:pPr>
        <w:pStyle w:val="110"/>
        <w:rPr>
          <w:lang w:eastAsia="zh-CN"/>
        </w:rPr>
      </w:pPr>
      <w:r>
        <w:rPr>
          <w:lang w:eastAsia="zh-CN"/>
        </w:rPr>
        <w:t>-</w:t>
      </w:r>
      <w:r>
        <w:rPr>
          <w:lang w:eastAsia="zh-CN"/>
        </w:rPr>
        <w:tab/>
      </w:r>
      <w:r>
        <w:rPr>
          <w:lang w:eastAsia="zh-CN"/>
        </w:rPr>
        <w:t>allows L3G/N3G invokes services provided by MSGin5G Server to send MSGin5G Messages to MSGin5G Server on behalf of Legacy 3GPP UE or Non-3GPP UE.</w:t>
      </w:r>
    </w:p>
    <w:p>
      <w:pPr>
        <w:pStyle w:val="4"/>
      </w:pPr>
      <w:bookmarkStart w:id="116" w:name="_Toc510696589"/>
      <w:bookmarkStart w:id="117" w:name="_Toc63170998"/>
      <w:bookmarkStart w:id="118" w:name="_Toc83768248"/>
      <w:bookmarkStart w:id="119" w:name="_Toc59015442"/>
      <w:bookmarkStart w:id="120" w:name="_Toc68165911"/>
      <w:bookmarkStart w:id="121" w:name="_Toc43199520"/>
      <w:bookmarkStart w:id="122" w:name="_Toc73437054"/>
      <w:bookmarkStart w:id="123" w:name="_Toc75351464"/>
      <w:bookmarkStart w:id="124" w:name="_Toc97197074"/>
      <w:bookmarkStart w:id="125" w:name="_Toc36037292"/>
      <w:bookmarkStart w:id="126" w:name="_Toc93878876"/>
      <w:bookmarkStart w:id="127" w:name="_Toc45132699"/>
      <w:bookmarkStart w:id="128" w:name="_Toc73435648"/>
      <w:bookmarkStart w:id="129" w:name="_Toc105667161"/>
      <w:bookmarkStart w:id="130" w:name="_Toc66282035"/>
      <w:bookmarkStart w:id="131" w:name="_Toc38877438"/>
      <w:bookmarkStart w:id="132" w:name="_Toc34035299"/>
      <w:bookmarkStart w:id="133" w:name="_Toc73433551"/>
      <w:bookmarkStart w:id="134" w:name="_Toc36037596"/>
      <w:bookmarkStart w:id="135" w:name="_Toc96996668"/>
      <w:bookmarkStart w:id="136" w:name="_Toc70426203"/>
      <w:r>
        <w:t>5.</w:t>
      </w:r>
      <w:r>
        <w:rPr>
          <w:lang w:eastAsia="zh-CN"/>
        </w:rPr>
        <w:t>3</w:t>
      </w:r>
      <w:r>
        <w:t>.2</w:t>
      </w:r>
      <w:r>
        <w:tab/>
      </w:r>
      <w:r>
        <w:t>Service Operations</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pPr>
        <w:pStyle w:val="5"/>
      </w:pPr>
      <w:bookmarkStart w:id="137" w:name="_Toc93878877"/>
      <w:bookmarkStart w:id="138" w:name="_Toc73435649"/>
      <w:bookmarkStart w:id="139" w:name="_Toc45132700"/>
      <w:bookmarkStart w:id="140" w:name="_Toc70426204"/>
      <w:bookmarkStart w:id="141" w:name="_Toc66282036"/>
      <w:bookmarkStart w:id="142" w:name="_Toc73437055"/>
      <w:bookmarkStart w:id="143" w:name="_Toc105667162"/>
      <w:bookmarkStart w:id="144" w:name="_Toc68165912"/>
      <w:bookmarkStart w:id="145" w:name="_Toc36037597"/>
      <w:bookmarkStart w:id="146" w:name="_Toc38877439"/>
      <w:bookmarkStart w:id="147" w:name="_Toc59015443"/>
      <w:bookmarkStart w:id="148" w:name="_Toc96996669"/>
      <w:bookmarkStart w:id="149" w:name="_Toc97197075"/>
      <w:bookmarkStart w:id="150" w:name="_Toc34035300"/>
      <w:bookmarkStart w:id="151" w:name="_Toc43199521"/>
      <w:bookmarkStart w:id="152" w:name="_Toc36037293"/>
      <w:bookmarkStart w:id="153" w:name="_Toc63170999"/>
      <w:bookmarkStart w:id="154" w:name="_Toc75351465"/>
      <w:bookmarkStart w:id="155" w:name="_Toc83768249"/>
      <w:bookmarkStart w:id="156" w:name="_Toc510696590"/>
      <w:bookmarkStart w:id="157" w:name="_Toc73433552"/>
      <w:r>
        <w:t>5.</w:t>
      </w:r>
      <w:r>
        <w:rPr>
          <w:lang w:eastAsia="zh-CN"/>
        </w:rPr>
        <w:t>3</w:t>
      </w:r>
      <w:r>
        <w:t>.2.1</w:t>
      </w:r>
      <w:r>
        <w:tab/>
      </w:r>
      <w:r>
        <w:t>Introduction</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pPr>
        <w:rPr>
          <w:lang w:eastAsia="zh-CN"/>
        </w:rPr>
      </w:pPr>
      <w:bookmarkStart w:id="158" w:name="_Toc66282037"/>
      <w:bookmarkStart w:id="159" w:name="_Toc36037598"/>
      <w:bookmarkStart w:id="160" w:name="_Toc73437056"/>
      <w:bookmarkStart w:id="161" w:name="_Toc68165913"/>
      <w:bookmarkStart w:id="162" w:name="_Toc43199522"/>
      <w:bookmarkStart w:id="163" w:name="_Toc73433553"/>
      <w:bookmarkStart w:id="164" w:name="_Toc73435650"/>
      <w:bookmarkStart w:id="165" w:name="_Toc59015444"/>
      <w:bookmarkStart w:id="166" w:name="_Toc45132701"/>
      <w:bookmarkStart w:id="167" w:name="_Toc63171000"/>
      <w:bookmarkStart w:id="168" w:name="_Toc75351466"/>
      <w:bookmarkStart w:id="169" w:name="_Toc70426205"/>
      <w:bookmarkStart w:id="170" w:name="_Toc38877440"/>
      <w:bookmarkStart w:id="171" w:name="_Toc36037294"/>
      <w:bookmarkStart w:id="172" w:name="_Toc34035301"/>
      <w:bookmarkStart w:id="173" w:name="_Toc510696591"/>
      <w:r>
        <w:rPr>
          <w:lang w:eastAsia="zh-CN"/>
        </w:rPr>
        <w:t>The service operation defined for MSGS_MSGDelivery Service is shown in the Table 5.3.2.1-1.</w:t>
      </w:r>
    </w:p>
    <w:p>
      <w:pPr>
        <w:pStyle w:val="112"/>
      </w:pPr>
      <w:r>
        <w:t>Table</w:t>
      </w:r>
      <w:r>
        <w:rPr>
          <w:lang w:eastAsia="zh-CN"/>
        </w:rPr>
        <w:t> </w:t>
      </w:r>
      <w:r>
        <w:t>5.</w:t>
      </w:r>
      <w:r>
        <w:rPr>
          <w:lang w:eastAsia="zh-CN"/>
        </w:rPr>
        <w:t>3</w:t>
      </w:r>
      <w:r>
        <w:t xml:space="preserve">.2.1-1: Operations of the </w:t>
      </w:r>
      <w:r>
        <w:rPr>
          <w:lang w:eastAsia="zh-CN"/>
        </w:rPr>
        <w:t>MSGS_MSGDelivery</w:t>
      </w:r>
      <w:r>
        <w:t xml:space="preserve"> Service</w:t>
      </w:r>
    </w:p>
    <w:tbl>
      <w:tblPr>
        <w:tblStyle w:val="13"/>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pPr>
              <w:pStyle w:val="103"/>
              <w:rPr>
                <w:kern w:val="2"/>
                <w:szCs w:val="22"/>
              </w:rPr>
            </w:pPr>
            <w:r>
              <w:rPr>
                <w:kern w:val="2"/>
                <w:szCs w:val="22"/>
              </w:rPr>
              <w:t>Service operation name</w:t>
            </w:r>
          </w:p>
        </w:tc>
        <w:tc>
          <w:tcPr>
            <w:tcW w:w="4395" w:type="dxa"/>
            <w:shd w:val="clear" w:color="000000" w:fill="C0C0C0"/>
          </w:tcPr>
          <w:p>
            <w:pPr>
              <w:pStyle w:val="103"/>
              <w:rPr>
                <w:kern w:val="2"/>
                <w:szCs w:val="22"/>
              </w:rPr>
            </w:pPr>
            <w:r>
              <w:rPr>
                <w:kern w:val="2"/>
                <w:szCs w:val="22"/>
              </w:rPr>
              <w:t>Description</w:t>
            </w:r>
          </w:p>
        </w:tc>
        <w:tc>
          <w:tcPr>
            <w:tcW w:w="1565" w:type="dxa"/>
            <w:shd w:val="clear" w:color="000000" w:fill="C0C0C0"/>
          </w:tcPr>
          <w:p>
            <w:pPr>
              <w:pStyle w:val="103"/>
              <w:rPr>
                <w:kern w:val="2"/>
                <w:szCs w:val="22"/>
              </w:rPr>
            </w:pPr>
            <w:r>
              <w:rPr>
                <w:kern w:val="2"/>
                <w:szCs w:val="22"/>
              </w:rPr>
              <w:t>Initiated by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kern w:val="2"/>
                <w:szCs w:val="22"/>
              </w:rPr>
              <w:t>MSGS_</w:t>
            </w:r>
            <w:r>
              <w:rPr>
                <w:kern w:val="2"/>
                <w:szCs w:val="22"/>
                <w:lang w:eastAsia="zh-CN"/>
              </w:rPr>
              <w:t>MSGDelivery</w:t>
            </w:r>
            <w:r>
              <w:rPr>
                <w:kern w:val="2"/>
                <w:szCs w:val="22"/>
              </w:rPr>
              <w:t>_ASODelivery</w:t>
            </w:r>
          </w:p>
        </w:tc>
        <w:tc>
          <w:tcPr>
            <w:tcW w:w="4395" w:type="dxa"/>
          </w:tcPr>
          <w:p>
            <w:pPr>
              <w:pStyle w:val="102"/>
              <w:rPr>
                <w:kern w:val="2"/>
                <w:szCs w:val="22"/>
              </w:rPr>
            </w:pPr>
            <w:r>
              <w:rPr>
                <w:kern w:val="2"/>
                <w:szCs w:val="22"/>
              </w:rPr>
              <w:t>This service operation is used by AS to deliver MSGin5G message to the MSGin5G Server. This service operation corresponds to clause 9.1.1.1.2</w:t>
            </w:r>
            <w:r>
              <w:rPr>
                <w:kern w:val="2"/>
                <w:szCs w:val="22"/>
                <w:lang w:eastAsia="zh-CN"/>
              </w:rPr>
              <w:t xml:space="preserve"> as</w:t>
            </w:r>
            <w:r>
              <w:rPr>
                <w:kern w:val="2"/>
                <w:szCs w:val="22"/>
              </w:rPr>
              <w:t xml:space="preserve"> defined in 3GPP TS 23.554 [2].</w:t>
            </w:r>
          </w:p>
        </w:tc>
        <w:tc>
          <w:tcPr>
            <w:tcW w:w="1565" w:type="dxa"/>
          </w:tcPr>
          <w:p>
            <w:pPr>
              <w:pStyle w:val="102"/>
              <w:rPr>
                <w:kern w:val="2"/>
                <w:szCs w:val="22"/>
              </w:rPr>
            </w:pPr>
            <w:r>
              <w:rPr>
                <w:kern w:val="2"/>
                <w:szCs w:val="22"/>
                <w:lang w:eastAsia="zh-CN"/>
              </w:rPr>
              <w:t>AS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kern w:val="2"/>
                <w:szCs w:val="22"/>
              </w:rPr>
              <w:t>MSGS_</w:t>
            </w:r>
            <w:r>
              <w:rPr>
                <w:kern w:val="2"/>
                <w:szCs w:val="22"/>
                <w:lang w:eastAsia="zh-CN"/>
              </w:rPr>
              <w:t>MSGDelivery</w:t>
            </w:r>
            <w:r>
              <w:rPr>
                <w:kern w:val="2"/>
                <w:szCs w:val="22"/>
              </w:rPr>
              <w:t>_ASODeliveryReport</w:t>
            </w:r>
          </w:p>
        </w:tc>
        <w:tc>
          <w:tcPr>
            <w:tcW w:w="4395" w:type="dxa"/>
          </w:tcPr>
          <w:p>
            <w:pPr>
              <w:pStyle w:val="102"/>
              <w:rPr>
                <w:kern w:val="2"/>
                <w:szCs w:val="22"/>
              </w:rPr>
            </w:pPr>
            <w:r>
              <w:rPr>
                <w:kern w:val="2"/>
                <w:szCs w:val="22"/>
              </w:rPr>
              <w:t>This service operation is used by AS to deliver the delivery status report to the MSGin5G Server. This service operation corresponds to clause 9.1.1.</w:t>
            </w:r>
            <w:r>
              <w:rPr>
                <w:kern w:val="2"/>
                <w:szCs w:val="22"/>
                <w:lang w:eastAsia="zh-CN"/>
              </w:rPr>
              <w:t>2</w:t>
            </w:r>
            <w:r>
              <w:rPr>
                <w:kern w:val="2"/>
                <w:szCs w:val="22"/>
              </w:rPr>
              <w:t>.2</w:t>
            </w:r>
            <w:r>
              <w:rPr>
                <w:kern w:val="2"/>
                <w:szCs w:val="22"/>
                <w:lang w:eastAsia="zh-CN"/>
              </w:rPr>
              <w:t xml:space="preserve"> as</w:t>
            </w:r>
            <w:r>
              <w:rPr>
                <w:kern w:val="2"/>
                <w:szCs w:val="22"/>
              </w:rPr>
              <w:t xml:space="preserve"> defined in 3GPP TS 23.554 [2].</w:t>
            </w:r>
          </w:p>
        </w:tc>
        <w:tc>
          <w:tcPr>
            <w:tcW w:w="1565" w:type="dxa"/>
          </w:tcPr>
          <w:p>
            <w:pPr>
              <w:pStyle w:val="102"/>
              <w:rPr>
                <w:kern w:val="2"/>
                <w:szCs w:val="22"/>
              </w:rPr>
            </w:pPr>
            <w:r>
              <w:rPr>
                <w:kern w:val="2"/>
                <w:szCs w:val="22"/>
                <w:lang w:eastAsia="zh-CN"/>
              </w:rPr>
              <w:t>AS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kern w:val="2"/>
                <w:szCs w:val="22"/>
              </w:rPr>
              <w:t>MSGS_</w:t>
            </w:r>
            <w:r>
              <w:rPr>
                <w:kern w:val="2"/>
                <w:szCs w:val="22"/>
                <w:lang w:eastAsia="zh-CN"/>
              </w:rPr>
              <w:t>MSGDelivery</w:t>
            </w:r>
            <w:r>
              <w:rPr>
                <w:kern w:val="2"/>
                <w:szCs w:val="22"/>
              </w:rPr>
              <w:t>_UEODelivery</w:t>
            </w:r>
          </w:p>
        </w:tc>
        <w:tc>
          <w:tcPr>
            <w:tcW w:w="4395" w:type="dxa"/>
          </w:tcPr>
          <w:p>
            <w:pPr>
              <w:pStyle w:val="102"/>
              <w:rPr>
                <w:kern w:val="2"/>
                <w:szCs w:val="22"/>
                <w:lang w:eastAsia="zh-CN"/>
              </w:rPr>
            </w:pPr>
            <w:r>
              <w:rPr>
                <w:kern w:val="2"/>
                <w:szCs w:val="22"/>
                <w:lang w:eastAsia="zh-CN"/>
              </w:rPr>
              <w:t xml:space="preserve">This service operation is used by Legacy 3GPP Message Gateway or Non-3GPP Message Gateway (on behalf of Legacy 3GPP UE or Non-3GPP UE) to deliver MSGin5G message to the MSGin5G Server. This service operation corresponds to </w:t>
            </w:r>
            <w:r>
              <w:rPr>
                <w:kern w:val="2"/>
                <w:szCs w:val="22"/>
              </w:rPr>
              <w:t>clause 9.1.1.</w:t>
            </w:r>
            <w:r>
              <w:rPr>
                <w:kern w:val="2"/>
                <w:szCs w:val="22"/>
                <w:lang w:eastAsia="zh-CN"/>
              </w:rPr>
              <w:t>3</w:t>
            </w:r>
            <w:r>
              <w:rPr>
                <w:kern w:val="2"/>
                <w:szCs w:val="22"/>
              </w:rPr>
              <w:t>.2</w:t>
            </w:r>
            <w:r>
              <w:rPr>
                <w:kern w:val="2"/>
                <w:szCs w:val="22"/>
                <w:lang w:eastAsia="zh-CN"/>
              </w:rPr>
              <w:t xml:space="preserve"> as</w:t>
            </w:r>
            <w:r>
              <w:rPr>
                <w:kern w:val="2"/>
                <w:szCs w:val="22"/>
              </w:rPr>
              <w:t xml:space="preserve"> defined in 3GPP TS 23.554 [2]</w:t>
            </w:r>
            <w:r>
              <w:rPr>
                <w:kern w:val="2"/>
                <w:szCs w:val="22"/>
                <w:lang w:eastAsia="zh-CN"/>
              </w:rPr>
              <w:t>.</w:t>
            </w:r>
          </w:p>
        </w:tc>
        <w:tc>
          <w:tcPr>
            <w:tcW w:w="1565" w:type="dxa"/>
          </w:tcPr>
          <w:p>
            <w:pPr>
              <w:pStyle w:val="102"/>
              <w:rPr>
                <w:kern w:val="2"/>
                <w:szCs w:val="22"/>
                <w:lang w:eastAsia="zh-CN"/>
              </w:rPr>
            </w:pPr>
            <w:r>
              <w:rPr>
                <w:kern w:val="2"/>
                <w:szCs w:val="22"/>
                <w:lang w:eastAsia="zh-CN"/>
              </w:rPr>
              <w:t>Legacy 3GPP Message Gateway</w:t>
            </w:r>
          </w:p>
          <w:p>
            <w:pPr>
              <w:pStyle w:val="102"/>
              <w:rPr>
                <w:kern w:val="2"/>
                <w:szCs w:val="22"/>
              </w:rPr>
            </w:pPr>
            <w:r>
              <w:rPr>
                <w:kern w:val="2"/>
                <w:szCs w:val="22"/>
                <w:lang w:eastAsia="zh-CN"/>
              </w:rPr>
              <w:t>Non-3GPP Message Gateway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kern w:val="2"/>
                <w:szCs w:val="22"/>
              </w:rPr>
              <w:t>MSGS_</w:t>
            </w:r>
            <w:r>
              <w:rPr>
                <w:kern w:val="2"/>
                <w:szCs w:val="22"/>
                <w:lang w:eastAsia="zh-CN"/>
              </w:rPr>
              <w:t>MSGDelivery</w:t>
            </w:r>
            <w:r>
              <w:rPr>
                <w:kern w:val="2"/>
                <w:szCs w:val="22"/>
              </w:rPr>
              <w:t>_UEODeliveryReport</w:t>
            </w:r>
          </w:p>
        </w:tc>
        <w:tc>
          <w:tcPr>
            <w:tcW w:w="4395" w:type="dxa"/>
          </w:tcPr>
          <w:p>
            <w:pPr>
              <w:pStyle w:val="102"/>
              <w:rPr>
                <w:kern w:val="2"/>
                <w:szCs w:val="22"/>
              </w:rPr>
            </w:pPr>
            <w:r>
              <w:rPr>
                <w:kern w:val="2"/>
                <w:szCs w:val="22"/>
              </w:rPr>
              <w:t>This service operation is used by Legacy 3GPP Message Gateway or Non-3GPP Message Gateway (on behalf Legacy 3GPP UE or Non-3GPP UE) to deliver the delivery status report to the MSGin5G Server. This service operation corresponds to clause 9.</w:t>
            </w:r>
            <w:r>
              <w:rPr>
                <w:kern w:val="2"/>
                <w:szCs w:val="22"/>
                <w:lang w:eastAsia="zh-CN"/>
              </w:rPr>
              <w:t>2</w:t>
            </w:r>
            <w:r>
              <w:rPr>
                <w:kern w:val="2"/>
                <w:szCs w:val="22"/>
              </w:rPr>
              <w:t>.1.</w:t>
            </w:r>
            <w:r>
              <w:rPr>
                <w:kern w:val="2"/>
                <w:szCs w:val="22"/>
                <w:lang w:eastAsia="zh-CN"/>
              </w:rPr>
              <w:t>4</w:t>
            </w:r>
            <w:r>
              <w:rPr>
                <w:kern w:val="2"/>
                <w:szCs w:val="22"/>
              </w:rPr>
              <w:t>.2</w:t>
            </w:r>
            <w:r>
              <w:rPr>
                <w:kern w:val="2"/>
                <w:szCs w:val="22"/>
                <w:lang w:eastAsia="zh-CN"/>
              </w:rPr>
              <w:t xml:space="preserve"> as</w:t>
            </w:r>
            <w:r>
              <w:rPr>
                <w:kern w:val="2"/>
                <w:szCs w:val="22"/>
              </w:rPr>
              <w:t xml:space="preserve"> defined in 3GPP TS 23.554 [2].</w:t>
            </w:r>
          </w:p>
        </w:tc>
        <w:tc>
          <w:tcPr>
            <w:tcW w:w="1565" w:type="dxa"/>
          </w:tcPr>
          <w:p>
            <w:pPr>
              <w:pStyle w:val="102"/>
              <w:rPr>
                <w:kern w:val="2"/>
                <w:szCs w:val="22"/>
                <w:lang w:eastAsia="zh-CN"/>
              </w:rPr>
            </w:pPr>
            <w:r>
              <w:rPr>
                <w:kern w:val="2"/>
                <w:szCs w:val="22"/>
                <w:lang w:eastAsia="zh-CN"/>
              </w:rPr>
              <w:t>Legacy 3GPP Message Gateway</w:t>
            </w:r>
          </w:p>
          <w:p>
            <w:pPr>
              <w:pStyle w:val="102"/>
              <w:rPr>
                <w:kern w:val="2"/>
                <w:szCs w:val="22"/>
              </w:rPr>
            </w:pPr>
            <w:r>
              <w:rPr>
                <w:kern w:val="2"/>
                <w:szCs w:val="22"/>
                <w:lang w:eastAsia="zh-CN"/>
              </w:rPr>
              <w:t>Non-3GPP Message Gateway</w:t>
            </w:r>
          </w:p>
        </w:tc>
      </w:tr>
    </w:tbl>
    <w:p>
      <w:pPr>
        <w:rPr>
          <w:lang w:eastAsia="zh-CN"/>
        </w:rPr>
      </w:pPr>
    </w:p>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Pr>
        <w:pStyle w:val="5"/>
        <w:rPr>
          <w:lang w:eastAsia="zh-CN"/>
        </w:rPr>
      </w:pPr>
      <w:bookmarkStart w:id="174" w:name="_Toc45132707"/>
      <w:bookmarkStart w:id="175" w:name="_Toc63171006"/>
      <w:bookmarkStart w:id="176" w:name="_Toc68165919"/>
      <w:bookmarkStart w:id="177" w:name="_Toc66282043"/>
      <w:bookmarkStart w:id="178" w:name="_Toc70426211"/>
      <w:bookmarkStart w:id="179" w:name="_Toc73435656"/>
      <w:bookmarkStart w:id="180" w:name="_Toc75351472"/>
      <w:bookmarkStart w:id="181" w:name="_Toc73437062"/>
      <w:bookmarkStart w:id="182" w:name="_Toc38877446"/>
      <w:bookmarkStart w:id="183" w:name="_Toc36037300"/>
      <w:bookmarkStart w:id="184" w:name="_Toc43199528"/>
      <w:bookmarkStart w:id="185" w:name="_Toc36037604"/>
      <w:bookmarkStart w:id="186" w:name="_Toc73433559"/>
      <w:bookmarkStart w:id="187" w:name="_Toc34035307"/>
      <w:bookmarkStart w:id="188" w:name="_Toc59015450"/>
      <w:bookmarkStart w:id="189" w:name="_Toc96996670"/>
      <w:bookmarkStart w:id="190" w:name="_Toc83768256"/>
      <w:bookmarkStart w:id="191" w:name="_Toc105667163"/>
      <w:bookmarkStart w:id="192" w:name="_Toc93878878"/>
      <w:bookmarkStart w:id="193" w:name="_Toc97197076"/>
      <w:r>
        <w:t>5.</w:t>
      </w:r>
      <w:r>
        <w:rPr>
          <w:lang w:eastAsia="zh-CN"/>
        </w:rPr>
        <w:t>3</w:t>
      </w:r>
      <w:r>
        <w:t>.2.</w:t>
      </w:r>
      <w:r>
        <w:rPr>
          <w:lang w:eastAsia="zh-CN"/>
        </w:rPr>
        <w:t>2</w:t>
      </w:r>
      <w:r>
        <w:tab/>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r>
        <w:rPr>
          <w:lang w:eastAsia="zh-CN"/>
        </w:rPr>
        <w:t>MSGS_MSGDelivery_</w:t>
      </w:r>
      <w:r>
        <w:t>AS</w:t>
      </w:r>
      <w:r>
        <w:rPr>
          <w:lang w:eastAsia="zh-CN"/>
        </w:rPr>
        <w:t>ODelivery</w:t>
      </w:r>
      <w:bookmarkEnd w:id="189"/>
      <w:bookmarkEnd w:id="190"/>
      <w:bookmarkEnd w:id="191"/>
      <w:bookmarkEnd w:id="192"/>
      <w:bookmarkEnd w:id="193"/>
    </w:p>
    <w:p>
      <w:pPr>
        <w:pStyle w:val="6"/>
      </w:pPr>
      <w:bookmarkStart w:id="194" w:name="_Toc83768257"/>
      <w:bookmarkStart w:id="195" w:name="_Toc34035308"/>
      <w:bookmarkStart w:id="196" w:name="_Toc43199529"/>
      <w:bookmarkStart w:id="197" w:name="_Toc63171007"/>
      <w:bookmarkStart w:id="198" w:name="_Toc96996671"/>
      <w:bookmarkStart w:id="199" w:name="_Toc36037605"/>
      <w:bookmarkStart w:id="200" w:name="_Toc105667164"/>
      <w:bookmarkStart w:id="201" w:name="_Toc36037301"/>
      <w:bookmarkStart w:id="202" w:name="_Toc66282044"/>
      <w:bookmarkStart w:id="203" w:name="_Toc73433560"/>
      <w:bookmarkStart w:id="204" w:name="_Toc93878879"/>
      <w:bookmarkStart w:id="205" w:name="_Toc73437063"/>
      <w:bookmarkStart w:id="206" w:name="_Toc70426212"/>
      <w:bookmarkStart w:id="207" w:name="_Toc38877447"/>
      <w:bookmarkStart w:id="208" w:name="_Toc73435657"/>
      <w:bookmarkStart w:id="209" w:name="_Toc97197077"/>
      <w:bookmarkStart w:id="210" w:name="_Toc68165920"/>
      <w:bookmarkStart w:id="211" w:name="_Toc510696592"/>
      <w:bookmarkStart w:id="212" w:name="_Toc59015451"/>
      <w:bookmarkStart w:id="213" w:name="_Toc75351473"/>
      <w:bookmarkStart w:id="214" w:name="_Toc45132708"/>
      <w:r>
        <w:t>5.</w:t>
      </w:r>
      <w:r>
        <w:rPr>
          <w:lang w:eastAsia="zh-CN"/>
        </w:rPr>
        <w:t>3</w:t>
      </w:r>
      <w:r>
        <w:t>.2.</w:t>
      </w:r>
      <w:r>
        <w:rPr>
          <w:lang w:eastAsia="zh-CN"/>
        </w:rPr>
        <w:t>2</w:t>
      </w:r>
      <w:r>
        <w:t>.1</w:t>
      </w:r>
      <w:r>
        <w:tab/>
      </w:r>
      <w:r>
        <w:t>General</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pPr>
        <w:pStyle w:val="110"/>
        <w:ind w:left="0" w:firstLine="0"/>
        <w:rPr>
          <w:lang w:eastAsia="zh-CN"/>
        </w:rPr>
      </w:pPr>
      <w:r>
        <w:rPr>
          <w:lang w:eastAsia="zh-CN"/>
        </w:rPr>
        <w:t>This service operation corresponding to clause 9.1.1.1.2 as defined in 3GPP TS 23.554 [2], is used by AS to deliver MSGin5G message to the MSGin5G Server.</w:t>
      </w:r>
    </w:p>
    <w:p>
      <w:pPr>
        <w:pStyle w:val="6"/>
      </w:pPr>
      <w:bookmarkStart w:id="215" w:name="_Toc70426213"/>
      <w:bookmarkStart w:id="216" w:name="_Toc36037606"/>
      <w:bookmarkStart w:id="217" w:name="_Toc45132709"/>
      <w:bookmarkStart w:id="218" w:name="_Toc38877448"/>
      <w:bookmarkStart w:id="219" w:name="_Toc73437064"/>
      <w:bookmarkStart w:id="220" w:name="_Toc63171008"/>
      <w:bookmarkStart w:id="221" w:name="_Toc83768258"/>
      <w:bookmarkStart w:id="222" w:name="_Toc75351474"/>
      <w:bookmarkStart w:id="223" w:name="_Toc97197078"/>
      <w:bookmarkStart w:id="224" w:name="_Toc510696593"/>
      <w:bookmarkStart w:id="225" w:name="_Toc96996672"/>
      <w:bookmarkStart w:id="226" w:name="_Toc36037302"/>
      <w:bookmarkStart w:id="227" w:name="_Toc59015452"/>
      <w:bookmarkStart w:id="228" w:name="_Toc43199530"/>
      <w:bookmarkStart w:id="229" w:name="_Toc66282045"/>
      <w:bookmarkStart w:id="230" w:name="_Toc68165921"/>
      <w:bookmarkStart w:id="231" w:name="_Toc105667165"/>
      <w:bookmarkStart w:id="232" w:name="_Toc93878880"/>
      <w:bookmarkStart w:id="233" w:name="_Toc73433561"/>
      <w:bookmarkStart w:id="234" w:name="_Toc73435658"/>
      <w:bookmarkStart w:id="235" w:name="_Toc34035309"/>
      <w:r>
        <w:t>5.</w:t>
      </w:r>
      <w:r>
        <w:rPr>
          <w:lang w:eastAsia="zh-CN"/>
        </w:rPr>
        <w:t>3</w:t>
      </w:r>
      <w:r>
        <w:t>.2.</w:t>
      </w:r>
      <w:r>
        <w:rPr>
          <w:lang w:eastAsia="zh-CN"/>
        </w:rPr>
        <w:t>2</w:t>
      </w:r>
      <w:r>
        <w:t>.2</w:t>
      </w:r>
      <w:r>
        <w:tab/>
      </w:r>
      <w:r>
        <w:rPr>
          <w:lang w:eastAsia="zh-CN"/>
        </w:rPr>
        <w:t>AS</w:t>
      </w:r>
      <w:r>
        <w:t xml:space="preserve"> Originating </w:t>
      </w:r>
      <w:r>
        <w:rPr>
          <w:lang w:eastAsia="zh-CN"/>
        </w:rPr>
        <w:t xml:space="preserve">MSGin5G </w:t>
      </w:r>
      <w:r>
        <w:t>Message Delivery</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p>
      <w:pPr>
        <w:pStyle w:val="112"/>
      </w:pPr>
      <w:r>
        <w:object>
          <v:shape id="_x0000_i1025" o:spt="75" type="#_x0000_t75" style="height:103.4pt;width:418.6pt;" o:ole="t" filled="f" o:preferrelative="t" stroked="f" coordsize="21600,21600">
            <v:path/>
            <v:fill on="f" focussize="0,0"/>
            <v:stroke on="f" joinstyle="miter"/>
            <v:imagedata r:id="rId10" o:title=""/>
            <o:lock v:ext="edit" aspectratio="t"/>
            <w10:wrap type="none"/>
            <w10:anchorlock/>
          </v:shape>
          <o:OLEObject Type="Embed" ProgID="Visio.Drawing.11" ShapeID="_x0000_i1025" DrawAspect="Content" ObjectID="_1468075725" r:id="rId9">
            <o:LockedField>false</o:LockedField>
          </o:OLEObject>
        </w:object>
      </w:r>
    </w:p>
    <w:p>
      <w:pPr>
        <w:pStyle w:val="119"/>
      </w:pPr>
      <w:r>
        <w:t>Figure 5.3.2.2.2-1: AS Originating MSGin5G Message Delivery</w:t>
      </w:r>
    </w:p>
    <w:p>
      <w:pPr>
        <w:rPr>
          <w:lang w:eastAsia="zh-CN"/>
        </w:rPr>
      </w:pPr>
      <w:r>
        <w:rPr>
          <w:lang w:eastAsia="zh-CN"/>
        </w:rPr>
        <w:t>When the AS needs to send the message to the MSGin5G Server, the AS shall send the HTTP POST method as step 1 of the Figure 5.3.2.2.2-1.</w:t>
      </w:r>
    </w:p>
    <w:p>
      <w:pPr>
        <w:rPr>
          <w:lang w:eastAsia="zh-CN"/>
        </w:rPr>
      </w:pPr>
      <w:r>
        <w:rPr>
          <w:lang w:eastAsia="zh-CN"/>
        </w:rPr>
        <w:t>The AS shall include ASMessageDelivery data structure in the payload body of the HTTP POST request.</w:t>
      </w:r>
    </w:p>
    <w:p>
      <w:pPr>
        <w:rPr>
          <w:lang w:eastAsia="zh-CN"/>
        </w:rPr>
      </w:pPr>
      <w:r>
        <w:rPr>
          <w:lang w:eastAsia="zh-CN"/>
        </w:rPr>
        <w:t>The ASMessageDelivery data structure shall include:</w:t>
      </w:r>
    </w:p>
    <w:p>
      <w:pPr>
        <w:pStyle w:val="110"/>
        <w:rPr>
          <w:lang w:eastAsia="zh-CN"/>
        </w:rPr>
      </w:pPr>
      <w:r>
        <w:rPr>
          <w:lang w:eastAsia="zh-CN"/>
        </w:rPr>
        <w:t>-</w:t>
      </w:r>
      <w:r>
        <w:rPr>
          <w:lang w:eastAsia="zh-CN"/>
        </w:rPr>
        <w:tab/>
      </w:r>
      <w:r>
        <w:rPr>
          <w:lang w:eastAsia="zh-CN"/>
        </w:rPr>
        <w:t>the Originating UE Service ID/AS Service ID within the "oriAddr" attribute;</w:t>
      </w:r>
    </w:p>
    <w:p>
      <w:pPr>
        <w:pStyle w:val="110"/>
      </w:pPr>
      <w:r>
        <w:t>-</w:t>
      </w:r>
      <w:r>
        <w:tab/>
      </w:r>
      <w:r>
        <w:t>the Recipient Address within the "destAddr" attribute;</w:t>
      </w:r>
    </w:p>
    <w:p>
      <w:pPr>
        <w:pStyle w:val="110"/>
        <w:rPr>
          <w:lang w:eastAsia="zh-CN"/>
        </w:rPr>
      </w:pPr>
      <w:r>
        <w:rPr>
          <w:lang w:eastAsia="zh-CN"/>
        </w:rPr>
        <w:t>-</w:t>
      </w:r>
      <w:r>
        <w:rPr>
          <w:lang w:eastAsia="zh-CN"/>
        </w:rPr>
        <w:tab/>
      </w:r>
      <w:r>
        <w:rPr>
          <w:lang w:eastAsia="zh-CN"/>
        </w:rPr>
        <w:t>the Message ID within the "msgId" attribute;</w:t>
      </w:r>
    </w:p>
    <w:p>
      <w:pPr>
        <w:pStyle w:val="110"/>
        <w:rPr>
          <w:lang w:eastAsia="zh-CN"/>
        </w:rPr>
      </w:pPr>
      <w:r>
        <w:rPr>
          <w:lang w:eastAsia="zh-CN"/>
        </w:rPr>
        <w:t>-</w:t>
      </w:r>
      <w:r>
        <w:rPr>
          <w:lang w:eastAsia="zh-CN"/>
        </w:rPr>
        <w:tab/>
      </w:r>
      <w:r>
        <w:rPr>
          <w:lang w:eastAsia="zh-CN"/>
        </w:rPr>
        <w:t>the store and forward flag within the "stoAndFwInd" attribute; and</w:t>
      </w:r>
    </w:p>
    <w:p>
      <w:pPr>
        <w:pStyle w:val="110"/>
        <w:rPr>
          <w:lang w:eastAsia="zh-CN"/>
        </w:rPr>
      </w:pPr>
      <w:r>
        <w:rPr>
          <w:lang w:eastAsia="zh-CN"/>
        </w:rPr>
        <w:t>may include:</w:t>
      </w:r>
    </w:p>
    <w:p>
      <w:pPr>
        <w:pStyle w:val="110"/>
        <w:rPr>
          <w:lang w:eastAsia="zh-CN"/>
        </w:rPr>
      </w:pPr>
      <w:r>
        <w:rPr>
          <w:lang w:eastAsia="zh-CN"/>
        </w:rPr>
        <w:t>-</w:t>
      </w:r>
      <w:r>
        <w:rPr>
          <w:lang w:eastAsia="zh-CN"/>
        </w:rPr>
        <w:tab/>
      </w:r>
      <w:r>
        <w:rPr>
          <w:lang w:eastAsia="zh-CN"/>
        </w:rPr>
        <w:t>the Application ID within the "appId" attribute;</w:t>
      </w:r>
    </w:p>
    <w:p>
      <w:pPr>
        <w:pStyle w:val="110"/>
        <w:rPr>
          <w:lang w:eastAsia="zh-CN"/>
        </w:rPr>
      </w:pPr>
      <w:r>
        <w:rPr>
          <w:lang w:eastAsia="zh-CN"/>
        </w:rPr>
        <w:t>-</w:t>
      </w:r>
      <w:r>
        <w:rPr>
          <w:lang w:eastAsia="zh-CN"/>
        </w:rPr>
        <w:tab/>
      </w:r>
      <w:r>
        <w:rPr>
          <w:lang w:eastAsia="zh-CN"/>
        </w:rPr>
        <w:t>the security credentials within the "secCred" attribute;</w:t>
      </w:r>
    </w:p>
    <w:p>
      <w:pPr>
        <w:pStyle w:val="110"/>
        <w:rPr>
          <w:lang w:eastAsia="zh-CN"/>
        </w:rPr>
      </w:pPr>
      <w:r>
        <w:rPr>
          <w:lang w:eastAsia="zh-CN"/>
        </w:rPr>
        <w:t>-</w:t>
      </w:r>
      <w:r>
        <w:rPr>
          <w:lang w:eastAsia="zh-CN"/>
        </w:rPr>
        <w:tab/>
      </w:r>
      <w:r>
        <w:rPr>
          <w:lang w:eastAsia="zh-CN"/>
        </w:rPr>
        <w:t>the indication whether the message delivery status report is required within the "delivStReqInd" attribute;</w:t>
      </w:r>
    </w:p>
    <w:p>
      <w:pPr>
        <w:pStyle w:val="110"/>
        <w:rPr>
          <w:lang w:eastAsia="zh-CN"/>
        </w:rPr>
      </w:pPr>
      <w:r>
        <w:rPr>
          <w:lang w:eastAsia="zh-CN"/>
        </w:rPr>
        <w:t>-</w:t>
      </w:r>
      <w:r>
        <w:rPr>
          <w:lang w:eastAsia="zh-CN"/>
        </w:rPr>
        <w:tab/>
      </w:r>
      <w:r>
        <w:rPr>
          <w:lang w:eastAsia="zh-CN"/>
        </w:rPr>
        <w:t>the Payload within the "payload" attribute;</w:t>
      </w:r>
    </w:p>
    <w:p>
      <w:pPr>
        <w:pStyle w:val="110"/>
        <w:rPr>
          <w:lang w:eastAsia="zh-CN"/>
        </w:rPr>
      </w:pPr>
      <w:r>
        <w:rPr>
          <w:lang w:eastAsia="zh-CN"/>
        </w:rPr>
        <w:t>-</w:t>
      </w:r>
      <w:r>
        <w:rPr>
          <w:lang w:eastAsia="zh-CN"/>
        </w:rPr>
        <w:tab/>
      </w:r>
      <w:r>
        <w:rPr>
          <w:lang w:eastAsia="zh-CN"/>
        </w:rPr>
        <w:t>the priority type within the "priority" attribute;</w:t>
      </w:r>
    </w:p>
    <w:p>
      <w:pPr>
        <w:pStyle w:val="110"/>
        <w:rPr>
          <w:lang w:eastAsia="zh-CN"/>
        </w:rPr>
      </w:pPr>
      <w:r>
        <w:rPr>
          <w:lang w:eastAsia="zh-CN"/>
        </w:rPr>
        <w:t>-</w:t>
      </w:r>
      <w:r>
        <w:rPr>
          <w:lang w:eastAsia="zh-CN"/>
        </w:rPr>
        <w:tab/>
      </w:r>
      <w:r>
        <w:rPr>
          <w:lang w:eastAsia="zh-CN"/>
        </w:rPr>
        <w:t>the message segment flag within the "segInd" attribute;</w:t>
      </w:r>
    </w:p>
    <w:p>
      <w:pPr>
        <w:pStyle w:val="110"/>
        <w:rPr>
          <w:lang w:eastAsia="zh-CN"/>
        </w:rPr>
      </w:pPr>
      <w:r>
        <w:rPr>
          <w:lang w:eastAsia="zh-CN"/>
        </w:rPr>
        <w:t>-</w:t>
      </w:r>
      <w:r>
        <w:rPr>
          <w:lang w:eastAsia="zh-CN"/>
        </w:rPr>
        <w:tab/>
      </w:r>
      <w:r>
        <w:rPr>
          <w:lang w:eastAsia="zh-CN"/>
        </w:rPr>
        <w:t>the message segment parameters within the "segParams" attribute, this attribute may include:</w:t>
      </w:r>
    </w:p>
    <w:p>
      <w:pPr>
        <w:pStyle w:val="121"/>
        <w:rPr>
          <w:lang w:eastAsia="zh-CN"/>
        </w:rPr>
      </w:pPr>
      <w:r>
        <w:rPr>
          <w:lang w:eastAsia="zh-CN"/>
        </w:rPr>
        <w:t>-</w:t>
      </w:r>
      <w:r>
        <w:rPr>
          <w:lang w:eastAsia="zh-CN"/>
        </w:rPr>
        <w:tab/>
      </w:r>
      <w:r>
        <w:rPr>
          <w:lang w:eastAsia="zh-CN"/>
        </w:rPr>
        <w:t>the segmentation set identifier within the "segId" attribute;</w:t>
      </w:r>
    </w:p>
    <w:p>
      <w:pPr>
        <w:pStyle w:val="121"/>
        <w:rPr>
          <w:lang w:eastAsia="zh-CN"/>
        </w:rPr>
      </w:pPr>
      <w:r>
        <w:rPr>
          <w:lang w:eastAsia="zh-CN"/>
        </w:rPr>
        <w:t>-</w:t>
      </w:r>
      <w:r>
        <w:rPr>
          <w:lang w:eastAsia="zh-CN"/>
        </w:rPr>
        <w:tab/>
      </w:r>
      <w:r>
        <w:rPr>
          <w:lang w:eastAsia="zh-CN"/>
        </w:rPr>
        <w:t>the total number of message segments within the "totalSegCount" attribute;</w:t>
      </w:r>
    </w:p>
    <w:p>
      <w:pPr>
        <w:pStyle w:val="121"/>
        <w:rPr>
          <w:lang w:eastAsia="zh-CN"/>
        </w:rPr>
      </w:pPr>
      <w:r>
        <w:rPr>
          <w:lang w:eastAsia="zh-CN"/>
        </w:rPr>
        <w:t>-</w:t>
      </w:r>
      <w:r>
        <w:rPr>
          <w:lang w:eastAsia="zh-CN"/>
        </w:rPr>
        <w:tab/>
      </w:r>
      <w:r>
        <w:rPr>
          <w:lang w:eastAsia="zh-CN"/>
        </w:rPr>
        <w:t>the message segment number within the "segNumb" attribute; and</w:t>
      </w:r>
    </w:p>
    <w:p>
      <w:pPr>
        <w:pStyle w:val="121"/>
        <w:rPr>
          <w:lang w:eastAsia="zh-CN"/>
        </w:rPr>
      </w:pPr>
      <w:r>
        <w:rPr>
          <w:lang w:eastAsia="zh-CN"/>
        </w:rPr>
        <w:t>-</w:t>
      </w:r>
      <w:r>
        <w:rPr>
          <w:lang w:eastAsia="zh-CN"/>
        </w:rPr>
        <w:tab/>
      </w:r>
      <w:r>
        <w:rPr>
          <w:lang w:eastAsia="zh-CN"/>
        </w:rPr>
        <w:t>the last segment flag within the "lastSegFlag" attribute;</w:t>
      </w:r>
    </w:p>
    <w:p>
      <w:pPr>
        <w:pStyle w:val="110"/>
        <w:rPr>
          <w:lang w:eastAsia="zh-CN"/>
        </w:rPr>
      </w:pPr>
      <w:r>
        <w:rPr>
          <w:lang w:eastAsia="zh-CN"/>
        </w:rPr>
        <w:t>-</w:t>
      </w:r>
      <w:r>
        <w:rPr>
          <w:lang w:eastAsia="zh-CN"/>
        </w:rPr>
        <w:tab/>
      </w:r>
      <w:r>
        <w:rPr>
          <w:lang w:eastAsia="zh-CN"/>
        </w:rPr>
        <w:t>the store and forward parameters within the "stoAndFwParams" attribute, this attribute may include:</w:t>
      </w:r>
    </w:p>
    <w:p>
      <w:pPr>
        <w:pStyle w:val="121"/>
        <w:rPr>
          <w:lang w:eastAsia="zh-CN"/>
        </w:rPr>
      </w:pPr>
      <w:r>
        <w:rPr>
          <w:lang w:eastAsia="zh-CN"/>
        </w:rPr>
        <w:t>-</w:t>
      </w:r>
      <w:r>
        <w:rPr>
          <w:lang w:eastAsia="zh-CN"/>
        </w:rPr>
        <w:tab/>
      </w:r>
      <w:r>
        <w:rPr>
          <w:lang w:eastAsia="zh-CN"/>
        </w:rPr>
        <w:t>the message expiration time within the "exprTime" attribute;</w:t>
      </w:r>
    </w:p>
    <w:p>
      <w:pPr>
        <w:pStyle w:val="110"/>
        <w:rPr>
          <w:lang w:eastAsia="zh-CN"/>
        </w:rPr>
      </w:pPr>
      <w:r>
        <w:rPr>
          <w:lang w:eastAsia="zh-CN"/>
        </w:rPr>
        <w:t>-</w:t>
      </w:r>
      <w:r>
        <w:rPr>
          <w:lang w:eastAsia="zh-CN"/>
        </w:rPr>
        <w:tab/>
      </w:r>
      <w:r>
        <w:rPr>
          <w:lang w:eastAsia="zh-CN"/>
        </w:rPr>
        <w:t>The latency within the "latency" attribute.</w:t>
      </w:r>
    </w:p>
    <w:p>
      <w:pPr>
        <w:rPr>
          <w:lang w:eastAsia="zh-CN"/>
        </w:rPr>
      </w:pPr>
      <w:r>
        <w:rPr>
          <w:lang w:eastAsia="zh-CN"/>
        </w:rPr>
        <w:t xml:space="preserve">When the MSGin5G Server receives the HTTP POST request from the AS, the MSGin5G </w:t>
      </w:r>
      <w:r>
        <w:rPr>
          <w:rFonts w:hint="eastAsia"/>
          <w:lang w:eastAsia="zh-CN"/>
        </w:rPr>
        <w:t>S</w:t>
      </w:r>
      <w:r>
        <w:rPr>
          <w:lang w:eastAsia="zh-CN"/>
        </w:rPr>
        <w:t>erver shall make an authorization based on the information received from the AS. If the authorization is successful, the MSGin5G Server shall respond to the AS with a 200 OK message.</w:t>
      </w:r>
    </w:p>
    <w:p>
      <w:pPr>
        <w:rPr>
          <w:lang w:eastAsia="zh-CN"/>
        </w:rPr>
      </w:pPr>
      <w:r>
        <w:rPr>
          <w:lang w:eastAsia="zh-CN"/>
        </w:rPr>
        <w:t>If errors occur when processing the HTTP POST request, the MSGin5G Server shall apply error handling procedures as specified in clause 8.2.6.</w:t>
      </w:r>
    </w:p>
    <w:p>
      <w:pPr>
        <w:pStyle w:val="5"/>
        <w:rPr>
          <w:lang w:eastAsia="zh-CN"/>
        </w:rPr>
      </w:pPr>
      <w:bookmarkStart w:id="236" w:name="_Toc73435660"/>
      <w:bookmarkStart w:id="237" w:name="_Toc75351476"/>
      <w:bookmarkStart w:id="238" w:name="_Toc36037303"/>
      <w:bookmarkStart w:id="239" w:name="_Toc70426215"/>
      <w:bookmarkStart w:id="240" w:name="_Toc73437066"/>
      <w:bookmarkStart w:id="241" w:name="_Toc38877449"/>
      <w:bookmarkStart w:id="242" w:name="_Toc68165922"/>
      <w:bookmarkStart w:id="243" w:name="_Toc66282046"/>
      <w:bookmarkStart w:id="244" w:name="_Toc73433563"/>
      <w:bookmarkStart w:id="245" w:name="_Toc63171009"/>
      <w:bookmarkStart w:id="246" w:name="_Toc34035310"/>
      <w:bookmarkStart w:id="247" w:name="_Toc45132710"/>
      <w:bookmarkStart w:id="248" w:name="_Toc36037607"/>
      <w:bookmarkStart w:id="249" w:name="_Toc43199531"/>
      <w:bookmarkStart w:id="250" w:name="_Toc59015453"/>
      <w:bookmarkStart w:id="251" w:name="_Toc105667166"/>
      <w:bookmarkStart w:id="252" w:name="_Toc97197079"/>
      <w:bookmarkStart w:id="253" w:name="_Toc93878881"/>
      <w:bookmarkStart w:id="254" w:name="_Toc96996673"/>
      <w:bookmarkStart w:id="255" w:name="_Toc83768259"/>
      <w:r>
        <w:t>5.</w:t>
      </w:r>
      <w:r>
        <w:rPr>
          <w:lang w:eastAsia="zh-CN"/>
        </w:rPr>
        <w:t>3</w:t>
      </w:r>
      <w:r>
        <w:t>.2.</w:t>
      </w:r>
      <w:r>
        <w:rPr>
          <w:lang w:eastAsia="zh-CN"/>
        </w:rPr>
        <w:t>3</w:t>
      </w:r>
      <w:r>
        <w:tab/>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r>
        <w:rPr>
          <w:lang w:eastAsia="zh-CN"/>
        </w:rPr>
        <w:t>MSGS_MSGDelivery_</w:t>
      </w:r>
      <w:r>
        <w:t>AS</w:t>
      </w:r>
      <w:r>
        <w:rPr>
          <w:lang w:eastAsia="zh-CN"/>
        </w:rPr>
        <w:t>ODeliveryReport</w:t>
      </w:r>
      <w:bookmarkEnd w:id="251"/>
      <w:bookmarkEnd w:id="252"/>
      <w:bookmarkEnd w:id="253"/>
      <w:bookmarkEnd w:id="254"/>
      <w:bookmarkEnd w:id="255"/>
    </w:p>
    <w:p>
      <w:pPr>
        <w:pStyle w:val="6"/>
      </w:pPr>
      <w:bookmarkStart w:id="256" w:name="_Toc63171010"/>
      <w:bookmarkStart w:id="257" w:name="_Toc73437067"/>
      <w:bookmarkStart w:id="258" w:name="_Toc93878882"/>
      <w:bookmarkStart w:id="259" w:name="_Toc36037304"/>
      <w:bookmarkStart w:id="260" w:name="_Toc38877450"/>
      <w:bookmarkStart w:id="261" w:name="_Toc59015454"/>
      <w:bookmarkStart w:id="262" w:name="_Toc36037608"/>
      <w:bookmarkStart w:id="263" w:name="_Toc68165923"/>
      <w:bookmarkStart w:id="264" w:name="_Toc73435661"/>
      <w:bookmarkStart w:id="265" w:name="_Toc97197080"/>
      <w:bookmarkStart w:id="266" w:name="_Toc73433564"/>
      <w:bookmarkStart w:id="267" w:name="_Toc96996674"/>
      <w:bookmarkStart w:id="268" w:name="_Toc70426216"/>
      <w:bookmarkStart w:id="269" w:name="_Toc105667167"/>
      <w:bookmarkStart w:id="270" w:name="_Toc34035311"/>
      <w:bookmarkStart w:id="271" w:name="_Toc66282047"/>
      <w:bookmarkStart w:id="272" w:name="_Toc75351477"/>
      <w:bookmarkStart w:id="273" w:name="_Toc43199532"/>
      <w:bookmarkStart w:id="274" w:name="_Toc45132711"/>
      <w:bookmarkStart w:id="275" w:name="_Toc83768260"/>
      <w:r>
        <w:t>5.</w:t>
      </w:r>
      <w:r>
        <w:rPr>
          <w:lang w:eastAsia="zh-CN"/>
        </w:rPr>
        <w:t>3</w:t>
      </w:r>
      <w:r>
        <w:t>.2.</w:t>
      </w:r>
      <w:r>
        <w:rPr>
          <w:lang w:eastAsia="zh-CN"/>
        </w:rPr>
        <w:t>3</w:t>
      </w:r>
      <w:r>
        <w:t>.1</w:t>
      </w:r>
      <w:r>
        <w:tab/>
      </w:r>
      <w:r>
        <w:t>General</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p>
      <w:r>
        <w:t xml:space="preserve">This service operation corresponds to </w:t>
      </w:r>
      <w:r>
        <w:rPr>
          <w:lang w:eastAsia="zh-CN"/>
        </w:rPr>
        <w:t>clause 9.1.1.2.2 as</w:t>
      </w:r>
      <w:r>
        <w:t xml:space="preserve"> defined in 3GPP TS 23.554 [2], is used by AS to deliver the delivery status report to the MSGin5G Server.</w:t>
      </w:r>
    </w:p>
    <w:p>
      <w:pPr>
        <w:pStyle w:val="6"/>
      </w:pPr>
      <w:bookmarkStart w:id="276" w:name="_Toc36037305"/>
      <w:bookmarkStart w:id="277" w:name="_Toc38877451"/>
      <w:bookmarkStart w:id="278" w:name="_Toc73435662"/>
      <w:bookmarkStart w:id="279" w:name="_Toc73437068"/>
      <w:bookmarkStart w:id="280" w:name="_Toc75351478"/>
      <w:bookmarkStart w:id="281" w:name="_Toc43199533"/>
      <w:bookmarkStart w:id="282" w:name="_Toc66282048"/>
      <w:bookmarkStart w:id="283" w:name="_Toc63171011"/>
      <w:bookmarkStart w:id="284" w:name="_Toc45132712"/>
      <w:bookmarkStart w:id="285" w:name="_Toc34035312"/>
      <w:bookmarkStart w:id="286" w:name="_Toc68165924"/>
      <w:bookmarkStart w:id="287" w:name="_Toc59015455"/>
      <w:bookmarkStart w:id="288" w:name="_Toc36037609"/>
      <w:bookmarkStart w:id="289" w:name="_Toc73433565"/>
      <w:bookmarkStart w:id="290" w:name="_Toc70426217"/>
      <w:bookmarkStart w:id="291" w:name="_Toc97197081"/>
      <w:bookmarkStart w:id="292" w:name="_Toc105667168"/>
      <w:bookmarkStart w:id="293" w:name="_Toc93878883"/>
      <w:bookmarkStart w:id="294" w:name="_Toc83768261"/>
      <w:bookmarkStart w:id="295" w:name="_Toc96996675"/>
      <w:r>
        <w:t>5.</w:t>
      </w:r>
      <w:r>
        <w:rPr>
          <w:lang w:eastAsia="zh-CN"/>
        </w:rPr>
        <w:t>3</w:t>
      </w:r>
      <w:r>
        <w:t>.2.</w:t>
      </w:r>
      <w:r>
        <w:rPr>
          <w:lang w:eastAsia="zh-CN"/>
        </w:rPr>
        <w:t>3</w:t>
      </w:r>
      <w:r>
        <w:t>.2</w:t>
      </w:r>
      <w:r>
        <w:tab/>
      </w:r>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r>
        <w:rPr>
          <w:lang w:eastAsia="zh-CN"/>
        </w:rPr>
        <w:t>AS</w:t>
      </w:r>
      <w:r>
        <w:t xml:space="preserve"> Originating </w:t>
      </w:r>
      <w:r>
        <w:rPr>
          <w:lang w:eastAsia="zh-CN"/>
        </w:rPr>
        <w:t>Message Delivery Status Report</w:t>
      </w:r>
      <w:bookmarkEnd w:id="291"/>
      <w:bookmarkEnd w:id="292"/>
      <w:bookmarkEnd w:id="293"/>
      <w:bookmarkEnd w:id="294"/>
      <w:bookmarkEnd w:id="295"/>
    </w:p>
    <w:p>
      <w:pPr>
        <w:pStyle w:val="112"/>
      </w:pPr>
      <w:r>
        <w:object>
          <v:shape id="_x0000_i1026" o:spt="75" type="#_x0000_t75" style="height:118.15pt;width:477.7pt;" o:ole="t" filled="f" o:preferrelative="t" stroked="f" coordsize="21600,21600">
            <v:path/>
            <v:fill on="f" focussize="0,0"/>
            <v:stroke on="f" joinstyle="miter"/>
            <v:imagedata r:id="rId12" o:title=""/>
            <o:lock v:ext="edit" aspectratio="t"/>
            <w10:wrap type="none"/>
            <w10:anchorlock/>
          </v:shape>
          <o:OLEObject Type="Embed" ProgID="Visio.Drawing.11" ShapeID="_x0000_i1026" DrawAspect="Content" ObjectID="_1468075726" r:id="rId11">
            <o:LockedField>false</o:LockedField>
          </o:OLEObject>
        </w:object>
      </w:r>
    </w:p>
    <w:p>
      <w:pPr>
        <w:pStyle w:val="119"/>
      </w:pPr>
      <w:r>
        <w:t>Figure 5.3.2.</w:t>
      </w:r>
      <w:r>
        <w:rPr>
          <w:lang w:eastAsia="zh-CN"/>
        </w:rPr>
        <w:t>3</w:t>
      </w:r>
      <w:r>
        <w:t>.2-1: AS Originating MSGin5G Delivery Report</w:t>
      </w:r>
    </w:p>
    <w:p>
      <w:pPr>
        <w:rPr>
          <w:lang w:eastAsia="zh-CN"/>
        </w:rPr>
      </w:pPr>
      <w:r>
        <w:rPr>
          <w:lang w:eastAsia="zh-CN"/>
        </w:rPr>
        <w:t>When the AS needs to send the delivery report to the MSGin5G Server, the AS shall send the HTTP POST method as step 1 of the Figure 5.3.2.3.2-1.</w:t>
      </w:r>
    </w:p>
    <w:p>
      <w:pPr>
        <w:rPr>
          <w:lang w:eastAsia="zh-CN"/>
        </w:rPr>
      </w:pPr>
      <w:r>
        <w:rPr>
          <w:lang w:eastAsia="zh-CN"/>
        </w:rPr>
        <w:t>The AS shall include DeliveryStatusReport data structure in the payload body of the HTTP POST request.</w:t>
      </w:r>
    </w:p>
    <w:p>
      <w:r>
        <w:t xml:space="preserve">The </w:t>
      </w:r>
      <w:r>
        <w:rPr>
          <w:lang w:eastAsia="zh-CN"/>
        </w:rPr>
        <w:t>DeliveryStatusReport</w:t>
      </w:r>
      <w:r>
        <w:t xml:space="preserve"> data structure shall include:</w:t>
      </w:r>
    </w:p>
    <w:p>
      <w:pPr>
        <w:pStyle w:val="110"/>
      </w:pPr>
      <w:r>
        <w:rPr>
          <w:lang w:eastAsia="zh-CN"/>
        </w:rPr>
        <w:t>-</w:t>
      </w:r>
      <w:r>
        <w:rPr>
          <w:lang w:eastAsia="zh-CN"/>
        </w:rPr>
        <w:tab/>
      </w:r>
      <w:r>
        <w:rPr>
          <w:lang w:eastAsia="zh-CN"/>
        </w:rPr>
        <w:t>the Originating UE Service ID/AS Service ID within the "oriAddr" attribute;</w:t>
      </w:r>
    </w:p>
    <w:p>
      <w:pPr>
        <w:pStyle w:val="110"/>
      </w:pPr>
      <w:r>
        <w:rPr>
          <w:lang w:eastAsia="zh-CN"/>
        </w:rPr>
        <w:t>-</w:t>
      </w:r>
      <w:r>
        <w:rPr>
          <w:lang w:eastAsia="zh-CN"/>
        </w:rPr>
        <w:tab/>
      </w:r>
      <w:r>
        <w:rPr>
          <w:lang w:eastAsia="zh-CN"/>
        </w:rPr>
        <w:t>the Recipient UE Service ID/AS Service ID within the "destAddr" attribute;</w:t>
      </w:r>
    </w:p>
    <w:p>
      <w:pPr>
        <w:pStyle w:val="110"/>
      </w:pPr>
      <w:r>
        <w:rPr>
          <w:lang w:eastAsia="zh-CN"/>
        </w:rPr>
        <w:t>-</w:t>
      </w:r>
      <w:r>
        <w:rPr>
          <w:lang w:eastAsia="zh-CN"/>
        </w:rPr>
        <w:tab/>
      </w:r>
      <w:r>
        <w:rPr>
          <w:lang w:eastAsia="zh-CN"/>
        </w:rPr>
        <w:t>the Message ID within the "msgId" attribute;</w:t>
      </w:r>
    </w:p>
    <w:p>
      <w:pPr>
        <w:pStyle w:val="110"/>
      </w:pPr>
      <w:r>
        <w:rPr>
          <w:lang w:eastAsia="zh-CN"/>
        </w:rPr>
        <w:t>-</w:t>
      </w:r>
      <w:r>
        <w:rPr>
          <w:lang w:eastAsia="zh-CN"/>
        </w:rPr>
        <w:tab/>
      </w:r>
      <w:r>
        <w:rPr>
          <w:lang w:eastAsia="zh-CN"/>
        </w:rPr>
        <w:t>the delivery status within the "delivSt" attribute; and</w:t>
      </w:r>
    </w:p>
    <w:p>
      <w:pPr>
        <w:pStyle w:val="110"/>
      </w:pPr>
      <w:r>
        <w:rPr>
          <w:lang w:eastAsia="zh-CN"/>
        </w:rPr>
        <w:t>may include:</w:t>
      </w:r>
    </w:p>
    <w:p>
      <w:pPr>
        <w:pStyle w:val="110"/>
      </w:pPr>
      <w:r>
        <w:t>-</w:t>
      </w:r>
      <w:r>
        <w:tab/>
      </w:r>
      <w:r>
        <w:rPr>
          <w:lang w:eastAsia="zh-CN"/>
        </w:rPr>
        <w:t>t</w:t>
      </w:r>
      <w:r>
        <w:t>he security credentials within the "secCred" attribute; and</w:t>
      </w:r>
    </w:p>
    <w:p>
      <w:pPr>
        <w:pStyle w:val="110"/>
      </w:pPr>
      <w:r>
        <w:t>-</w:t>
      </w:r>
      <w:r>
        <w:tab/>
      </w:r>
      <w:r>
        <w:rPr>
          <w:lang w:eastAsia="zh-CN"/>
        </w:rPr>
        <w:t>t</w:t>
      </w:r>
      <w:r>
        <w:t>he failure cause within the "failureCause" attribute;</w:t>
      </w:r>
    </w:p>
    <w:p>
      <w:r>
        <w:rPr>
          <w:lang w:eastAsia="zh-CN"/>
        </w:rPr>
        <w:t xml:space="preserve">When the MSGin5G Server receives the HTTP POST request from the AS, the MSGin5G </w:t>
      </w:r>
      <w:r>
        <w:rPr>
          <w:rFonts w:hint="eastAsia"/>
          <w:lang w:eastAsia="zh-CN"/>
        </w:rPr>
        <w:t>S</w:t>
      </w:r>
      <w:r>
        <w:rPr>
          <w:lang w:eastAsia="zh-CN"/>
        </w:rPr>
        <w:t>erver shall make an authorization based on the information received from the AS. If the authorization is successful, the MSGin5G Server shall respond to the AS with a 200 OK message.</w:t>
      </w:r>
    </w:p>
    <w:p>
      <w:r>
        <w:t>If errors occur when processing the HTTP POST request, the MSGin5G Server shall apply error handling procedures as specified in clause 8.2.6.</w:t>
      </w:r>
    </w:p>
    <w:p>
      <w:pPr>
        <w:pStyle w:val="5"/>
      </w:pPr>
      <w:bookmarkStart w:id="296" w:name="_Toc93878884"/>
      <w:bookmarkStart w:id="297" w:name="_Toc96996676"/>
      <w:bookmarkStart w:id="298" w:name="_Toc83768268"/>
      <w:bookmarkStart w:id="299" w:name="_Toc97197082"/>
      <w:bookmarkStart w:id="300" w:name="_Toc105667169"/>
      <w:r>
        <w:t>5.</w:t>
      </w:r>
      <w:r>
        <w:rPr>
          <w:lang w:eastAsia="zh-CN"/>
        </w:rPr>
        <w:t>3</w:t>
      </w:r>
      <w:r>
        <w:t>.2.</w:t>
      </w:r>
      <w:r>
        <w:rPr>
          <w:lang w:eastAsia="zh-CN"/>
        </w:rPr>
        <w:t>4</w:t>
      </w:r>
      <w:r>
        <w:tab/>
      </w:r>
      <w:r>
        <w:rPr>
          <w:lang w:eastAsia="zh-CN"/>
        </w:rPr>
        <w:t>MSGS_MSGDelivery_UEODelivery</w:t>
      </w:r>
      <w:bookmarkEnd w:id="296"/>
      <w:bookmarkEnd w:id="297"/>
      <w:bookmarkEnd w:id="298"/>
      <w:bookmarkEnd w:id="299"/>
      <w:bookmarkEnd w:id="300"/>
    </w:p>
    <w:p>
      <w:pPr>
        <w:pStyle w:val="6"/>
      </w:pPr>
      <w:bookmarkStart w:id="301" w:name="_Toc105667170"/>
      <w:bookmarkStart w:id="302" w:name="_Toc93878885"/>
      <w:bookmarkStart w:id="303" w:name="_Toc96996677"/>
      <w:bookmarkStart w:id="304" w:name="_Toc83768269"/>
      <w:bookmarkStart w:id="305" w:name="_Toc97197083"/>
      <w:r>
        <w:t>5.</w:t>
      </w:r>
      <w:r>
        <w:rPr>
          <w:lang w:eastAsia="zh-CN"/>
        </w:rPr>
        <w:t>3</w:t>
      </w:r>
      <w:r>
        <w:t>.2.</w:t>
      </w:r>
      <w:r>
        <w:rPr>
          <w:lang w:eastAsia="zh-CN"/>
        </w:rPr>
        <w:t>4</w:t>
      </w:r>
      <w:r>
        <w:t>.1</w:t>
      </w:r>
      <w:r>
        <w:tab/>
      </w:r>
      <w:r>
        <w:t>General</w:t>
      </w:r>
      <w:bookmarkEnd w:id="301"/>
      <w:bookmarkEnd w:id="302"/>
      <w:bookmarkEnd w:id="303"/>
      <w:bookmarkEnd w:id="304"/>
      <w:bookmarkEnd w:id="305"/>
    </w:p>
    <w:p>
      <w:pPr>
        <w:rPr>
          <w:lang w:eastAsia="zh-CN"/>
        </w:rPr>
      </w:pPr>
      <w:r>
        <w:rPr>
          <w:lang w:eastAsia="zh-CN"/>
        </w:rPr>
        <w:t>This service operation corresponds to clause 9.1.1.3.2 as defined in 3GPP TS 23.554 [2], is used by Legacy 3GPP Message Gateway or Non-3GPP Message Gateway (on behalf of Legacy 3GPP UE or Non-3GPP UE) to deliver MSGin5G message to the MSGin5G Server.</w:t>
      </w:r>
    </w:p>
    <w:p>
      <w:pPr>
        <w:pStyle w:val="6"/>
      </w:pPr>
      <w:bookmarkStart w:id="306" w:name="_Toc105667171"/>
      <w:bookmarkStart w:id="307" w:name="_Toc96996678"/>
      <w:bookmarkStart w:id="308" w:name="_Toc83768270"/>
      <w:bookmarkStart w:id="309" w:name="_Toc93878886"/>
      <w:bookmarkStart w:id="310" w:name="_Toc97197084"/>
      <w:r>
        <w:t>5.</w:t>
      </w:r>
      <w:r>
        <w:rPr>
          <w:lang w:eastAsia="zh-CN"/>
        </w:rPr>
        <w:t>3</w:t>
      </w:r>
      <w:r>
        <w:t>.2.</w:t>
      </w:r>
      <w:r>
        <w:rPr>
          <w:lang w:eastAsia="zh-CN"/>
        </w:rPr>
        <w:t>4</w:t>
      </w:r>
      <w:r>
        <w:t>.2</w:t>
      </w:r>
      <w:r>
        <w:tab/>
      </w:r>
      <w:r>
        <w:rPr>
          <w:lang w:eastAsia="zh-CN"/>
        </w:rPr>
        <w:t>UE</w:t>
      </w:r>
      <w:r>
        <w:t xml:space="preserve"> Originating Message Delivery</w:t>
      </w:r>
      <w:bookmarkEnd w:id="306"/>
      <w:bookmarkEnd w:id="307"/>
      <w:bookmarkEnd w:id="308"/>
      <w:bookmarkEnd w:id="309"/>
      <w:bookmarkEnd w:id="310"/>
    </w:p>
    <w:p>
      <w:pPr>
        <w:pStyle w:val="112"/>
      </w:pPr>
      <w:r>
        <w:object>
          <v:shape id="_x0000_i1027" o:spt="75" type="#_x0000_t75" style="height:103.4pt;width:418.6pt;" o:ole="t" filled="f" o:preferrelative="t" stroked="f" coordsize="21600,21600">
            <v:path/>
            <v:fill on="f" focussize="0,0"/>
            <v:stroke on="f" joinstyle="miter"/>
            <v:imagedata r:id="rId14" o:title=""/>
            <o:lock v:ext="edit" aspectratio="t"/>
            <w10:wrap type="none"/>
            <w10:anchorlock/>
          </v:shape>
          <o:OLEObject Type="Embed" ProgID="Visio.Drawing.11" ShapeID="_x0000_i1027" DrawAspect="Content" ObjectID="_1468075727" r:id="rId13">
            <o:LockedField>false</o:LockedField>
          </o:OLEObject>
        </w:object>
      </w:r>
    </w:p>
    <w:p>
      <w:pPr>
        <w:pStyle w:val="119"/>
        <w:rPr>
          <w:lang w:eastAsia="zh-CN"/>
        </w:rPr>
      </w:pPr>
      <w:r>
        <w:rPr>
          <w:lang w:eastAsia="zh-CN"/>
        </w:rPr>
        <w:t>Figure 5.3.2.4.2-1: Legacy 3GPP UE or Non-3GPP UE Originating MSGin5G Message Delivery</w:t>
      </w:r>
    </w:p>
    <w:p>
      <w:pPr>
        <w:rPr>
          <w:lang w:eastAsia="zh-CN"/>
        </w:rPr>
      </w:pPr>
      <w:r>
        <w:rPr>
          <w:lang w:eastAsia="zh-CN"/>
        </w:rPr>
        <w:t>When the Legacy 3GPP Message Gateway or Non-3GPP Message Gateway (on behalf of Legacy 3GPP UE or Non-3GPP UE) needs to send the message to the MSGin5G Server, the Legacy 3GPP Message Gateway or Non-3GPP Message Gateway shall send the HTTP POST method as step 1of the Figure 5.3.2.4.2-1.</w:t>
      </w:r>
    </w:p>
    <w:p>
      <w:pPr>
        <w:rPr>
          <w:lang w:eastAsia="zh-CN"/>
        </w:rPr>
      </w:pPr>
      <w:r>
        <w:rPr>
          <w:lang w:eastAsia="zh-CN"/>
        </w:rPr>
        <w:t>The Legacy 3GPP Message Gateway or Non-3GPP Message Gateway shall include UEMessageDelivery data structure in the payload body of the HTTP POST request.</w:t>
      </w:r>
    </w:p>
    <w:p>
      <w:pPr>
        <w:rPr>
          <w:lang w:eastAsia="zh-CN"/>
        </w:rPr>
      </w:pPr>
      <w:r>
        <w:rPr>
          <w:lang w:eastAsia="zh-CN"/>
        </w:rPr>
        <w:t>The UEMessageDelivery data structure shall include:</w:t>
      </w:r>
    </w:p>
    <w:p>
      <w:pPr>
        <w:pStyle w:val="110"/>
        <w:rPr>
          <w:lang w:eastAsia="zh-CN"/>
        </w:rPr>
      </w:pPr>
      <w:r>
        <w:rPr>
          <w:lang w:eastAsia="zh-CN"/>
        </w:rPr>
        <w:t>-</w:t>
      </w:r>
      <w:r>
        <w:rPr>
          <w:lang w:eastAsia="zh-CN"/>
        </w:rPr>
        <w:tab/>
      </w:r>
      <w:r>
        <w:rPr>
          <w:lang w:eastAsia="zh-CN"/>
        </w:rPr>
        <w:t>the Originating UE Service ID/AS Service ID within the "oriAddr" attribute;</w:t>
      </w:r>
    </w:p>
    <w:p>
      <w:pPr>
        <w:pStyle w:val="110"/>
        <w:rPr>
          <w:lang w:eastAsia="zh-CN"/>
        </w:rPr>
      </w:pPr>
      <w:r>
        <w:rPr>
          <w:lang w:eastAsia="zh-CN"/>
        </w:rPr>
        <w:t>-</w:t>
      </w:r>
      <w:r>
        <w:rPr>
          <w:lang w:eastAsia="zh-CN"/>
        </w:rPr>
        <w:tab/>
      </w:r>
      <w:r>
        <w:rPr>
          <w:lang w:eastAsia="zh-CN"/>
        </w:rPr>
        <w:t>the Recipient Address within the "destAddr" attribute;</w:t>
      </w:r>
    </w:p>
    <w:p>
      <w:pPr>
        <w:pStyle w:val="110"/>
        <w:rPr>
          <w:lang w:eastAsia="zh-CN"/>
        </w:rPr>
      </w:pPr>
      <w:r>
        <w:rPr>
          <w:lang w:eastAsia="zh-CN"/>
        </w:rPr>
        <w:t>-</w:t>
      </w:r>
      <w:r>
        <w:rPr>
          <w:lang w:eastAsia="zh-CN"/>
        </w:rPr>
        <w:tab/>
      </w:r>
      <w:r>
        <w:rPr>
          <w:lang w:eastAsia="zh-CN"/>
        </w:rPr>
        <w:t>the Message ID within the "msgId" attribute; and</w:t>
      </w:r>
    </w:p>
    <w:p>
      <w:pPr>
        <w:pStyle w:val="110"/>
        <w:rPr>
          <w:lang w:eastAsia="zh-CN"/>
        </w:rPr>
      </w:pPr>
      <w:r>
        <w:rPr>
          <w:lang w:eastAsia="zh-CN"/>
        </w:rPr>
        <w:t>-</w:t>
      </w:r>
      <w:r>
        <w:rPr>
          <w:lang w:eastAsia="zh-CN"/>
        </w:rPr>
        <w:tab/>
      </w:r>
      <w:r>
        <w:rPr>
          <w:lang w:eastAsia="zh-CN"/>
        </w:rPr>
        <w:t>the store and forward flag within the "stoAndFwInd" attribute;</w:t>
      </w:r>
    </w:p>
    <w:p>
      <w:pPr>
        <w:pStyle w:val="110"/>
        <w:rPr>
          <w:lang w:eastAsia="zh-CN"/>
        </w:rPr>
      </w:pPr>
      <w:r>
        <w:rPr>
          <w:lang w:eastAsia="zh-CN"/>
        </w:rPr>
        <w:t>and may include:</w:t>
      </w:r>
    </w:p>
    <w:p>
      <w:pPr>
        <w:pStyle w:val="110"/>
        <w:rPr>
          <w:lang w:eastAsia="zh-CN"/>
        </w:rPr>
      </w:pPr>
      <w:r>
        <w:rPr>
          <w:lang w:eastAsia="zh-CN"/>
        </w:rPr>
        <w:t>-</w:t>
      </w:r>
      <w:r>
        <w:rPr>
          <w:lang w:eastAsia="zh-CN"/>
        </w:rPr>
        <w:tab/>
      </w:r>
      <w:r>
        <w:rPr>
          <w:lang w:eastAsia="zh-CN"/>
        </w:rPr>
        <w:t>the Application ID within the "appId" attribute;</w:t>
      </w:r>
    </w:p>
    <w:p>
      <w:pPr>
        <w:pStyle w:val="110"/>
        <w:rPr>
          <w:lang w:eastAsia="zh-CN"/>
        </w:rPr>
      </w:pPr>
      <w:r>
        <w:rPr>
          <w:lang w:eastAsia="zh-CN"/>
        </w:rPr>
        <w:t>-</w:t>
      </w:r>
      <w:r>
        <w:rPr>
          <w:lang w:eastAsia="zh-CN"/>
        </w:rPr>
        <w:tab/>
      </w:r>
      <w:r>
        <w:rPr>
          <w:lang w:eastAsia="zh-CN"/>
        </w:rPr>
        <w:t>the security credentials within the "secCred" attribute;</w:t>
      </w:r>
    </w:p>
    <w:p>
      <w:pPr>
        <w:pStyle w:val="110"/>
        <w:rPr>
          <w:lang w:eastAsia="zh-CN"/>
        </w:rPr>
      </w:pPr>
      <w:r>
        <w:rPr>
          <w:lang w:eastAsia="zh-CN"/>
        </w:rPr>
        <w:t>-</w:t>
      </w:r>
      <w:r>
        <w:rPr>
          <w:lang w:eastAsia="zh-CN"/>
        </w:rPr>
        <w:tab/>
      </w:r>
      <w:r>
        <w:rPr>
          <w:lang w:eastAsia="zh-CN"/>
        </w:rPr>
        <w:t>the Payload within the "payload" attribute;</w:t>
      </w:r>
    </w:p>
    <w:p>
      <w:pPr>
        <w:pStyle w:val="110"/>
        <w:rPr>
          <w:lang w:eastAsia="zh-CN"/>
        </w:rPr>
      </w:pPr>
      <w:r>
        <w:rPr>
          <w:lang w:eastAsia="zh-CN"/>
        </w:rPr>
        <w:t>-</w:t>
      </w:r>
      <w:r>
        <w:rPr>
          <w:lang w:eastAsia="zh-CN"/>
        </w:rPr>
        <w:tab/>
      </w:r>
      <w:r>
        <w:rPr>
          <w:lang w:eastAsia="zh-CN"/>
        </w:rPr>
        <w:t>the indication whether the message delivery status report is required within the "delivStReqInd" attribute; and</w:t>
      </w:r>
    </w:p>
    <w:p>
      <w:pPr>
        <w:pStyle w:val="110"/>
        <w:rPr>
          <w:lang w:eastAsia="zh-CN"/>
        </w:rPr>
      </w:pPr>
      <w:r>
        <w:rPr>
          <w:lang w:eastAsia="zh-CN"/>
        </w:rPr>
        <w:t>-</w:t>
      </w:r>
      <w:r>
        <w:rPr>
          <w:lang w:eastAsia="zh-CN"/>
        </w:rPr>
        <w:tab/>
      </w:r>
      <w:r>
        <w:rPr>
          <w:lang w:eastAsia="zh-CN"/>
        </w:rPr>
        <w:t>the message segment flag within the "segInd" attribute;</w:t>
      </w:r>
    </w:p>
    <w:p>
      <w:pPr>
        <w:pStyle w:val="110"/>
        <w:rPr>
          <w:lang w:eastAsia="zh-CN"/>
        </w:rPr>
      </w:pPr>
      <w:r>
        <w:rPr>
          <w:lang w:eastAsia="zh-CN"/>
        </w:rPr>
        <w:t>-</w:t>
      </w:r>
      <w:r>
        <w:rPr>
          <w:lang w:eastAsia="zh-CN"/>
        </w:rPr>
        <w:tab/>
      </w:r>
      <w:r>
        <w:rPr>
          <w:lang w:eastAsia="zh-CN"/>
        </w:rPr>
        <w:t>the message segment parameters within the "segParams" attribute, this attribute may include:</w:t>
      </w:r>
    </w:p>
    <w:p>
      <w:pPr>
        <w:pStyle w:val="121"/>
        <w:rPr>
          <w:lang w:eastAsia="zh-CN"/>
        </w:rPr>
      </w:pPr>
      <w:r>
        <w:rPr>
          <w:lang w:eastAsia="zh-CN"/>
        </w:rPr>
        <w:t>-</w:t>
      </w:r>
      <w:r>
        <w:rPr>
          <w:lang w:eastAsia="zh-CN"/>
        </w:rPr>
        <w:tab/>
      </w:r>
      <w:r>
        <w:rPr>
          <w:lang w:eastAsia="zh-CN"/>
        </w:rPr>
        <w:t>the segmentation set identifier within the "segId" attribute;</w:t>
      </w:r>
    </w:p>
    <w:p>
      <w:pPr>
        <w:pStyle w:val="121"/>
        <w:rPr>
          <w:lang w:eastAsia="zh-CN"/>
        </w:rPr>
      </w:pPr>
      <w:r>
        <w:rPr>
          <w:lang w:eastAsia="zh-CN"/>
        </w:rPr>
        <w:t>-</w:t>
      </w:r>
      <w:r>
        <w:rPr>
          <w:lang w:eastAsia="zh-CN"/>
        </w:rPr>
        <w:tab/>
      </w:r>
      <w:r>
        <w:rPr>
          <w:lang w:eastAsia="zh-CN"/>
        </w:rPr>
        <w:t>the total number of message segments within the "totalSegCount" attribute;</w:t>
      </w:r>
    </w:p>
    <w:p>
      <w:pPr>
        <w:pStyle w:val="121"/>
        <w:rPr>
          <w:lang w:eastAsia="zh-CN"/>
        </w:rPr>
      </w:pPr>
      <w:r>
        <w:rPr>
          <w:lang w:eastAsia="zh-CN"/>
        </w:rPr>
        <w:t>-</w:t>
      </w:r>
      <w:r>
        <w:rPr>
          <w:lang w:eastAsia="zh-CN"/>
        </w:rPr>
        <w:tab/>
      </w:r>
      <w:r>
        <w:rPr>
          <w:lang w:eastAsia="zh-CN"/>
        </w:rPr>
        <w:t>the message segment number within the "segNumb" attribute;</w:t>
      </w:r>
    </w:p>
    <w:p>
      <w:pPr>
        <w:pStyle w:val="121"/>
        <w:rPr>
          <w:lang w:eastAsia="zh-CN"/>
        </w:rPr>
      </w:pPr>
      <w:r>
        <w:rPr>
          <w:lang w:eastAsia="zh-CN"/>
        </w:rPr>
        <w:t>-</w:t>
      </w:r>
      <w:r>
        <w:rPr>
          <w:lang w:eastAsia="zh-CN"/>
        </w:rPr>
        <w:tab/>
      </w:r>
      <w:r>
        <w:rPr>
          <w:lang w:eastAsia="zh-CN"/>
        </w:rPr>
        <w:t>the last segment flag within the "lastSegFlag" attribute;</w:t>
      </w:r>
    </w:p>
    <w:p>
      <w:pPr>
        <w:pStyle w:val="110"/>
        <w:rPr>
          <w:lang w:eastAsia="zh-CN"/>
        </w:rPr>
      </w:pPr>
      <w:r>
        <w:rPr>
          <w:lang w:eastAsia="zh-CN"/>
        </w:rPr>
        <w:t>-</w:t>
      </w:r>
      <w:r>
        <w:rPr>
          <w:lang w:eastAsia="zh-CN"/>
        </w:rPr>
        <w:tab/>
      </w:r>
      <w:r>
        <w:rPr>
          <w:lang w:eastAsia="zh-CN"/>
        </w:rPr>
        <w:t>the store and forward parameters within the "stoAndFwParams" attribute, this attribute may include:</w:t>
      </w:r>
    </w:p>
    <w:p>
      <w:pPr>
        <w:pStyle w:val="121"/>
        <w:rPr>
          <w:lang w:eastAsia="zh-CN"/>
        </w:rPr>
      </w:pPr>
      <w:r>
        <w:rPr>
          <w:lang w:eastAsia="zh-CN"/>
        </w:rPr>
        <w:t>-</w:t>
      </w:r>
      <w:r>
        <w:rPr>
          <w:lang w:eastAsia="zh-CN"/>
        </w:rPr>
        <w:tab/>
      </w:r>
      <w:r>
        <w:rPr>
          <w:lang w:eastAsia="zh-CN"/>
        </w:rPr>
        <w:t>the message expiration time within the "exprTime" attribute;</w:t>
      </w:r>
    </w:p>
    <w:p>
      <w:pPr>
        <w:rPr>
          <w:lang w:eastAsia="zh-CN"/>
        </w:rPr>
      </w:pPr>
      <w:r>
        <w:rPr>
          <w:lang w:eastAsia="zh-CN"/>
        </w:rPr>
        <w:t xml:space="preserve">When the MSGin5G Server receives the HTTP POST request from the Legacy 3GPP Message Gateway or Non-3GPP Message Gateway, the MSGin5G </w:t>
      </w:r>
      <w:r>
        <w:rPr>
          <w:rFonts w:hint="eastAsia"/>
          <w:lang w:eastAsia="zh-CN"/>
        </w:rPr>
        <w:t>S</w:t>
      </w:r>
      <w:r>
        <w:rPr>
          <w:lang w:eastAsia="zh-CN"/>
        </w:rPr>
        <w:t>erver shall make an authorization based on the information received from the Legacy 3GPP Message Gateway or Non-3GPP Message Gateway. If the authorization is successful, the MSGin5G Server shall respond to the Legacy 3GPP Message Gateway or Non-3GPP Message Gateway with a 200 OK message.</w:t>
      </w:r>
    </w:p>
    <w:p>
      <w:pPr>
        <w:rPr>
          <w:lang w:eastAsia="zh-CN"/>
        </w:rPr>
      </w:pPr>
      <w:r>
        <w:rPr>
          <w:lang w:eastAsia="zh-CN"/>
        </w:rPr>
        <w:t>If errors occur when processing the HTTP POST request, the MSGin5G Server shall apply error handling procedures as specified in clause 8.2.6.</w:t>
      </w:r>
    </w:p>
    <w:p>
      <w:pPr>
        <w:pStyle w:val="5"/>
      </w:pPr>
      <w:bookmarkStart w:id="311" w:name="_Toc83768271"/>
      <w:bookmarkStart w:id="312" w:name="_Toc93878887"/>
      <w:bookmarkStart w:id="313" w:name="_Toc96996679"/>
      <w:bookmarkStart w:id="314" w:name="_Toc97197085"/>
      <w:bookmarkStart w:id="315" w:name="_Toc105667172"/>
      <w:r>
        <w:t>5.</w:t>
      </w:r>
      <w:r>
        <w:rPr>
          <w:lang w:eastAsia="zh-CN"/>
        </w:rPr>
        <w:t>3</w:t>
      </w:r>
      <w:r>
        <w:t>.2.</w:t>
      </w:r>
      <w:r>
        <w:rPr>
          <w:lang w:eastAsia="zh-CN"/>
        </w:rPr>
        <w:t>5</w:t>
      </w:r>
      <w:r>
        <w:tab/>
      </w:r>
      <w:r>
        <w:rPr>
          <w:lang w:eastAsia="zh-CN"/>
        </w:rPr>
        <w:t>MSGS_MSGDelivery_UEODeliveryReport</w:t>
      </w:r>
      <w:bookmarkEnd w:id="311"/>
      <w:bookmarkEnd w:id="312"/>
      <w:bookmarkEnd w:id="313"/>
      <w:bookmarkEnd w:id="314"/>
      <w:bookmarkEnd w:id="315"/>
    </w:p>
    <w:p>
      <w:pPr>
        <w:pStyle w:val="6"/>
      </w:pPr>
      <w:bookmarkStart w:id="316" w:name="_Toc97197086"/>
      <w:bookmarkStart w:id="317" w:name="_Toc93878888"/>
      <w:bookmarkStart w:id="318" w:name="_Toc83768272"/>
      <w:bookmarkStart w:id="319" w:name="_Toc96996680"/>
      <w:bookmarkStart w:id="320" w:name="_Toc105667173"/>
      <w:r>
        <w:t>5.</w:t>
      </w:r>
      <w:r>
        <w:rPr>
          <w:lang w:eastAsia="zh-CN"/>
        </w:rPr>
        <w:t>3</w:t>
      </w:r>
      <w:r>
        <w:t>.2.</w:t>
      </w:r>
      <w:r>
        <w:rPr>
          <w:lang w:eastAsia="zh-CN"/>
        </w:rPr>
        <w:t>5</w:t>
      </w:r>
      <w:r>
        <w:t>.1</w:t>
      </w:r>
      <w:r>
        <w:tab/>
      </w:r>
      <w:r>
        <w:t>General</w:t>
      </w:r>
      <w:bookmarkEnd w:id="316"/>
      <w:bookmarkEnd w:id="317"/>
      <w:bookmarkEnd w:id="318"/>
      <w:bookmarkEnd w:id="319"/>
      <w:bookmarkEnd w:id="320"/>
    </w:p>
    <w:p>
      <w:r>
        <w:t>This service operation corresponds to clause</w:t>
      </w:r>
      <w:r>
        <w:rPr>
          <w:lang w:eastAsia="zh-CN"/>
        </w:rPr>
        <w:t> </w:t>
      </w:r>
      <w:r>
        <w:t>9.2.1.4.2 as defined in 3GPP TS 23.554 [2], is used by Legacy 3GPP Message Gateway or Non-3GPP Message Gateway (on behalf Legacy 3GPP UE or Non-3GPP UE) to deliver the delivery status report to the MSGin5G Server.</w:t>
      </w:r>
    </w:p>
    <w:p>
      <w:pPr>
        <w:pStyle w:val="6"/>
      </w:pPr>
      <w:bookmarkStart w:id="321" w:name="_Toc96996681"/>
      <w:bookmarkStart w:id="322" w:name="_Toc93878889"/>
      <w:bookmarkStart w:id="323" w:name="_Toc97197087"/>
      <w:bookmarkStart w:id="324" w:name="_Toc105667174"/>
      <w:bookmarkStart w:id="325" w:name="_Toc83768273"/>
      <w:r>
        <w:t>5.</w:t>
      </w:r>
      <w:r>
        <w:rPr>
          <w:lang w:eastAsia="zh-CN"/>
        </w:rPr>
        <w:t>3</w:t>
      </w:r>
      <w:r>
        <w:t>.2.</w:t>
      </w:r>
      <w:r>
        <w:rPr>
          <w:lang w:eastAsia="zh-CN"/>
        </w:rPr>
        <w:t>5</w:t>
      </w:r>
      <w:r>
        <w:t>.2</w:t>
      </w:r>
      <w:r>
        <w:tab/>
      </w:r>
      <w:r>
        <w:rPr>
          <w:lang w:eastAsia="zh-CN"/>
        </w:rPr>
        <w:t>UE</w:t>
      </w:r>
      <w:r>
        <w:t xml:space="preserve"> Originating </w:t>
      </w:r>
      <w:r>
        <w:rPr>
          <w:lang w:eastAsia="zh-CN"/>
        </w:rPr>
        <w:t>Message Delivery Status Report</w:t>
      </w:r>
      <w:bookmarkEnd w:id="321"/>
      <w:bookmarkEnd w:id="322"/>
      <w:bookmarkEnd w:id="323"/>
      <w:bookmarkEnd w:id="324"/>
      <w:bookmarkEnd w:id="325"/>
    </w:p>
    <w:p>
      <w:pPr>
        <w:pStyle w:val="112"/>
        <w:rPr>
          <w:lang w:eastAsia="zh-CN"/>
        </w:rPr>
      </w:pPr>
      <w:r>
        <w:rPr>
          <w:rFonts w:eastAsia="等线"/>
          <w:lang w:eastAsia="zh-CN"/>
        </w:rPr>
        <w:object>
          <v:shape id="_x0000_i1028" o:spt="75" type="#_x0000_t75" style="height:103.4pt;width:418.6pt;" o:ole="t" filled="f" o:preferrelative="t" stroked="f" coordsize="21600,21600">
            <v:path/>
            <v:fill on="f" focussize="0,0"/>
            <v:stroke on="f" joinstyle="miter"/>
            <v:imagedata r:id="rId16" o:title=""/>
            <o:lock v:ext="edit" aspectratio="t"/>
            <w10:wrap type="none"/>
            <w10:anchorlock/>
          </v:shape>
          <o:OLEObject Type="Embed" ProgID="Visio.Drawing.11" ShapeID="_x0000_i1028" DrawAspect="Content" ObjectID="_1468075728" r:id="rId15">
            <o:LockedField>false</o:LockedField>
          </o:OLEObject>
        </w:object>
      </w:r>
    </w:p>
    <w:p>
      <w:pPr>
        <w:pStyle w:val="119"/>
        <w:rPr>
          <w:lang w:eastAsia="zh-CN"/>
        </w:rPr>
      </w:pPr>
      <w:r>
        <w:rPr>
          <w:lang w:eastAsia="zh-CN"/>
        </w:rPr>
        <w:t>Figure 5.3.2.5.2-1: Legacy 3GPP UE or Non-3GPP UE Originating MSGin5G Delivery Report</w:t>
      </w:r>
    </w:p>
    <w:p>
      <w:pPr>
        <w:rPr>
          <w:lang w:eastAsia="zh-CN"/>
        </w:rPr>
      </w:pPr>
      <w:r>
        <w:rPr>
          <w:lang w:eastAsia="zh-CN"/>
        </w:rPr>
        <w:t>When the Legacy 3GPP Message Gateway or Non-3GPP Message Gateway (on behalf of Legacy 3GPP UE or Non-3GPP UE) needs to send the delivery report to the MSGin5G Server, the Legacy 3GPP Message Gateway or Non-3GPP Message Gateway shall send the HTTP POST method as step 1 of the Figure 5.3.2.5.2-1.</w:t>
      </w:r>
    </w:p>
    <w:p>
      <w:pPr>
        <w:rPr>
          <w:lang w:eastAsia="zh-CN"/>
        </w:rPr>
      </w:pPr>
      <w:r>
        <w:rPr>
          <w:lang w:eastAsia="zh-CN"/>
        </w:rPr>
        <w:t>The Legacy 3GPP Message Gateway or Non-3GPP Message Gateway shall include DeliveryStatusReport data structure in the payload body of the HTTP POST request.</w:t>
      </w:r>
    </w:p>
    <w:p>
      <w:pPr>
        <w:rPr>
          <w:lang w:eastAsia="zh-CN"/>
        </w:rPr>
      </w:pPr>
      <w:r>
        <w:rPr>
          <w:lang w:eastAsia="zh-CN"/>
        </w:rPr>
        <w:t>The DeliveryStatusReport data structure shall include:</w:t>
      </w:r>
    </w:p>
    <w:p>
      <w:pPr>
        <w:pStyle w:val="110"/>
        <w:rPr>
          <w:lang w:eastAsia="zh-CN"/>
        </w:rPr>
      </w:pPr>
      <w:r>
        <w:rPr>
          <w:lang w:eastAsia="zh-CN"/>
        </w:rPr>
        <w:t>-</w:t>
      </w:r>
      <w:r>
        <w:rPr>
          <w:lang w:eastAsia="zh-CN"/>
        </w:rPr>
        <w:tab/>
      </w:r>
      <w:r>
        <w:rPr>
          <w:lang w:eastAsia="zh-CN"/>
        </w:rPr>
        <w:t>the Originating UE Service ID/AS Service ID within the "oriAddr" attribute;</w:t>
      </w:r>
    </w:p>
    <w:p>
      <w:pPr>
        <w:pStyle w:val="110"/>
        <w:rPr>
          <w:lang w:eastAsia="zh-CN"/>
        </w:rPr>
      </w:pPr>
      <w:r>
        <w:rPr>
          <w:lang w:eastAsia="zh-CN"/>
        </w:rPr>
        <w:t>-</w:t>
      </w:r>
      <w:r>
        <w:rPr>
          <w:lang w:eastAsia="zh-CN"/>
        </w:rPr>
        <w:tab/>
      </w:r>
      <w:r>
        <w:rPr>
          <w:lang w:eastAsia="zh-CN"/>
        </w:rPr>
        <w:t>the Recipient UE Service ID/AS Service ID within the "destAddr" attribute;</w:t>
      </w:r>
    </w:p>
    <w:p>
      <w:pPr>
        <w:pStyle w:val="110"/>
        <w:rPr>
          <w:lang w:eastAsia="zh-CN"/>
        </w:rPr>
      </w:pPr>
      <w:r>
        <w:rPr>
          <w:lang w:eastAsia="zh-CN"/>
        </w:rPr>
        <w:t>-</w:t>
      </w:r>
      <w:r>
        <w:rPr>
          <w:lang w:eastAsia="zh-CN"/>
        </w:rPr>
        <w:tab/>
      </w:r>
      <w:r>
        <w:rPr>
          <w:lang w:eastAsia="zh-CN"/>
        </w:rPr>
        <w:t>the Message ID within the "msgId" attribute;</w:t>
      </w:r>
      <w:r>
        <w:rPr>
          <w:rFonts w:hint="eastAsia"/>
          <w:lang w:eastAsia="zh-CN"/>
        </w:rPr>
        <w:t xml:space="preserve"> </w:t>
      </w:r>
      <w:r>
        <w:rPr>
          <w:lang w:eastAsia="zh-CN"/>
        </w:rPr>
        <w:t>and</w:t>
      </w:r>
    </w:p>
    <w:p>
      <w:pPr>
        <w:pStyle w:val="110"/>
        <w:rPr>
          <w:lang w:eastAsia="zh-CN"/>
        </w:rPr>
      </w:pPr>
      <w:r>
        <w:rPr>
          <w:lang w:eastAsia="zh-CN"/>
        </w:rPr>
        <w:t>-</w:t>
      </w:r>
      <w:r>
        <w:rPr>
          <w:lang w:eastAsia="zh-CN"/>
        </w:rPr>
        <w:tab/>
      </w:r>
      <w:r>
        <w:rPr>
          <w:lang w:eastAsia="zh-CN"/>
        </w:rPr>
        <w:t>the delivery status within the "delivSt" attribute;</w:t>
      </w:r>
    </w:p>
    <w:p>
      <w:pPr>
        <w:pStyle w:val="110"/>
        <w:rPr>
          <w:lang w:eastAsia="zh-CN"/>
        </w:rPr>
      </w:pPr>
      <w:r>
        <w:rPr>
          <w:lang w:eastAsia="zh-CN"/>
        </w:rPr>
        <w:t>and may include:</w:t>
      </w:r>
    </w:p>
    <w:p>
      <w:pPr>
        <w:pStyle w:val="110"/>
        <w:rPr>
          <w:lang w:eastAsia="zh-CN"/>
        </w:rPr>
      </w:pPr>
      <w:r>
        <w:rPr>
          <w:lang w:eastAsia="zh-CN"/>
        </w:rPr>
        <w:t>-</w:t>
      </w:r>
      <w:r>
        <w:rPr>
          <w:lang w:eastAsia="zh-CN"/>
        </w:rPr>
        <w:tab/>
      </w:r>
      <w:r>
        <w:rPr>
          <w:lang w:eastAsia="zh-CN"/>
        </w:rPr>
        <w:t>the security credentials within the "secCred" attribute;</w:t>
      </w:r>
    </w:p>
    <w:p>
      <w:pPr>
        <w:pStyle w:val="110"/>
        <w:rPr>
          <w:lang w:eastAsia="zh-CN"/>
        </w:rPr>
      </w:pPr>
      <w:r>
        <w:rPr>
          <w:lang w:eastAsia="zh-CN"/>
        </w:rPr>
        <w:t>-</w:t>
      </w:r>
      <w:r>
        <w:rPr>
          <w:lang w:eastAsia="zh-CN"/>
        </w:rPr>
        <w:tab/>
      </w:r>
      <w:r>
        <w:rPr>
          <w:lang w:eastAsia="zh-CN"/>
        </w:rPr>
        <w:t>The failure cause within the "failureCause" attribute;</w:t>
      </w:r>
    </w:p>
    <w:p>
      <w:pPr>
        <w:rPr>
          <w:lang w:eastAsia="zh-CN"/>
        </w:rPr>
      </w:pPr>
      <w:r>
        <w:rPr>
          <w:lang w:eastAsia="zh-CN"/>
        </w:rPr>
        <w:t xml:space="preserve">When the MSGin5G Server receives the HTTP POST request from the Legacy 3GPP Message Gateway or Non-3GPP Message Gateway, the MSGin5G </w:t>
      </w:r>
      <w:r>
        <w:rPr>
          <w:rFonts w:hint="eastAsia"/>
          <w:lang w:eastAsia="zh-CN"/>
        </w:rPr>
        <w:t>S</w:t>
      </w:r>
      <w:r>
        <w:rPr>
          <w:lang w:eastAsia="zh-CN"/>
        </w:rPr>
        <w:t>erver shall make an authorization based on the information received from the Legacy 3GPP Message Gateway or Non-3GPP Message Gateway. If the authorization is successful, the MSGin5G Server shall respond to the Legacy 3GPP Message Gateway or Non-3GPP Message Gateway with a 200 OK message.</w:t>
      </w:r>
    </w:p>
    <w:p>
      <w:pPr>
        <w:rPr>
          <w:lang w:eastAsia="zh-CN"/>
        </w:rPr>
      </w:pPr>
      <w:r>
        <w:rPr>
          <w:lang w:eastAsia="zh-CN"/>
        </w:rPr>
        <w:t>If errors occur when processing the HTTP POST request, the MSGin5G Server shall apply error handling procedures as specified in clause 8.2.6.</w:t>
      </w:r>
    </w:p>
    <w:p>
      <w:pPr>
        <w:pStyle w:val="2"/>
      </w:pPr>
      <w:bookmarkStart w:id="326" w:name="_Toc93878898"/>
      <w:bookmarkStart w:id="327" w:name="_Toc96996682"/>
      <w:bookmarkStart w:id="328" w:name="_Toc105667175"/>
      <w:bookmarkStart w:id="329" w:name="_Toc97197088"/>
      <w:bookmarkStart w:id="330" w:name="_Toc83768288"/>
      <w:r>
        <w:rPr>
          <w:lang w:eastAsia="zh-CN"/>
        </w:rPr>
        <w:t>6</w:t>
      </w:r>
      <w:r>
        <w:rPr>
          <w:lang w:eastAsia="zh-CN"/>
        </w:rPr>
        <w:tab/>
      </w:r>
      <w:r>
        <w:t>Services offered by the Message Gateway</w:t>
      </w:r>
      <w:bookmarkEnd w:id="326"/>
      <w:bookmarkEnd w:id="327"/>
      <w:bookmarkEnd w:id="328"/>
      <w:bookmarkEnd w:id="329"/>
      <w:bookmarkEnd w:id="330"/>
    </w:p>
    <w:p>
      <w:pPr>
        <w:pStyle w:val="3"/>
        <w:rPr>
          <w:lang w:eastAsia="zh-CN"/>
        </w:rPr>
      </w:pPr>
      <w:bookmarkStart w:id="331" w:name="_Toc96996683"/>
      <w:bookmarkStart w:id="332" w:name="_Toc83768289"/>
      <w:bookmarkStart w:id="333" w:name="_Toc93878899"/>
      <w:bookmarkStart w:id="334" w:name="_Toc105667176"/>
      <w:bookmarkStart w:id="335" w:name="_Toc97197089"/>
      <w:r>
        <w:rPr>
          <w:lang w:eastAsia="zh-CN"/>
        </w:rPr>
        <w:t>6</w:t>
      </w:r>
      <w:r>
        <w:t>.1</w:t>
      </w:r>
      <w:r>
        <w:tab/>
      </w:r>
      <w:r>
        <w:rPr>
          <w:lang w:eastAsia="zh-CN"/>
        </w:rPr>
        <w:t>Introduction</w:t>
      </w:r>
      <w:bookmarkEnd w:id="331"/>
      <w:bookmarkEnd w:id="332"/>
      <w:bookmarkEnd w:id="333"/>
      <w:bookmarkEnd w:id="334"/>
      <w:bookmarkEnd w:id="335"/>
    </w:p>
    <w:p>
      <w:pPr>
        <w:rPr>
          <w:lang w:eastAsia="zh-CN"/>
        </w:rPr>
      </w:pPr>
      <w:r>
        <w:rPr>
          <w:lang w:eastAsia="zh-CN"/>
        </w:rPr>
        <w:t>The Table</w:t>
      </w:r>
      <w:r>
        <w:t> </w:t>
      </w:r>
      <w:r>
        <w:rPr>
          <w:lang w:eastAsia="zh-CN"/>
        </w:rPr>
        <w:t>6.1-1 lists the services provided by the MSGin5G Message Gateway and corresponding service operations. A service description clause for each API gives a general description of the related API.</w:t>
      </w:r>
    </w:p>
    <w:p>
      <w:pPr>
        <w:pStyle w:val="112"/>
      </w:pPr>
      <w:r>
        <w:t>Table 6.1-1 List of services provided by the MSGin5G Message Gateway</w:t>
      </w:r>
    </w:p>
    <w:tbl>
      <w:tblPr>
        <w:tblStyle w:val="13"/>
        <w:tblW w:w="10278"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996"/>
        <w:gridCol w:w="3332"/>
        <w:gridCol w:w="2790"/>
        <w:gridCol w:w="216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shd w:val="clear" w:color="auto" w:fill="C0C0C0"/>
          </w:tcPr>
          <w:p>
            <w:pPr>
              <w:pStyle w:val="103"/>
            </w:pPr>
            <w:r>
              <w:t>Service Name</w:t>
            </w:r>
          </w:p>
        </w:tc>
        <w:tc>
          <w:tcPr>
            <w:tcW w:w="3332" w:type="dxa"/>
            <w:shd w:val="clear" w:color="auto" w:fill="C0C0C0"/>
          </w:tcPr>
          <w:p>
            <w:pPr>
              <w:pStyle w:val="103"/>
            </w:pPr>
            <w:r>
              <w:t>Service Operations</w:t>
            </w:r>
          </w:p>
        </w:tc>
        <w:tc>
          <w:tcPr>
            <w:tcW w:w="2790" w:type="dxa"/>
            <w:shd w:val="clear" w:color="auto" w:fill="C0C0C0"/>
          </w:tcPr>
          <w:p>
            <w:pPr>
              <w:pStyle w:val="103"/>
            </w:pPr>
            <w:r>
              <w:t>Operation</w:t>
            </w:r>
          </w:p>
          <w:p>
            <w:pPr>
              <w:pStyle w:val="103"/>
            </w:pPr>
            <w:r>
              <w:t>Semantics</w:t>
            </w:r>
          </w:p>
        </w:tc>
        <w:tc>
          <w:tcPr>
            <w:tcW w:w="2160" w:type="dxa"/>
            <w:shd w:val="clear" w:color="auto" w:fill="C0C0C0"/>
          </w:tcPr>
          <w:p>
            <w:pPr>
              <w:pStyle w:val="103"/>
            </w:pPr>
            <w:r>
              <w:t>Example Consumer(s)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shd w:val="clear" w:color="auto" w:fill="auto"/>
          </w:tcPr>
          <w:p>
            <w:pPr>
              <w:pStyle w:val="102"/>
            </w:pPr>
            <w:r>
              <w:t>MSGG_L3GDelivery</w:t>
            </w:r>
          </w:p>
        </w:tc>
        <w:tc>
          <w:tcPr>
            <w:tcW w:w="3332" w:type="dxa"/>
            <w:shd w:val="clear" w:color="auto" w:fill="auto"/>
          </w:tcPr>
          <w:p>
            <w:pPr>
              <w:pStyle w:val="102"/>
            </w:pPr>
            <w:r>
              <w:t>MSGG_L3GDelivery_GTDelivery</w:t>
            </w:r>
          </w:p>
        </w:tc>
        <w:tc>
          <w:tcPr>
            <w:tcW w:w="2790" w:type="dxa"/>
            <w:vMerge w:val="restart"/>
            <w:shd w:val="clear" w:color="auto" w:fill="auto"/>
          </w:tcPr>
          <w:p>
            <w:pPr>
              <w:pStyle w:val="102"/>
            </w:pPr>
            <w:r>
              <w:t>Request/Response</w:t>
            </w:r>
          </w:p>
        </w:tc>
        <w:tc>
          <w:tcPr>
            <w:tcW w:w="2160" w:type="dxa"/>
            <w:vMerge w:val="restart"/>
            <w:shd w:val="clear" w:color="auto" w:fill="auto"/>
          </w:tcPr>
          <w:p>
            <w:pPr>
              <w:pStyle w:val="102"/>
            </w:pPr>
            <w: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shd w:val="clear" w:color="auto" w:fill="auto"/>
          </w:tcPr>
          <w:p>
            <w:pPr>
              <w:pStyle w:val="102"/>
            </w:pPr>
          </w:p>
        </w:tc>
        <w:tc>
          <w:tcPr>
            <w:tcW w:w="3332" w:type="dxa"/>
            <w:shd w:val="clear" w:color="auto" w:fill="auto"/>
          </w:tcPr>
          <w:p>
            <w:pPr>
              <w:pStyle w:val="102"/>
            </w:pPr>
            <w:r>
              <w:t>MSGG_L3GDelivery_GTDeliveryReport</w:t>
            </w:r>
          </w:p>
        </w:tc>
        <w:tc>
          <w:tcPr>
            <w:tcW w:w="2790" w:type="dxa"/>
            <w:vMerge w:val="continue"/>
            <w:shd w:val="clear" w:color="auto" w:fill="auto"/>
          </w:tcPr>
          <w:p>
            <w:pPr>
              <w:pStyle w:val="102"/>
            </w:pPr>
          </w:p>
        </w:tc>
        <w:tc>
          <w:tcPr>
            <w:tcW w:w="2160" w:type="dxa"/>
            <w:vMerge w:val="continue"/>
            <w:shd w:val="clear" w:color="auto" w:fill="auto"/>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shd w:val="clear" w:color="auto" w:fill="auto"/>
          </w:tcPr>
          <w:p>
            <w:pPr>
              <w:pStyle w:val="102"/>
            </w:pPr>
            <w:r>
              <w:t>MSGG_N3GDelivery</w:t>
            </w:r>
          </w:p>
        </w:tc>
        <w:tc>
          <w:tcPr>
            <w:tcW w:w="3332" w:type="dxa"/>
            <w:shd w:val="clear" w:color="auto" w:fill="auto"/>
          </w:tcPr>
          <w:p>
            <w:pPr>
              <w:pStyle w:val="102"/>
            </w:pPr>
            <w:r>
              <w:t>MSGG_N3GDelivery_GTDelivery</w:t>
            </w:r>
          </w:p>
        </w:tc>
        <w:tc>
          <w:tcPr>
            <w:tcW w:w="2790" w:type="dxa"/>
            <w:vMerge w:val="restart"/>
            <w:shd w:val="clear" w:color="auto" w:fill="auto"/>
          </w:tcPr>
          <w:p>
            <w:pPr>
              <w:pStyle w:val="102"/>
            </w:pPr>
            <w:r>
              <w:t>Request/ Response</w:t>
            </w:r>
          </w:p>
        </w:tc>
        <w:tc>
          <w:tcPr>
            <w:tcW w:w="2160" w:type="dxa"/>
            <w:vMerge w:val="restart"/>
            <w:shd w:val="clear" w:color="auto" w:fill="auto"/>
          </w:tcPr>
          <w:p>
            <w:pPr>
              <w:pStyle w:val="102"/>
            </w:pPr>
            <w: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shd w:val="clear" w:color="auto" w:fill="auto"/>
          </w:tcPr>
          <w:p>
            <w:pPr>
              <w:pStyle w:val="102"/>
            </w:pPr>
          </w:p>
        </w:tc>
        <w:tc>
          <w:tcPr>
            <w:tcW w:w="3332" w:type="dxa"/>
            <w:shd w:val="clear" w:color="auto" w:fill="auto"/>
          </w:tcPr>
          <w:p>
            <w:pPr>
              <w:pStyle w:val="102"/>
            </w:pPr>
            <w:r>
              <w:t>MSGG_N3GDelivery_GTDeliveryReport</w:t>
            </w:r>
          </w:p>
        </w:tc>
        <w:tc>
          <w:tcPr>
            <w:tcW w:w="2790" w:type="dxa"/>
            <w:vMerge w:val="continue"/>
            <w:shd w:val="clear" w:color="auto" w:fill="auto"/>
          </w:tcPr>
          <w:p>
            <w:pPr>
              <w:pStyle w:val="102"/>
            </w:pPr>
          </w:p>
        </w:tc>
        <w:tc>
          <w:tcPr>
            <w:tcW w:w="2160" w:type="dxa"/>
            <w:vMerge w:val="continue"/>
            <w:shd w:val="clear" w:color="auto" w:fill="auto"/>
          </w:tcPr>
          <w:p>
            <w:pPr>
              <w:pStyle w:val="102"/>
            </w:pPr>
          </w:p>
        </w:tc>
      </w:tr>
    </w:tbl>
    <w:p>
      <w:pPr>
        <w:rPr>
          <w:lang w:eastAsia="zh-CN"/>
        </w:rPr>
      </w:pPr>
    </w:p>
    <w:p>
      <w:pPr>
        <w:rPr>
          <w:lang w:eastAsia="zh-CN"/>
        </w:rPr>
      </w:pPr>
      <w:r>
        <w:rPr>
          <w:lang w:eastAsia="zh-CN"/>
        </w:rPr>
        <w:t>Table</w:t>
      </w:r>
      <w:r>
        <w:t> </w:t>
      </w:r>
      <w:r>
        <w:rPr>
          <w:lang w:eastAsia="zh-CN"/>
        </w:rPr>
        <w:t>6.1-2 summarizes the corresponding APIs defined in this specification.</w:t>
      </w:r>
    </w:p>
    <w:p>
      <w:pPr>
        <w:pStyle w:val="112"/>
      </w:pPr>
      <w:r>
        <w:t>Table 6.1-2: API Descriptions</w:t>
      </w:r>
    </w:p>
    <w:tbl>
      <w:tblPr>
        <w:tblStyle w:val="13"/>
        <w:tblW w:w="0" w:type="auto"/>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087"/>
        <w:gridCol w:w="885"/>
        <w:gridCol w:w="1701"/>
        <w:gridCol w:w="3209"/>
        <w:gridCol w:w="991"/>
        <w:gridCol w:w="75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000000" w:fill="C0C0C0"/>
          </w:tcPr>
          <w:p>
            <w:pPr>
              <w:pStyle w:val="103"/>
            </w:pPr>
            <w:r>
              <w:t>Service Name</w:t>
            </w:r>
          </w:p>
        </w:tc>
        <w:tc>
          <w:tcPr>
            <w:tcW w:w="885" w:type="dxa"/>
            <w:shd w:val="clear" w:color="000000" w:fill="C0C0C0"/>
          </w:tcPr>
          <w:p>
            <w:pPr>
              <w:pStyle w:val="103"/>
            </w:pPr>
            <w:r>
              <w:t>Clause</w:t>
            </w:r>
          </w:p>
        </w:tc>
        <w:tc>
          <w:tcPr>
            <w:tcW w:w="1701" w:type="dxa"/>
            <w:shd w:val="clear" w:color="000000" w:fill="C0C0C0"/>
          </w:tcPr>
          <w:p>
            <w:pPr>
              <w:pStyle w:val="103"/>
            </w:pPr>
            <w:r>
              <w:t>Description</w:t>
            </w:r>
          </w:p>
        </w:tc>
        <w:tc>
          <w:tcPr>
            <w:tcW w:w="3209" w:type="dxa"/>
            <w:shd w:val="clear" w:color="000000" w:fill="C0C0C0"/>
          </w:tcPr>
          <w:p>
            <w:pPr>
              <w:pStyle w:val="103"/>
            </w:pPr>
            <w:r>
              <w:t>OpenAPI Specification File</w:t>
            </w:r>
          </w:p>
        </w:tc>
        <w:tc>
          <w:tcPr>
            <w:tcW w:w="991" w:type="dxa"/>
            <w:shd w:val="clear" w:color="000000" w:fill="C0C0C0"/>
          </w:tcPr>
          <w:p>
            <w:pPr>
              <w:pStyle w:val="103"/>
            </w:pPr>
            <w:r>
              <w:t>apiName</w:t>
            </w:r>
          </w:p>
        </w:tc>
        <w:tc>
          <w:tcPr>
            <w:tcW w:w="756" w:type="dxa"/>
            <w:shd w:val="clear" w:color="000000" w:fill="C0C0C0"/>
          </w:tcPr>
          <w:p>
            <w:pPr>
              <w:pStyle w:val="103"/>
            </w:pPr>
            <w:r>
              <w:t>Annex</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pPr>
            <w:r>
              <w:t>MSGS_L3GDelivery</w:t>
            </w:r>
          </w:p>
        </w:tc>
        <w:tc>
          <w:tcPr>
            <w:tcW w:w="885" w:type="dxa"/>
            <w:shd w:val="clear" w:color="auto" w:fill="auto"/>
          </w:tcPr>
          <w:p>
            <w:pPr>
              <w:pStyle w:val="102"/>
            </w:pPr>
            <w:r>
              <w:t>9.1</w:t>
            </w:r>
          </w:p>
        </w:tc>
        <w:tc>
          <w:tcPr>
            <w:tcW w:w="1701" w:type="dxa"/>
            <w:shd w:val="clear" w:color="auto" w:fill="auto"/>
          </w:tcPr>
          <w:p>
            <w:pPr>
              <w:pStyle w:val="102"/>
            </w:pPr>
            <w:r>
              <w:t>L3G Message Delivery Service</w:t>
            </w:r>
          </w:p>
        </w:tc>
        <w:tc>
          <w:tcPr>
            <w:tcW w:w="3209" w:type="dxa"/>
            <w:shd w:val="clear" w:color="auto" w:fill="auto"/>
          </w:tcPr>
          <w:p>
            <w:pPr>
              <w:pStyle w:val="102"/>
            </w:pPr>
            <w:r>
              <w:t>TS29538_MSGG_ L3GDelivery.yaml</w:t>
            </w:r>
          </w:p>
        </w:tc>
        <w:tc>
          <w:tcPr>
            <w:tcW w:w="991" w:type="dxa"/>
            <w:shd w:val="clear" w:color="auto" w:fill="auto"/>
          </w:tcPr>
          <w:p>
            <w:pPr>
              <w:pStyle w:val="102"/>
            </w:pPr>
            <w:r>
              <w:t>msgg-l3gdelivery</w:t>
            </w:r>
          </w:p>
        </w:tc>
        <w:tc>
          <w:tcPr>
            <w:tcW w:w="756" w:type="dxa"/>
            <w:shd w:val="clear" w:color="auto" w:fill="auto"/>
          </w:tcPr>
          <w:p>
            <w:pPr>
              <w:pStyle w:val="102"/>
            </w:pPr>
            <w:r>
              <w:t>A.4</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pPr>
            <w:r>
              <w:t>MSGS_N3GDelivery</w:t>
            </w:r>
          </w:p>
        </w:tc>
        <w:tc>
          <w:tcPr>
            <w:tcW w:w="885" w:type="dxa"/>
            <w:shd w:val="clear" w:color="auto" w:fill="auto"/>
          </w:tcPr>
          <w:p>
            <w:pPr>
              <w:pStyle w:val="102"/>
            </w:pPr>
            <w:r>
              <w:t>9.2</w:t>
            </w:r>
          </w:p>
        </w:tc>
        <w:tc>
          <w:tcPr>
            <w:tcW w:w="1701" w:type="dxa"/>
            <w:shd w:val="clear" w:color="auto" w:fill="auto"/>
          </w:tcPr>
          <w:p>
            <w:pPr>
              <w:pStyle w:val="102"/>
            </w:pPr>
            <w:r>
              <w:t>N3G Message Delivery Service</w:t>
            </w:r>
          </w:p>
        </w:tc>
        <w:tc>
          <w:tcPr>
            <w:tcW w:w="3209" w:type="dxa"/>
            <w:shd w:val="clear" w:color="auto" w:fill="auto"/>
          </w:tcPr>
          <w:p>
            <w:pPr>
              <w:pStyle w:val="102"/>
            </w:pPr>
            <w:r>
              <w:t>TS29538_MSGG_ N3GDelivery.yaml</w:t>
            </w:r>
          </w:p>
        </w:tc>
        <w:tc>
          <w:tcPr>
            <w:tcW w:w="991" w:type="dxa"/>
            <w:shd w:val="clear" w:color="auto" w:fill="auto"/>
          </w:tcPr>
          <w:p>
            <w:pPr>
              <w:pStyle w:val="102"/>
            </w:pPr>
            <w:r>
              <w:t>msgg-n3gdelivery</w:t>
            </w:r>
          </w:p>
        </w:tc>
        <w:tc>
          <w:tcPr>
            <w:tcW w:w="756" w:type="dxa"/>
            <w:shd w:val="clear" w:color="auto" w:fill="auto"/>
          </w:tcPr>
          <w:p>
            <w:pPr>
              <w:pStyle w:val="102"/>
            </w:pPr>
            <w:r>
              <w:t>A.5</w:t>
            </w:r>
          </w:p>
        </w:tc>
      </w:tr>
    </w:tbl>
    <w:p>
      <w:pPr>
        <w:rPr>
          <w:lang w:eastAsia="zh-CN"/>
        </w:rPr>
      </w:pPr>
      <w:bookmarkStart w:id="336" w:name="_Toc96996684"/>
      <w:bookmarkStart w:id="337" w:name="_Toc93878900"/>
      <w:bookmarkStart w:id="338" w:name="_Toc83768290"/>
    </w:p>
    <w:p>
      <w:pPr>
        <w:pStyle w:val="3"/>
        <w:rPr>
          <w:lang w:eastAsia="zh-CN"/>
        </w:rPr>
      </w:pPr>
      <w:bookmarkStart w:id="339" w:name="_Toc105667177"/>
      <w:bookmarkStart w:id="340" w:name="_Toc97197090"/>
      <w:r>
        <w:rPr>
          <w:lang w:eastAsia="zh-CN"/>
        </w:rPr>
        <w:t>6.2</w:t>
      </w:r>
      <w:r>
        <w:rPr>
          <w:lang w:eastAsia="zh-CN"/>
        </w:rPr>
        <w:tab/>
      </w:r>
      <w:r>
        <w:rPr>
          <w:lang w:eastAsia="zh-CN"/>
        </w:rPr>
        <w:t>MSGG_L3GDelivery Service</w:t>
      </w:r>
      <w:bookmarkEnd w:id="336"/>
      <w:bookmarkEnd w:id="337"/>
      <w:bookmarkEnd w:id="338"/>
      <w:bookmarkEnd w:id="339"/>
      <w:bookmarkEnd w:id="340"/>
    </w:p>
    <w:p>
      <w:pPr>
        <w:pStyle w:val="4"/>
      </w:pPr>
      <w:bookmarkStart w:id="341" w:name="_Toc83768291"/>
      <w:bookmarkStart w:id="342" w:name="_Toc96996685"/>
      <w:bookmarkStart w:id="343" w:name="_Toc93878901"/>
      <w:bookmarkStart w:id="344" w:name="_Toc97197091"/>
      <w:bookmarkStart w:id="345" w:name="_Toc105667178"/>
      <w:r>
        <w:rPr>
          <w:lang w:eastAsia="zh-CN"/>
        </w:rPr>
        <w:t>6</w:t>
      </w:r>
      <w:r>
        <w:t>.</w:t>
      </w:r>
      <w:r>
        <w:rPr>
          <w:lang w:eastAsia="zh-CN"/>
        </w:rPr>
        <w:t>2</w:t>
      </w:r>
      <w:r>
        <w:t>.1</w:t>
      </w:r>
      <w:r>
        <w:tab/>
      </w:r>
      <w:r>
        <w:t>Service Description</w:t>
      </w:r>
      <w:bookmarkEnd w:id="341"/>
      <w:bookmarkEnd w:id="342"/>
      <w:bookmarkEnd w:id="343"/>
      <w:bookmarkEnd w:id="344"/>
      <w:bookmarkEnd w:id="345"/>
    </w:p>
    <w:p>
      <w:pPr>
        <w:rPr>
          <w:lang w:eastAsia="zh-CN"/>
        </w:rPr>
      </w:pPr>
      <w:r>
        <w:rPr>
          <w:lang w:eastAsia="zh-CN"/>
        </w:rPr>
        <w:t>The MSGG_L3GDelivery Service corresponding to Ml3g as defined in 3GPP</w:t>
      </w:r>
      <w:r>
        <w:t> </w:t>
      </w:r>
      <w:r>
        <w:rPr>
          <w:lang w:eastAsia="zh-CN"/>
        </w:rPr>
        <w:t>TS</w:t>
      </w:r>
      <w:r>
        <w:t> </w:t>
      </w:r>
      <w:r>
        <w:rPr>
          <w:lang w:eastAsia="zh-CN"/>
        </w:rPr>
        <w:t>23.554</w:t>
      </w:r>
      <w:r>
        <w:t> </w:t>
      </w:r>
      <w:r>
        <w:rPr>
          <w:lang w:eastAsia="zh-CN"/>
        </w:rPr>
        <w:t>[2], is provided by the Legacy 3GPP Message Gateway.</w:t>
      </w:r>
    </w:p>
    <w:p>
      <w:pPr>
        <w:rPr>
          <w:lang w:eastAsia="zh-CN"/>
        </w:rPr>
      </w:pPr>
      <w:r>
        <w:rPr>
          <w:lang w:eastAsia="zh-CN"/>
        </w:rPr>
        <w:t>This service:</w:t>
      </w:r>
    </w:p>
    <w:p>
      <w:pPr>
        <w:pStyle w:val="110"/>
      </w:pPr>
      <w:r>
        <w:t>-</w:t>
      </w:r>
      <w:r>
        <w:tab/>
      </w:r>
      <w:r>
        <w:t>allows MSGin5G Server invokes services provided by Legacy 3GPP Message Gateway to send MSGin5G Messages to Legacy 3GPP Message Gateway.</w:t>
      </w:r>
    </w:p>
    <w:p>
      <w:pPr>
        <w:pStyle w:val="4"/>
      </w:pPr>
      <w:bookmarkStart w:id="346" w:name="_Toc93878902"/>
      <w:bookmarkStart w:id="347" w:name="_Toc96996686"/>
      <w:bookmarkStart w:id="348" w:name="_Toc83768292"/>
      <w:bookmarkStart w:id="349" w:name="_Toc105667179"/>
      <w:bookmarkStart w:id="350" w:name="_Toc97197092"/>
      <w:r>
        <w:rPr>
          <w:lang w:eastAsia="zh-CN"/>
        </w:rPr>
        <w:t>6</w:t>
      </w:r>
      <w:r>
        <w:t>.</w:t>
      </w:r>
      <w:r>
        <w:rPr>
          <w:lang w:eastAsia="zh-CN"/>
        </w:rPr>
        <w:t>2</w:t>
      </w:r>
      <w:r>
        <w:t>.2</w:t>
      </w:r>
      <w:r>
        <w:tab/>
      </w:r>
      <w:r>
        <w:t>Service Operations</w:t>
      </w:r>
      <w:bookmarkEnd w:id="346"/>
      <w:bookmarkEnd w:id="347"/>
      <w:bookmarkEnd w:id="348"/>
      <w:bookmarkEnd w:id="349"/>
      <w:bookmarkEnd w:id="350"/>
    </w:p>
    <w:p>
      <w:pPr>
        <w:pStyle w:val="5"/>
      </w:pPr>
      <w:bookmarkStart w:id="351" w:name="_Toc83768293"/>
      <w:bookmarkStart w:id="352" w:name="_Toc97197093"/>
      <w:bookmarkStart w:id="353" w:name="_Toc96996687"/>
      <w:bookmarkStart w:id="354" w:name="_Toc105667180"/>
      <w:bookmarkStart w:id="355" w:name="_Toc93878903"/>
      <w:r>
        <w:rPr>
          <w:lang w:eastAsia="zh-CN"/>
        </w:rPr>
        <w:t>6</w:t>
      </w:r>
      <w:r>
        <w:t>.</w:t>
      </w:r>
      <w:r>
        <w:rPr>
          <w:lang w:eastAsia="zh-CN"/>
        </w:rPr>
        <w:t>2</w:t>
      </w:r>
      <w:r>
        <w:t>.2.1</w:t>
      </w:r>
      <w:r>
        <w:tab/>
      </w:r>
      <w:r>
        <w:t>Introduction</w:t>
      </w:r>
      <w:bookmarkEnd w:id="351"/>
      <w:bookmarkEnd w:id="352"/>
      <w:bookmarkEnd w:id="353"/>
      <w:bookmarkEnd w:id="354"/>
      <w:bookmarkEnd w:id="355"/>
    </w:p>
    <w:p>
      <w:pPr>
        <w:rPr>
          <w:lang w:eastAsia="zh-CN"/>
        </w:rPr>
      </w:pPr>
      <w:r>
        <w:rPr>
          <w:lang w:eastAsia="zh-CN"/>
        </w:rPr>
        <w:t>The service operation defined for MSGG_L3GDelivery Service is shown in the table</w:t>
      </w:r>
      <w:r>
        <w:t> </w:t>
      </w:r>
      <w:r>
        <w:rPr>
          <w:lang w:eastAsia="zh-CN"/>
        </w:rPr>
        <w:t>6.2.2.1-1.</w:t>
      </w:r>
    </w:p>
    <w:p>
      <w:pPr>
        <w:pStyle w:val="112"/>
      </w:pPr>
      <w:r>
        <w:t>Table 6.2.2.1-1: Operations of the MSGG_L3GDelivery Service</w:t>
      </w:r>
    </w:p>
    <w:tbl>
      <w:tblPr>
        <w:tblStyle w:val="13"/>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pPr>
              <w:pStyle w:val="103"/>
            </w:pPr>
            <w:r>
              <w:t>Service operation name</w:t>
            </w:r>
          </w:p>
        </w:tc>
        <w:tc>
          <w:tcPr>
            <w:tcW w:w="4395" w:type="dxa"/>
            <w:shd w:val="clear" w:color="000000" w:fill="C0C0C0"/>
          </w:tcPr>
          <w:p>
            <w:pPr>
              <w:pStyle w:val="103"/>
            </w:pPr>
            <w:r>
              <w:t>Description</w:t>
            </w:r>
          </w:p>
        </w:tc>
        <w:tc>
          <w:tcPr>
            <w:tcW w:w="1565" w:type="dxa"/>
            <w:shd w:val="clear" w:color="000000" w:fill="C0C0C0"/>
          </w:tcPr>
          <w:p>
            <w:pPr>
              <w:pStyle w:val="103"/>
            </w:pPr>
            <w:r>
              <w:t>Initiated by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pPr>
            <w:r>
              <w:t>MSGG_L3GDelivery_GTDelivery</w:t>
            </w:r>
          </w:p>
        </w:tc>
        <w:tc>
          <w:tcPr>
            <w:tcW w:w="4395" w:type="dxa"/>
          </w:tcPr>
          <w:p>
            <w:pPr>
              <w:pStyle w:val="102"/>
            </w:pPr>
            <w:r>
              <w:t>This service operation is used by MSGin5G Server to deliver MSGin5G message to Legacy 3GPP Message Gateway. This service operation corresponds to clause 9.2.1.1.2 as defined in 3GPP TS 23.554 [2].</w:t>
            </w:r>
          </w:p>
        </w:tc>
        <w:tc>
          <w:tcPr>
            <w:tcW w:w="1565" w:type="dxa"/>
          </w:tcPr>
          <w:p>
            <w:pPr>
              <w:pStyle w:val="102"/>
            </w:pPr>
            <w: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pPr>
            <w:r>
              <w:t>MSGG_L3GDelivery_GTDeliveryReport</w:t>
            </w:r>
          </w:p>
        </w:tc>
        <w:tc>
          <w:tcPr>
            <w:tcW w:w="4395" w:type="dxa"/>
          </w:tcPr>
          <w:p>
            <w:pPr>
              <w:pStyle w:val="102"/>
            </w:pPr>
            <w:r>
              <w:t>This service operation is used by MSGin5G Server to deliver the delivery status report to Legacy 3GPP Message Gateway. This service operation corresponds to clause 9.2.1.3.2 as defined in 3GPP TS 23.554 [2].</w:t>
            </w:r>
          </w:p>
        </w:tc>
        <w:tc>
          <w:tcPr>
            <w:tcW w:w="1565" w:type="dxa"/>
          </w:tcPr>
          <w:p>
            <w:pPr>
              <w:pStyle w:val="102"/>
            </w:pPr>
            <w:r>
              <w:t>MSGin5G Server</w:t>
            </w:r>
          </w:p>
        </w:tc>
      </w:tr>
    </w:tbl>
    <w:p>
      <w:pPr>
        <w:rPr>
          <w:lang w:eastAsia="zh-CN"/>
        </w:rPr>
      </w:pPr>
    </w:p>
    <w:p>
      <w:pPr>
        <w:pStyle w:val="5"/>
      </w:pPr>
      <w:bookmarkStart w:id="356" w:name="_Toc105667181"/>
      <w:bookmarkStart w:id="357" w:name="_Toc97197094"/>
      <w:bookmarkStart w:id="358" w:name="_Toc83768306"/>
      <w:bookmarkStart w:id="359" w:name="_Toc93878904"/>
      <w:bookmarkStart w:id="360" w:name="_Toc96996688"/>
      <w:r>
        <w:rPr>
          <w:lang w:eastAsia="zh-CN"/>
        </w:rPr>
        <w:t>6</w:t>
      </w:r>
      <w:r>
        <w:t>.</w:t>
      </w:r>
      <w:r>
        <w:rPr>
          <w:lang w:eastAsia="zh-CN"/>
        </w:rPr>
        <w:t>2</w:t>
      </w:r>
      <w:r>
        <w:t>.2.</w:t>
      </w:r>
      <w:r>
        <w:rPr>
          <w:lang w:eastAsia="zh-CN"/>
        </w:rPr>
        <w:t>2</w:t>
      </w:r>
      <w:r>
        <w:tab/>
      </w:r>
      <w:r>
        <w:rPr>
          <w:lang w:eastAsia="zh-CN"/>
        </w:rPr>
        <w:t>MSGG_L3GDelivery_GTDelivery</w:t>
      </w:r>
      <w:bookmarkEnd w:id="356"/>
      <w:bookmarkEnd w:id="357"/>
      <w:bookmarkEnd w:id="358"/>
      <w:bookmarkEnd w:id="359"/>
      <w:bookmarkEnd w:id="360"/>
    </w:p>
    <w:p>
      <w:pPr>
        <w:pStyle w:val="6"/>
      </w:pPr>
      <w:bookmarkStart w:id="361" w:name="_Toc83768307"/>
      <w:bookmarkStart w:id="362" w:name="_Toc96996689"/>
      <w:bookmarkStart w:id="363" w:name="_Toc97197095"/>
      <w:bookmarkStart w:id="364" w:name="_Toc105667182"/>
      <w:bookmarkStart w:id="365" w:name="_Toc93878905"/>
      <w:r>
        <w:rPr>
          <w:lang w:eastAsia="zh-CN"/>
        </w:rPr>
        <w:t>6</w:t>
      </w:r>
      <w:r>
        <w:t>.</w:t>
      </w:r>
      <w:r>
        <w:rPr>
          <w:lang w:eastAsia="zh-CN"/>
        </w:rPr>
        <w:t>2</w:t>
      </w:r>
      <w:r>
        <w:t>.2.</w:t>
      </w:r>
      <w:r>
        <w:rPr>
          <w:lang w:eastAsia="zh-CN"/>
        </w:rPr>
        <w:t>2</w:t>
      </w:r>
      <w:r>
        <w:t>.1</w:t>
      </w:r>
      <w:r>
        <w:tab/>
      </w:r>
      <w:r>
        <w:t>General</w:t>
      </w:r>
      <w:bookmarkEnd w:id="361"/>
      <w:bookmarkEnd w:id="362"/>
      <w:bookmarkEnd w:id="363"/>
      <w:bookmarkEnd w:id="364"/>
      <w:bookmarkEnd w:id="365"/>
    </w:p>
    <w:p>
      <w:pPr>
        <w:rPr>
          <w:lang w:eastAsia="zh-CN"/>
        </w:rPr>
      </w:pPr>
      <w:r>
        <w:rPr>
          <w:lang w:eastAsia="zh-CN"/>
        </w:rPr>
        <w:t>This service operation corresponds to clause</w:t>
      </w:r>
      <w:r>
        <w:t> </w:t>
      </w:r>
      <w:r>
        <w:rPr>
          <w:lang w:eastAsia="zh-CN"/>
        </w:rPr>
        <w:t>9.2.1.1.2 as defined in 3GPP</w:t>
      </w:r>
      <w:r>
        <w:t> </w:t>
      </w:r>
      <w:r>
        <w:rPr>
          <w:lang w:eastAsia="zh-CN"/>
        </w:rPr>
        <w:t>TS</w:t>
      </w:r>
      <w:r>
        <w:t> </w:t>
      </w:r>
      <w:r>
        <w:rPr>
          <w:lang w:eastAsia="zh-CN"/>
        </w:rPr>
        <w:t>23.554</w:t>
      </w:r>
      <w:r>
        <w:t> </w:t>
      </w:r>
      <w:r>
        <w:rPr>
          <w:lang w:eastAsia="zh-CN"/>
        </w:rPr>
        <w:t>[2], is used by MSGin5G Server to deliver MSGin5G message to the Legacy 3GPP Message Gateway.</w:t>
      </w:r>
    </w:p>
    <w:p>
      <w:pPr>
        <w:pStyle w:val="6"/>
      </w:pPr>
      <w:bookmarkStart w:id="366" w:name="_Toc96996690"/>
      <w:bookmarkStart w:id="367" w:name="_Toc93878906"/>
      <w:bookmarkStart w:id="368" w:name="_Toc83768308"/>
      <w:bookmarkStart w:id="369" w:name="_Toc105667183"/>
      <w:bookmarkStart w:id="370" w:name="_Toc97197096"/>
      <w:r>
        <w:rPr>
          <w:lang w:eastAsia="zh-CN"/>
        </w:rPr>
        <w:t>6</w:t>
      </w:r>
      <w:r>
        <w:t>.</w:t>
      </w:r>
      <w:r>
        <w:rPr>
          <w:lang w:eastAsia="zh-CN"/>
        </w:rPr>
        <w:t>2</w:t>
      </w:r>
      <w:r>
        <w:t>.2.</w:t>
      </w:r>
      <w:r>
        <w:rPr>
          <w:lang w:eastAsia="zh-CN"/>
        </w:rPr>
        <w:t>2</w:t>
      </w:r>
      <w:r>
        <w:t>.2</w:t>
      </w:r>
      <w:r>
        <w:tab/>
      </w:r>
      <w:r>
        <w:rPr>
          <w:lang w:eastAsia="zh-CN"/>
        </w:rPr>
        <w:t>Legacy 3GPP Message Gateway Terminating</w:t>
      </w:r>
      <w:r>
        <w:t xml:space="preserve"> Message Delivery</w:t>
      </w:r>
      <w:bookmarkEnd w:id="366"/>
      <w:bookmarkEnd w:id="367"/>
      <w:bookmarkEnd w:id="368"/>
      <w:bookmarkEnd w:id="369"/>
      <w:bookmarkEnd w:id="370"/>
    </w:p>
    <w:p>
      <w:pPr>
        <w:pStyle w:val="112"/>
      </w:pPr>
      <w:r>
        <w:object>
          <v:shape id="_x0000_i1029" o:spt="75" type="#_x0000_t75" style="height:104.75pt;width:465.7pt;" o:ole="t" filled="f" o:preferrelative="t" stroked="f" coordsize="21600,21600">
            <v:path/>
            <v:fill on="f" focussize="0,0"/>
            <v:stroke on="f" joinstyle="miter"/>
            <v:imagedata r:id="rId18" o:title=""/>
            <o:lock v:ext="edit" aspectratio="t"/>
            <w10:wrap type="none"/>
            <w10:anchorlock/>
          </v:shape>
          <o:OLEObject Type="Embed" ProgID="Visio.Drawing.11" ShapeID="_x0000_i1029" DrawAspect="Content" ObjectID="_1468075729" r:id="rId17">
            <o:LockedField>false</o:LockedField>
          </o:OLEObject>
        </w:object>
      </w:r>
    </w:p>
    <w:p>
      <w:pPr>
        <w:pStyle w:val="119"/>
      </w:pPr>
      <w:r>
        <w:t>Figure 6.2.2.2.2-1: Legacy 3GPP Message Gateway Terminating Message Delivery</w:t>
      </w:r>
    </w:p>
    <w:p>
      <w:pPr>
        <w:rPr>
          <w:lang w:eastAsia="zh-CN"/>
        </w:rPr>
      </w:pPr>
      <w:r>
        <w:rPr>
          <w:lang w:eastAsia="zh-CN"/>
        </w:rPr>
        <w:t>When the MSGin5G Server needs to send the message to the Legacy 3GPP Message Gateway, the MSGin5G Server shall send the HTTP POST request towards the "deliver-message" resource as shown in Figure</w:t>
      </w:r>
      <w:r>
        <w:t> </w:t>
      </w:r>
      <w:r>
        <w:rPr>
          <w:lang w:eastAsia="zh-CN"/>
        </w:rPr>
        <w:t>6.2.2.2.2-1.</w:t>
      </w:r>
    </w:p>
    <w:p>
      <w:pPr>
        <w:rPr>
          <w:lang w:eastAsia="zh-CN"/>
        </w:rPr>
      </w:pPr>
      <w:r>
        <w:rPr>
          <w:lang w:eastAsia="zh-CN"/>
        </w:rPr>
        <w:t>The MSGin5G Server shall send a POST request to the resource with an L3gMessageDelivery object in the request body.</w:t>
      </w:r>
    </w:p>
    <w:p>
      <w:pPr>
        <w:rPr>
          <w:lang w:eastAsia="zh-CN"/>
        </w:rPr>
      </w:pPr>
      <w:r>
        <w:rPr>
          <w:lang w:eastAsia="zh-CN"/>
        </w:rPr>
        <w:t>The L3gMessageDelivery data type shall include:</w:t>
      </w:r>
    </w:p>
    <w:p>
      <w:pPr>
        <w:pStyle w:val="110"/>
      </w:pPr>
      <w:r>
        <w:t>-</w:t>
      </w:r>
      <w:r>
        <w:tab/>
      </w:r>
      <w:r>
        <w:t>the Originating UE Service ID/AS Service ID within the "oriAddr" attribute;</w:t>
      </w:r>
    </w:p>
    <w:p>
      <w:pPr>
        <w:pStyle w:val="110"/>
      </w:pPr>
      <w:r>
        <w:t>-</w:t>
      </w:r>
      <w:r>
        <w:tab/>
      </w:r>
      <w:r>
        <w:t>the Recipient UE Service ID/AS Service ID within the "destAddr" attribute;</w:t>
      </w:r>
    </w:p>
    <w:p>
      <w:pPr>
        <w:pStyle w:val="110"/>
      </w:pPr>
      <w:r>
        <w:t>-</w:t>
      </w:r>
      <w:r>
        <w:tab/>
      </w:r>
      <w:r>
        <w:t>the Message ID within the "msgId" attribute; and</w:t>
      </w:r>
    </w:p>
    <w:p>
      <w:pPr>
        <w:pStyle w:val="110"/>
      </w:pPr>
      <w:r>
        <w:t>may include:</w:t>
      </w:r>
    </w:p>
    <w:p>
      <w:pPr>
        <w:pStyle w:val="110"/>
      </w:pPr>
      <w:r>
        <w:t>-</w:t>
      </w:r>
      <w:r>
        <w:tab/>
      </w:r>
      <w:r>
        <w:t>the Application ID within the "appId" attribute;</w:t>
      </w:r>
    </w:p>
    <w:p>
      <w:pPr>
        <w:pStyle w:val="110"/>
      </w:pPr>
      <w:r>
        <w:t>-</w:t>
      </w:r>
      <w:r>
        <w:tab/>
      </w:r>
      <w:r>
        <w:t>the indication whether the message delivery status report is required within the "</w:t>
      </w:r>
      <w:r>
        <w:rPr>
          <w:lang w:eastAsia="zh-CN"/>
        </w:rPr>
        <w:t>d</w:t>
      </w:r>
      <w:r>
        <w:t>elivStReq</w:t>
      </w:r>
      <w:r>
        <w:rPr>
          <w:lang w:eastAsia="zh-CN"/>
        </w:rPr>
        <w:t>Ind</w:t>
      </w:r>
      <w:r>
        <w:t>" attribute;</w:t>
      </w:r>
    </w:p>
    <w:p>
      <w:pPr>
        <w:pStyle w:val="110"/>
      </w:pPr>
      <w:r>
        <w:t>-</w:t>
      </w:r>
      <w:r>
        <w:tab/>
      </w:r>
      <w:r>
        <w:t>the Payload within the "payload" attribute;</w:t>
      </w:r>
    </w:p>
    <w:p>
      <w:pPr>
        <w:pStyle w:val="110"/>
      </w:pPr>
      <w:r>
        <w:t>-</w:t>
      </w:r>
      <w:r>
        <w:tab/>
      </w:r>
      <w:r>
        <w:t>the Message is segmented within the "seg</w:t>
      </w:r>
      <w:r>
        <w:rPr>
          <w:lang w:eastAsia="zh-CN"/>
        </w:rPr>
        <w:t>Ind</w:t>
      </w:r>
      <w:r>
        <w:t>" attribute; and</w:t>
      </w:r>
    </w:p>
    <w:p>
      <w:pPr>
        <w:pStyle w:val="110"/>
      </w:pPr>
      <w:r>
        <w:t>-</w:t>
      </w:r>
      <w:r>
        <w:tab/>
      </w:r>
      <w:r>
        <w:t>the message segment parameters within the "segParams" attribute, this attribute may include:</w:t>
      </w:r>
    </w:p>
    <w:p>
      <w:pPr>
        <w:pStyle w:val="121"/>
      </w:pPr>
      <w:r>
        <w:t>-</w:t>
      </w:r>
      <w:r>
        <w:tab/>
      </w:r>
      <w:r>
        <w:t>the segmentation set identifier within the "segId" attribute;</w:t>
      </w:r>
    </w:p>
    <w:p>
      <w:pPr>
        <w:pStyle w:val="121"/>
      </w:pPr>
      <w:r>
        <w:t>-</w:t>
      </w:r>
      <w:r>
        <w:tab/>
      </w:r>
      <w:r>
        <w:t>the total number of message segments within the "totalSegCount" attribute;</w:t>
      </w:r>
    </w:p>
    <w:p>
      <w:pPr>
        <w:pStyle w:val="121"/>
      </w:pPr>
      <w:r>
        <w:t>-</w:t>
      </w:r>
      <w:r>
        <w:tab/>
      </w:r>
      <w:r>
        <w:t>the message segment number within the "segNumb" attribute; and</w:t>
      </w:r>
    </w:p>
    <w:p>
      <w:pPr>
        <w:pStyle w:val="121"/>
      </w:pPr>
      <w:r>
        <w:t>-</w:t>
      </w:r>
      <w:r>
        <w:tab/>
      </w:r>
      <w:r>
        <w:t>the last segment flag within the "lastSegFlag" attribute.</w:t>
      </w:r>
    </w:p>
    <w:p>
      <w:pPr>
        <w:rPr>
          <w:lang w:eastAsia="zh-CN"/>
        </w:rPr>
      </w:pPr>
      <w:r>
        <w:rPr>
          <w:lang w:eastAsia="zh-CN"/>
        </w:rPr>
        <w:t>When the Legacy 3GPP Message Gateway receives the HTTP POST request from the MSGin5G Server, the Legacy 3GPP Message Gateway shall respond to the MSGin5G Server with a 204 No Content message.</w:t>
      </w:r>
    </w:p>
    <w:p>
      <w:pPr>
        <w:rPr>
          <w:lang w:eastAsia="zh-CN"/>
        </w:rPr>
      </w:pPr>
      <w:r>
        <w:rPr>
          <w:lang w:eastAsia="zh-CN"/>
        </w:rPr>
        <w:t>If errors occur when processing the HTTP POST request, the Legacy 3GPP Message Gateway shall apply error handling procedures as specified in clause</w:t>
      </w:r>
      <w:r>
        <w:t> </w:t>
      </w:r>
      <w:r>
        <w:rPr>
          <w:lang w:eastAsia="zh-CN"/>
        </w:rPr>
        <w:t>9.1.6.</w:t>
      </w:r>
    </w:p>
    <w:p>
      <w:pPr>
        <w:pStyle w:val="5"/>
      </w:pPr>
      <w:bookmarkStart w:id="371" w:name="_Toc105667184"/>
      <w:bookmarkStart w:id="372" w:name="_Toc96996691"/>
      <w:bookmarkStart w:id="373" w:name="_Toc93878907"/>
      <w:bookmarkStart w:id="374" w:name="_Toc97197097"/>
      <w:bookmarkStart w:id="375" w:name="_Toc83768309"/>
      <w:r>
        <w:rPr>
          <w:lang w:eastAsia="zh-CN"/>
        </w:rPr>
        <w:t>6</w:t>
      </w:r>
      <w:r>
        <w:t>.</w:t>
      </w:r>
      <w:r>
        <w:rPr>
          <w:lang w:eastAsia="zh-CN"/>
        </w:rPr>
        <w:t>2</w:t>
      </w:r>
      <w:r>
        <w:t>.2.</w:t>
      </w:r>
      <w:r>
        <w:rPr>
          <w:lang w:eastAsia="zh-CN"/>
        </w:rPr>
        <w:t>3</w:t>
      </w:r>
      <w:r>
        <w:tab/>
      </w:r>
      <w:r>
        <w:rPr>
          <w:lang w:eastAsia="zh-CN"/>
        </w:rPr>
        <w:t>MSGG_L3GDelivery_GTDeliveryReport</w:t>
      </w:r>
      <w:bookmarkEnd w:id="371"/>
      <w:bookmarkEnd w:id="372"/>
      <w:bookmarkEnd w:id="373"/>
      <w:bookmarkEnd w:id="374"/>
      <w:bookmarkEnd w:id="375"/>
    </w:p>
    <w:p>
      <w:pPr>
        <w:pStyle w:val="6"/>
      </w:pPr>
      <w:bookmarkStart w:id="376" w:name="_Toc83768310"/>
      <w:bookmarkStart w:id="377" w:name="_Toc105667185"/>
      <w:bookmarkStart w:id="378" w:name="_Toc97197098"/>
      <w:bookmarkStart w:id="379" w:name="_Toc93878908"/>
      <w:bookmarkStart w:id="380" w:name="_Toc96996692"/>
      <w:r>
        <w:rPr>
          <w:lang w:eastAsia="zh-CN"/>
        </w:rPr>
        <w:t>6</w:t>
      </w:r>
      <w:r>
        <w:t>.</w:t>
      </w:r>
      <w:r>
        <w:rPr>
          <w:lang w:eastAsia="zh-CN"/>
        </w:rPr>
        <w:t>2</w:t>
      </w:r>
      <w:r>
        <w:t>.2.</w:t>
      </w:r>
      <w:r>
        <w:rPr>
          <w:lang w:eastAsia="zh-CN"/>
        </w:rPr>
        <w:t>3</w:t>
      </w:r>
      <w:r>
        <w:t>.1</w:t>
      </w:r>
      <w:r>
        <w:tab/>
      </w:r>
      <w:r>
        <w:t>General</w:t>
      </w:r>
      <w:bookmarkEnd w:id="376"/>
      <w:bookmarkEnd w:id="377"/>
      <w:bookmarkEnd w:id="378"/>
      <w:bookmarkEnd w:id="379"/>
      <w:bookmarkEnd w:id="380"/>
    </w:p>
    <w:p>
      <w:pPr>
        <w:rPr>
          <w:lang w:eastAsia="zh-CN"/>
        </w:rPr>
      </w:pPr>
      <w:r>
        <w:rPr>
          <w:lang w:eastAsia="zh-CN"/>
        </w:rPr>
        <w:t>This service operation corresponds to clause</w:t>
      </w:r>
      <w:r>
        <w:t> </w:t>
      </w:r>
      <w:r>
        <w:rPr>
          <w:lang w:eastAsia="zh-CN"/>
        </w:rPr>
        <w:t>9.2.1.3.2 as defined in 3GPP</w:t>
      </w:r>
      <w:r>
        <w:t> </w:t>
      </w:r>
      <w:r>
        <w:rPr>
          <w:lang w:eastAsia="zh-CN"/>
        </w:rPr>
        <w:t>TS</w:t>
      </w:r>
      <w:r>
        <w:t> </w:t>
      </w:r>
      <w:r>
        <w:rPr>
          <w:lang w:eastAsia="zh-CN"/>
        </w:rPr>
        <w:t>23.554</w:t>
      </w:r>
      <w:r>
        <w:t> </w:t>
      </w:r>
      <w:r>
        <w:rPr>
          <w:lang w:eastAsia="zh-CN"/>
        </w:rPr>
        <w:t>[2], is used by MSGin5G Server to deliver the delivery status report to the Legacy 3GPP Message Gateway.</w:t>
      </w:r>
    </w:p>
    <w:p>
      <w:pPr>
        <w:pStyle w:val="6"/>
      </w:pPr>
      <w:bookmarkStart w:id="381" w:name="_Toc97197099"/>
      <w:bookmarkStart w:id="382" w:name="_Toc96996693"/>
      <w:bookmarkStart w:id="383" w:name="_Toc105667186"/>
      <w:bookmarkStart w:id="384" w:name="_Toc93878909"/>
      <w:bookmarkStart w:id="385" w:name="_Toc83768311"/>
      <w:r>
        <w:rPr>
          <w:lang w:eastAsia="zh-CN"/>
        </w:rPr>
        <w:t>6</w:t>
      </w:r>
      <w:r>
        <w:t>.</w:t>
      </w:r>
      <w:r>
        <w:rPr>
          <w:lang w:eastAsia="zh-CN"/>
        </w:rPr>
        <w:t>2</w:t>
      </w:r>
      <w:r>
        <w:t>.2.</w:t>
      </w:r>
      <w:r>
        <w:rPr>
          <w:lang w:eastAsia="zh-CN"/>
        </w:rPr>
        <w:t>3</w:t>
      </w:r>
      <w:r>
        <w:t>.2</w:t>
      </w:r>
      <w:r>
        <w:tab/>
      </w:r>
      <w:r>
        <w:rPr>
          <w:lang w:eastAsia="zh-CN"/>
        </w:rPr>
        <w:t>Legacy 3GPP Message Gateway Terminating</w:t>
      </w:r>
      <w:r>
        <w:t xml:space="preserve"> Message Delivery Status Report</w:t>
      </w:r>
      <w:bookmarkEnd w:id="381"/>
      <w:bookmarkEnd w:id="382"/>
      <w:bookmarkEnd w:id="383"/>
      <w:bookmarkEnd w:id="384"/>
      <w:bookmarkEnd w:id="385"/>
    </w:p>
    <w:p>
      <w:pPr>
        <w:pStyle w:val="112"/>
        <w:rPr>
          <w:lang w:eastAsia="zh-CN"/>
        </w:rPr>
      </w:pPr>
      <w:r>
        <w:object>
          <v:shape id="_x0000_i1030" o:spt="75" type="#_x0000_t75" style="height:104.75pt;width:465.7pt;" o:ole="t" filled="f" o:preferrelative="t" stroked="f" coordsize="21600,21600">
            <v:path/>
            <v:fill on="f" focussize="0,0"/>
            <v:stroke on="f" joinstyle="miter"/>
            <v:imagedata r:id="rId20" o:title=""/>
            <o:lock v:ext="edit" aspectratio="t"/>
            <w10:wrap type="none"/>
            <w10:anchorlock/>
          </v:shape>
          <o:OLEObject Type="Embed" ProgID="Visio.Drawing.11" ShapeID="_x0000_i1030" DrawAspect="Content" ObjectID="_1468075730" r:id="rId19">
            <o:LockedField>false</o:LockedField>
          </o:OLEObject>
        </w:object>
      </w:r>
    </w:p>
    <w:p>
      <w:pPr>
        <w:pStyle w:val="119"/>
      </w:pPr>
      <w:r>
        <w:t>Figure 6.2.2.3.2-1: Legacy 3GPP Message Gateway Terminating Delivery Status Report</w:t>
      </w:r>
    </w:p>
    <w:p>
      <w:pPr>
        <w:rPr>
          <w:lang w:eastAsia="zh-CN"/>
        </w:rPr>
      </w:pPr>
      <w:r>
        <w:rPr>
          <w:lang w:eastAsia="zh-CN"/>
        </w:rPr>
        <w:t>When the MSGin5G Server needs to send the delivery status report to the Legacy 3GPP Message Gateway, the MSGin5G Server shall send the HTTP POST request towards the "deliver-report" resource as shown in Figure</w:t>
      </w:r>
      <w:r>
        <w:t> </w:t>
      </w:r>
      <w:r>
        <w:rPr>
          <w:lang w:eastAsia="zh-CN"/>
        </w:rPr>
        <w:t>6.2.2.3.2-1.</w:t>
      </w:r>
    </w:p>
    <w:p>
      <w:pPr>
        <w:rPr>
          <w:lang w:eastAsia="zh-CN"/>
        </w:rPr>
      </w:pPr>
      <w:r>
        <w:rPr>
          <w:lang w:eastAsia="zh-CN"/>
        </w:rPr>
        <w:t>The MSGin5G Server shall send a POST request to the resource with a DeliveryStatusReport object in the request body.</w:t>
      </w:r>
    </w:p>
    <w:p>
      <w:pPr>
        <w:rPr>
          <w:lang w:eastAsia="zh-CN"/>
        </w:rPr>
      </w:pPr>
      <w:r>
        <w:rPr>
          <w:lang w:eastAsia="zh-CN"/>
        </w:rPr>
        <w:t>The DeliveryStatusReport data type shall include:</w:t>
      </w:r>
    </w:p>
    <w:p>
      <w:pPr>
        <w:pStyle w:val="110"/>
      </w:pPr>
      <w:r>
        <w:t>-</w:t>
      </w:r>
      <w:r>
        <w:tab/>
      </w:r>
      <w:r>
        <w:t>the Originating UE Service ID/AS Service ID within the "oriAddr" attribute;</w:t>
      </w:r>
    </w:p>
    <w:p>
      <w:pPr>
        <w:pStyle w:val="110"/>
      </w:pPr>
      <w:r>
        <w:t>-</w:t>
      </w:r>
      <w:r>
        <w:tab/>
      </w:r>
      <w:r>
        <w:t>the Recipient UE Service ID/AS Service ID within the "destAddr" attribute;</w:t>
      </w:r>
    </w:p>
    <w:p>
      <w:pPr>
        <w:pStyle w:val="110"/>
      </w:pPr>
      <w:r>
        <w:t>-</w:t>
      </w:r>
      <w:r>
        <w:tab/>
      </w:r>
      <w:r>
        <w:t>the Message ID within the "msgId" attribute;</w:t>
      </w:r>
    </w:p>
    <w:p>
      <w:pPr>
        <w:pStyle w:val="110"/>
      </w:pPr>
      <w:r>
        <w:t>-</w:t>
      </w:r>
      <w:r>
        <w:tab/>
      </w:r>
      <w:r>
        <w:t>the delivery status within the "delivSt" attribute; and</w:t>
      </w:r>
    </w:p>
    <w:p>
      <w:pPr>
        <w:pStyle w:val="110"/>
      </w:pPr>
      <w:r>
        <w:t>may include:</w:t>
      </w:r>
    </w:p>
    <w:p>
      <w:pPr>
        <w:pStyle w:val="110"/>
      </w:pPr>
      <w:r>
        <w:t>-</w:t>
      </w:r>
      <w:r>
        <w:tab/>
      </w:r>
      <w:r>
        <w:t>the failure cause within the "failureCause" attribute.</w:t>
      </w:r>
    </w:p>
    <w:p>
      <w:pPr>
        <w:rPr>
          <w:lang w:eastAsia="zh-CN"/>
        </w:rPr>
      </w:pPr>
      <w:r>
        <w:rPr>
          <w:lang w:eastAsia="zh-CN"/>
        </w:rPr>
        <w:t>When the Legacy 3GPP Message Gateway receives the HTTP POST request from the MSGin5G Server, the Legacy 3GPP Message Gateway shall respond to the MSGin5G Server with a 204 No Content message.</w:t>
      </w:r>
    </w:p>
    <w:p>
      <w:pPr>
        <w:rPr>
          <w:lang w:eastAsia="zh-CN"/>
        </w:rPr>
      </w:pPr>
      <w:r>
        <w:rPr>
          <w:lang w:eastAsia="zh-CN"/>
        </w:rPr>
        <w:t>If errors occur when processing the HTTP POST request, the Legacy 3GPP Message Gateway shall apply error handling procedures as specified in clause</w:t>
      </w:r>
      <w:r>
        <w:t> </w:t>
      </w:r>
      <w:r>
        <w:rPr>
          <w:lang w:eastAsia="zh-CN"/>
        </w:rPr>
        <w:t>9.1.6.</w:t>
      </w:r>
    </w:p>
    <w:p>
      <w:pPr>
        <w:pStyle w:val="3"/>
        <w:rPr>
          <w:lang w:eastAsia="zh-CN"/>
        </w:rPr>
      </w:pPr>
      <w:bookmarkStart w:id="386" w:name="_Toc93878910"/>
      <w:bookmarkStart w:id="387" w:name="_Toc83768312"/>
      <w:bookmarkStart w:id="388" w:name="_Toc96996694"/>
      <w:bookmarkStart w:id="389" w:name="_Toc97197100"/>
      <w:bookmarkStart w:id="390" w:name="_Toc105667187"/>
      <w:r>
        <w:rPr>
          <w:lang w:eastAsia="zh-CN"/>
        </w:rPr>
        <w:t>6.3</w:t>
      </w:r>
      <w:r>
        <w:rPr>
          <w:lang w:eastAsia="zh-CN"/>
        </w:rPr>
        <w:tab/>
      </w:r>
      <w:r>
        <w:rPr>
          <w:lang w:eastAsia="zh-CN"/>
        </w:rPr>
        <w:t>MSGG_N3GDelivery Service</w:t>
      </w:r>
      <w:bookmarkEnd w:id="386"/>
      <w:bookmarkEnd w:id="387"/>
      <w:bookmarkEnd w:id="388"/>
      <w:bookmarkEnd w:id="389"/>
      <w:bookmarkEnd w:id="390"/>
    </w:p>
    <w:p>
      <w:pPr>
        <w:pStyle w:val="4"/>
      </w:pPr>
      <w:bookmarkStart w:id="391" w:name="_Toc97197101"/>
      <w:bookmarkStart w:id="392" w:name="_Toc96996695"/>
      <w:bookmarkStart w:id="393" w:name="_Toc83768313"/>
      <w:bookmarkStart w:id="394" w:name="_Toc105667188"/>
      <w:bookmarkStart w:id="395" w:name="_Toc93878911"/>
      <w:r>
        <w:rPr>
          <w:lang w:eastAsia="zh-CN"/>
        </w:rPr>
        <w:t>6</w:t>
      </w:r>
      <w:r>
        <w:t>.</w:t>
      </w:r>
      <w:r>
        <w:rPr>
          <w:lang w:eastAsia="zh-CN"/>
        </w:rPr>
        <w:t>3</w:t>
      </w:r>
      <w:r>
        <w:t>.1</w:t>
      </w:r>
      <w:r>
        <w:tab/>
      </w:r>
      <w:r>
        <w:t>Service Description</w:t>
      </w:r>
      <w:bookmarkEnd w:id="391"/>
      <w:bookmarkEnd w:id="392"/>
      <w:bookmarkEnd w:id="393"/>
      <w:bookmarkEnd w:id="394"/>
      <w:bookmarkEnd w:id="395"/>
    </w:p>
    <w:p>
      <w:pPr>
        <w:rPr>
          <w:lang w:eastAsia="zh-CN"/>
        </w:rPr>
      </w:pPr>
      <w:r>
        <w:rPr>
          <w:lang w:eastAsia="zh-CN"/>
        </w:rPr>
        <w:t>The MSGG_N3GDelivery Service corresponding to Mn3g as defined in 3GPP</w:t>
      </w:r>
      <w:r>
        <w:t> </w:t>
      </w:r>
      <w:r>
        <w:rPr>
          <w:lang w:eastAsia="zh-CN"/>
        </w:rPr>
        <w:t>TS</w:t>
      </w:r>
      <w:r>
        <w:t> </w:t>
      </w:r>
      <w:r>
        <w:rPr>
          <w:lang w:eastAsia="zh-CN"/>
        </w:rPr>
        <w:t>23.554</w:t>
      </w:r>
      <w:r>
        <w:t> </w:t>
      </w:r>
      <w:r>
        <w:rPr>
          <w:lang w:eastAsia="zh-CN"/>
        </w:rPr>
        <w:t>[2], is provided by the Non-3GPP Message Gateway.</w:t>
      </w:r>
    </w:p>
    <w:p>
      <w:pPr>
        <w:rPr>
          <w:lang w:eastAsia="zh-CN"/>
        </w:rPr>
      </w:pPr>
      <w:r>
        <w:rPr>
          <w:lang w:eastAsia="zh-CN"/>
        </w:rPr>
        <w:t>This service:</w:t>
      </w:r>
    </w:p>
    <w:p>
      <w:pPr>
        <w:pStyle w:val="110"/>
      </w:pPr>
      <w:r>
        <w:t>-</w:t>
      </w:r>
      <w:r>
        <w:tab/>
      </w:r>
      <w:r>
        <w:t>allows MSGin5G Server invokes services provided by Non-3GPP Message Gateway to send MSGin5G Messages to Non-3GPP Message Gateway.</w:t>
      </w:r>
    </w:p>
    <w:p>
      <w:pPr>
        <w:pStyle w:val="4"/>
      </w:pPr>
      <w:bookmarkStart w:id="396" w:name="_Toc83768314"/>
      <w:bookmarkStart w:id="397" w:name="_Toc93878912"/>
      <w:bookmarkStart w:id="398" w:name="_Toc97197102"/>
      <w:bookmarkStart w:id="399" w:name="_Toc96996696"/>
      <w:bookmarkStart w:id="400" w:name="_Toc105667189"/>
      <w:r>
        <w:rPr>
          <w:lang w:eastAsia="zh-CN"/>
        </w:rPr>
        <w:t>6</w:t>
      </w:r>
      <w:r>
        <w:t>.</w:t>
      </w:r>
      <w:r>
        <w:rPr>
          <w:lang w:eastAsia="zh-CN"/>
        </w:rPr>
        <w:t>3</w:t>
      </w:r>
      <w:r>
        <w:t>.2</w:t>
      </w:r>
      <w:r>
        <w:tab/>
      </w:r>
      <w:r>
        <w:t>Service Operations</w:t>
      </w:r>
      <w:bookmarkEnd w:id="396"/>
      <w:bookmarkEnd w:id="397"/>
      <w:bookmarkEnd w:id="398"/>
      <w:bookmarkEnd w:id="399"/>
      <w:bookmarkEnd w:id="400"/>
    </w:p>
    <w:p>
      <w:pPr>
        <w:pStyle w:val="5"/>
      </w:pPr>
      <w:bookmarkStart w:id="401" w:name="_Toc93878913"/>
      <w:bookmarkStart w:id="402" w:name="_Toc97197103"/>
      <w:bookmarkStart w:id="403" w:name="_Toc83768315"/>
      <w:bookmarkStart w:id="404" w:name="_Toc105667190"/>
      <w:bookmarkStart w:id="405" w:name="_Toc96996697"/>
      <w:r>
        <w:rPr>
          <w:lang w:eastAsia="zh-CN"/>
        </w:rPr>
        <w:t>6</w:t>
      </w:r>
      <w:r>
        <w:t>.</w:t>
      </w:r>
      <w:r>
        <w:rPr>
          <w:lang w:eastAsia="zh-CN"/>
        </w:rPr>
        <w:t>3</w:t>
      </w:r>
      <w:r>
        <w:t>.2.1</w:t>
      </w:r>
      <w:r>
        <w:tab/>
      </w:r>
      <w:r>
        <w:t>Introduction</w:t>
      </w:r>
      <w:bookmarkEnd w:id="401"/>
      <w:bookmarkEnd w:id="402"/>
      <w:bookmarkEnd w:id="403"/>
      <w:bookmarkEnd w:id="404"/>
      <w:bookmarkEnd w:id="405"/>
    </w:p>
    <w:p>
      <w:pPr>
        <w:rPr>
          <w:lang w:eastAsia="zh-CN"/>
        </w:rPr>
      </w:pPr>
      <w:r>
        <w:rPr>
          <w:lang w:eastAsia="zh-CN"/>
        </w:rPr>
        <w:t>The service operation defined for MSGG_N3GDelivery Service is shown in the table</w:t>
      </w:r>
      <w:r>
        <w:t> </w:t>
      </w:r>
      <w:r>
        <w:rPr>
          <w:lang w:eastAsia="zh-CN"/>
        </w:rPr>
        <w:t>6.3.2.1-1.</w:t>
      </w:r>
    </w:p>
    <w:p>
      <w:pPr>
        <w:pStyle w:val="112"/>
      </w:pPr>
      <w:r>
        <w:t>Table 6.3.2.1-1: Operations of the MSGG_N3GDelivery Service</w:t>
      </w:r>
    </w:p>
    <w:tbl>
      <w:tblPr>
        <w:tblStyle w:val="13"/>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pPr>
              <w:pStyle w:val="103"/>
            </w:pPr>
            <w:r>
              <w:t>Service operation name</w:t>
            </w:r>
          </w:p>
        </w:tc>
        <w:tc>
          <w:tcPr>
            <w:tcW w:w="4395" w:type="dxa"/>
            <w:shd w:val="clear" w:color="000000" w:fill="C0C0C0"/>
          </w:tcPr>
          <w:p>
            <w:pPr>
              <w:pStyle w:val="103"/>
            </w:pPr>
            <w:r>
              <w:t>Description</w:t>
            </w:r>
          </w:p>
        </w:tc>
        <w:tc>
          <w:tcPr>
            <w:tcW w:w="1565" w:type="dxa"/>
            <w:shd w:val="clear" w:color="000000" w:fill="C0C0C0"/>
          </w:tcPr>
          <w:p>
            <w:pPr>
              <w:pStyle w:val="103"/>
            </w:pPr>
            <w:r>
              <w:t>Initiated by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szCs w:val="22"/>
              </w:rPr>
            </w:pPr>
            <w:r>
              <w:t>MSGG_N3GDelivery_GTDelivery</w:t>
            </w:r>
          </w:p>
        </w:tc>
        <w:tc>
          <w:tcPr>
            <w:tcW w:w="4395" w:type="dxa"/>
          </w:tcPr>
          <w:p>
            <w:pPr>
              <w:pStyle w:val="102"/>
              <w:rPr>
                <w:szCs w:val="22"/>
              </w:rPr>
            </w:pPr>
            <w:r>
              <w:t xml:space="preserve">This service operation is used by MSGin5G Server to deliver MSGin5G message to Non-3GPP Message Gateway. This service </w:t>
            </w:r>
            <w:r>
              <w:rPr>
                <w:szCs w:val="22"/>
              </w:rPr>
              <w:t>operation corresponds to clause</w:t>
            </w:r>
            <w:r>
              <w:t> </w:t>
            </w:r>
            <w:r>
              <w:rPr>
                <w:szCs w:val="22"/>
              </w:rPr>
              <w:t>9.2.2.1.2 as defined in 3GPP</w:t>
            </w:r>
            <w:r>
              <w:t> </w:t>
            </w:r>
            <w:r>
              <w:rPr>
                <w:szCs w:val="22"/>
              </w:rPr>
              <w:t>TS</w:t>
            </w:r>
            <w:r>
              <w:t> </w:t>
            </w:r>
            <w:r>
              <w:rPr>
                <w:szCs w:val="22"/>
              </w:rPr>
              <w:t>23.554</w:t>
            </w:r>
            <w:r>
              <w:t> [2].</w:t>
            </w:r>
          </w:p>
        </w:tc>
        <w:tc>
          <w:tcPr>
            <w:tcW w:w="1565" w:type="dxa"/>
          </w:tcPr>
          <w:p>
            <w:pPr>
              <w:pStyle w:val="102"/>
              <w:rPr>
                <w:szCs w:val="22"/>
              </w:rPr>
            </w:pPr>
            <w: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szCs w:val="22"/>
              </w:rPr>
            </w:pPr>
            <w:r>
              <w:t>MSGG_N3GDelivery_GTDeliveryReport</w:t>
            </w:r>
          </w:p>
        </w:tc>
        <w:tc>
          <w:tcPr>
            <w:tcW w:w="4395" w:type="dxa"/>
          </w:tcPr>
          <w:p>
            <w:pPr>
              <w:pStyle w:val="102"/>
              <w:rPr>
                <w:szCs w:val="22"/>
              </w:rPr>
            </w:pPr>
            <w:r>
              <w:t xml:space="preserve">This service operation is used by MSGin5G Server to deliver the delivery status report to Non-3GPP Message Gateway. This service </w:t>
            </w:r>
            <w:r>
              <w:rPr>
                <w:szCs w:val="22"/>
              </w:rPr>
              <w:t>operation corresponds to clause</w:t>
            </w:r>
            <w:r>
              <w:t> </w:t>
            </w:r>
            <w:r>
              <w:rPr>
                <w:szCs w:val="22"/>
              </w:rPr>
              <w:t>9.2.2.2.2 as defined in 3GPP</w:t>
            </w:r>
            <w:r>
              <w:t> </w:t>
            </w:r>
            <w:r>
              <w:rPr>
                <w:szCs w:val="22"/>
              </w:rPr>
              <w:t>TS</w:t>
            </w:r>
            <w:r>
              <w:t> </w:t>
            </w:r>
            <w:r>
              <w:rPr>
                <w:szCs w:val="22"/>
              </w:rPr>
              <w:t>23.554</w:t>
            </w:r>
            <w:r>
              <w:t> [2].</w:t>
            </w:r>
          </w:p>
        </w:tc>
        <w:tc>
          <w:tcPr>
            <w:tcW w:w="1565" w:type="dxa"/>
          </w:tcPr>
          <w:p>
            <w:pPr>
              <w:pStyle w:val="102"/>
              <w:rPr>
                <w:szCs w:val="22"/>
              </w:rPr>
            </w:pPr>
            <w:r>
              <w:t>MSGin5G Server</w:t>
            </w:r>
          </w:p>
        </w:tc>
      </w:tr>
    </w:tbl>
    <w:p>
      <w:pPr>
        <w:rPr>
          <w:lang w:eastAsia="zh-CN"/>
        </w:rPr>
      </w:pPr>
    </w:p>
    <w:p>
      <w:pPr>
        <w:pStyle w:val="5"/>
        <w:rPr>
          <w:lang w:eastAsia="zh-CN"/>
        </w:rPr>
      </w:pPr>
      <w:bookmarkStart w:id="406" w:name="_Toc96996698"/>
      <w:bookmarkStart w:id="407" w:name="_Toc97197104"/>
      <w:bookmarkStart w:id="408" w:name="_Toc83768328"/>
      <w:bookmarkStart w:id="409" w:name="_Toc93878914"/>
      <w:bookmarkStart w:id="410" w:name="_Toc105667191"/>
      <w:r>
        <w:rPr>
          <w:lang w:eastAsia="zh-CN"/>
        </w:rPr>
        <w:t>6</w:t>
      </w:r>
      <w:r>
        <w:t>.</w:t>
      </w:r>
      <w:r>
        <w:rPr>
          <w:lang w:eastAsia="zh-CN"/>
        </w:rPr>
        <w:t>3</w:t>
      </w:r>
      <w:r>
        <w:t>.2.</w:t>
      </w:r>
      <w:r>
        <w:rPr>
          <w:lang w:eastAsia="zh-CN"/>
        </w:rPr>
        <w:t>2</w:t>
      </w:r>
      <w:r>
        <w:tab/>
      </w:r>
      <w:r>
        <w:rPr>
          <w:lang w:eastAsia="zh-CN"/>
        </w:rPr>
        <w:t>MSGG_N3GDelivery_GTDelivery</w:t>
      </w:r>
      <w:bookmarkEnd w:id="406"/>
      <w:bookmarkEnd w:id="407"/>
      <w:bookmarkEnd w:id="408"/>
      <w:bookmarkEnd w:id="409"/>
      <w:bookmarkEnd w:id="410"/>
    </w:p>
    <w:p>
      <w:pPr>
        <w:pStyle w:val="6"/>
      </w:pPr>
      <w:bookmarkStart w:id="411" w:name="_Toc83768329"/>
      <w:bookmarkStart w:id="412" w:name="_Toc96996699"/>
      <w:bookmarkStart w:id="413" w:name="_Toc105667192"/>
      <w:bookmarkStart w:id="414" w:name="_Toc93878915"/>
      <w:bookmarkStart w:id="415" w:name="_Toc97197105"/>
      <w:r>
        <w:rPr>
          <w:lang w:eastAsia="zh-CN"/>
        </w:rPr>
        <w:t>6</w:t>
      </w:r>
      <w:r>
        <w:t>.</w:t>
      </w:r>
      <w:r>
        <w:rPr>
          <w:lang w:eastAsia="zh-CN"/>
        </w:rPr>
        <w:t>3</w:t>
      </w:r>
      <w:r>
        <w:t>.2.</w:t>
      </w:r>
      <w:r>
        <w:rPr>
          <w:lang w:eastAsia="zh-CN"/>
        </w:rPr>
        <w:t>2</w:t>
      </w:r>
      <w:r>
        <w:t>.1</w:t>
      </w:r>
      <w:r>
        <w:tab/>
      </w:r>
      <w:r>
        <w:t>General</w:t>
      </w:r>
      <w:bookmarkEnd w:id="411"/>
      <w:bookmarkEnd w:id="412"/>
      <w:bookmarkEnd w:id="413"/>
      <w:bookmarkEnd w:id="414"/>
      <w:bookmarkEnd w:id="415"/>
    </w:p>
    <w:p>
      <w:pPr>
        <w:rPr>
          <w:lang w:eastAsia="zh-CN"/>
        </w:rPr>
      </w:pPr>
      <w:r>
        <w:rPr>
          <w:lang w:eastAsia="zh-CN"/>
        </w:rPr>
        <w:t>This service operation corresponds to clause</w:t>
      </w:r>
      <w:r>
        <w:t> </w:t>
      </w:r>
      <w:r>
        <w:rPr>
          <w:lang w:eastAsia="zh-CN"/>
        </w:rPr>
        <w:t>9.2.2.1.2 as defined in 3GPP</w:t>
      </w:r>
      <w:r>
        <w:t> </w:t>
      </w:r>
      <w:r>
        <w:rPr>
          <w:lang w:eastAsia="zh-CN"/>
        </w:rPr>
        <w:t>TS</w:t>
      </w:r>
      <w:r>
        <w:t> </w:t>
      </w:r>
      <w:r>
        <w:rPr>
          <w:lang w:eastAsia="zh-CN"/>
        </w:rPr>
        <w:t>23.554</w:t>
      </w:r>
      <w:r>
        <w:t> </w:t>
      </w:r>
      <w:r>
        <w:rPr>
          <w:lang w:eastAsia="zh-CN"/>
        </w:rPr>
        <w:t>[2], is used by MSGin5G Server to deliver MSGin5G message to the Non-3GPP Message Gateway.</w:t>
      </w:r>
    </w:p>
    <w:p>
      <w:pPr>
        <w:pStyle w:val="6"/>
      </w:pPr>
      <w:bookmarkStart w:id="416" w:name="_Toc93878916"/>
      <w:bookmarkStart w:id="417" w:name="_Toc105667193"/>
      <w:bookmarkStart w:id="418" w:name="_Toc83768330"/>
      <w:bookmarkStart w:id="419" w:name="_Toc97197106"/>
      <w:bookmarkStart w:id="420" w:name="_Toc96996700"/>
      <w:r>
        <w:rPr>
          <w:lang w:eastAsia="zh-CN"/>
        </w:rPr>
        <w:t>6</w:t>
      </w:r>
      <w:r>
        <w:t>.</w:t>
      </w:r>
      <w:r>
        <w:rPr>
          <w:lang w:eastAsia="zh-CN"/>
        </w:rPr>
        <w:t>3</w:t>
      </w:r>
      <w:r>
        <w:t>.2.</w:t>
      </w:r>
      <w:r>
        <w:rPr>
          <w:lang w:eastAsia="zh-CN"/>
        </w:rPr>
        <w:t>2</w:t>
      </w:r>
      <w:r>
        <w:t>.2</w:t>
      </w:r>
      <w:r>
        <w:tab/>
      </w:r>
      <w:r>
        <w:rPr>
          <w:lang w:eastAsia="zh-CN"/>
        </w:rPr>
        <w:t>Non-3GPP Message Gateway Terminating</w:t>
      </w:r>
      <w:r>
        <w:t xml:space="preserve"> Message Delivery</w:t>
      </w:r>
      <w:bookmarkEnd w:id="416"/>
      <w:bookmarkEnd w:id="417"/>
      <w:bookmarkEnd w:id="418"/>
      <w:bookmarkEnd w:id="419"/>
      <w:bookmarkEnd w:id="420"/>
    </w:p>
    <w:p>
      <w:pPr>
        <w:pStyle w:val="112"/>
        <w:rPr>
          <w:lang w:eastAsia="zh-CN"/>
        </w:rPr>
      </w:pPr>
      <w:r>
        <w:rPr>
          <w:lang w:val="en-US" w:eastAsia="zh-CN"/>
        </w:rPr>
        <w:drawing>
          <wp:inline distT="0" distB="0" distL="0" distR="0">
            <wp:extent cx="5890260" cy="135382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5890260" cy="1353820"/>
                    </a:xfrm>
                    <a:prstGeom prst="rect">
                      <a:avLst/>
                    </a:prstGeom>
                    <a:noFill/>
                    <a:ln>
                      <a:noFill/>
                    </a:ln>
                  </pic:spPr>
                </pic:pic>
              </a:graphicData>
            </a:graphic>
          </wp:inline>
        </w:drawing>
      </w:r>
    </w:p>
    <w:p>
      <w:pPr>
        <w:pStyle w:val="119"/>
      </w:pPr>
      <w:r>
        <w:t>Figure 6.3.2.2.2-1: Non-3GPP Message Gateway Terminating Message Delivery</w:t>
      </w:r>
    </w:p>
    <w:p>
      <w:pPr>
        <w:rPr>
          <w:lang w:eastAsia="zh-CN"/>
        </w:rPr>
      </w:pPr>
      <w:r>
        <w:rPr>
          <w:lang w:eastAsia="zh-CN"/>
        </w:rPr>
        <w:t>When the MSGin5G Server needs to send the message to the Non-3GPP Message Gateway, the MSGin5G Server shall send the HTTP POST request towards the "deliver-message" resource as shown in figure</w:t>
      </w:r>
      <w:r>
        <w:t> </w:t>
      </w:r>
      <w:r>
        <w:rPr>
          <w:lang w:eastAsia="zh-CN"/>
        </w:rPr>
        <w:t>6.3.2.2.2-1.</w:t>
      </w:r>
    </w:p>
    <w:p>
      <w:pPr>
        <w:rPr>
          <w:lang w:eastAsia="zh-CN"/>
        </w:rPr>
      </w:pPr>
      <w:r>
        <w:rPr>
          <w:lang w:eastAsia="zh-CN"/>
        </w:rPr>
        <w:t>The MSGin5G Server shall send a POST request to the resource with an N3gMessageDelivery object in the request body.</w:t>
      </w:r>
    </w:p>
    <w:p>
      <w:pPr>
        <w:rPr>
          <w:lang w:eastAsia="zh-CN"/>
        </w:rPr>
      </w:pPr>
      <w:r>
        <w:rPr>
          <w:lang w:eastAsia="zh-CN"/>
        </w:rPr>
        <w:t>The N3gMessageDelivery data type shall include:</w:t>
      </w:r>
    </w:p>
    <w:p>
      <w:pPr>
        <w:pStyle w:val="110"/>
      </w:pPr>
      <w:r>
        <w:t>-</w:t>
      </w:r>
      <w:r>
        <w:tab/>
      </w:r>
      <w:r>
        <w:t>the Originating UE Service ID/AS Service ID within the "oriAddr" attribute;</w:t>
      </w:r>
    </w:p>
    <w:p>
      <w:pPr>
        <w:pStyle w:val="110"/>
      </w:pPr>
      <w:r>
        <w:t>-</w:t>
      </w:r>
      <w:r>
        <w:tab/>
      </w:r>
      <w:r>
        <w:t>the Recipient UE Service ID/AS Service ID within the "destAddr" attribute;</w:t>
      </w:r>
    </w:p>
    <w:p>
      <w:pPr>
        <w:pStyle w:val="110"/>
      </w:pPr>
      <w:r>
        <w:t>-</w:t>
      </w:r>
      <w:r>
        <w:tab/>
      </w:r>
      <w:r>
        <w:t>the Message ID within the "msgId" attribute; and</w:t>
      </w:r>
    </w:p>
    <w:p>
      <w:pPr>
        <w:pStyle w:val="110"/>
      </w:pPr>
      <w:r>
        <w:t>may include:</w:t>
      </w:r>
    </w:p>
    <w:p>
      <w:pPr>
        <w:pStyle w:val="110"/>
      </w:pPr>
      <w:r>
        <w:t>-</w:t>
      </w:r>
      <w:r>
        <w:tab/>
      </w:r>
      <w:r>
        <w:t>the Application ID within the "appId" attribute;</w:t>
      </w:r>
    </w:p>
    <w:p>
      <w:pPr>
        <w:pStyle w:val="110"/>
      </w:pPr>
      <w:r>
        <w:t>-</w:t>
      </w:r>
      <w:r>
        <w:tab/>
      </w:r>
      <w:r>
        <w:t>the indication whether the message delivery status report is required within the "</w:t>
      </w:r>
      <w:r>
        <w:rPr>
          <w:lang w:eastAsia="zh-CN"/>
        </w:rPr>
        <w:t>d</w:t>
      </w:r>
      <w:r>
        <w:t>elivStReq</w:t>
      </w:r>
      <w:r>
        <w:rPr>
          <w:lang w:eastAsia="zh-CN"/>
        </w:rPr>
        <w:t>Ind</w:t>
      </w:r>
      <w:r>
        <w:t>" attribute;</w:t>
      </w:r>
    </w:p>
    <w:p>
      <w:pPr>
        <w:pStyle w:val="110"/>
      </w:pPr>
      <w:r>
        <w:t>-</w:t>
      </w:r>
      <w:r>
        <w:tab/>
      </w:r>
      <w:r>
        <w:t>the Payload within the "payload" attribute;</w:t>
      </w:r>
    </w:p>
    <w:p>
      <w:pPr>
        <w:pStyle w:val="110"/>
      </w:pPr>
      <w:r>
        <w:t>-</w:t>
      </w:r>
      <w:r>
        <w:tab/>
      </w:r>
      <w:r>
        <w:t>the Message is segmented within the "seg</w:t>
      </w:r>
      <w:r>
        <w:rPr>
          <w:lang w:eastAsia="zh-CN"/>
        </w:rPr>
        <w:t>Ind</w:t>
      </w:r>
      <w:r>
        <w:t>" attribute; and</w:t>
      </w:r>
    </w:p>
    <w:p>
      <w:pPr>
        <w:pStyle w:val="110"/>
      </w:pPr>
      <w:r>
        <w:t>-</w:t>
      </w:r>
      <w:r>
        <w:tab/>
      </w:r>
      <w:r>
        <w:t>the message segment parameters within the "segParams" attribute, this attribute may include:</w:t>
      </w:r>
    </w:p>
    <w:p>
      <w:pPr>
        <w:pStyle w:val="121"/>
      </w:pPr>
      <w:r>
        <w:t>-</w:t>
      </w:r>
      <w:r>
        <w:tab/>
      </w:r>
      <w:r>
        <w:t>the segmentation set identifier within the "segId" attribute;</w:t>
      </w:r>
    </w:p>
    <w:p>
      <w:pPr>
        <w:pStyle w:val="121"/>
      </w:pPr>
      <w:r>
        <w:t>-</w:t>
      </w:r>
      <w:r>
        <w:tab/>
      </w:r>
      <w:r>
        <w:t>the total number of message segments within the "totalSegCount" attribute;</w:t>
      </w:r>
    </w:p>
    <w:p>
      <w:pPr>
        <w:pStyle w:val="121"/>
      </w:pPr>
      <w:r>
        <w:t>-</w:t>
      </w:r>
      <w:r>
        <w:tab/>
      </w:r>
      <w:r>
        <w:t>the message segment number within the "segNumb" attribute; and</w:t>
      </w:r>
    </w:p>
    <w:p>
      <w:pPr>
        <w:pStyle w:val="121"/>
      </w:pPr>
      <w:r>
        <w:t>-</w:t>
      </w:r>
      <w:r>
        <w:tab/>
      </w:r>
      <w:r>
        <w:t>the last segment flag within the "lastSegFlag" attribute.</w:t>
      </w:r>
    </w:p>
    <w:p>
      <w:pPr>
        <w:rPr>
          <w:lang w:eastAsia="zh-CN"/>
        </w:rPr>
      </w:pPr>
      <w:r>
        <w:rPr>
          <w:lang w:eastAsia="zh-CN"/>
        </w:rPr>
        <w:t>When the Non-3GPP Message Gateway receives the HTTP POST request from the MSGin5G Server, the Non-3GPP Message Gateway shall respond to the MSGin5G Server with a 204 No Content message.</w:t>
      </w:r>
    </w:p>
    <w:p>
      <w:pPr>
        <w:rPr>
          <w:lang w:eastAsia="zh-CN"/>
        </w:rPr>
      </w:pPr>
      <w:r>
        <w:rPr>
          <w:lang w:eastAsia="zh-CN"/>
        </w:rPr>
        <w:t>If errors occur when processing the HTTP POST request, the Non-3GPP Message Gateway shall apply error handling procedures as specified in clause</w:t>
      </w:r>
      <w:r>
        <w:t> </w:t>
      </w:r>
      <w:r>
        <w:rPr>
          <w:lang w:eastAsia="zh-CN"/>
        </w:rPr>
        <w:t>9.2.6.</w:t>
      </w:r>
    </w:p>
    <w:p>
      <w:pPr>
        <w:pStyle w:val="5"/>
      </w:pPr>
      <w:bookmarkStart w:id="421" w:name="_Toc93878917"/>
      <w:bookmarkStart w:id="422" w:name="_Toc105667194"/>
      <w:bookmarkStart w:id="423" w:name="_Toc83768331"/>
      <w:bookmarkStart w:id="424" w:name="_Toc96996701"/>
      <w:bookmarkStart w:id="425" w:name="_Toc97197107"/>
      <w:r>
        <w:rPr>
          <w:lang w:eastAsia="zh-CN"/>
        </w:rPr>
        <w:t>6</w:t>
      </w:r>
      <w:r>
        <w:t>.</w:t>
      </w:r>
      <w:r>
        <w:rPr>
          <w:lang w:eastAsia="zh-CN"/>
        </w:rPr>
        <w:t>3</w:t>
      </w:r>
      <w:r>
        <w:t>.2.</w:t>
      </w:r>
      <w:r>
        <w:rPr>
          <w:lang w:eastAsia="zh-CN"/>
        </w:rPr>
        <w:t>3</w:t>
      </w:r>
      <w:r>
        <w:tab/>
      </w:r>
      <w:r>
        <w:rPr>
          <w:lang w:eastAsia="zh-CN"/>
        </w:rPr>
        <w:t>MSGG_N3GDelivery_GTDeliveryReport</w:t>
      </w:r>
      <w:bookmarkEnd w:id="421"/>
      <w:bookmarkEnd w:id="422"/>
      <w:bookmarkEnd w:id="423"/>
      <w:bookmarkEnd w:id="424"/>
      <w:bookmarkEnd w:id="425"/>
    </w:p>
    <w:p>
      <w:pPr>
        <w:pStyle w:val="6"/>
      </w:pPr>
      <w:bookmarkStart w:id="426" w:name="_Toc83768332"/>
      <w:bookmarkStart w:id="427" w:name="_Toc105667195"/>
      <w:bookmarkStart w:id="428" w:name="_Toc96996702"/>
      <w:bookmarkStart w:id="429" w:name="_Toc97197108"/>
      <w:bookmarkStart w:id="430" w:name="_Toc93878918"/>
      <w:r>
        <w:rPr>
          <w:lang w:eastAsia="zh-CN"/>
        </w:rPr>
        <w:t>6</w:t>
      </w:r>
      <w:r>
        <w:t>.</w:t>
      </w:r>
      <w:r>
        <w:rPr>
          <w:lang w:eastAsia="zh-CN"/>
        </w:rPr>
        <w:t>3</w:t>
      </w:r>
      <w:r>
        <w:t>.2.</w:t>
      </w:r>
      <w:r>
        <w:rPr>
          <w:lang w:eastAsia="zh-CN"/>
        </w:rPr>
        <w:t>3</w:t>
      </w:r>
      <w:r>
        <w:t>.1</w:t>
      </w:r>
      <w:r>
        <w:tab/>
      </w:r>
      <w:r>
        <w:t>General</w:t>
      </w:r>
      <w:bookmarkEnd w:id="426"/>
      <w:bookmarkEnd w:id="427"/>
      <w:bookmarkEnd w:id="428"/>
      <w:bookmarkEnd w:id="429"/>
      <w:bookmarkEnd w:id="430"/>
    </w:p>
    <w:p>
      <w:r>
        <w:t>This service operation corresponds to clause 9.2.2.2.2 as defined in 3GPP TS 23.554 [2], is used by MSGin5G Server to deliver the delivery status report to the Non-3GPP Message Gateway.</w:t>
      </w:r>
    </w:p>
    <w:p>
      <w:pPr>
        <w:pStyle w:val="6"/>
      </w:pPr>
      <w:bookmarkStart w:id="431" w:name="_Toc93878919"/>
      <w:bookmarkStart w:id="432" w:name="_Toc97197109"/>
      <w:bookmarkStart w:id="433" w:name="_Toc105667196"/>
      <w:bookmarkStart w:id="434" w:name="_Toc96996703"/>
      <w:bookmarkStart w:id="435" w:name="_Toc83768333"/>
      <w:r>
        <w:rPr>
          <w:lang w:eastAsia="zh-CN"/>
        </w:rPr>
        <w:t>6</w:t>
      </w:r>
      <w:r>
        <w:t>.3.2.</w:t>
      </w:r>
      <w:r>
        <w:rPr>
          <w:lang w:eastAsia="zh-CN"/>
        </w:rPr>
        <w:t>3</w:t>
      </w:r>
      <w:r>
        <w:t>.2</w:t>
      </w:r>
      <w:r>
        <w:tab/>
      </w:r>
      <w:r>
        <w:rPr>
          <w:lang w:eastAsia="zh-CN"/>
        </w:rPr>
        <w:t>Non-3GPP Message Gateway Terminating</w:t>
      </w:r>
      <w:r>
        <w:t xml:space="preserve"> Message Delivery Status Report</w:t>
      </w:r>
      <w:bookmarkEnd w:id="431"/>
      <w:bookmarkEnd w:id="432"/>
      <w:bookmarkEnd w:id="433"/>
      <w:bookmarkEnd w:id="434"/>
      <w:bookmarkEnd w:id="435"/>
    </w:p>
    <w:p>
      <w:pPr>
        <w:pStyle w:val="112"/>
        <w:rPr>
          <w:lang w:eastAsia="zh-CN"/>
        </w:rPr>
      </w:pPr>
      <w:r>
        <w:rPr>
          <w:lang w:val="en-US" w:eastAsia="zh-CN"/>
        </w:rPr>
        <w:drawing>
          <wp:inline distT="0" distB="0" distL="0" distR="0">
            <wp:extent cx="5890260" cy="135382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5890260" cy="1353820"/>
                    </a:xfrm>
                    <a:prstGeom prst="rect">
                      <a:avLst/>
                    </a:prstGeom>
                    <a:noFill/>
                    <a:ln>
                      <a:noFill/>
                    </a:ln>
                  </pic:spPr>
                </pic:pic>
              </a:graphicData>
            </a:graphic>
          </wp:inline>
        </w:drawing>
      </w:r>
    </w:p>
    <w:p>
      <w:pPr>
        <w:pStyle w:val="119"/>
      </w:pPr>
      <w:r>
        <w:t>Figure 6.3.2.3.2-1: Non-3GPP Message Gateway Terminating Delivery Status Report</w:t>
      </w:r>
    </w:p>
    <w:p>
      <w:pPr>
        <w:rPr>
          <w:lang w:eastAsia="zh-CN"/>
        </w:rPr>
      </w:pPr>
      <w:r>
        <w:rPr>
          <w:lang w:eastAsia="zh-CN"/>
        </w:rPr>
        <w:t>When the MSGin5G Server needs to send the delivery status report to the Non-3GPP Message Gateway, the MSGin5G Server shall send the HTTP POST request towards the "deliver-report" resource as shown in figure</w:t>
      </w:r>
      <w:r>
        <w:t> </w:t>
      </w:r>
      <w:r>
        <w:rPr>
          <w:lang w:eastAsia="zh-CN"/>
        </w:rPr>
        <w:t>6.3.2.3.2-1.</w:t>
      </w:r>
    </w:p>
    <w:p>
      <w:pPr>
        <w:rPr>
          <w:lang w:eastAsia="zh-CN"/>
        </w:rPr>
      </w:pPr>
      <w:r>
        <w:rPr>
          <w:lang w:eastAsia="zh-CN"/>
        </w:rPr>
        <w:t>The MSGin5G Server shall send a POST request to the resource with a DeliveryStatusReport object in the request body.</w:t>
      </w:r>
    </w:p>
    <w:p>
      <w:pPr>
        <w:rPr>
          <w:lang w:eastAsia="zh-CN"/>
        </w:rPr>
      </w:pPr>
      <w:r>
        <w:rPr>
          <w:lang w:eastAsia="zh-CN"/>
        </w:rPr>
        <w:t>The DeliveryStatusReport data type shall include:</w:t>
      </w:r>
    </w:p>
    <w:p>
      <w:pPr>
        <w:pStyle w:val="110"/>
      </w:pPr>
      <w:r>
        <w:t>-</w:t>
      </w:r>
      <w:r>
        <w:tab/>
      </w:r>
      <w:r>
        <w:t>the Originating UE Service ID/AS Service ID within the "oriAddr" attribute;</w:t>
      </w:r>
    </w:p>
    <w:p>
      <w:pPr>
        <w:pStyle w:val="110"/>
      </w:pPr>
      <w:r>
        <w:t>-</w:t>
      </w:r>
      <w:r>
        <w:tab/>
      </w:r>
      <w:r>
        <w:t>the Recipient UE Service ID within the "destAddr" attribute;</w:t>
      </w:r>
    </w:p>
    <w:p>
      <w:pPr>
        <w:pStyle w:val="110"/>
      </w:pPr>
      <w:r>
        <w:t>-</w:t>
      </w:r>
      <w:r>
        <w:tab/>
      </w:r>
      <w:r>
        <w:t>the Message ID within the "msgId" attribute;</w:t>
      </w:r>
    </w:p>
    <w:p>
      <w:pPr>
        <w:pStyle w:val="110"/>
      </w:pPr>
      <w:r>
        <w:t>-</w:t>
      </w:r>
      <w:r>
        <w:tab/>
      </w:r>
      <w:r>
        <w:t>the delivery status within the "delivSt" attribute; and</w:t>
      </w:r>
    </w:p>
    <w:p>
      <w:pPr>
        <w:pStyle w:val="110"/>
      </w:pPr>
      <w:r>
        <w:t>may include:</w:t>
      </w:r>
    </w:p>
    <w:p>
      <w:pPr>
        <w:pStyle w:val="110"/>
      </w:pPr>
      <w:r>
        <w:t>-</w:t>
      </w:r>
      <w:r>
        <w:tab/>
      </w:r>
      <w:r>
        <w:t>the failure cause within the "failureCause" attribute.</w:t>
      </w:r>
    </w:p>
    <w:p>
      <w:pPr>
        <w:rPr>
          <w:lang w:eastAsia="zh-CN"/>
        </w:rPr>
      </w:pPr>
      <w:r>
        <w:rPr>
          <w:lang w:eastAsia="zh-CN"/>
        </w:rPr>
        <w:t>When the Non-3GPP Message Gateway receives the HTTP POST request from the MSGin5G Server, the Non-3GPP Message Gateway shall respond to the MSGin5G Server with a 204 No Content message.</w:t>
      </w:r>
    </w:p>
    <w:p>
      <w:pPr>
        <w:rPr>
          <w:i/>
          <w:color w:val="0000FF"/>
        </w:rPr>
      </w:pPr>
      <w:r>
        <w:rPr>
          <w:lang w:eastAsia="zh-CN"/>
        </w:rPr>
        <w:t>If errors occur when processing the HTTP POST request, the Non-3GPP Message Gateway shall apply error handling procedures as specified in clause</w:t>
      </w:r>
      <w:r>
        <w:t> </w:t>
      </w:r>
      <w:r>
        <w:rPr>
          <w:lang w:eastAsia="zh-CN"/>
        </w:rPr>
        <w:t>9.2.6.</w:t>
      </w:r>
    </w:p>
    <w:p>
      <w:pPr>
        <w:pStyle w:val="2"/>
      </w:pPr>
      <w:bookmarkStart w:id="436" w:name="_Toc93878928"/>
      <w:bookmarkStart w:id="437" w:name="_Toc96996704"/>
      <w:bookmarkStart w:id="438" w:name="_Toc83768342"/>
      <w:bookmarkStart w:id="439" w:name="_Toc105667197"/>
      <w:bookmarkStart w:id="440" w:name="_Toc97197110"/>
      <w:r>
        <w:rPr>
          <w:lang w:eastAsia="zh-CN"/>
        </w:rPr>
        <w:t>7</w:t>
      </w:r>
      <w:r>
        <w:rPr>
          <w:lang w:eastAsia="zh-CN"/>
        </w:rPr>
        <w:tab/>
      </w:r>
      <w:r>
        <w:rPr>
          <w:lang w:eastAsia="zh-CN"/>
        </w:rPr>
        <w:t>Common i</w:t>
      </w:r>
      <w:r>
        <w:t>nformation applicable to several APIs</w:t>
      </w:r>
      <w:bookmarkEnd w:id="436"/>
      <w:bookmarkEnd w:id="437"/>
      <w:bookmarkEnd w:id="438"/>
      <w:bookmarkEnd w:id="439"/>
      <w:bookmarkEnd w:id="440"/>
    </w:p>
    <w:p>
      <w:pPr>
        <w:pStyle w:val="3"/>
      </w:pPr>
      <w:bookmarkStart w:id="441" w:name="_Toc74769891"/>
      <w:bookmarkStart w:id="442" w:name="_Toc93878929"/>
      <w:bookmarkStart w:id="443" w:name="_Toc24868463"/>
      <w:bookmarkStart w:id="444" w:name="_Toc43196512"/>
      <w:bookmarkStart w:id="445" w:name="_Toc36041228"/>
      <w:bookmarkStart w:id="446" w:name="_Toc83768343"/>
      <w:bookmarkStart w:id="447" w:name="_Toc105667198"/>
      <w:bookmarkStart w:id="448" w:name="_Toc96996705"/>
      <w:bookmarkStart w:id="449" w:name="_Toc57205999"/>
      <w:bookmarkStart w:id="450" w:name="_Toc51763767"/>
      <w:bookmarkStart w:id="451" w:name="_Toc51189091"/>
      <w:bookmarkStart w:id="452" w:name="_Toc59019340"/>
      <w:bookmarkStart w:id="453" w:name="_Toc45134559"/>
      <w:bookmarkStart w:id="454" w:name="_Toc36040915"/>
      <w:bookmarkStart w:id="455" w:name="_Toc68170013"/>
      <w:bookmarkStart w:id="456" w:name="_Toc43481282"/>
      <w:bookmarkStart w:id="457" w:name="_Toc34153971"/>
      <w:bookmarkStart w:id="458" w:name="_Toc97197111"/>
      <w:r>
        <w:rPr>
          <w:lang w:eastAsia="zh-CN"/>
        </w:rPr>
        <w:t>7</w:t>
      </w:r>
      <w:r>
        <w:t>.1</w:t>
      </w:r>
      <w:r>
        <w:tab/>
      </w:r>
      <w:r>
        <w:t>General</w:t>
      </w:r>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p>
    <w:p>
      <w:pPr>
        <w:rPr>
          <w:lang w:eastAsia="zh-CN"/>
        </w:rPr>
      </w:pPr>
      <w:r>
        <w:rPr>
          <w:lang w:eastAsia="zh-CN"/>
        </w:rPr>
        <w:t>MSGin5G APIs allow secure access to the capabilities provided by the MSGin5G.</w:t>
      </w:r>
    </w:p>
    <w:p>
      <w:pPr>
        <w:rPr>
          <w:lang w:eastAsia="zh-CN"/>
        </w:rPr>
      </w:pPr>
      <w:r>
        <w:rPr>
          <w:lang w:eastAsia="zh-CN"/>
        </w:rPr>
        <w:t>This document specifies the procedures triggered at different functional entities as a result of API invocation requests and event notifications. The stage-2 level requirements and signalling flows are defined in 3GPP</w:t>
      </w:r>
      <w:r>
        <w:t> </w:t>
      </w:r>
      <w:r>
        <w:rPr>
          <w:lang w:eastAsia="zh-CN"/>
        </w:rPr>
        <w:t>TS</w:t>
      </w:r>
      <w:r>
        <w:t> </w:t>
      </w:r>
      <w:r>
        <w:rPr>
          <w:lang w:eastAsia="zh-CN"/>
        </w:rPr>
        <w:t>23.554</w:t>
      </w:r>
      <w:r>
        <w:t> </w:t>
      </w:r>
      <w:r>
        <w:rPr>
          <w:lang w:eastAsia="zh-CN"/>
        </w:rPr>
        <w:t>[2].</w:t>
      </w:r>
    </w:p>
    <w:p>
      <w:pPr>
        <w:rPr>
          <w:lang w:eastAsia="zh-CN"/>
        </w:rPr>
      </w:pPr>
      <w:r>
        <w:rPr>
          <w:lang w:eastAsia="zh-CN"/>
        </w:rPr>
        <w:t>Several design aspects, as mentioned in the following clauses, are specified in 3GPP</w:t>
      </w:r>
      <w:r>
        <w:t> </w:t>
      </w:r>
      <w:r>
        <w:rPr>
          <w:lang w:eastAsia="zh-CN"/>
        </w:rPr>
        <w:t>TS</w:t>
      </w:r>
      <w:r>
        <w:t> </w:t>
      </w:r>
      <w:r>
        <w:rPr>
          <w:lang w:eastAsia="zh-CN"/>
        </w:rPr>
        <w:t>29.500</w:t>
      </w:r>
      <w:r>
        <w:t> </w:t>
      </w:r>
      <w:r>
        <w:rPr>
          <w:lang w:eastAsia="zh-CN"/>
        </w:rPr>
        <w:t>[4] and referenced by this specification.</w:t>
      </w:r>
    </w:p>
    <w:p>
      <w:pPr>
        <w:pStyle w:val="3"/>
      </w:pPr>
      <w:bookmarkStart w:id="459" w:name="_Toc36041229"/>
      <w:bookmarkStart w:id="460" w:name="_Toc68170014"/>
      <w:bookmarkStart w:id="461" w:name="_Toc59019341"/>
      <w:bookmarkStart w:id="462" w:name="_Toc36040916"/>
      <w:bookmarkStart w:id="463" w:name="_Toc45134560"/>
      <w:bookmarkStart w:id="464" w:name="_Toc57206000"/>
      <w:bookmarkStart w:id="465" w:name="_Toc74769892"/>
      <w:bookmarkStart w:id="466" w:name="_Toc83768344"/>
      <w:bookmarkStart w:id="467" w:name="_Toc96996706"/>
      <w:bookmarkStart w:id="468" w:name="_Toc51189092"/>
      <w:bookmarkStart w:id="469" w:name="_Toc34153972"/>
      <w:bookmarkStart w:id="470" w:name="_Toc93878930"/>
      <w:bookmarkStart w:id="471" w:name="_Toc43196513"/>
      <w:bookmarkStart w:id="472" w:name="_Toc51763768"/>
      <w:bookmarkStart w:id="473" w:name="_Toc43481283"/>
      <w:bookmarkStart w:id="474" w:name="_Toc97197112"/>
      <w:bookmarkStart w:id="475" w:name="_Toc24868464"/>
      <w:bookmarkStart w:id="476" w:name="_Toc105667199"/>
      <w:r>
        <w:rPr>
          <w:lang w:eastAsia="zh-CN"/>
        </w:rPr>
        <w:t>7</w:t>
      </w:r>
      <w:r>
        <w:t>.2</w:t>
      </w:r>
      <w:r>
        <w:tab/>
      </w:r>
      <w:r>
        <w:t>Data Types</w:t>
      </w:r>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p>
    <w:p>
      <w:pPr>
        <w:pStyle w:val="4"/>
      </w:pPr>
      <w:bookmarkStart w:id="477" w:name="_Toc57206001"/>
      <w:bookmarkStart w:id="478" w:name="_Toc51189093"/>
      <w:bookmarkStart w:id="479" w:name="_Toc93878931"/>
      <w:bookmarkStart w:id="480" w:name="_Toc96996707"/>
      <w:bookmarkStart w:id="481" w:name="_Toc36041230"/>
      <w:bookmarkStart w:id="482" w:name="_Toc34153973"/>
      <w:bookmarkStart w:id="483" w:name="_Toc97197113"/>
      <w:bookmarkStart w:id="484" w:name="_Toc68170015"/>
      <w:bookmarkStart w:id="485" w:name="_Toc24868465"/>
      <w:bookmarkStart w:id="486" w:name="_Toc36040917"/>
      <w:bookmarkStart w:id="487" w:name="_Toc43481284"/>
      <w:bookmarkStart w:id="488" w:name="_Toc74769893"/>
      <w:bookmarkStart w:id="489" w:name="_Toc51763769"/>
      <w:bookmarkStart w:id="490" w:name="_Toc83768345"/>
      <w:bookmarkStart w:id="491" w:name="_Toc45134561"/>
      <w:bookmarkStart w:id="492" w:name="_Toc43196514"/>
      <w:bookmarkStart w:id="493" w:name="_Toc105667200"/>
      <w:bookmarkStart w:id="494" w:name="_Toc59019342"/>
      <w:r>
        <w:rPr>
          <w:lang w:eastAsia="zh-CN"/>
        </w:rPr>
        <w:t>7</w:t>
      </w:r>
      <w:r>
        <w:t>.2.1</w:t>
      </w:r>
      <w:r>
        <w:tab/>
      </w:r>
      <w:r>
        <w:t>General</w:t>
      </w:r>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p>
    <w:p>
      <w:pPr>
        <w:rPr>
          <w:lang w:eastAsia="zh-CN"/>
        </w:rPr>
      </w:pPr>
      <w:r>
        <w:rPr>
          <w:lang w:eastAsia="zh-CN"/>
        </w:rPr>
        <w:t>This clause defines structured data types, simple data types and enumerations that are applicable to several APIs defined in the present specification and can be referenced from data structures defined in the subsequent clauses.</w:t>
      </w:r>
    </w:p>
    <w:p>
      <w:pPr>
        <w:rPr>
          <w:lang w:eastAsia="zh-CN"/>
        </w:rPr>
      </w:pPr>
      <w:r>
        <w:t>In addition, data types that are defined in OpenAPI Specification [</w:t>
      </w:r>
      <w:r>
        <w:rPr>
          <w:lang w:eastAsia="zh-CN"/>
        </w:rPr>
        <w:t>6</w:t>
      </w:r>
      <w:r>
        <w:t>] can also be referenced from data structures defined in the subsequent clauses.</w:t>
      </w:r>
    </w:p>
    <w:p>
      <w:pPr>
        <w:pStyle w:val="99"/>
      </w:pPr>
      <w:r>
        <w:t>NOTE:</w:t>
      </w:r>
      <w:r>
        <w:tab/>
      </w:r>
      <w:r>
        <w:t>As a convention, data types in the present specification are written with an upper-case letter in the beginning. Parameters are written with a lower-case letter in the beginning. As an exception, data types that are also defined in OpenAPI Specification [6] can use a lower-case case letter in the beginning for consistency.</w:t>
      </w:r>
    </w:p>
    <w:p>
      <w:pPr>
        <w:rPr>
          <w:lang w:eastAsia="zh-CN"/>
        </w:rPr>
      </w:pPr>
      <w:r>
        <w:rPr>
          <w:lang w:eastAsia="zh-CN"/>
        </w:rPr>
        <w:t>Table</w:t>
      </w:r>
      <w:r>
        <w:t> </w:t>
      </w:r>
      <w:r>
        <w:rPr>
          <w:lang w:eastAsia="zh-CN"/>
        </w:rPr>
        <w:t>7.2.1-1 specifies data types re-used by the MSGin5G from other specifications, including a reference to their respective specifications and when needed, a short description of their use within the APIs of this specification.</w:t>
      </w:r>
    </w:p>
    <w:p>
      <w:pPr>
        <w:pStyle w:val="112"/>
      </w:pPr>
      <w:r>
        <w:t>Table 7.2.1-1: Re-used Data Types</w:t>
      </w:r>
    </w:p>
    <w:tbl>
      <w:tblPr>
        <w:tblStyle w:val="13"/>
        <w:tblW w:w="917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998"/>
        <w:gridCol w:w="2148"/>
        <w:gridCol w:w="502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98" w:type="dxa"/>
            <w:shd w:val="clear" w:color="auto" w:fill="C0C0C0"/>
          </w:tcPr>
          <w:p>
            <w:pPr>
              <w:pStyle w:val="103"/>
            </w:pPr>
            <w:r>
              <w:t>Data type</w:t>
            </w:r>
          </w:p>
        </w:tc>
        <w:tc>
          <w:tcPr>
            <w:tcW w:w="2148" w:type="dxa"/>
            <w:shd w:val="clear" w:color="auto" w:fill="C0C0C0"/>
          </w:tcPr>
          <w:p>
            <w:pPr>
              <w:pStyle w:val="103"/>
            </w:pPr>
            <w:r>
              <w:t>Reference</w:t>
            </w:r>
          </w:p>
        </w:tc>
        <w:tc>
          <w:tcPr>
            <w:tcW w:w="5028" w:type="dxa"/>
            <w:shd w:val="clear" w:color="auto" w:fill="C0C0C0"/>
          </w:tcPr>
          <w:p>
            <w:pPr>
              <w:pStyle w:val="103"/>
            </w:pPr>
            <w:r>
              <w:t>Comments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98" w:type="dxa"/>
          </w:tcPr>
          <w:p>
            <w:pPr>
              <w:pStyle w:val="102"/>
            </w:pPr>
          </w:p>
        </w:tc>
        <w:tc>
          <w:tcPr>
            <w:tcW w:w="2148" w:type="dxa"/>
          </w:tcPr>
          <w:p>
            <w:pPr>
              <w:pStyle w:val="102"/>
            </w:pPr>
          </w:p>
        </w:tc>
        <w:tc>
          <w:tcPr>
            <w:tcW w:w="5028" w:type="dxa"/>
          </w:tcPr>
          <w:p>
            <w:pPr>
              <w:pStyle w:val="102"/>
              <w:rPr>
                <w:szCs w:val="18"/>
              </w:rPr>
            </w:pPr>
          </w:p>
        </w:tc>
      </w:tr>
    </w:tbl>
    <w:p>
      <w:pPr>
        <w:rPr>
          <w:lang w:eastAsia="zh-CN"/>
        </w:rPr>
      </w:pPr>
      <w:bookmarkStart w:id="495" w:name="_Toc97197114"/>
      <w:bookmarkStart w:id="496" w:name="_Toc96996708"/>
      <w:bookmarkStart w:id="497" w:name="_Toc34153974"/>
      <w:bookmarkStart w:id="498" w:name="_Toc68170016"/>
      <w:bookmarkStart w:id="499" w:name="_Toc83768346"/>
      <w:bookmarkStart w:id="500" w:name="_Toc36040918"/>
      <w:bookmarkStart w:id="501" w:name="_Toc59019343"/>
      <w:bookmarkStart w:id="502" w:name="_Toc57206002"/>
      <w:bookmarkStart w:id="503" w:name="_Toc45134562"/>
      <w:bookmarkStart w:id="504" w:name="_Toc51189094"/>
      <w:bookmarkStart w:id="505" w:name="_Toc93878932"/>
      <w:bookmarkStart w:id="506" w:name="_Toc43481285"/>
      <w:bookmarkStart w:id="507" w:name="_Toc24868466"/>
      <w:bookmarkStart w:id="508" w:name="_Toc74769894"/>
      <w:bookmarkStart w:id="509" w:name="_Toc51763770"/>
      <w:bookmarkStart w:id="510" w:name="_Toc36041231"/>
      <w:bookmarkStart w:id="511" w:name="_Toc43196515"/>
    </w:p>
    <w:p>
      <w:pPr>
        <w:pStyle w:val="4"/>
      </w:pPr>
      <w:bookmarkStart w:id="512" w:name="_Toc105667201"/>
      <w:r>
        <w:rPr>
          <w:lang w:eastAsia="zh-CN"/>
        </w:rPr>
        <w:t>7</w:t>
      </w:r>
      <w:r>
        <w:t>.2.2</w:t>
      </w:r>
      <w:r>
        <w:tab/>
      </w:r>
      <w:r>
        <w:t>Referenced structured data types</w:t>
      </w:r>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p>
    <w:p>
      <w:pPr>
        <w:rPr>
          <w:lang w:eastAsia="zh-CN"/>
        </w:rPr>
      </w:pPr>
      <w:bookmarkStart w:id="513" w:name="_Toc43196516"/>
      <w:bookmarkStart w:id="514" w:name="_Toc68170017"/>
      <w:bookmarkStart w:id="515" w:name="_Toc74769895"/>
      <w:bookmarkStart w:id="516" w:name="_Toc51763771"/>
      <w:bookmarkStart w:id="517" w:name="_Toc36041232"/>
      <w:bookmarkStart w:id="518" w:name="_Toc57206003"/>
      <w:bookmarkStart w:id="519" w:name="_Toc59019344"/>
      <w:bookmarkStart w:id="520" w:name="_Toc36040919"/>
      <w:bookmarkStart w:id="521" w:name="_Toc43481286"/>
      <w:bookmarkStart w:id="522" w:name="_Toc34153975"/>
      <w:bookmarkStart w:id="523" w:name="_Toc51189095"/>
      <w:bookmarkStart w:id="524" w:name="_Toc45134563"/>
      <w:bookmarkStart w:id="525" w:name="_Toc24868467"/>
      <w:r>
        <w:rPr>
          <w:lang w:eastAsia="zh-CN"/>
        </w:rPr>
        <w:t>Table</w:t>
      </w:r>
      <w:r>
        <w:t> </w:t>
      </w:r>
      <w:r>
        <w:rPr>
          <w:lang w:eastAsia="zh-CN"/>
        </w:rPr>
        <w:t>7.2.2-1 lists structured data types defined in this specification referenced by multiple services.</w:t>
      </w:r>
    </w:p>
    <w:p>
      <w:pPr>
        <w:pStyle w:val="112"/>
      </w:pPr>
      <w:r>
        <w:t>Table 7.2.2-1: Referenced Structured Data Types</w:t>
      </w:r>
    </w:p>
    <w:tbl>
      <w:tblPr>
        <w:tblStyle w:val="13"/>
        <w:tblW w:w="6859"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518"/>
        <w:gridCol w:w="1728"/>
        <w:gridCol w:w="261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18" w:type="dxa"/>
            <w:shd w:val="clear" w:color="auto" w:fill="C0C0C0"/>
          </w:tcPr>
          <w:p>
            <w:pPr>
              <w:pStyle w:val="103"/>
            </w:pPr>
            <w:r>
              <w:t>Data type</w:t>
            </w:r>
          </w:p>
        </w:tc>
        <w:tc>
          <w:tcPr>
            <w:tcW w:w="1728" w:type="dxa"/>
            <w:shd w:val="clear" w:color="auto" w:fill="C0C0C0"/>
          </w:tcPr>
          <w:p>
            <w:pPr>
              <w:pStyle w:val="103"/>
            </w:pPr>
            <w:r>
              <w:t>Reference</w:t>
            </w:r>
          </w:p>
        </w:tc>
        <w:tc>
          <w:tcPr>
            <w:tcW w:w="2613" w:type="dxa"/>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18" w:type="dxa"/>
          </w:tcPr>
          <w:p>
            <w:pPr>
              <w:pStyle w:val="102"/>
            </w:pPr>
            <w:r>
              <w:t>MessageSegmentParameters</w:t>
            </w:r>
          </w:p>
        </w:tc>
        <w:tc>
          <w:tcPr>
            <w:tcW w:w="1728" w:type="dxa"/>
          </w:tcPr>
          <w:p>
            <w:pPr>
              <w:pStyle w:val="102"/>
            </w:pPr>
            <w:r>
              <w:t>Clause 8.2.5.2.5</w:t>
            </w:r>
          </w:p>
        </w:tc>
        <w:tc>
          <w:tcPr>
            <w:tcW w:w="2613" w:type="dxa"/>
          </w:tcPr>
          <w:p>
            <w:pPr>
              <w:pStyle w:val="102"/>
              <w:rPr>
                <w:szCs w:val="18"/>
              </w:rPr>
            </w:pPr>
            <w:r>
              <w:rPr>
                <w:szCs w:val="18"/>
              </w:rPr>
              <w:t>Parameters for message segmentation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18" w:type="dxa"/>
          </w:tcPr>
          <w:p>
            <w:pPr>
              <w:pStyle w:val="102"/>
            </w:pPr>
            <w:r>
              <w:t>Address</w:t>
            </w:r>
          </w:p>
        </w:tc>
        <w:tc>
          <w:tcPr>
            <w:tcW w:w="1728" w:type="dxa"/>
          </w:tcPr>
          <w:p>
            <w:pPr>
              <w:pStyle w:val="102"/>
            </w:pPr>
            <w:r>
              <w:t>Clause 9.1.5.2.3</w:t>
            </w:r>
          </w:p>
        </w:tc>
        <w:tc>
          <w:tcPr>
            <w:tcW w:w="2613" w:type="dxa"/>
          </w:tcPr>
          <w:p>
            <w:pPr>
              <w:pStyle w:val="102"/>
              <w:rPr>
                <w:szCs w:val="18"/>
              </w:rPr>
            </w:pPr>
            <w:r>
              <w:rPr>
                <w:szCs w:val="18"/>
              </w:rPr>
              <w:t>Represent an address</w:t>
            </w:r>
          </w:p>
        </w:tc>
      </w:tr>
    </w:tbl>
    <w:p>
      <w:pPr>
        <w:rPr>
          <w:lang w:eastAsia="zh-CN"/>
        </w:rPr>
      </w:pPr>
    </w:p>
    <w:p>
      <w:pPr>
        <w:pStyle w:val="4"/>
      </w:pPr>
      <w:bookmarkStart w:id="526" w:name="_Toc97197115"/>
      <w:bookmarkStart w:id="527" w:name="_Toc96996709"/>
      <w:bookmarkStart w:id="528" w:name="_Toc83768347"/>
      <w:bookmarkStart w:id="529" w:name="_Toc93878933"/>
      <w:bookmarkStart w:id="530" w:name="_Toc105667202"/>
      <w:r>
        <w:rPr>
          <w:lang w:eastAsia="zh-CN"/>
        </w:rPr>
        <w:t>7</w:t>
      </w:r>
      <w:r>
        <w:t>.2.3</w:t>
      </w:r>
      <w:r>
        <w:tab/>
      </w:r>
      <w:r>
        <w:t>Referenced Simple data types and enumerations</w:t>
      </w:r>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p>
    <w:p>
      <w:pPr>
        <w:rPr>
          <w:lang w:eastAsia="zh-CN"/>
        </w:rPr>
      </w:pPr>
      <w:r>
        <w:rPr>
          <w:lang w:eastAsia="zh-CN"/>
        </w:rPr>
        <w:t>Following simple data types defined in Table</w:t>
      </w:r>
      <w:r>
        <w:t> </w:t>
      </w:r>
      <w:r>
        <w:rPr>
          <w:lang w:eastAsia="zh-CN"/>
        </w:rPr>
        <w:t>7.2.3.1-1 are applicable to several APIs in this document:</w:t>
      </w:r>
    </w:p>
    <w:p>
      <w:pPr>
        <w:pStyle w:val="112"/>
      </w:pPr>
      <w:r>
        <w:t>Table 7.2.3.1-1: Simple data types applicable to several APIs</w:t>
      </w:r>
    </w:p>
    <w:tbl>
      <w:tblPr>
        <w:tblStyle w:val="13"/>
        <w:tblW w:w="3452" w:type="pct"/>
        <w:tblInd w:w="1526"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
      <w:tblGrid>
        <w:gridCol w:w="1985"/>
        <w:gridCol w:w="1701"/>
        <w:gridCol w:w="311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458" w:type="pct"/>
            <w:shd w:val="clear" w:color="auto" w:fill="C0C0C0"/>
            <w:tcMar>
              <w:top w:w="0" w:type="dxa"/>
              <w:left w:w="108" w:type="dxa"/>
              <w:bottom w:w="0" w:type="dxa"/>
              <w:right w:w="108" w:type="dxa"/>
            </w:tcMar>
          </w:tcPr>
          <w:p>
            <w:pPr>
              <w:pStyle w:val="103"/>
            </w:pPr>
            <w:r>
              <w:t>Type name</w:t>
            </w:r>
          </w:p>
        </w:tc>
        <w:tc>
          <w:tcPr>
            <w:tcW w:w="1250" w:type="pct"/>
            <w:shd w:val="clear" w:color="auto" w:fill="C0C0C0"/>
          </w:tcPr>
          <w:p>
            <w:pPr>
              <w:pStyle w:val="103"/>
            </w:pPr>
            <w:r>
              <w:t>Reference</w:t>
            </w:r>
          </w:p>
        </w:tc>
        <w:tc>
          <w:tcPr>
            <w:tcW w:w="2292" w:type="pct"/>
            <w:shd w:val="clear" w:color="auto" w:fill="C0C0C0"/>
            <w:tcMar>
              <w:top w:w="0" w:type="dxa"/>
              <w:left w:w="108" w:type="dxa"/>
              <w:bottom w:w="0" w:type="dxa"/>
              <w:right w:w="108" w:type="dxa"/>
            </w:tcMa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458" w:type="pct"/>
            <w:tcMar>
              <w:top w:w="0" w:type="dxa"/>
              <w:left w:w="108" w:type="dxa"/>
              <w:bottom w:w="0" w:type="dxa"/>
              <w:right w:w="108" w:type="dxa"/>
            </w:tcMar>
          </w:tcPr>
          <w:p>
            <w:pPr>
              <w:pStyle w:val="102"/>
            </w:pPr>
          </w:p>
        </w:tc>
        <w:tc>
          <w:tcPr>
            <w:tcW w:w="1250" w:type="pct"/>
          </w:tcPr>
          <w:p>
            <w:pPr>
              <w:pStyle w:val="102"/>
            </w:pPr>
          </w:p>
        </w:tc>
        <w:tc>
          <w:tcPr>
            <w:tcW w:w="2292" w:type="pct"/>
            <w:tcMar>
              <w:top w:w="0" w:type="dxa"/>
              <w:left w:w="108" w:type="dxa"/>
              <w:bottom w:w="0" w:type="dxa"/>
              <w:right w:w="108" w:type="dxa"/>
            </w:tcMar>
          </w:tcPr>
          <w:p>
            <w:pPr>
              <w:pStyle w:val="102"/>
            </w:pPr>
          </w:p>
        </w:tc>
      </w:tr>
    </w:tbl>
    <w:p>
      <w:pPr>
        <w:rPr>
          <w:lang w:eastAsia="zh-CN"/>
        </w:rPr>
      </w:pPr>
      <w:bookmarkStart w:id="531" w:name="_Toc74769896"/>
      <w:bookmarkStart w:id="532" w:name="_Toc24868468"/>
      <w:bookmarkStart w:id="533" w:name="_Toc34153976"/>
      <w:bookmarkStart w:id="534" w:name="_Toc45134564"/>
      <w:bookmarkStart w:id="535" w:name="_Toc43196517"/>
      <w:bookmarkStart w:id="536" w:name="_Toc59019345"/>
      <w:bookmarkStart w:id="537" w:name="_Toc51189096"/>
      <w:bookmarkStart w:id="538" w:name="_Toc51763772"/>
      <w:bookmarkStart w:id="539" w:name="_Toc57206004"/>
      <w:bookmarkStart w:id="540" w:name="_Toc96996710"/>
      <w:bookmarkStart w:id="541" w:name="_Toc36041233"/>
      <w:bookmarkStart w:id="542" w:name="_Toc43481287"/>
      <w:bookmarkStart w:id="543" w:name="_Toc36040920"/>
      <w:bookmarkStart w:id="544" w:name="_Toc93878934"/>
      <w:bookmarkStart w:id="545" w:name="_Toc68170018"/>
      <w:bookmarkStart w:id="546" w:name="_Toc83768348"/>
    </w:p>
    <w:p>
      <w:pPr>
        <w:pStyle w:val="3"/>
      </w:pPr>
      <w:bookmarkStart w:id="547" w:name="_Toc97197116"/>
      <w:bookmarkStart w:id="548" w:name="_Toc105667203"/>
      <w:r>
        <w:rPr>
          <w:lang w:eastAsia="zh-CN"/>
        </w:rPr>
        <w:t>7</w:t>
      </w:r>
      <w:r>
        <w:t>.3</w:t>
      </w:r>
      <w:r>
        <w:tab/>
      </w:r>
      <w:r>
        <w:t>Usage of HTTP</w:t>
      </w:r>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p>
    <w:p>
      <w:r>
        <w:t>For MSGin5G APIs, support of HTTP/1.1 (IETF RFC 7230 [</w:t>
      </w:r>
      <w:r>
        <w:rPr>
          <w:lang w:eastAsia="zh-CN"/>
        </w:rPr>
        <w:t>10</w:t>
      </w:r>
      <w:r>
        <w:t>], IETF RFC 7231 [</w:t>
      </w:r>
      <w:r>
        <w:rPr>
          <w:lang w:eastAsia="zh-CN"/>
        </w:rPr>
        <w:t>11</w:t>
      </w:r>
      <w:r>
        <w:t>], IETF RFC 7232 [</w:t>
      </w:r>
      <w:r>
        <w:rPr>
          <w:lang w:eastAsia="zh-CN"/>
        </w:rPr>
        <w:t>12</w:t>
      </w:r>
      <w:r>
        <w:t>], IETF RFC 7233 [</w:t>
      </w:r>
      <w:r>
        <w:rPr>
          <w:lang w:eastAsia="zh-CN"/>
        </w:rPr>
        <w:t>13</w:t>
      </w:r>
      <w:r>
        <w:t>], IETF RFC 7234 [</w:t>
      </w:r>
      <w:r>
        <w:rPr>
          <w:lang w:eastAsia="zh-CN"/>
        </w:rPr>
        <w:t>14</w:t>
      </w:r>
      <w:r>
        <w:t>] and IETF RFC 7235 [</w:t>
      </w:r>
      <w:r>
        <w:rPr>
          <w:lang w:eastAsia="zh-CN"/>
        </w:rPr>
        <w:t>15</w:t>
      </w:r>
      <w:r>
        <w:t>]) over TLS is mandatory and support of HTTP/2 (IETF RFC 7540 [</w:t>
      </w:r>
      <w:r>
        <w:rPr>
          <w:lang w:eastAsia="zh-CN"/>
        </w:rPr>
        <w:t>16</w:t>
      </w:r>
      <w:r>
        <w:t>]) over TLS is recommended.</w:t>
      </w:r>
    </w:p>
    <w:p>
      <w:pPr>
        <w:rPr>
          <w:lang w:eastAsia="zh-CN"/>
        </w:rPr>
      </w:pPr>
      <w:r>
        <w:t>A functional entity desiring to use HTTP/2 shall use the HTTP upgrade mechanism to negotiate applicable HTTP version as described in IETF RFC 7540 [</w:t>
      </w:r>
      <w:r>
        <w:rPr>
          <w:lang w:eastAsia="zh-CN"/>
        </w:rPr>
        <w:t>16</w:t>
      </w:r>
      <w:r>
        <w:t>].</w:t>
      </w:r>
    </w:p>
    <w:p>
      <w:pPr>
        <w:pStyle w:val="3"/>
      </w:pPr>
      <w:bookmarkStart w:id="549" w:name="_Toc34153977"/>
      <w:bookmarkStart w:id="550" w:name="_Toc45134565"/>
      <w:bookmarkStart w:id="551" w:name="_Toc57206005"/>
      <w:bookmarkStart w:id="552" w:name="_Toc43196518"/>
      <w:bookmarkStart w:id="553" w:name="_Toc105667204"/>
      <w:bookmarkStart w:id="554" w:name="_Toc36041234"/>
      <w:bookmarkStart w:id="555" w:name="_Toc74769897"/>
      <w:bookmarkStart w:id="556" w:name="_Toc24868469"/>
      <w:bookmarkStart w:id="557" w:name="_Toc83768349"/>
      <w:bookmarkStart w:id="558" w:name="_Toc68170019"/>
      <w:bookmarkStart w:id="559" w:name="_Toc51189097"/>
      <w:bookmarkStart w:id="560" w:name="_Toc51763773"/>
      <w:bookmarkStart w:id="561" w:name="_Toc36040921"/>
      <w:bookmarkStart w:id="562" w:name="_Toc59019346"/>
      <w:bookmarkStart w:id="563" w:name="_Toc96996711"/>
      <w:bookmarkStart w:id="564" w:name="_Toc43481288"/>
      <w:bookmarkStart w:id="565" w:name="_Toc93878935"/>
      <w:bookmarkStart w:id="566" w:name="_Toc97197117"/>
      <w:r>
        <w:rPr>
          <w:lang w:eastAsia="zh-CN"/>
        </w:rPr>
        <w:t>7</w:t>
      </w:r>
      <w:r>
        <w:t>.4</w:t>
      </w:r>
      <w:r>
        <w:tab/>
      </w:r>
      <w:r>
        <w:t>Content type</w:t>
      </w:r>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p>
    <w:p>
      <w:pPr>
        <w:rPr>
          <w:lang w:eastAsia="zh-CN"/>
        </w:rPr>
      </w:pPr>
      <w:r>
        <w:rPr>
          <w:lang w:eastAsia="zh-CN"/>
        </w:rPr>
        <w:t>JSON, IETF</w:t>
      </w:r>
      <w:r>
        <w:t> </w:t>
      </w:r>
      <w:r>
        <w:rPr>
          <w:lang w:eastAsia="zh-CN"/>
        </w:rPr>
        <w:t>RFC</w:t>
      </w:r>
      <w:r>
        <w:t> </w:t>
      </w:r>
      <w:r>
        <w:rPr>
          <w:lang w:eastAsia="zh-CN"/>
        </w:rPr>
        <w:t>8259</w:t>
      </w:r>
      <w:r>
        <w:t> </w:t>
      </w:r>
      <w:r>
        <w:rPr>
          <w:lang w:eastAsia="zh-CN"/>
        </w:rPr>
        <w:t>[17], shall be used as content type of the HTTP bodies specified in the present specification as specified in clause</w:t>
      </w:r>
      <w:r>
        <w:t> </w:t>
      </w:r>
      <w:r>
        <w:rPr>
          <w:lang w:eastAsia="zh-CN"/>
        </w:rPr>
        <w:t>5.4 of 3GPP</w:t>
      </w:r>
      <w:r>
        <w:t> </w:t>
      </w:r>
      <w:r>
        <w:rPr>
          <w:lang w:eastAsia="zh-CN"/>
        </w:rPr>
        <w:t>TS</w:t>
      </w:r>
      <w:r>
        <w:t> </w:t>
      </w:r>
      <w:r>
        <w:rPr>
          <w:lang w:eastAsia="zh-CN"/>
        </w:rPr>
        <w:t>29.500</w:t>
      </w:r>
      <w:r>
        <w:t> </w:t>
      </w:r>
      <w:r>
        <w:rPr>
          <w:lang w:eastAsia="zh-CN"/>
        </w:rPr>
        <w:t>[4]. The use of the JSON format shall be signalled by the content type "application/json".</w:t>
      </w:r>
    </w:p>
    <w:p>
      <w:pPr>
        <w:pStyle w:val="3"/>
      </w:pPr>
      <w:bookmarkStart w:id="567" w:name="_Toc83768350"/>
      <w:bookmarkStart w:id="568" w:name="_Toc34153978"/>
      <w:bookmarkStart w:id="569" w:name="_Toc105667205"/>
      <w:bookmarkStart w:id="570" w:name="_Toc36041235"/>
      <w:bookmarkStart w:id="571" w:name="_Toc51763774"/>
      <w:bookmarkStart w:id="572" w:name="_Toc36040922"/>
      <w:bookmarkStart w:id="573" w:name="_Toc96996712"/>
      <w:bookmarkStart w:id="574" w:name="_Toc43481289"/>
      <w:bookmarkStart w:id="575" w:name="_Toc51189098"/>
      <w:bookmarkStart w:id="576" w:name="_Toc59019347"/>
      <w:bookmarkStart w:id="577" w:name="_Toc57206006"/>
      <w:bookmarkStart w:id="578" w:name="_Toc68170020"/>
      <w:bookmarkStart w:id="579" w:name="_Toc24868470"/>
      <w:bookmarkStart w:id="580" w:name="_Toc43196519"/>
      <w:bookmarkStart w:id="581" w:name="_Toc93878936"/>
      <w:bookmarkStart w:id="582" w:name="_Toc97197118"/>
      <w:bookmarkStart w:id="583" w:name="_Toc74769898"/>
      <w:bookmarkStart w:id="584" w:name="_Toc45134566"/>
      <w:r>
        <w:rPr>
          <w:lang w:eastAsia="zh-CN"/>
        </w:rPr>
        <w:t>7</w:t>
      </w:r>
      <w:r>
        <w:t>.5</w:t>
      </w:r>
      <w:r>
        <w:tab/>
      </w:r>
      <w:r>
        <w:t>URI structure</w:t>
      </w:r>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p>
    <w:p>
      <w:pPr>
        <w:pStyle w:val="4"/>
      </w:pPr>
      <w:bookmarkStart w:id="585" w:name="_Toc105667206"/>
      <w:bookmarkStart w:id="586" w:name="_Toc97197119"/>
      <w:bookmarkStart w:id="587" w:name="_Toc93878937"/>
      <w:bookmarkStart w:id="588" w:name="_Toc96996713"/>
      <w:r>
        <w:rPr>
          <w:lang w:eastAsia="zh-CN"/>
        </w:rPr>
        <w:t>7</w:t>
      </w:r>
      <w:r>
        <w:t>.5.1</w:t>
      </w:r>
      <w:r>
        <w:tab/>
      </w:r>
      <w:r>
        <w:t>Resource URI structure</w:t>
      </w:r>
      <w:bookmarkEnd w:id="585"/>
      <w:bookmarkEnd w:id="586"/>
      <w:bookmarkEnd w:id="587"/>
      <w:bookmarkEnd w:id="588"/>
    </w:p>
    <w:p>
      <w:pPr>
        <w:rPr>
          <w:lang w:eastAsia="zh-CN"/>
        </w:rPr>
      </w:pPr>
      <w:r>
        <w:rPr>
          <w:lang w:eastAsia="zh-CN"/>
        </w:rPr>
        <w:t>The resource URI structure of all the APIs specified in this document shall be as specified in clause</w:t>
      </w:r>
      <w:r>
        <w:t> </w:t>
      </w:r>
      <w:r>
        <w:rPr>
          <w:lang w:eastAsia="zh-CN"/>
        </w:rPr>
        <w:t>5.2.4 of 3GPP</w:t>
      </w:r>
      <w:r>
        <w:t> </w:t>
      </w:r>
      <w:r>
        <w:rPr>
          <w:lang w:eastAsia="zh-CN"/>
        </w:rPr>
        <w:t>TS</w:t>
      </w:r>
      <w:r>
        <w:t> </w:t>
      </w:r>
      <w:r>
        <w:rPr>
          <w:lang w:eastAsia="zh-CN"/>
        </w:rPr>
        <w:t>29.501</w:t>
      </w:r>
      <w:r>
        <w:t> </w:t>
      </w:r>
      <w:r>
        <w:rPr>
          <w:lang w:eastAsia="zh-CN"/>
        </w:rPr>
        <w:t>[9].</w:t>
      </w:r>
    </w:p>
    <w:p>
      <w:pPr>
        <w:pStyle w:val="4"/>
      </w:pPr>
      <w:bookmarkStart w:id="589" w:name="_Toc93878938"/>
      <w:bookmarkStart w:id="590" w:name="_Toc105667207"/>
      <w:bookmarkStart w:id="591" w:name="_Toc96996714"/>
      <w:bookmarkStart w:id="592" w:name="_Toc97197120"/>
      <w:r>
        <w:rPr>
          <w:lang w:eastAsia="zh-CN"/>
        </w:rPr>
        <w:t>7</w:t>
      </w:r>
      <w:r>
        <w:t>.5.2</w:t>
      </w:r>
      <w:r>
        <w:tab/>
      </w:r>
      <w:r>
        <w:t>Custom operations URI structure</w:t>
      </w:r>
      <w:bookmarkEnd w:id="589"/>
      <w:bookmarkEnd w:id="590"/>
      <w:bookmarkEnd w:id="591"/>
      <w:bookmarkEnd w:id="592"/>
    </w:p>
    <w:p>
      <w:pPr>
        <w:rPr>
          <w:lang w:eastAsia="zh-CN"/>
        </w:rPr>
      </w:pPr>
      <w:r>
        <w:rPr>
          <w:lang w:eastAsia="zh-CN"/>
        </w:rPr>
        <w:t>The custom operation definition is in Annex C of 3GPP</w:t>
      </w:r>
      <w:r>
        <w:t> </w:t>
      </w:r>
      <w:r>
        <w:rPr>
          <w:lang w:eastAsia="zh-CN"/>
        </w:rPr>
        <w:t>TS</w:t>
      </w:r>
      <w:r>
        <w:t> </w:t>
      </w:r>
      <w:r>
        <w:rPr>
          <w:lang w:eastAsia="zh-CN"/>
        </w:rPr>
        <w:t>29.501</w:t>
      </w:r>
      <w:r>
        <w:t> </w:t>
      </w:r>
      <w:r>
        <w:rPr>
          <w:lang w:eastAsia="zh-CN"/>
        </w:rPr>
        <w:t>[9].</w:t>
      </w:r>
    </w:p>
    <w:p>
      <w:pPr>
        <w:rPr>
          <w:lang w:eastAsia="zh-CN"/>
        </w:rPr>
      </w:pPr>
      <w:r>
        <w:rPr>
          <w:lang w:eastAsia="zh-CN"/>
        </w:rPr>
        <w:t>The URI of a custom operation which is associated with a resource shall have the following structure:</w:t>
      </w:r>
    </w:p>
    <w:p>
      <w:pPr>
        <w:pStyle w:val="110"/>
        <w:rPr>
          <w:b/>
          <w:lang w:eastAsia="zh-CN"/>
        </w:rPr>
      </w:pPr>
      <w:r>
        <w:rPr>
          <w:b/>
          <w:lang w:eastAsia="zh-CN"/>
        </w:rPr>
        <w:t>{apiRoot}/&lt;apiName&gt;/&lt;apiVersion&gt;/&lt;apiSpecificResourceUriPart&gt;/&lt;custOpName&gt;</w:t>
      </w:r>
    </w:p>
    <w:p>
      <w:pPr>
        <w:rPr>
          <w:lang w:eastAsia="zh-CN"/>
        </w:rPr>
      </w:pPr>
      <w:r>
        <w:rPr>
          <w:lang w:eastAsia="zh-CN"/>
        </w:rPr>
        <w:t>Custom operations can also be associated with the service instead of a resource. The URI of a custom operation which is not associated with a resource shall have the following structure:</w:t>
      </w:r>
    </w:p>
    <w:p>
      <w:pPr>
        <w:pStyle w:val="110"/>
        <w:rPr>
          <w:b/>
        </w:rPr>
      </w:pPr>
      <w:r>
        <w:rPr>
          <w:b/>
        </w:rPr>
        <w:t>{apiRoot}/&lt;apiName&gt;/&lt;apiVersion&gt;/&lt;custOpName&gt;</w:t>
      </w:r>
    </w:p>
    <w:p>
      <w:pPr>
        <w:rPr>
          <w:lang w:eastAsia="zh-CN"/>
        </w:rPr>
      </w:pPr>
      <w:r>
        <w:rPr>
          <w:lang w:eastAsia="zh-CN"/>
        </w:rPr>
        <w:t>In the above URI structures, "apiRoot", "apiName", "apiVersion" and "apiSpecificResourceUriPart" are as defined in clause</w:t>
      </w:r>
      <w:r>
        <w:t> </w:t>
      </w:r>
      <w:r>
        <w:rPr>
          <w:lang w:eastAsia="zh-CN"/>
        </w:rPr>
        <w:t>7.5.1 and "custOpName" represents the name of the custom operation as defined in clause</w:t>
      </w:r>
      <w:r>
        <w:t> </w:t>
      </w:r>
      <w:r>
        <w:rPr>
          <w:lang w:eastAsia="zh-CN"/>
        </w:rPr>
        <w:t>5.1.3.2 of 3GPP</w:t>
      </w:r>
      <w:r>
        <w:t> </w:t>
      </w:r>
      <w:r>
        <w:rPr>
          <w:lang w:eastAsia="zh-CN"/>
        </w:rPr>
        <w:t>TS</w:t>
      </w:r>
      <w:r>
        <w:t> </w:t>
      </w:r>
      <w:r>
        <w:rPr>
          <w:lang w:eastAsia="zh-CN"/>
        </w:rPr>
        <w:t>29.501</w:t>
      </w:r>
      <w:r>
        <w:t> </w:t>
      </w:r>
      <w:r>
        <w:rPr>
          <w:lang w:eastAsia="zh-CN"/>
        </w:rPr>
        <w:t>[9].</w:t>
      </w:r>
    </w:p>
    <w:p>
      <w:pPr>
        <w:pStyle w:val="3"/>
      </w:pPr>
      <w:bookmarkStart w:id="593" w:name="_Toc36040923"/>
      <w:bookmarkStart w:id="594" w:name="_Toc83768351"/>
      <w:bookmarkStart w:id="595" w:name="_Toc43481290"/>
      <w:bookmarkStart w:id="596" w:name="_Toc51763775"/>
      <w:bookmarkStart w:id="597" w:name="_Toc34153979"/>
      <w:bookmarkStart w:id="598" w:name="_Toc93878939"/>
      <w:bookmarkStart w:id="599" w:name="_Toc57206007"/>
      <w:bookmarkStart w:id="600" w:name="_Toc97197121"/>
      <w:bookmarkStart w:id="601" w:name="_Toc51189099"/>
      <w:bookmarkStart w:id="602" w:name="_Toc36041236"/>
      <w:bookmarkStart w:id="603" w:name="_Toc45134567"/>
      <w:bookmarkStart w:id="604" w:name="_Toc74769899"/>
      <w:bookmarkStart w:id="605" w:name="_Toc105667208"/>
      <w:bookmarkStart w:id="606" w:name="_Toc96996715"/>
      <w:bookmarkStart w:id="607" w:name="_Toc43196520"/>
      <w:bookmarkStart w:id="608" w:name="_Toc24868471"/>
      <w:bookmarkStart w:id="609" w:name="_Toc68170021"/>
      <w:bookmarkStart w:id="610" w:name="_Toc59019348"/>
      <w:r>
        <w:rPr>
          <w:lang w:eastAsia="zh-CN"/>
        </w:rPr>
        <w:t>7</w:t>
      </w:r>
      <w:r>
        <w:t>.6</w:t>
      </w:r>
      <w:r>
        <w:tab/>
      </w:r>
      <w:r>
        <w:t>Notifications</w:t>
      </w:r>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p>
    <w:p>
      <w:pPr>
        <w:rPr>
          <w:lang w:eastAsia="zh-CN"/>
        </w:rPr>
      </w:pPr>
      <w:r>
        <w:rPr>
          <w:lang w:eastAsia="zh-CN"/>
        </w:rPr>
        <w:t>None.</w:t>
      </w:r>
    </w:p>
    <w:p>
      <w:pPr>
        <w:pStyle w:val="3"/>
      </w:pPr>
      <w:bookmarkStart w:id="611" w:name="_Toc96996716"/>
      <w:bookmarkStart w:id="612" w:name="_Toc43196521"/>
      <w:bookmarkStart w:id="613" w:name="_Toc59019349"/>
      <w:bookmarkStart w:id="614" w:name="_Toc83768352"/>
      <w:bookmarkStart w:id="615" w:name="_Toc36041237"/>
      <w:bookmarkStart w:id="616" w:name="_Toc51763776"/>
      <w:bookmarkStart w:id="617" w:name="_Toc74769900"/>
      <w:bookmarkStart w:id="618" w:name="_Toc36040924"/>
      <w:bookmarkStart w:id="619" w:name="_Toc34153980"/>
      <w:bookmarkStart w:id="620" w:name="_Toc24868472"/>
      <w:bookmarkStart w:id="621" w:name="_Toc105667209"/>
      <w:bookmarkStart w:id="622" w:name="_Toc68170022"/>
      <w:bookmarkStart w:id="623" w:name="_Toc51189100"/>
      <w:bookmarkStart w:id="624" w:name="_Toc43481291"/>
      <w:bookmarkStart w:id="625" w:name="_Toc57206008"/>
      <w:bookmarkStart w:id="626" w:name="_Toc97197122"/>
      <w:bookmarkStart w:id="627" w:name="_Toc93878940"/>
      <w:bookmarkStart w:id="628" w:name="_Toc45134568"/>
      <w:r>
        <w:rPr>
          <w:lang w:eastAsia="zh-CN"/>
        </w:rPr>
        <w:t>7</w:t>
      </w:r>
      <w:r>
        <w:t>.7</w:t>
      </w:r>
      <w:r>
        <w:tab/>
      </w:r>
      <w:r>
        <w:t>Error Handling</w:t>
      </w:r>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p>
    <w:p>
      <w:r>
        <w:t>HTTP error handling shall be supported as specified in clause 5.2.4 of 3GPP TS 29.500 [4].</w:t>
      </w:r>
    </w:p>
    <w:p>
      <w:pPr>
        <w:pStyle w:val="3"/>
      </w:pPr>
      <w:bookmarkStart w:id="629" w:name="_Toc59019350"/>
      <w:bookmarkStart w:id="630" w:name="_Toc43196522"/>
      <w:bookmarkStart w:id="631" w:name="_Toc105667210"/>
      <w:bookmarkStart w:id="632" w:name="_Toc43481292"/>
      <w:bookmarkStart w:id="633" w:name="_Toc57206009"/>
      <w:bookmarkStart w:id="634" w:name="_Toc93878941"/>
      <w:bookmarkStart w:id="635" w:name="_Toc97197123"/>
      <w:bookmarkStart w:id="636" w:name="_Toc83768353"/>
      <w:bookmarkStart w:id="637" w:name="_Toc96996717"/>
      <w:bookmarkStart w:id="638" w:name="_Toc74769901"/>
      <w:bookmarkStart w:id="639" w:name="_Toc51189101"/>
      <w:bookmarkStart w:id="640" w:name="_Toc68170023"/>
      <w:bookmarkStart w:id="641" w:name="_Toc36041238"/>
      <w:bookmarkStart w:id="642" w:name="_Toc45134569"/>
      <w:bookmarkStart w:id="643" w:name="_Toc36040925"/>
      <w:bookmarkStart w:id="644" w:name="_Toc51763777"/>
      <w:bookmarkStart w:id="645" w:name="_Toc24868473"/>
      <w:bookmarkStart w:id="646" w:name="_Toc34153981"/>
      <w:r>
        <w:rPr>
          <w:lang w:eastAsia="zh-CN"/>
        </w:rPr>
        <w:t>7</w:t>
      </w:r>
      <w:r>
        <w:t>.8</w:t>
      </w:r>
      <w:r>
        <w:tab/>
      </w:r>
      <w:r>
        <w:t>Feature negotiation</w:t>
      </w:r>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p>
    <w:p>
      <w:pPr>
        <w:rPr>
          <w:lang w:eastAsia="zh-CN"/>
        </w:rPr>
      </w:pPr>
      <w:r>
        <w:rPr>
          <w:lang w:eastAsia="zh-CN"/>
        </w:rPr>
        <w:t>The procedures in clause</w:t>
      </w:r>
      <w:r>
        <w:t> </w:t>
      </w:r>
      <w:r>
        <w:rPr>
          <w:lang w:eastAsia="zh-CN"/>
        </w:rPr>
        <w:t>6.6.2 of 3GPP</w:t>
      </w:r>
      <w:r>
        <w:t> </w:t>
      </w:r>
      <w:r>
        <w:rPr>
          <w:lang w:eastAsia="zh-CN"/>
        </w:rPr>
        <w:t>TS</w:t>
      </w:r>
      <w:r>
        <w:t> </w:t>
      </w:r>
      <w:r>
        <w:rPr>
          <w:lang w:eastAsia="zh-CN"/>
        </w:rPr>
        <w:t>29.500</w:t>
      </w:r>
      <w:r>
        <w:t> </w:t>
      </w:r>
      <w:r>
        <w:rPr>
          <w:lang w:eastAsia="zh-CN"/>
        </w:rPr>
        <w:t>[4] shall be applicable for the APIs defined in the present specification. For each of the APIs defined, the applicable list of features is contained in the related API definition.</w:t>
      </w:r>
    </w:p>
    <w:p>
      <w:pPr>
        <w:pStyle w:val="3"/>
      </w:pPr>
      <w:bookmarkStart w:id="647" w:name="_Toc68170024"/>
      <w:bookmarkStart w:id="648" w:name="_Toc34153982"/>
      <w:bookmarkStart w:id="649" w:name="_Toc51763778"/>
      <w:bookmarkStart w:id="650" w:name="_Toc57206010"/>
      <w:bookmarkStart w:id="651" w:name="_Toc43481293"/>
      <w:bookmarkStart w:id="652" w:name="_Toc24868474"/>
      <w:bookmarkStart w:id="653" w:name="_Toc43196523"/>
      <w:bookmarkStart w:id="654" w:name="_Toc83768354"/>
      <w:bookmarkStart w:id="655" w:name="_Toc74769902"/>
      <w:bookmarkStart w:id="656" w:name="_Toc105667211"/>
      <w:bookmarkStart w:id="657" w:name="_Toc59019351"/>
      <w:bookmarkStart w:id="658" w:name="_Toc93878942"/>
      <w:bookmarkStart w:id="659" w:name="_Toc97197124"/>
      <w:bookmarkStart w:id="660" w:name="_Toc36040926"/>
      <w:bookmarkStart w:id="661" w:name="_Toc96996718"/>
      <w:bookmarkStart w:id="662" w:name="_Toc36041239"/>
      <w:bookmarkStart w:id="663" w:name="_Toc51189102"/>
      <w:bookmarkStart w:id="664" w:name="_Toc45134570"/>
      <w:r>
        <w:rPr>
          <w:lang w:eastAsia="zh-CN"/>
        </w:rPr>
        <w:t>7</w:t>
      </w:r>
      <w:r>
        <w:t>.9</w:t>
      </w:r>
      <w:r>
        <w:tab/>
      </w:r>
      <w:r>
        <w:t>HTTP headers</w:t>
      </w:r>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p>
    <w:p>
      <w:r>
        <w:t>The MSGin5G API shall support mandatory HTTP custom header fields specified in clause 5.2.3.2 of 3GPP TS 29.500 [4] and may support HTTP custom header fields specified in clause 5.2.3.3 of 3GPP TS 29.500 [4]. No specific custom headers are defined for the MSGin5G API in the present specification.</w:t>
      </w:r>
    </w:p>
    <w:p>
      <w:pPr>
        <w:pStyle w:val="3"/>
      </w:pPr>
      <w:bookmarkStart w:id="665" w:name="_Toc83768355"/>
      <w:bookmarkStart w:id="666" w:name="_Toc43196524"/>
      <w:bookmarkStart w:id="667" w:name="_Toc45134571"/>
      <w:bookmarkStart w:id="668" w:name="_Toc51189103"/>
      <w:bookmarkStart w:id="669" w:name="_Toc34153983"/>
      <w:bookmarkStart w:id="670" w:name="_Toc36041240"/>
      <w:bookmarkStart w:id="671" w:name="_Toc68170025"/>
      <w:bookmarkStart w:id="672" w:name="_Toc43481294"/>
      <w:bookmarkStart w:id="673" w:name="_Toc59019352"/>
      <w:bookmarkStart w:id="674" w:name="_Toc93878943"/>
      <w:bookmarkStart w:id="675" w:name="_Toc57206011"/>
      <w:bookmarkStart w:id="676" w:name="_Toc51763779"/>
      <w:bookmarkStart w:id="677" w:name="_Toc24868475"/>
      <w:bookmarkStart w:id="678" w:name="_Toc36040927"/>
      <w:bookmarkStart w:id="679" w:name="_Toc105667212"/>
      <w:bookmarkStart w:id="680" w:name="_Toc74769903"/>
      <w:bookmarkStart w:id="681" w:name="_Toc96996719"/>
      <w:bookmarkStart w:id="682" w:name="_Toc97197125"/>
      <w:r>
        <w:rPr>
          <w:lang w:eastAsia="zh-CN"/>
        </w:rPr>
        <w:t>7</w:t>
      </w:r>
      <w:r>
        <w:t>.10</w:t>
      </w:r>
      <w:r>
        <w:tab/>
      </w:r>
      <w:r>
        <w:t>Conventions for Open API specification files</w:t>
      </w:r>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p>
    <w:p>
      <w:pPr>
        <w:rPr>
          <w:lang w:eastAsia="zh-CN"/>
        </w:rPr>
      </w:pPr>
      <w:r>
        <w:rPr>
          <w:lang w:eastAsia="zh-CN"/>
        </w:rPr>
        <w:t>The conventions for Open API specification files as specified in clause</w:t>
      </w:r>
      <w:r>
        <w:t> </w:t>
      </w:r>
      <w:r>
        <w:rPr>
          <w:lang w:eastAsia="zh-CN"/>
        </w:rPr>
        <w:t>5.3 of 3GPP</w:t>
      </w:r>
      <w:r>
        <w:rPr>
          <w:lang w:val="en-US" w:eastAsia="zh-CN"/>
        </w:rPr>
        <w:t> </w:t>
      </w:r>
      <w:r>
        <w:rPr>
          <w:lang w:eastAsia="zh-CN"/>
        </w:rPr>
        <w:t>TS</w:t>
      </w:r>
      <w:r>
        <w:t> </w:t>
      </w:r>
      <w:r>
        <w:rPr>
          <w:lang w:eastAsia="zh-CN"/>
        </w:rPr>
        <w:t>29.501</w:t>
      </w:r>
      <w:r>
        <w:t> </w:t>
      </w:r>
      <w:r>
        <w:rPr>
          <w:lang w:eastAsia="zh-CN"/>
        </w:rPr>
        <w:t>[9] shall be applicable for all APIs in this document.</w:t>
      </w:r>
    </w:p>
    <w:p>
      <w:pPr>
        <w:pStyle w:val="2"/>
      </w:pPr>
      <w:bookmarkStart w:id="683" w:name="_Toc93878944"/>
      <w:bookmarkStart w:id="684" w:name="_Toc105667213"/>
      <w:bookmarkStart w:id="685" w:name="_Toc97197126"/>
      <w:bookmarkStart w:id="686" w:name="_Toc96996720"/>
      <w:bookmarkStart w:id="687" w:name="_Toc83768356"/>
      <w:r>
        <w:rPr>
          <w:lang w:eastAsia="zh-CN"/>
        </w:rPr>
        <w:t>8</w:t>
      </w:r>
      <w:r>
        <w:tab/>
      </w:r>
      <w:r>
        <w:rPr>
          <w:lang w:eastAsia="zh-CN"/>
        </w:rPr>
        <w:t>Message Server API definition</w:t>
      </w:r>
      <w:bookmarkEnd w:id="683"/>
      <w:bookmarkEnd w:id="684"/>
      <w:bookmarkEnd w:id="685"/>
      <w:bookmarkEnd w:id="686"/>
      <w:bookmarkEnd w:id="687"/>
    </w:p>
    <w:p>
      <w:pPr>
        <w:pStyle w:val="3"/>
        <w:rPr>
          <w:lang w:eastAsia="zh-CN"/>
        </w:rPr>
      </w:pPr>
      <w:bookmarkStart w:id="688" w:name="_Toc93878945"/>
      <w:bookmarkStart w:id="689" w:name="_Toc83768357"/>
      <w:bookmarkStart w:id="690" w:name="_Toc96996721"/>
      <w:bookmarkStart w:id="691" w:name="_Toc97197127"/>
      <w:bookmarkStart w:id="692" w:name="_Toc105667214"/>
      <w:r>
        <w:rPr>
          <w:lang w:eastAsia="zh-CN"/>
        </w:rPr>
        <w:t>8.1</w:t>
      </w:r>
      <w:r>
        <w:rPr>
          <w:lang w:eastAsia="zh-CN"/>
        </w:rPr>
        <w:tab/>
      </w:r>
      <w:r>
        <w:rPr>
          <w:lang w:eastAsia="zh-CN"/>
        </w:rPr>
        <w:t>MSGS_</w:t>
      </w:r>
      <w:r>
        <w:t>ASRegistration</w:t>
      </w:r>
      <w:r>
        <w:rPr>
          <w:lang w:eastAsia="zh-CN"/>
        </w:rPr>
        <w:t xml:space="preserve"> API</w:t>
      </w:r>
      <w:bookmarkEnd w:id="688"/>
      <w:bookmarkEnd w:id="689"/>
      <w:bookmarkEnd w:id="690"/>
      <w:bookmarkEnd w:id="691"/>
      <w:bookmarkEnd w:id="692"/>
    </w:p>
    <w:p>
      <w:pPr>
        <w:pStyle w:val="4"/>
      </w:pPr>
      <w:bookmarkStart w:id="693" w:name="_Toc97197128"/>
      <w:bookmarkStart w:id="694" w:name="_Toc83768358"/>
      <w:bookmarkStart w:id="695" w:name="_Toc96996722"/>
      <w:bookmarkStart w:id="696" w:name="_Toc105667215"/>
      <w:bookmarkStart w:id="697" w:name="_Toc93878946"/>
      <w:r>
        <w:rPr>
          <w:lang w:eastAsia="zh-CN"/>
        </w:rPr>
        <w:t>8</w:t>
      </w:r>
      <w:r>
        <w:t>.1.1</w:t>
      </w:r>
      <w:r>
        <w:tab/>
      </w:r>
      <w:r>
        <w:t>API URI</w:t>
      </w:r>
      <w:bookmarkEnd w:id="693"/>
      <w:bookmarkEnd w:id="694"/>
      <w:bookmarkEnd w:id="695"/>
      <w:bookmarkEnd w:id="696"/>
      <w:bookmarkEnd w:id="697"/>
    </w:p>
    <w:p>
      <w:pPr>
        <w:rPr>
          <w:lang w:eastAsia="zh-CN"/>
        </w:rPr>
      </w:pPr>
      <w:r>
        <w:t>The MSGS_ASRegistration service shall use the MSGS_ASRegistration API</w:t>
      </w:r>
      <w:r>
        <w:rPr>
          <w:lang w:eastAsia="zh-CN"/>
        </w:rPr>
        <w:t>.</w:t>
      </w:r>
    </w:p>
    <w:p>
      <w:pPr>
        <w:rPr>
          <w:lang w:eastAsia="zh-CN"/>
        </w:rPr>
      </w:pPr>
      <w:r>
        <w:rPr>
          <w:lang w:eastAsia="zh-CN"/>
        </w:rPr>
        <w:t xml:space="preserve">The request URIs used in HTTP requests from the AS towards the </w:t>
      </w:r>
      <w:r>
        <w:t>MSGin5G Server</w:t>
      </w:r>
      <w:r>
        <w:rPr>
          <w:lang w:eastAsia="zh-CN"/>
        </w:rPr>
        <w:t xml:space="preserve"> shall have the Resource URI structure as defined in clause 7.5 with the following clarifications:</w:t>
      </w:r>
    </w:p>
    <w:p>
      <w:pPr>
        <w:pStyle w:val="110"/>
      </w:pPr>
      <w:r>
        <w:rPr>
          <w:lang w:eastAsia="zh-CN"/>
        </w:rPr>
        <w:t>-</w:t>
      </w:r>
      <w:r>
        <w:rPr>
          <w:lang w:eastAsia="zh-CN"/>
        </w:rPr>
        <w:tab/>
      </w:r>
      <w:r>
        <w:rPr>
          <w:lang w:eastAsia="zh-CN"/>
        </w:rPr>
        <w:t xml:space="preserve">The </w:t>
      </w:r>
      <w:r>
        <w:t>&lt;apiName&gt; shall be "msgs</w:t>
      </w:r>
      <w:r>
        <w:rPr>
          <w:lang w:eastAsia="zh-CN"/>
        </w:rPr>
        <w:t>-</w:t>
      </w:r>
      <w:r>
        <w:t>asregistration".</w:t>
      </w:r>
    </w:p>
    <w:p>
      <w:pPr>
        <w:pStyle w:val="110"/>
      </w:pPr>
      <w:r>
        <w:t>-</w:t>
      </w:r>
      <w:r>
        <w:rPr>
          <w:lang w:eastAsia="zh-CN"/>
        </w:rPr>
        <w:tab/>
      </w:r>
      <w:r>
        <w:t>The &lt;apiVersion&gt; shall be "v1".</w:t>
      </w:r>
    </w:p>
    <w:p>
      <w:pPr>
        <w:pStyle w:val="110"/>
        <w:rPr>
          <w:lang w:eastAsia="zh-CN"/>
        </w:rPr>
      </w:pPr>
      <w:r>
        <w:t>-</w:t>
      </w:r>
      <w:r>
        <w:rPr>
          <w:lang w:eastAsia="zh-CN"/>
        </w:rPr>
        <w:tab/>
      </w:r>
      <w:r>
        <w:t>The &lt;apiSpecificResourceUriPart&gt; shall be set as described in clause 8.1.2.</w:t>
      </w:r>
    </w:p>
    <w:p>
      <w:pPr>
        <w:pStyle w:val="4"/>
      </w:pPr>
      <w:bookmarkStart w:id="698" w:name="_Toc96996723"/>
      <w:bookmarkStart w:id="699" w:name="_Toc105667216"/>
      <w:bookmarkStart w:id="700" w:name="_Toc93878947"/>
      <w:bookmarkStart w:id="701" w:name="_Toc83768359"/>
      <w:bookmarkStart w:id="702" w:name="_Toc97197129"/>
      <w:r>
        <w:rPr>
          <w:lang w:eastAsia="zh-CN"/>
        </w:rPr>
        <w:t>8</w:t>
      </w:r>
      <w:r>
        <w:t>.1.2</w:t>
      </w:r>
      <w:r>
        <w:tab/>
      </w:r>
      <w:r>
        <w:t>Resources</w:t>
      </w:r>
      <w:bookmarkEnd w:id="698"/>
      <w:bookmarkEnd w:id="699"/>
      <w:bookmarkEnd w:id="700"/>
      <w:bookmarkEnd w:id="701"/>
      <w:bookmarkEnd w:id="702"/>
    </w:p>
    <w:p>
      <w:pPr>
        <w:pStyle w:val="5"/>
      </w:pPr>
      <w:bookmarkStart w:id="703" w:name="_Toc105667217"/>
      <w:bookmarkStart w:id="704" w:name="_Toc93878948"/>
      <w:bookmarkStart w:id="705" w:name="_Toc97197130"/>
      <w:bookmarkStart w:id="706" w:name="_Toc96996724"/>
      <w:bookmarkStart w:id="707" w:name="_Toc81332253"/>
      <w:r>
        <w:t>8.1.2.1</w:t>
      </w:r>
      <w:r>
        <w:tab/>
      </w:r>
      <w:r>
        <w:t>Overview</w:t>
      </w:r>
      <w:bookmarkEnd w:id="703"/>
      <w:bookmarkEnd w:id="704"/>
      <w:bookmarkEnd w:id="705"/>
      <w:bookmarkEnd w:id="706"/>
      <w:bookmarkEnd w:id="707"/>
    </w:p>
    <w:p>
      <w:pPr>
        <w:pStyle w:val="112"/>
      </w:pPr>
      <w:r>
        <w:object>
          <v:shape id="_x0000_i1031" o:spt="75" type="#_x0000_t75" style="height:201.25pt;width:303.25pt;" o:ole="t" filled="f" o:preferrelative="t" stroked="f" coordsize="21600,21600">
            <v:path/>
            <v:fill on="f" focussize="0,0"/>
            <v:stroke on="f" joinstyle="miter"/>
            <v:imagedata r:id="rId24" o:title=""/>
            <o:lock v:ext="edit" aspectratio="t"/>
            <w10:wrap type="none"/>
            <w10:anchorlock/>
          </v:shape>
          <o:OLEObject Type="Embed" ProgID="Visio.Drawing.11" ShapeID="_x0000_i1031" DrawAspect="Content" ObjectID="_1468075731" r:id="rId23">
            <o:LockedField>false</o:LockedField>
          </o:OLEObject>
        </w:object>
      </w:r>
    </w:p>
    <w:p>
      <w:pPr>
        <w:pStyle w:val="119"/>
      </w:pPr>
      <w:r>
        <w:t>Figure 8.1.2.1-1: Resource URI structure of the MSGS_ASRegistration API</w:t>
      </w:r>
    </w:p>
    <w:p>
      <w:r>
        <w:t>Table 8.1.2.1-1 provides an overview of the resources and applicable HTTP methods.</w:t>
      </w:r>
    </w:p>
    <w:p>
      <w:pPr>
        <w:pStyle w:val="112"/>
      </w:pPr>
      <w:r>
        <w:t>Table 8.1.2.1-1: Resources and methods overview</w:t>
      </w:r>
    </w:p>
    <w:tbl>
      <w:tblPr>
        <w:tblStyle w:val="13"/>
        <w:tblW w:w="4925"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444"/>
        <w:gridCol w:w="3053"/>
        <w:gridCol w:w="1225"/>
        <w:gridCol w:w="29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269" w:type="pct"/>
            <w:shd w:val="clear" w:color="auto" w:fill="C0C0C0"/>
            <w:vAlign w:val="center"/>
          </w:tcPr>
          <w:p>
            <w:pPr>
              <w:pStyle w:val="103"/>
              <w:rPr>
                <w:kern w:val="2"/>
                <w:szCs w:val="22"/>
              </w:rPr>
            </w:pPr>
            <w:r>
              <w:rPr>
                <w:kern w:val="2"/>
                <w:szCs w:val="22"/>
              </w:rPr>
              <w:t>Resource name</w:t>
            </w:r>
          </w:p>
        </w:tc>
        <w:tc>
          <w:tcPr>
            <w:tcW w:w="1585" w:type="pct"/>
            <w:shd w:val="clear" w:color="auto" w:fill="C0C0C0"/>
            <w:vAlign w:val="center"/>
          </w:tcPr>
          <w:p>
            <w:pPr>
              <w:pStyle w:val="103"/>
              <w:rPr>
                <w:kern w:val="2"/>
                <w:szCs w:val="22"/>
              </w:rPr>
            </w:pPr>
            <w:r>
              <w:rPr>
                <w:kern w:val="2"/>
                <w:szCs w:val="22"/>
              </w:rPr>
              <w:t>Resource URI</w:t>
            </w:r>
          </w:p>
        </w:tc>
        <w:tc>
          <w:tcPr>
            <w:tcW w:w="636" w:type="pct"/>
            <w:shd w:val="clear" w:color="auto" w:fill="C0C0C0"/>
            <w:vAlign w:val="center"/>
          </w:tcPr>
          <w:p>
            <w:pPr>
              <w:pStyle w:val="103"/>
              <w:rPr>
                <w:kern w:val="2"/>
                <w:szCs w:val="22"/>
              </w:rPr>
            </w:pPr>
            <w:r>
              <w:rPr>
                <w:kern w:val="2"/>
                <w:szCs w:val="22"/>
              </w:rPr>
              <w:t>HTTP method or custom operation</w:t>
            </w:r>
          </w:p>
        </w:tc>
        <w:tc>
          <w:tcPr>
            <w:tcW w:w="1510"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tcPr>
          <w:p>
            <w:pPr>
              <w:pStyle w:val="102"/>
              <w:rPr>
                <w:kern w:val="2"/>
                <w:szCs w:val="22"/>
              </w:rPr>
            </w:pPr>
            <w:r>
              <w:rPr>
                <w:kern w:val="2"/>
                <w:szCs w:val="22"/>
              </w:rPr>
              <w:t>AS Registrations</w:t>
            </w:r>
          </w:p>
          <w:p>
            <w:pPr>
              <w:pStyle w:val="102"/>
              <w:rPr>
                <w:kern w:val="2"/>
                <w:szCs w:val="22"/>
              </w:rPr>
            </w:pPr>
          </w:p>
        </w:tc>
        <w:tc>
          <w:tcPr>
            <w:tcW w:w="1585" w:type="pct"/>
          </w:tcPr>
          <w:p>
            <w:pPr>
              <w:pStyle w:val="102"/>
              <w:rPr>
                <w:kern w:val="2"/>
                <w:szCs w:val="22"/>
              </w:rPr>
            </w:pPr>
            <w:r>
              <w:rPr>
                <w:kern w:val="2"/>
                <w:szCs w:val="22"/>
              </w:rPr>
              <w:t>/registrations</w:t>
            </w:r>
          </w:p>
        </w:tc>
        <w:tc>
          <w:tcPr>
            <w:tcW w:w="636" w:type="pct"/>
          </w:tcPr>
          <w:p>
            <w:pPr>
              <w:pStyle w:val="102"/>
              <w:rPr>
                <w:kern w:val="2"/>
                <w:szCs w:val="22"/>
              </w:rPr>
            </w:pPr>
            <w:r>
              <w:rPr>
                <w:kern w:val="2"/>
                <w:szCs w:val="22"/>
              </w:rPr>
              <w:t>POST</w:t>
            </w:r>
          </w:p>
        </w:tc>
        <w:tc>
          <w:tcPr>
            <w:tcW w:w="1510" w:type="pct"/>
          </w:tcPr>
          <w:p>
            <w:pPr>
              <w:pStyle w:val="102"/>
              <w:rPr>
                <w:kern w:val="2"/>
                <w:szCs w:val="22"/>
              </w:rPr>
            </w:pPr>
            <w:r>
              <w:rPr>
                <w:kern w:val="2"/>
                <w:szCs w:val="22"/>
              </w:rPr>
              <w:t>Registers a new AS at the 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tcPr>
          <w:p>
            <w:pPr>
              <w:pStyle w:val="102"/>
              <w:rPr>
                <w:kern w:val="2"/>
                <w:szCs w:val="22"/>
              </w:rPr>
            </w:pPr>
            <w:r>
              <w:rPr>
                <w:kern w:val="2"/>
                <w:szCs w:val="22"/>
              </w:rPr>
              <w:t>AS DeRegistration</w:t>
            </w:r>
          </w:p>
        </w:tc>
        <w:tc>
          <w:tcPr>
            <w:tcW w:w="1585" w:type="pct"/>
          </w:tcPr>
          <w:p>
            <w:pPr>
              <w:pStyle w:val="102"/>
              <w:rPr>
                <w:kern w:val="2"/>
                <w:szCs w:val="22"/>
              </w:rPr>
            </w:pPr>
            <w:r>
              <w:rPr>
                <w:kern w:val="2"/>
                <w:szCs w:val="22"/>
              </w:rPr>
              <w:t>/registrations/{registrationId}</w:t>
            </w:r>
          </w:p>
        </w:tc>
        <w:tc>
          <w:tcPr>
            <w:tcW w:w="636" w:type="pct"/>
          </w:tcPr>
          <w:p>
            <w:pPr>
              <w:pStyle w:val="102"/>
              <w:rPr>
                <w:kern w:val="2"/>
                <w:szCs w:val="22"/>
              </w:rPr>
            </w:pPr>
            <w:r>
              <w:rPr>
                <w:kern w:val="2"/>
                <w:szCs w:val="22"/>
              </w:rPr>
              <w:t>DELETE</w:t>
            </w:r>
          </w:p>
        </w:tc>
        <w:tc>
          <w:tcPr>
            <w:tcW w:w="1510" w:type="pct"/>
          </w:tcPr>
          <w:p>
            <w:pPr>
              <w:pStyle w:val="102"/>
              <w:rPr>
                <w:kern w:val="2"/>
                <w:szCs w:val="22"/>
              </w:rPr>
            </w:pPr>
            <w:r>
              <w:rPr>
                <w:kern w:val="2"/>
                <w:szCs w:val="22"/>
              </w:rPr>
              <w:t>Removes an AS registration resource.</w:t>
            </w:r>
          </w:p>
        </w:tc>
      </w:tr>
    </w:tbl>
    <w:p>
      <w:bookmarkStart w:id="708" w:name="_Toc97197131"/>
      <w:bookmarkStart w:id="709" w:name="_Toc81332254"/>
      <w:bookmarkStart w:id="710" w:name="_Toc96996725"/>
      <w:bookmarkStart w:id="711" w:name="_Toc93878949"/>
    </w:p>
    <w:p>
      <w:pPr>
        <w:pStyle w:val="5"/>
      </w:pPr>
      <w:bookmarkStart w:id="712" w:name="_Toc105667218"/>
      <w:r>
        <w:t>8.1.2.2</w:t>
      </w:r>
      <w:r>
        <w:tab/>
      </w:r>
      <w:r>
        <w:t>Resource: AS Registrations</w:t>
      </w:r>
      <w:bookmarkEnd w:id="708"/>
      <w:bookmarkEnd w:id="709"/>
      <w:bookmarkEnd w:id="710"/>
      <w:bookmarkEnd w:id="711"/>
      <w:bookmarkEnd w:id="712"/>
    </w:p>
    <w:p>
      <w:pPr>
        <w:pStyle w:val="6"/>
        <w:rPr>
          <w:lang w:eastAsia="zh-CN"/>
        </w:rPr>
      </w:pPr>
      <w:bookmarkStart w:id="713" w:name="_Toc97197132"/>
      <w:bookmarkStart w:id="714" w:name="_Toc96996726"/>
      <w:bookmarkStart w:id="715" w:name="_Toc105667219"/>
      <w:bookmarkStart w:id="716" w:name="_Toc81332255"/>
      <w:bookmarkStart w:id="717" w:name="_Toc93878950"/>
      <w:r>
        <w:rPr>
          <w:lang w:eastAsia="zh-CN"/>
        </w:rPr>
        <w:t>8.1.2.2.1</w:t>
      </w:r>
      <w:r>
        <w:rPr>
          <w:lang w:eastAsia="zh-CN"/>
        </w:rPr>
        <w:tab/>
      </w:r>
      <w:r>
        <w:rPr>
          <w:lang w:eastAsia="zh-CN"/>
        </w:rPr>
        <w:t>Description</w:t>
      </w:r>
      <w:bookmarkEnd w:id="713"/>
      <w:bookmarkEnd w:id="714"/>
      <w:bookmarkEnd w:id="715"/>
      <w:bookmarkEnd w:id="716"/>
      <w:bookmarkEnd w:id="717"/>
    </w:p>
    <w:p>
      <w:pPr>
        <w:rPr>
          <w:lang w:eastAsia="zh-CN"/>
        </w:rPr>
      </w:pPr>
      <w:r>
        <w:rPr>
          <w:lang w:eastAsia="zh-CN"/>
        </w:rPr>
        <w:t>This resource represents all the Application Servers that are registered at a given MSGin5G Server.</w:t>
      </w:r>
    </w:p>
    <w:p>
      <w:pPr>
        <w:pStyle w:val="6"/>
        <w:rPr>
          <w:lang w:eastAsia="zh-CN"/>
        </w:rPr>
      </w:pPr>
      <w:bookmarkStart w:id="718" w:name="_Toc105667220"/>
      <w:bookmarkStart w:id="719" w:name="_Toc81332256"/>
      <w:bookmarkStart w:id="720" w:name="_Toc97197133"/>
      <w:bookmarkStart w:id="721" w:name="_Toc93878951"/>
      <w:bookmarkStart w:id="722" w:name="_Toc96996727"/>
      <w:r>
        <w:rPr>
          <w:lang w:eastAsia="zh-CN"/>
        </w:rPr>
        <w:t>8.1.2.2.2</w:t>
      </w:r>
      <w:r>
        <w:rPr>
          <w:lang w:eastAsia="zh-CN"/>
        </w:rPr>
        <w:tab/>
      </w:r>
      <w:r>
        <w:rPr>
          <w:lang w:eastAsia="zh-CN"/>
        </w:rPr>
        <w:t>Resource Definition</w:t>
      </w:r>
      <w:bookmarkEnd w:id="718"/>
      <w:bookmarkEnd w:id="719"/>
      <w:bookmarkEnd w:id="720"/>
      <w:bookmarkEnd w:id="721"/>
      <w:bookmarkEnd w:id="722"/>
    </w:p>
    <w:p>
      <w:pPr>
        <w:rPr>
          <w:lang w:eastAsia="zh-CN"/>
        </w:rPr>
      </w:pPr>
      <w:r>
        <w:rPr>
          <w:lang w:eastAsia="zh-CN"/>
        </w:rPr>
        <w:t xml:space="preserve">Resource URI: </w:t>
      </w:r>
      <w:r>
        <w:rPr>
          <w:b/>
          <w:bCs/>
          <w:lang w:eastAsia="zh-CN"/>
        </w:rPr>
        <w:t>{apiRoot}/msgs-asregistration/&lt;apiVersion&gt;/registrations</w:t>
      </w:r>
    </w:p>
    <w:p>
      <w:pPr>
        <w:rPr>
          <w:lang w:eastAsia="zh-CN"/>
        </w:rPr>
      </w:pPr>
      <w:r>
        <w:rPr>
          <w:lang w:eastAsia="zh-CN"/>
        </w:rPr>
        <w:t>This resource shall support the resource URI variables defined in the table</w:t>
      </w:r>
      <w:r>
        <w:rPr>
          <w:rFonts w:ascii="Arial" w:hAnsi="Arial" w:eastAsia="等线"/>
          <w:sz w:val="18"/>
        </w:rPr>
        <w:t> </w:t>
      </w:r>
      <w:r>
        <w:rPr>
          <w:lang w:eastAsia="zh-CN"/>
        </w:rPr>
        <w:t>8.1.2.2.2-1.</w:t>
      </w:r>
    </w:p>
    <w:p>
      <w:pPr>
        <w:pStyle w:val="112"/>
      </w:pPr>
      <w:r>
        <w:t>Table</w:t>
      </w:r>
      <w:r>
        <w:rPr>
          <w:rFonts w:eastAsia="等线"/>
          <w:sz w:val="18"/>
        </w:rPr>
        <w:t> </w:t>
      </w:r>
      <w:r>
        <w:t>8.1.2.2.2-1: Resource URI variables for this resource</w:t>
      </w:r>
    </w:p>
    <w:tbl>
      <w:tblPr>
        <w:tblStyle w:val="13"/>
        <w:tblW w:w="5000"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108" w:type="dxa"/>
        </w:tblCellMar>
      </w:tblPr>
      <w:tblGrid>
        <w:gridCol w:w="1093"/>
        <w:gridCol w:w="1384"/>
        <w:gridCol w:w="730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shd w:val="clear" w:color="000000" w:fill="C0C0C0"/>
          </w:tcPr>
          <w:p>
            <w:pPr>
              <w:pStyle w:val="103"/>
              <w:rPr>
                <w:kern w:val="2"/>
                <w:szCs w:val="22"/>
              </w:rPr>
            </w:pPr>
            <w:r>
              <w:rPr>
                <w:kern w:val="2"/>
                <w:szCs w:val="22"/>
              </w:rPr>
              <w:t>Name</w:t>
            </w:r>
          </w:p>
        </w:tc>
        <w:tc>
          <w:tcPr>
            <w:tcW w:w="708" w:type="pct"/>
            <w:shd w:val="clear" w:color="000000" w:fill="C0C0C0"/>
          </w:tcPr>
          <w:p>
            <w:pPr>
              <w:pStyle w:val="103"/>
              <w:rPr>
                <w:kern w:val="2"/>
                <w:szCs w:val="22"/>
              </w:rPr>
            </w:pPr>
            <w:r>
              <w:rPr>
                <w:kern w:val="2"/>
                <w:szCs w:val="22"/>
              </w:rPr>
              <w:t>Data Type</w:t>
            </w:r>
          </w:p>
        </w:tc>
        <w:tc>
          <w:tcPr>
            <w:tcW w:w="3733" w:type="pct"/>
            <w:shd w:val="clear" w:color="000000" w:fill="C0C0C0"/>
            <w:vAlign w:val="center"/>
          </w:tcPr>
          <w:p>
            <w:pPr>
              <w:pStyle w:val="103"/>
              <w:rPr>
                <w:kern w:val="2"/>
                <w:szCs w:val="22"/>
              </w:rPr>
            </w:pPr>
            <w:r>
              <w:rPr>
                <w:kern w:val="2"/>
                <w:szCs w:val="22"/>
              </w:rPr>
              <w:t>Definition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rPr>
            </w:pPr>
            <w:r>
              <w:rPr>
                <w:kern w:val="2"/>
                <w:szCs w:val="22"/>
              </w:rPr>
              <w:t>apiRoot</w:t>
            </w:r>
          </w:p>
        </w:tc>
        <w:tc>
          <w:tcPr>
            <w:tcW w:w="708" w:type="pct"/>
          </w:tcPr>
          <w:p>
            <w:pPr>
              <w:pStyle w:val="102"/>
              <w:rPr>
                <w:kern w:val="2"/>
                <w:szCs w:val="22"/>
              </w:rPr>
            </w:pPr>
            <w:r>
              <w:rPr>
                <w:kern w:val="2"/>
                <w:szCs w:val="22"/>
              </w:rPr>
              <w:t>string</w:t>
            </w:r>
          </w:p>
        </w:tc>
        <w:tc>
          <w:tcPr>
            <w:tcW w:w="3733" w:type="pct"/>
            <w:vAlign w:val="center"/>
          </w:tcPr>
          <w:p>
            <w:pPr>
              <w:pStyle w:val="102"/>
              <w:rPr>
                <w:kern w:val="2"/>
                <w:szCs w:val="22"/>
              </w:rPr>
            </w:pPr>
            <w:r>
              <w:rPr>
                <w:kern w:val="2"/>
                <w:szCs w:val="22"/>
              </w:rPr>
              <w:t>See clause 7.5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lang w:eastAsia="zh-CN"/>
              </w:rPr>
            </w:pPr>
            <w:r>
              <w:rPr>
                <w:kern w:val="2"/>
                <w:szCs w:val="22"/>
                <w:lang w:eastAsia="zh-CN"/>
              </w:rPr>
              <w:t>apiVersion</w:t>
            </w:r>
          </w:p>
        </w:tc>
        <w:tc>
          <w:tcPr>
            <w:tcW w:w="708" w:type="pct"/>
          </w:tcPr>
          <w:p>
            <w:pPr>
              <w:pStyle w:val="102"/>
              <w:rPr>
                <w:kern w:val="2"/>
                <w:szCs w:val="22"/>
                <w:lang w:eastAsia="zh-CN"/>
              </w:rPr>
            </w:pPr>
            <w:r>
              <w:rPr>
                <w:kern w:val="2"/>
                <w:szCs w:val="22"/>
              </w:rPr>
              <w:t>string</w:t>
            </w:r>
          </w:p>
        </w:tc>
        <w:tc>
          <w:tcPr>
            <w:tcW w:w="3733" w:type="pct"/>
            <w:vAlign w:val="center"/>
          </w:tcPr>
          <w:p>
            <w:pPr>
              <w:pStyle w:val="102"/>
              <w:rPr>
                <w:kern w:val="2"/>
                <w:szCs w:val="22"/>
              </w:rPr>
            </w:pPr>
            <w:r>
              <w:rPr>
                <w:kern w:val="2"/>
                <w:szCs w:val="22"/>
              </w:rPr>
              <w:t>See clause</w:t>
            </w:r>
            <w:r>
              <w:rPr>
                <w:rFonts w:eastAsia="等线"/>
                <w:kern w:val="2"/>
              </w:rPr>
              <w:t> </w:t>
            </w:r>
            <w:r>
              <w:rPr>
                <w:kern w:val="2"/>
                <w:szCs w:val="22"/>
              </w:rPr>
              <w:t>8.1.1</w:t>
            </w:r>
          </w:p>
        </w:tc>
      </w:tr>
    </w:tbl>
    <w:p>
      <w:pPr>
        <w:rPr>
          <w:lang w:eastAsia="zh-CN"/>
        </w:rPr>
      </w:pPr>
    </w:p>
    <w:p>
      <w:pPr>
        <w:pStyle w:val="6"/>
        <w:rPr>
          <w:lang w:eastAsia="zh-CN"/>
        </w:rPr>
      </w:pPr>
      <w:bookmarkStart w:id="723" w:name="_Toc105667221"/>
      <w:bookmarkStart w:id="724" w:name="_Toc81332257"/>
      <w:bookmarkStart w:id="725" w:name="_Toc97197134"/>
      <w:bookmarkStart w:id="726" w:name="_Toc96996728"/>
      <w:bookmarkStart w:id="727" w:name="_Toc93878952"/>
      <w:r>
        <w:rPr>
          <w:lang w:eastAsia="zh-CN"/>
        </w:rPr>
        <w:t>8.1.2.2.3</w:t>
      </w:r>
      <w:r>
        <w:rPr>
          <w:lang w:eastAsia="zh-CN"/>
        </w:rPr>
        <w:tab/>
      </w:r>
      <w:r>
        <w:rPr>
          <w:lang w:eastAsia="zh-CN"/>
        </w:rPr>
        <w:t>Resource Standard Methods</w:t>
      </w:r>
      <w:bookmarkEnd w:id="723"/>
      <w:bookmarkEnd w:id="724"/>
      <w:bookmarkEnd w:id="725"/>
      <w:bookmarkEnd w:id="726"/>
      <w:bookmarkEnd w:id="727"/>
    </w:p>
    <w:p>
      <w:pPr>
        <w:pStyle w:val="7"/>
        <w:rPr>
          <w:lang w:eastAsia="zh-CN"/>
        </w:rPr>
      </w:pPr>
      <w:bookmarkStart w:id="728" w:name="_Toc97197135"/>
      <w:bookmarkStart w:id="729" w:name="_Toc105667222"/>
      <w:bookmarkStart w:id="730" w:name="_Toc96996729"/>
      <w:bookmarkStart w:id="731" w:name="_Toc93878953"/>
      <w:bookmarkStart w:id="732" w:name="_Toc81332258"/>
      <w:r>
        <w:rPr>
          <w:lang w:eastAsia="zh-CN"/>
        </w:rPr>
        <w:t>8.1.2.2.3.1</w:t>
      </w:r>
      <w:r>
        <w:rPr>
          <w:lang w:eastAsia="zh-CN"/>
        </w:rPr>
        <w:tab/>
      </w:r>
      <w:r>
        <w:rPr>
          <w:lang w:eastAsia="zh-CN"/>
        </w:rPr>
        <w:t>POST</w:t>
      </w:r>
      <w:bookmarkEnd w:id="728"/>
      <w:bookmarkEnd w:id="729"/>
      <w:bookmarkEnd w:id="730"/>
      <w:bookmarkEnd w:id="731"/>
      <w:bookmarkEnd w:id="732"/>
    </w:p>
    <w:p>
      <w:pPr>
        <w:rPr>
          <w:lang w:eastAsia="zh-CN"/>
        </w:rPr>
      </w:pPr>
      <w:r>
        <w:rPr>
          <w:lang w:eastAsia="zh-CN"/>
        </w:rPr>
        <w:t>This method shall support the URI query parameters specified in table</w:t>
      </w:r>
      <w:r>
        <w:rPr>
          <w:rFonts w:ascii="Arial" w:hAnsi="Arial" w:eastAsia="等线"/>
          <w:sz w:val="18"/>
        </w:rPr>
        <w:t> </w:t>
      </w:r>
      <w:r>
        <w:rPr>
          <w:lang w:eastAsia="zh-CN"/>
        </w:rPr>
        <w:t>8.1.2.2.3.1-1.</w:t>
      </w:r>
    </w:p>
    <w:p>
      <w:pPr>
        <w:pStyle w:val="112"/>
      </w:pPr>
      <w:r>
        <w:t>Table</w:t>
      </w:r>
      <w:r>
        <w:rPr>
          <w:rFonts w:eastAsia="等线"/>
          <w:sz w:val="18"/>
        </w:rPr>
        <w:t> </w:t>
      </w:r>
      <w:r>
        <w:t>8.1.2.2.3.1-1: URI query parameters supported by the POST method on this resource</w:t>
      </w:r>
    </w:p>
    <w:tbl>
      <w:tblPr>
        <w:tblStyle w:val="13"/>
        <w:tblW w:w="494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4"/>
        <w:gridCol w:w="1833"/>
        <w:gridCol w:w="404"/>
        <w:gridCol w:w="1177"/>
        <w:gridCol w:w="462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C0C0C0"/>
          </w:tcPr>
          <w:p>
            <w:pPr>
              <w:pStyle w:val="103"/>
              <w:rPr>
                <w:kern w:val="2"/>
                <w:szCs w:val="22"/>
              </w:rPr>
            </w:pPr>
            <w:r>
              <w:rPr>
                <w:kern w:val="2"/>
                <w:szCs w:val="22"/>
              </w:rPr>
              <w:t>Name</w:t>
            </w:r>
          </w:p>
        </w:tc>
        <w:tc>
          <w:tcPr>
            <w:tcW w:w="947" w:type="pct"/>
            <w:shd w:val="clear" w:color="auto" w:fill="C0C0C0"/>
          </w:tcPr>
          <w:p>
            <w:pPr>
              <w:pStyle w:val="103"/>
              <w:rPr>
                <w:kern w:val="2"/>
                <w:szCs w:val="22"/>
              </w:rPr>
            </w:pPr>
            <w:r>
              <w:rPr>
                <w:kern w:val="2"/>
                <w:szCs w:val="22"/>
              </w:rPr>
              <w:t>Data type</w:t>
            </w:r>
          </w:p>
        </w:tc>
        <w:tc>
          <w:tcPr>
            <w:tcW w:w="209" w:type="pct"/>
            <w:shd w:val="clear" w:color="auto" w:fill="C0C0C0"/>
          </w:tcPr>
          <w:p>
            <w:pPr>
              <w:pStyle w:val="103"/>
              <w:rPr>
                <w:kern w:val="2"/>
                <w:szCs w:val="22"/>
              </w:rPr>
            </w:pPr>
            <w:r>
              <w:rPr>
                <w:kern w:val="2"/>
                <w:szCs w:val="22"/>
              </w:rPr>
              <w:t>P</w:t>
            </w:r>
          </w:p>
        </w:tc>
        <w:tc>
          <w:tcPr>
            <w:tcW w:w="608" w:type="pct"/>
            <w:shd w:val="clear" w:color="auto" w:fill="C0C0C0"/>
          </w:tcPr>
          <w:p>
            <w:pPr>
              <w:pStyle w:val="103"/>
              <w:rPr>
                <w:kern w:val="2"/>
                <w:szCs w:val="22"/>
              </w:rPr>
            </w:pPr>
            <w:r>
              <w:rPr>
                <w:kern w:val="2"/>
                <w:szCs w:val="22"/>
              </w:rPr>
              <w:t>Cardinality</w:t>
            </w:r>
          </w:p>
        </w:tc>
        <w:tc>
          <w:tcPr>
            <w:tcW w:w="2392"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auto"/>
          </w:tcPr>
          <w:p>
            <w:pPr>
              <w:pStyle w:val="102"/>
              <w:rPr>
                <w:kern w:val="2"/>
                <w:szCs w:val="22"/>
              </w:rPr>
            </w:pPr>
            <w:r>
              <w:rPr>
                <w:kern w:val="2"/>
                <w:szCs w:val="22"/>
              </w:rPr>
              <w:t>n/a</w:t>
            </w:r>
          </w:p>
        </w:tc>
        <w:tc>
          <w:tcPr>
            <w:tcW w:w="947" w:type="pct"/>
          </w:tcPr>
          <w:p>
            <w:pPr>
              <w:pStyle w:val="102"/>
              <w:rPr>
                <w:kern w:val="2"/>
                <w:szCs w:val="22"/>
              </w:rPr>
            </w:pPr>
          </w:p>
        </w:tc>
        <w:tc>
          <w:tcPr>
            <w:tcW w:w="209" w:type="pct"/>
          </w:tcPr>
          <w:p>
            <w:pPr>
              <w:pStyle w:val="104"/>
              <w:rPr>
                <w:kern w:val="2"/>
                <w:szCs w:val="22"/>
              </w:rPr>
            </w:pPr>
          </w:p>
        </w:tc>
        <w:tc>
          <w:tcPr>
            <w:tcW w:w="608" w:type="pct"/>
          </w:tcPr>
          <w:p>
            <w:pPr>
              <w:pStyle w:val="102"/>
              <w:rPr>
                <w:kern w:val="2"/>
                <w:szCs w:val="22"/>
              </w:rPr>
            </w:pPr>
          </w:p>
        </w:tc>
        <w:tc>
          <w:tcPr>
            <w:tcW w:w="2392" w:type="pct"/>
            <w:shd w:val="clear" w:color="auto" w:fill="auto"/>
            <w:vAlign w:val="center"/>
          </w:tcPr>
          <w:p>
            <w:pPr>
              <w:pStyle w:val="102"/>
              <w:rPr>
                <w:kern w:val="2"/>
                <w:szCs w:val="22"/>
              </w:rPr>
            </w:pPr>
          </w:p>
        </w:tc>
      </w:tr>
    </w:tbl>
    <w:p>
      <w:pPr>
        <w:rPr>
          <w:lang w:eastAsia="zh-CN"/>
        </w:rPr>
      </w:pPr>
    </w:p>
    <w:p>
      <w:r>
        <w:t>This method shall support the request data structures specified in table</w:t>
      </w:r>
      <w:r>
        <w:rPr>
          <w:rFonts w:ascii="Arial" w:hAnsi="Arial" w:eastAsia="等线"/>
          <w:sz w:val="18"/>
        </w:rPr>
        <w:t> </w:t>
      </w:r>
      <w:r>
        <w:t>8.1.2.2.3.1-2 and the response data structures and response codes specified in table</w:t>
      </w:r>
      <w:r>
        <w:rPr>
          <w:rFonts w:ascii="Arial" w:hAnsi="Arial" w:eastAsia="等线"/>
          <w:sz w:val="18"/>
        </w:rPr>
        <w:t> </w:t>
      </w:r>
      <w:r>
        <w:t>8.1.2.2.3.1-3.</w:t>
      </w:r>
    </w:p>
    <w:p>
      <w:pPr>
        <w:pStyle w:val="112"/>
      </w:pPr>
      <w:r>
        <w:t>Table</w:t>
      </w:r>
      <w:r>
        <w:rPr>
          <w:rFonts w:eastAsia="等线"/>
          <w:sz w:val="18"/>
        </w:rPr>
        <w:t> </w:t>
      </w:r>
      <w:r>
        <w:t xml:space="preserve">8.1.2.2.3.1-2: Data structures supported by the POST Request Body on this resource </w:t>
      </w:r>
    </w:p>
    <w:tbl>
      <w:tblPr>
        <w:tblStyle w:val="13"/>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rPr>
                <w:kern w:val="2"/>
                <w:szCs w:val="22"/>
              </w:rPr>
            </w:pPr>
            <w:r>
              <w:rPr>
                <w:kern w:val="2"/>
                <w:szCs w:val="22"/>
              </w:rPr>
              <w:t>Data type</w:t>
            </w:r>
          </w:p>
        </w:tc>
        <w:tc>
          <w:tcPr>
            <w:tcW w:w="518" w:type="dxa"/>
            <w:tcBorders>
              <w:bottom w:val="single" w:color="auto" w:sz="6" w:space="0"/>
            </w:tcBorders>
            <w:shd w:val="clear" w:color="auto" w:fill="C0C0C0"/>
          </w:tcPr>
          <w:p>
            <w:pPr>
              <w:pStyle w:val="103"/>
              <w:rPr>
                <w:kern w:val="2"/>
                <w:szCs w:val="22"/>
              </w:rPr>
            </w:pPr>
            <w:r>
              <w:rPr>
                <w:kern w:val="2"/>
                <w:szCs w:val="22"/>
              </w:rPr>
              <w:t>P</w:t>
            </w:r>
          </w:p>
        </w:tc>
        <w:tc>
          <w:tcPr>
            <w:tcW w:w="2268" w:type="dxa"/>
            <w:tcBorders>
              <w:bottom w:val="single" w:color="auto" w:sz="6" w:space="0"/>
            </w:tcBorders>
            <w:shd w:val="clear" w:color="auto" w:fill="C0C0C0"/>
          </w:tcPr>
          <w:p>
            <w:pPr>
              <w:pStyle w:val="103"/>
              <w:rPr>
                <w:kern w:val="2"/>
                <w:szCs w:val="22"/>
              </w:rPr>
            </w:pPr>
            <w:r>
              <w:rPr>
                <w:kern w:val="2"/>
                <w:szCs w:val="22"/>
              </w:rPr>
              <w:t>Cardinality</w:t>
            </w:r>
          </w:p>
        </w:tc>
        <w:tc>
          <w:tcPr>
            <w:tcW w:w="5239" w:type="dxa"/>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rPr>
                <w:kern w:val="2"/>
                <w:szCs w:val="22"/>
              </w:rPr>
            </w:pPr>
            <w:r>
              <w:rPr>
                <w:kern w:val="2"/>
                <w:szCs w:val="22"/>
              </w:rPr>
              <w:t>ASRegistration</w:t>
            </w:r>
          </w:p>
        </w:tc>
        <w:tc>
          <w:tcPr>
            <w:tcW w:w="518" w:type="dxa"/>
            <w:tcBorders>
              <w:top w:val="single" w:color="auto" w:sz="6" w:space="0"/>
            </w:tcBorders>
          </w:tcPr>
          <w:p>
            <w:pPr>
              <w:pStyle w:val="104"/>
              <w:rPr>
                <w:kern w:val="2"/>
                <w:szCs w:val="22"/>
              </w:rPr>
            </w:pPr>
            <w:r>
              <w:rPr>
                <w:kern w:val="2"/>
                <w:szCs w:val="22"/>
              </w:rPr>
              <w:t>M</w:t>
            </w:r>
          </w:p>
        </w:tc>
        <w:tc>
          <w:tcPr>
            <w:tcW w:w="2268" w:type="dxa"/>
            <w:tcBorders>
              <w:top w:val="single" w:color="auto" w:sz="6" w:space="0"/>
            </w:tcBorders>
          </w:tcPr>
          <w:p>
            <w:pPr>
              <w:pStyle w:val="102"/>
              <w:rPr>
                <w:kern w:val="2"/>
                <w:szCs w:val="22"/>
              </w:rPr>
            </w:pPr>
            <w:r>
              <w:rPr>
                <w:kern w:val="2"/>
                <w:szCs w:val="22"/>
              </w:rPr>
              <w:t>1</w:t>
            </w:r>
          </w:p>
        </w:tc>
        <w:tc>
          <w:tcPr>
            <w:tcW w:w="5239" w:type="dxa"/>
            <w:tcBorders>
              <w:top w:val="single" w:color="auto" w:sz="6" w:space="0"/>
            </w:tcBorders>
            <w:shd w:val="clear" w:color="auto" w:fill="auto"/>
          </w:tcPr>
          <w:p>
            <w:pPr>
              <w:pStyle w:val="102"/>
              <w:rPr>
                <w:kern w:val="2"/>
                <w:szCs w:val="22"/>
              </w:rPr>
            </w:pPr>
            <w:r>
              <w:rPr>
                <w:kern w:val="2"/>
                <w:szCs w:val="22"/>
              </w:rPr>
              <w:t>AS registration request information.</w:t>
            </w:r>
          </w:p>
        </w:tc>
      </w:tr>
    </w:tbl>
    <w:p>
      <w:pPr>
        <w:rPr>
          <w:lang w:eastAsia="zh-CN"/>
        </w:rPr>
      </w:pPr>
    </w:p>
    <w:p>
      <w:pPr>
        <w:pStyle w:val="112"/>
      </w:pPr>
      <w:r>
        <w:t>Table</w:t>
      </w:r>
      <w:r>
        <w:rPr>
          <w:rFonts w:eastAsia="等线"/>
          <w:sz w:val="18"/>
        </w:rPr>
        <w:t> </w:t>
      </w:r>
      <w:r>
        <w:t>8.1.2.2.3.1-3: Data structures supported by the POST Response Body on this resource</w:t>
      </w:r>
    </w:p>
    <w:tbl>
      <w:tblPr>
        <w:tblStyle w:val="13"/>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rPr>
                <w:kern w:val="2"/>
                <w:szCs w:val="22"/>
              </w:rPr>
            </w:pPr>
            <w:r>
              <w:rPr>
                <w:kern w:val="2"/>
                <w:szCs w:val="22"/>
              </w:rPr>
              <w:t>Data type</w:t>
            </w:r>
          </w:p>
        </w:tc>
        <w:tc>
          <w:tcPr>
            <w:tcW w:w="499" w:type="pct"/>
            <w:shd w:val="clear" w:color="auto" w:fill="C0C0C0"/>
          </w:tcPr>
          <w:p>
            <w:pPr>
              <w:pStyle w:val="103"/>
              <w:rPr>
                <w:kern w:val="2"/>
                <w:szCs w:val="22"/>
              </w:rPr>
            </w:pPr>
            <w:r>
              <w:rPr>
                <w:kern w:val="2"/>
                <w:szCs w:val="22"/>
              </w:rPr>
              <w:t>P</w:t>
            </w:r>
          </w:p>
        </w:tc>
        <w:tc>
          <w:tcPr>
            <w:tcW w:w="738" w:type="pct"/>
            <w:shd w:val="clear" w:color="auto" w:fill="C0C0C0"/>
          </w:tcPr>
          <w:p>
            <w:pPr>
              <w:pStyle w:val="103"/>
              <w:rPr>
                <w:kern w:val="2"/>
                <w:szCs w:val="22"/>
              </w:rPr>
            </w:pPr>
            <w:r>
              <w:rPr>
                <w:kern w:val="2"/>
                <w:szCs w:val="22"/>
              </w:rPr>
              <w:t>Cardinality</w:t>
            </w:r>
          </w:p>
        </w:tc>
        <w:tc>
          <w:tcPr>
            <w:tcW w:w="967" w:type="pct"/>
            <w:shd w:val="clear" w:color="auto" w:fill="C0C0C0"/>
          </w:tcPr>
          <w:p>
            <w:pPr>
              <w:pStyle w:val="103"/>
              <w:rPr>
                <w:kern w:val="2"/>
                <w:szCs w:val="22"/>
              </w:rPr>
            </w:pPr>
            <w:r>
              <w:rPr>
                <w:kern w:val="2"/>
                <w:szCs w:val="22"/>
              </w:rPr>
              <w:t>Response</w:t>
            </w:r>
          </w:p>
          <w:p>
            <w:pPr>
              <w:pStyle w:val="103"/>
              <w:rPr>
                <w:kern w:val="2"/>
                <w:szCs w:val="22"/>
              </w:rPr>
            </w:pPr>
            <w:r>
              <w:rPr>
                <w:kern w:val="2"/>
                <w:szCs w:val="22"/>
              </w:rPr>
              <w:t>codes</w:t>
            </w:r>
          </w:p>
        </w:tc>
        <w:tc>
          <w:tcPr>
            <w:tcW w:w="1971" w:type="pct"/>
            <w:shd w:val="clear" w:color="auto" w:fill="C0C0C0"/>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kern w:val="2"/>
                <w:szCs w:val="22"/>
              </w:rPr>
            </w:pPr>
            <w:r>
              <w:rPr>
                <w:kern w:val="2"/>
                <w:szCs w:val="22"/>
              </w:rPr>
              <w:t>ASRegistrationAck</w:t>
            </w:r>
          </w:p>
        </w:tc>
        <w:tc>
          <w:tcPr>
            <w:tcW w:w="499" w:type="pct"/>
          </w:tcPr>
          <w:p>
            <w:pPr>
              <w:pStyle w:val="104"/>
              <w:rPr>
                <w:kern w:val="2"/>
                <w:szCs w:val="22"/>
              </w:rPr>
            </w:pPr>
            <w:r>
              <w:rPr>
                <w:kern w:val="2"/>
                <w:szCs w:val="22"/>
              </w:rPr>
              <w:t>M</w:t>
            </w:r>
          </w:p>
        </w:tc>
        <w:tc>
          <w:tcPr>
            <w:tcW w:w="738" w:type="pct"/>
          </w:tcPr>
          <w:p>
            <w:pPr>
              <w:pStyle w:val="102"/>
              <w:rPr>
                <w:kern w:val="2"/>
                <w:szCs w:val="22"/>
              </w:rPr>
            </w:pPr>
            <w:r>
              <w:rPr>
                <w:kern w:val="2"/>
                <w:szCs w:val="22"/>
              </w:rPr>
              <w:t>1</w:t>
            </w:r>
          </w:p>
        </w:tc>
        <w:tc>
          <w:tcPr>
            <w:tcW w:w="967" w:type="pct"/>
          </w:tcPr>
          <w:p>
            <w:pPr>
              <w:pStyle w:val="102"/>
              <w:rPr>
                <w:kern w:val="2"/>
                <w:szCs w:val="22"/>
                <w:lang w:eastAsia="zh-CN"/>
              </w:rPr>
            </w:pPr>
            <w:r>
              <w:rPr>
                <w:kern w:val="2"/>
                <w:szCs w:val="22"/>
                <w:lang w:eastAsia="zh-CN"/>
              </w:rPr>
              <w:t>201 Created</w:t>
            </w:r>
          </w:p>
        </w:tc>
        <w:tc>
          <w:tcPr>
            <w:tcW w:w="1971" w:type="pct"/>
            <w:shd w:val="clear" w:color="auto" w:fill="auto"/>
          </w:tcPr>
          <w:p>
            <w:pPr>
              <w:pStyle w:val="102"/>
              <w:rPr>
                <w:kern w:val="2"/>
                <w:szCs w:val="22"/>
              </w:rPr>
            </w:pPr>
            <w:r>
              <w:rPr>
                <w:kern w:val="2"/>
                <w:szCs w:val="22"/>
              </w:rPr>
              <w:t xml:space="preserve">AS information is registered successfully at MSGin5G Server. </w:t>
            </w:r>
          </w:p>
          <w:p>
            <w:pPr>
              <w:pStyle w:val="102"/>
              <w:rPr>
                <w:kern w:val="2"/>
                <w:szCs w:val="22"/>
              </w:rPr>
            </w:pPr>
            <w:r>
              <w:rPr>
                <w:kern w:val="2"/>
                <w:szCs w:val="22"/>
              </w:rPr>
              <w:t>The URI of the created resource shall be returned in the "Location" HTTP header.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rPr>
                <w:kern w:val="2"/>
                <w:szCs w:val="22"/>
              </w:rPr>
            </w:pPr>
            <w:r>
              <w:rPr>
                <w:kern w:val="2"/>
                <w:szCs w:val="22"/>
              </w:rPr>
              <w:t>NOTE:</w:t>
            </w:r>
            <w:r>
              <w:rPr>
                <w:kern w:val="2"/>
                <w:szCs w:val="22"/>
              </w:rPr>
              <w:tab/>
            </w:r>
            <w:r>
              <w:rPr>
                <w:kern w:val="2"/>
                <w:szCs w:val="22"/>
              </w:rPr>
              <w:t>The mandatory HTTP error status codes for the POST method listed in table 5.2.7.1-1 of 3GPP TS 29.500 [</w:t>
            </w:r>
            <w:r>
              <w:rPr>
                <w:kern w:val="2"/>
                <w:szCs w:val="22"/>
                <w:lang w:eastAsia="zh-CN"/>
              </w:rPr>
              <w:t>4</w:t>
            </w:r>
            <w:r>
              <w:rPr>
                <w:kern w:val="2"/>
                <w:szCs w:val="22"/>
              </w:rPr>
              <w:t>] shall also apply.</w:t>
            </w:r>
          </w:p>
        </w:tc>
      </w:tr>
    </w:tbl>
    <w:p/>
    <w:p>
      <w:pPr>
        <w:pStyle w:val="112"/>
      </w:pPr>
      <w:r>
        <w:t>Table</w:t>
      </w:r>
      <w:r>
        <w:rPr>
          <w:rFonts w:eastAsia="等线"/>
          <w:sz w:val="18"/>
        </w:rPr>
        <w:t> </w:t>
      </w:r>
      <w:r>
        <w:t>8.1.2.2.3.1-4: Headers supported by the POST method on this resource</w:t>
      </w:r>
    </w:p>
    <w:tbl>
      <w:tblPr>
        <w:tblStyle w:val="13"/>
        <w:tblW w:w="4995"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482"/>
        <w:gridCol w:w="1301"/>
        <w:gridCol w:w="551"/>
        <w:gridCol w:w="1137"/>
        <w:gridCol w:w="4296"/>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1" w:type="pct"/>
            <w:tcBorders>
              <w:bottom w:val="single" w:color="auto" w:sz="6" w:space="0"/>
            </w:tcBorders>
            <w:shd w:val="clear" w:color="auto" w:fill="C0C0C0"/>
          </w:tcPr>
          <w:p>
            <w:pPr>
              <w:pStyle w:val="103"/>
              <w:rPr>
                <w:kern w:val="2"/>
                <w:szCs w:val="22"/>
              </w:rPr>
            </w:pPr>
            <w:r>
              <w:rPr>
                <w:kern w:val="2"/>
                <w:szCs w:val="22"/>
              </w:rPr>
              <w:t>Name</w:t>
            </w:r>
          </w:p>
        </w:tc>
        <w:tc>
          <w:tcPr>
            <w:tcW w:w="666" w:type="pct"/>
            <w:tcBorders>
              <w:bottom w:val="single" w:color="auto" w:sz="6" w:space="0"/>
            </w:tcBorders>
            <w:shd w:val="clear" w:color="auto" w:fill="C0C0C0"/>
          </w:tcPr>
          <w:p>
            <w:pPr>
              <w:pStyle w:val="103"/>
              <w:rPr>
                <w:kern w:val="2"/>
                <w:szCs w:val="22"/>
              </w:rPr>
            </w:pPr>
            <w:r>
              <w:rPr>
                <w:kern w:val="2"/>
                <w:szCs w:val="22"/>
              </w:rPr>
              <w:t>Data type</w:t>
            </w:r>
          </w:p>
        </w:tc>
        <w:tc>
          <w:tcPr>
            <w:tcW w:w="282" w:type="pct"/>
            <w:tcBorders>
              <w:bottom w:val="single" w:color="auto" w:sz="6" w:space="0"/>
            </w:tcBorders>
            <w:shd w:val="clear" w:color="auto" w:fill="C0C0C0"/>
          </w:tcPr>
          <w:p>
            <w:pPr>
              <w:pStyle w:val="103"/>
              <w:rPr>
                <w:kern w:val="2"/>
                <w:szCs w:val="22"/>
              </w:rPr>
            </w:pPr>
            <w:r>
              <w:rPr>
                <w:kern w:val="2"/>
                <w:szCs w:val="22"/>
              </w:rPr>
              <w:t>P</w:t>
            </w:r>
          </w:p>
        </w:tc>
        <w:tc>
          <w:tcPr>
            <w:tcW w:w="582" w:type="pct"/>
            <w:tcBorders>
              <w:bottom w:val="single" w:color="auto" w:sz="6" w:space="0"/>
            </w:tcBorders>
            <w:shd w:val="clear" w:color="auto" w:fill="C0C0C0"/>
          </w:tcPr>
          <w:p>
            <w:pPr>
              <w:pStyle w:val="103"/>
              <w:rPr>
                <w:kern w:val="2"/>
                <w:szCs w:val="22"/>
              </w:rPr>
            </w:pPr>
            <w:r>
              <w:rPr>
                <w:kern w:val="2"/>
                <w:szCs w:val="22"/>
              </w:rPr>
              <w:t>Cardinality</w:t>
            </w:r>
          </w:p>
        </w:tc>
        <w:tc>
          <w:tcPr>
            <w:tcW w:w="2199"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1" w:type="pct"/>
            <w:tcBorders>
              <w:top w:val="single" w:color="auto" w:sz="6" w:space="0"/>
            </w:tcBorders>
            <w:shd w:val="clear" w:color="auto" w:fill="auto"/>
          </w:tcPr>
          <w:p>
            <w:pPr>
              <w:pStyle w:val="102"/>
              <w:rPr>
                <w:kern w:val="2"/>
                <w:szCs w:val="22"/>
              </w:rPr>
            </w:pPr>
            <w:r>
              <w:rPr>
                <w:kern w:val="2"/>
                <w:szCs w:val="22"/>
              </w:rPr>
              <w:t>n/a</w:t>
            </w:r>
          </w:p>
        </w:tc>
        <w:tc>
          <w:tcPr>
            <w:tcW w:w="666" w:type="pct"/>
            <w:tcBorders>
              <w:top w:val="single" w:color="auto" w:sz="6" w:space="0"/>
            </w:tcBorders>
          </w:tcPr>
          <w:p>
            <w:pPr>
              <w:pStyle w:val="102"/>
              <w:rPr>
                <w:kern w:val="2"/>
                <w:szCs w:val="22"/>
              </w:rPr>
            </w:pPr>
          </w:p>
        </w:tc>
        <w:tc>
          <w:tcPr>
            <w:tcW w:w="282" w:type="pct"/>
            <w:tcBorders>
              <w:top w:val="single" w:color="auto" w:sz="6" w:space="0"/>
            </w:tcBorders>
          </w:tcPr>
          <w:p>
            <w:pPr>
              <w:pStyle w:val="104"/>
              <w:rPr>
                <w:kern w:val="2"/>
                <w:szCs w:val="22"/>
              </w:rPr>
            </w:pPr>
          </w:p>
        </w:tc>
        <w:tc>
          <w:tcPr>
            <w:tcW w:w="582" w:type="pct"/>
            <w:tcBorders>
              <w:top w:val="single" w:color="auto" w:sz="6" w:space="0"/>
            </w:tcBorders>
          </w:tcPr>
          <w:p>
            <w:pPr>
              <w:pStyle w:val="102"/>
              <w:rPr>
                <w:kern w:val="2"/>
                <w:szCs w:val="22"/>
              </w:rPr>
            </w:pPr>
          </w:p>
        </w:tc>
        <w:tc>
          <w:tcPr>
            <w:tcW w:w="2199" w:type="pct"/>
            <w:tcBorders>
              <w:top w:val="single" w:color="auto" w:sz="6" w:space="0"/>
            </w:tcBorders>
            <w:shd w:val="clear" w:color="auto" w:fill="auto"/>
            <w:vAlign w:val="center"/>
          </w:tcPr>
          <w:p>
            <w:pPr>
              <w:pStyle w:val="102"/>
              <w:rPr>
                <w:kern w:val="2"/>
                <w:szCs w:val="22"/>
              </w:rPr>
            </w:pPr>
          </w:p>
        </w:tc>
      </w:tr>
    </w:tbl>
    <w:p/>
    <w:p>
      <w:pPr>
        <w:pStyle w:val="112"/>
      </w:pPr>
      <w:r>
        <w:t>Table</w:t>
      </w:r>
      <w:r>
        <w:rPr>
          <w:rFonts w:eastAsia="等线"/>
          <w:sz w:val="18"/>
        </w:rPr>
        <w:t> </w:t>
      </w:r>
      <w:r>
        <w:t>8.1.2.2.3.1-5: Headers supported by the 201 response code on this resource</w:t>
      </w:r>
    </w:p>
    <w:tbl>
      <w:tblPr>
        <w:tblStyle w:val="13"/>
        <w:tblW w:w="5000"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351"/>
        <w:gridCol w:w="1429"/>
        <w:gridCol w:w="420"/>
        <w:gridCol w:w="1277"/>
        <w:gridCol w:w="4300"/>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02" w:type="pct"/>
            <w:tcBorders>
              <w:bottom w:val="single" w:color="auto" w:sz="6" w:space="0"/>
            </w:tcBorders>
            <w:shd w:val="clear" w:color="auto" w:fill="C0C0C0"/>
          </w:tcPr>
          <w:p>
            <w:pPr>
              <w:pStyle w:val="103"/>
              <w:rPr>
                <w:kern w:val="2"/>
                <w:szCs w:val="22"/>
              </w:rPr>
            </w:pPr>
            <w:r>
              <w:rPr>
                <w:kern w:val="2"/>
                <w:szCs w:val="22"/>
              </w:rPr>
              <w:t>Name</w:t>
            </w:r>
          </w:p>
        </w:tc>
        <w:tc>
          <w:tcPr>
            <w:tcW w:w="731" w:type="pct"/>
            <w:tcBorders>
              <w:bottom w:val="single" w:color="auto" w:sz="6" w:space="0"/>
            </w:tcBorders>
            <w:shd w:val="clear" w:color="auto" w:fill="C0C0C0"/>
          </w:tcPr>
          <w:p>
            <w:pPr>
              <w:pStyle w:val="103"/>
              <w:rPr>
                <w:kern w:val="2"/>
                <w:szCs w:val="22"/>
              </w:rPr>
            </w:pPr>
            <w:r>
              <w:rPr>
                <w:kern w:val="2"/>
                <w:szCs w:val="22"/>
              </w:rPr>
              <w:t>Data type</w:t>
            </w:r>
          </w:p>
        </w:tc>
        <w:tc>
          <w:tcPr>
            <w:tcW w:w="215" w:type="pct"/>
            <w:tcBorders>
              <w:bottom w:val="single" w:color="auto" w:sz="6" w:space="0"/>
            </w:tcBorders>
            <w:shd w:val="clear" w:color="auto" w:fill="C0C0C0"/>
          </w:tcPr>
          <w:p>
            <w:pPr>
              <w:pStyle w:val="103"/>
              <w:rPr>
                <w:kern w:val="2"/>
                <w:szCs w:val="22"/>
              </w:rPr>
            </w:pPr>
            <w:r>
              <w:rPr>
                <w:kern w:val="2"/>
                <w:szCs w:val="22"/>
              </w:rPr>
              <w:t>P</w:t>
            </w:r>
          </w:p>
        </w:tc>
        <w:tc>
          <w:tcPr>
            <w:tcW w:w="653" w:type="pct"/>
            <w:tcBorders>
              <w:bottom w:val="single" w:color="auto" w:sz="6" w:space="0"/>
            </w:tcBorders>
            <w:shd w:val="clear" w:color="auto" w:fill="C0C0C0"/>
          </w:tcPr>
          <w:p>
            <w:pPr>
              <w:pStyle w:val="103"/>
              <w:rPr>
                <w:kern w:val="2"/>
                <w:szCs w:val="22"/>
              </w:rPr>
            </w:pPr>
            <w:r>
              <w:rPr>
                <w:kern w:val="2"/>
                <w:szCs w:val="22"/>
              </w:rPr>
              <w:t>Cardinality</w:t>
            </w:r>
          </w:p>
        </w:tc>
        <w:tc>
          <w:tcPr>
            <w:tcW w:w="2199"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02" w:type="pct"/>
            <w:tcBorders>
              <w:top w:val="single" w:color="auto" w:sz="6" w:space="0"/>
            </w:tcBorders>
            <w:shd w:val="clear" w:color="auto" w:fill="auto"/>
          </w:tcPr>
          <w:p>
            <w:pPr>
              <w:pStyle w:val="102"/>
              <w:rPr>
                <w:kern w:val="2"/>
                <w:szCs w:val="22"/>
              </w:rPr>
            </w:pPr>
            <w:r>
              <w:rPr>
                <w:kern w:val="2"/>
                <w:szCs w:val="22"/>
              </w:rPr>
              <w:t>Location</w:t>
            </w:r>
          </w:p>
        </w:tc>
        <w:tc>
          <w:tcPr>
            <w:tcW w:w="731" w:type="pct"/>
            <w:tcBorders>
              <w:top w:val="single" w:color="auto" w:sz="6" w:space="0"/>
            </w:tcBorders>
          </w:tcPr>
          <w:p>
            <w:pPr>
              <w:pStyle w:val="102"/>
              <w:rPr>
                <w:kern w:val="2"/>
                <w:szCs w:val="22"/>
              </w:rPr>
            </w:pPr>
            <w:r>
              <w:rPr>
                <w:kern w:val="2"/>
                <w:szCs w:val="22"/>
              </w:rPr>
              <w:t>String</w:t>
            </w:r>
          </w:p>
        </w:tc>
        <w:tc>
          <w:tcPr>
            <w:tcW w:w="215" w:type="pct"/>
            <w:tcBorders>
              <w:top w:val="single" w:color="auto" w:sz="6" w:space="0"/>
            </w:tcBorders>
          </w:tcPr>
          <w:p>
            <w:pPr>
              <w:pStyle w:val="104"/>
              <w:rPr>
                <w:kern w:val="2"/>
                <w:szCs w:val="22"/>
                <w:lang w:eastAsia="zh-CN"/>
              </w:rPr>
            </w:pPr>
            <w:r>
              <w:rPr>
                <w:kern w:val="2"/>
                <w:szCs w:val="22"/>
                <w:lang w:eastAsia="zh-CN"/>
              </w:rPr>
              <w:t>M</w:t>
            </w:r>
          </w:p>
        </w:tc>
        <w:tc>
          <w:tcPr>
            <w:tcW w:w="653" w:type="pct"/>
            <w:tcBorders>
              <w:top w:val="single" w:color="auto" w:sz="6" w:space="0"/>
            </w:tcBorders>
          </w:tcPr>
          <w:p>
            <w:pPr>
              <w:pStyle w:val="102"/>
              <w:rPr>
                <w:kern w:val="2"/>
                <w:szCs w:val="22"/>
                <w:lang w:eastAsia="zh-CN"/>
              </w:rPr>
            </w:pPr>
            <w:r>
              <w:rPr>
                <w:kern w:val="2"/>
                <w:szCs w:val="22"/>
                <w:lang w:eastAsia="zh-CN"/>
              </w:rPr>
              <w:t>1</w:t>
            </w:r>
          </w:p>
        </w:tc>
        <w:tc>
          <w:tcPr>
            <w:tcW w:w="2199" w:type="pct"/>
            <w:tcBorders>
              <w:top w:val="single" w:color="auto" w:sz="6" w:space="0"/>
            </w:tcBorders>
            <w:shd w:val="clear" w:color="auto" w:fill="auto"/>
            <w:vAlign w:val="center"/>
          </w:tcPr>
          <w:p>
            <w:pPr>
              <w:pStyle w:val="102"/>
              <w:rPr>
                <w:kern w:val="2"/>
                <w:szCs w:val="22"/>
              </w:rPr>
            </w:pPr>
            <w:r>
              <w:rPr>
                <w:kern w:val="2"/>
                <w:szCs w:val="22"/>
              </w:rPr>
              <w:t xml:space="preserve">Contains the URI of the newly created resource, according to the structure: </w:t>
            </w:r>
            <w:r>
              <w:rPr>
                <w:kern w:val="2"/>
                <w:szCs w:val="22"/>
                <w:lang w:eastAsia="zh-CN"/>
              </w:rPr>
              <w:t>{apiRoot}/msgs-asregistration/&lt;apiVersion&gt;/registrations/{registrationId}</w:t>
            </w:r>
          </w:p>
        </w:tc>
      </w:tr>
    </w:tbl>
    <w:p/>
    <w:p>
      <w:pPr>
        <w:pStyle w:val="112"/>
      </w:pPr>
      <w:r>
        <w:t>Table</w:t>
      </w:r>
      <w:r>
        <w:rPr>
          <w:rFonts w:eastAsia="等线"/>
          <w:sz w:val="18"/>
        </w:rPr>
        <w:t> </w:t>
      </w:r>
      <w:r>
        <w:t>8.1.2.2.3.1-6: Links supported by the 200 Response Code on this endpoint</w:t>
      </w:r>
    </w:p>
    <w:tbl>
      <w:tblPr>
        <w:tblStyle w:val="13"/>
        <w:tblW w:w="4981"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961"/>
        <w:gridCol w:w="1888"/>
        <w:gridCol w:w="1418"/>
        <w:gridCol w:w="1593"/>
        <w:gridCol w:w="38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493" w:type="pct"/>
            <w:shd w:val="clear" w:color="auto" w:fill="C0C0C0"/>
          </w:tcPr>
          <w:p>
            <w:pPr>
              <w:pStyle w:val="103"/>
              <w:rPr>
                <w:kern w:val="2"/>
                <w:szCs w:val="22"/>
              </w:rPr>
            </w:pPr>
            <w:r>
              <w:rPr>
                <w:kern w:val="2"/>
                <w:szCs w:val="22"/>
              </w:rPr>
              <w:t>Name</w:t>
            </w:r>
          </w:p>
        </w:tc>
        <w:tc>
          <w:tcPr>
            <w:tcW w:w="969" w:type="pct"/>
            <w:shd w:val="clear" w:color="auto" w:fill="C0C0C0"/>
          </w:tcPr>
          <w:p>
            <w:pPr>
              <w:pStyle w:val="103"/>
              <w:rPr>
                <w:kern w:val="2"/>
                <w:szCs w:val="22"/>
              </w:rPr>
            </w:pPr>
            <w:r>
              <w:rPr>
                <w:kern w:val="2"/>
                <w:szCs w:val="22"/>
              </w:rPr>
              <w:t>Resource name</w:t>
            </w:r>
          </w:p>
        </w:tc>
        <w:tc>
          <w:tcPr>
            <w:tcW w:w="728" w:type="pct"/>
            <w:shd w:val="clear" w:color="auto" w:fill="C0C0C0"/>
          </w:tcPr>
          <w:p>
            <w:pPr>
              <w:pStyle w:val="103"/>
              <w:rPr>
                <w:kern w:val="2"/>
                <w:szCs w:val="22"/>
              </w:rPr>
            </w:pPr>
            <w:r>
              <w:rPr>
                <w:kern w:val="2"/>
                <w:szCs w:val="22"/>
              </w:rPr>
              <w:t>HTTP method or custom operation</w:t>
            </w:r>
          </w:p>
        </w:tc>
        <w:tc>
          <w:tcPr>
            <w:tcW w:w="818" w:type="pct"/>
            <w:shd w:val="clear" w:color="auto" w:fill="C0C0C0"/>
          </w:tcPr>
          <w:p>
            <w:pPr>
              <w:pStyle w:val="103"/>
              <w:rPr>
                <w:kern w:val="2"/>
                <w:szCs w:val="22"/>
              </w:rPr>
            </w:pPr>
            <w:r>
              <w:rPr>
                <w:kern w:val="2"/>
                <w:szCs w:val="22"/>
              </w:rPr>
              <w:t>Link parameter(s)</w:t>
            </w:r>
          </w:p>
        </w:tc>
        <w:tc>
          <w:tcPr>
            <w:tcW w:w="1992"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493" w:type="pct"/>
            <w:shd w:val="clear" w:color="auto" w:fill="auto"/>
          </w:tcPr>
          <w:p>
            <w:pPr>
              <w:pStyle w:val="102"/>
              <w:rPr>
                <w:kern w:val="2"/>
                <w:szCs w:val="22"/>
              </w:rPr>
            </w:pPr>
            <w:r>
              <w:rPr>
                <w:kern w:val="2"/>
                <w:szCs w:val="22"/>
              </w:rPr>
              <w:t>n/a</w:t>
            </w:r>
          </w:p>
        </w:tc>
        <w:tc>
          <w:tcPr>
            <w:tcW w:w="969" w:type="pct"/>
          </w:tcPr>
          <w:p>
            <w:pPr>
              <w:pStyle w:val="102"/>
              <w:rPr>
                <w:kern w:val="2"/>
                <w:szCs w:val="22"/>
              </w:rPr>
            </w:pPr>
          </w:p>
        </w:tc>
        <w:tc>
          <w:tcPr>
            <w:tcW w:w="728" w:type="pct"/>
          </w:tcPr>
          <w:p>
            <w:pPr>
              <w:pStyle w:val="102"/>
              <w:jc w:val="center"/>
              <w:rPr>
                <w:kern w:val="2"/>
                <w:szCs w:val="22"/>
              </w:rPr>
            </w:pPr>
          </w:p>
        </w:tc>
        <w:tc>
          <w:tcPr>
            <w:tcW w:w="818" w:type="pct"/>
          </w:tcPr>
          <w:p>
            <w:pPr>
              <w:pStyle w:val="102"/>
              <w:rPr>
                <w:kern w:val="2"/>
                <w:szCs w:val="22"/>
              </w:rPr>
            </w:pPr>
          </w:p>
        </w:tc>
        <w:tc>
          <w:tcPr>
            <w:tcW w:w="1992" w:type="pct"/>
            <w:shd w:val="clear" w:color="auto" w:fill="auto"/>
            <w:vAlign w:val="center"/>
          </w:tcPr>
          <w:p>
            <w:pPr>
              <w:pStyle w:val="102"/>
              <w:rPr>
                <w:kern w:val="2"/>
                <w:szCs w:val="22"/>
              </w:rPr>
            </w:pPr>
          </w:p>
        </w:tc>
      </w:tr>
    </w:tbl>
    <w:p>
      <w:pPr>
        <w:rPr>
          <w:lang w:eastAsia="zh-CN"/>
        </w:rPr>
      </w:pPr>
    </w:p>
    <w:p>
      <w:pPr>
        <w:pStyle w:val="5"/>
      </w:pPr>
      <w:bookmarkStart w:id="733" w:name="_Toc93878954"/>
      <w:bookmarkStart w:id="734" w:name="_Toc97197136"/>
      <w:bookmarkStart w:id="735" w:name="_Toc105667223"/>
      <w:bookmarkStart w:id="736" w:name="_Toc96996730"/>
      <w:r>
        <w:t>8.1.2.3</w:t>
      </w:r>
      <w:r>
        <w:tab/>
      </w:r>
      <w:r>
        <w:t>Resource: AS DeRegistration</w:t>
      </w:r>
      <w:bookmarkEnd w:id="733"/>
      <w:bookmarkEnd w:id="734"/>
      <w:bookmarkEnd w:id="735"/>
      <w:bookmarkEnd w:id="736"/>
    </w:p>
    <w:p>
      <w:pPr>
        <w:pStyle w:val="6"/>
        <w:rPr>
          <w:lang w:eastAsia="zh-CN"/>
        </w:rPr>
      </w:pPr>
      <w:bookmarkStart w:id="737" w:name="_Toc105667224"/>
      <w:bookmarkStart w:id="738" w:name="_Toc96996731"/>
      <w:bookmarkStart w:id="739" w:name="_Toc93878955"/>
      <w:bookmarkStart w:id="740" w:name="_Toc97197137"/>
      <w:r>
        <w:rPr>
          <w:lang w:eastAsia="zh-CN"/>
        </w:rPr>
        <w:t>8.1.2.3.1</w:t>
      </w:r>
      <w:r>
        <w:rPr>
          <w:lang w:eastAsia="zh-CN"/>
        </w:rPr>
        <w:tab/>
      </w:r>
      <w:r>
        <w:rPr>
          <w:lang w:eastAsia="zh-CN"/>
        </w:rPr>
        <w:t>Description</w:t>
      </w:r>
      <w:bookmarkEnd w:id="737"/>
      <w:bookmarkEnd w:id="738"/>
      <w:bookmarkEnd w:id="739"/>
      <w:bookmarkEnd w:id="740"/>
    </w:p>
    <w:p>
      <w:pPr>
        <w:rPr>
          <w:lang w:eastAsia="zh-CN"/>
        </w:rPr>
      </w:pPr>
      <w:r>
        <w:rPr>
          <w:lang w:eastAsia="zh-CN"/>
        </w:rPr>
        <w:t>This resource represents all the Application Servers that are deregistered at a given MSGin5G Server.</w:t>
      </w:r>
    </w:p>
    <w:p>
      <w:pPr>
        <w:pStyle w:val="6"/>
        <w:rPr>
          <w:lang w:eastAsia="zh-CN"/>
        </w:rPr>
      </w:pPr>
      <w:bookmarkStart w:id="741" w:name="_Toc93878956"/>
      <w:bookmarkStart w:id="742" w:name="_Toc96996732"/>
      <w:bookmarkStart w:id="743" w:name="_Toc105667225"/>
      <w:bookmarkStart w:id="744" w:name="_Toc97197138"/>
      <w:r>
        <w:rPr>
          <w:lang w:eastAsia="zh-CN"/>
        </w:rPr>
        <w:t>8.1.2.3.2</w:t>
      </w:r>
      <w:r>
        <w:rPr>
          <w:lang w:eastAsia="zh-CN"/>
        </w:rPr>
        <w:tab/>
      </w:r>
      <w:r>
        <w:rPr>
          <w:lang w:eastAsia="zh-CN"/>
        </w:rPr>
        <w:t>Resource Definition</w:t>
      </w:r>
      <w:bookmarkEnd w:id="741"/>
      <w:bookmarkEnd w:id="742"/>
      <w:bookmarkEnd w:id="743"/>
      <w:bookmarkEnd w:id="744"/>
    </w:p>
    <w:p>
      <w:pPr>
        <w:rPr>
          <w:lang w:eastAsia="zh-CN"/>
        </w:rPr>
      </w:pPr>
      <w:r>
        <w:rPr>
          <w:lang w:eastAsia="zh-CN"/>
        </w:rPr>
        <w:t xml:space="preserve">Resource URI: </w:t>
      </w:r>
      <w:r>
        <w:rPr>
          <w:b/>
          <w:bCs/>
          <w:lang w:eastAsia="zh-CN"/>
        </w:rPr>
        <w:t>{apiRoot}/msgs-asregistration/&lt;apiVersion&gt;/registrations/{registrationId}</w:t>
      </w:r>
    </w:p>
    <w:p>
      <w:pPr>
        <w:rPr>
          <w:lang w:eastAsia="zh-CN"/>
        </w:rPr>
      </w:pPr>
      <w:r>
        <w:rPr>
          <w:lang w:eastAsia="zh-CN"/>
        </w:rPr>
        <w:t>This resource shall support the resource URI variables defined in the table</w:t>
      </w:r>
      <w:r>
        <w:rPr>
          <w:rFonts w:eastAsia="等线"/>
          <w:sz w:val="18"/>
        </w:rPr>
        <w:t> </w:t>
      </w:r>
      <w:r>
        <w:rPr>
          <w:lang w:eastAsia="zh-CN"/>
        </w:rPr>
        <w:t>8.1.2.3.2-1.</w:t>
      </w:r>
    </w:p>
    <w:p>
      <w:pPr>
        <w:pStyle w:val="112"/>
      </w:pPr>
      <w:r>
        <w:t>Table</w:t>
      </w:r>
      <w:r>
        <w:rPr>
          <w:rFonts w:eastAsia="等线"/>
          <w:sz w:val="18"/>
        </w:rPr>
        <w:t> </w:t>
      </w:r>
      <w:r>
        <w:t>8.1.2.3.2-1: Resource URI variables for this resource</w:t>
      </w:r>
    </w:p>
    <w:tbl>
      <w:tblPr>
        <w:tblStyle w:val="13"/>
        <w:tblW w:w="5000"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108" w:type="dxa"/>
        </w:tblCellMar>
      </w:tblPr>
      <w:tblGrid>
        <w:gridCol w:w="1177"/>
        <w:gridCol w:w="1342"/>
        <w:gridCol w:w="725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shd w:val="clear" w:color="000000" w:fill="C0C0C0"/>
          </w:tcPr>
          <w:p>
            <w:pPr>
              <w:pStyle w:val="103"/>
              <w:rPr>
                <w:kern w:val="2"/>
                <w:szCs w:val="22"/>
              </w:rPr>
            </w:pPr>
            <w:r>
              <w:rPr>
                <w:kern w:val="2"/>
                <w:szCs w:val="22"/>
              </w:rPr>
              <w:t>Name</w:t>
            </w:r>
          </w:p>
        </w:tc>
        <w:tc>
          <w:tcPr>
            <w:tcW w:w="708" w:type="pct"/>
            <w:shd w:val="clear" w:color="000000" w:fill="C0C0C0"/>
          </w:tcPr>
          <w:p>
            <w:pPr>
              <w:pStyle w:val="103"/>
              <w:rPr>
                <w:kern w:val="2"/>
                <w:szCs w:val="22"/>
              </w:rPr>
            </w:pPr>
            <w:r>
              <w:rPr>
                <w:kern w:val="2"/>
                <w:szCs w:val="22"/>
              </w:rPr>
              <w:t>Data Type</w:t>
            </w:r>
          </w:p>
        </w:tc>
        <w:tc>
          <w:tcPr>
            <w:tcW w:w="3733" w:type="pct"/>
            <w:shd w:val="clear" w:color="000000" w:fill="C0C0C0"/>
            <w:vAlign w:val="center"/>
          </w:tcPr>
          <w:p>
            <w:pPr>
              <w:pStyle w:val="103"/>
              <w:rPr>
                <w:kern w:val="2"/>
                <w:szCs w:val="22"/>
              </w:rPr>
            </w:pPr>
            <w:r>
              <w:rPr>
                <w:kern w:val="2"/>
                <w:szCs w:val="22"/>
              </w:rPr>
              <w:t>Definition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rPr>
            </w:pPr>
            <w:r>
              <w:rPr>
                <w:kern w:val="2"/>
                <w:szCs w:val="22"/>
              </w:rPr>
              <w:t>apiRoot</w:t>
            </w:r>
          </w:p>
        </w:tc>
        <w:tc>
          <w:tcPr>
            <w:tcW w:w="708" w:type="pct"/>
          </w:tcPr>
          <w:p>
            <w:pPr>
              <w:pStyle w:val="102"/>
              <w:rPr>
                <w:kern w:val="2"/>
                <w:szCs w:val="22"/>
              </w:rPr>
            </w:pPr>
            <w:r>
              <w:rPr>
                <w:kern w:val="2"/>
                <w:szCs w:val="22"/>
              </w:rPr>
              <w:t>string</w:t>
            </w:r>
          </w:p>
        </w:tc>
        <w:tc>
          <w:tcPr>
            <w:tcW w:w="3733" w:type="pct"/>
            <w:vAlign w:val="center"/>
          </w:tcPr>
          <w:p>
            <w:pPr>
              <w:pStyle w:val="102"/>
              <w:rPr>
                <w:kern w:val="2"/>
                <w:szCs w:val="22"/>
              </w:rPr>
            </w:pPr>
            <w:r>
              <w:rPr>
                <w:kern w:val="2"/>
                <w:szCs w:val="22"/>
              </w:rPr>
              <w:t>See clause 7.5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lang w:eastAsia="zh-CN"/>
              </w:rPr>
            </w:pPr>
            <w:r>
              <w:rPr>
                <w:kern w:val="2"/>
                <w:szCs w:val="22"/>
                <w:lang w:eastAsia="zh-CN"/>
              </w:rPr>
              <w:t>apiVersion</w:t>
            </w:r>
          </w:p>
        </w:tc>
        <w:tc>
          <w:tcPr>
            <w:tcW w:w="708" w:type="pct"/>
          </w:tcPr>
          <w:p>
            <w:pPr>
              <w:pStyle w:val="102"/>
              <w:rPr>
                <w:kern w:val="2"/>
                <w:szCs w:val="22"/>
                <w:lang w:eastAsia="zh-CN"/>
              </w:rPr>
            </w:pPr>
            <w:r>
              <w:rPr>
                <w:kern w:val="2"/>
                <w:szCs w:val="22"/>
              </w:rPr>
              <w:t>string</w:t>
            </w:r>
          </w:p>
        </w:tc>
        <w:tc>
          <w:tcPr>
            <w:tcW w:w="3733" w:type="pct"/>
            <w:vAlign w:val="center"/>
          </w:tcPr>
          <w:p>
            <w:pPr>
              <w:pStyle w:val="102"/>
              <w:rPr>
                <w:kern w:val="2"/>
                <w:szCs w:val="22"/>
                <w:lang w:eastAsia="zh-CN"/>
              </w:rPr>
            </w:pPr>
            <w:r>
              <w:rPr>
                <w:kern w:val="2"/>
                <w:szCs w:val="22"/>
              </w:rPr>
              <w:t>See clause 8.1.1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lang w:eastAsia="zh-CN"/>
              </w:rPr>
            </w:pPr>
            <w:r>
              <w:rPr>
                <w:kern w:val="2"/>
                <w:szCs w:val="22"/>
                <w:lang w:eastAsia="zh-CN"/>
              </w:rPr>
              <w:t>registrationId</w:t>
            </w:r>
          </w:p>
        </w:tc>
        <w:tc>
          <w:tcPr>
            <w:tcW w:w="708" w:type="pct"/>
          </w:tcPr>
          <w:p>
            <w:pPr>
              <w:pStyle w:val="102"/>
              <w:rPr>
                <w:kern w:val="2"/>
                <w:szCs w:val="22"/>
              </w:rPr>
            </w:pPr>
            <w:r>
              <w:rPr>
                <w:kern w:val="2"/>
                <w:szCs w:val="22"/>
              </w:rPr>
              <w:t>string</w:t>
            </w:r>
          </w:p>
        </w:tc>
        <w:tc>
          <w:tcPr>
            <w:tcW w:w="3733" w:type="pct"/>
            <w:vAlign w:val="center"/>
          </w:tcPr>
          <w:p>
            <w:pPr>
              <w:pStyle w:val="102"/>
              <w:rPr>
                <w:kern w:val="2"/>
                <w:szCs w:val="22"/>
                <w:lang w:eastAsia="zh-CN"/>
              </w:rPr>
            </w:pPr>
            <w:r>
              <w:rPr>
                <w:kern w:val="2"/>
                <w:szCs w:val="22"/>
                <w:lang w:eastAsia="zh-CN"/>
              </w:rPr>
              <w:t xml:space="preserve">The AS registration </w:t>
            </w:r>
            <w:r>
              <w:rPr>
                <w:kern w:val="2"/>
                <w:szCs w:val="22"/>
              </w:rPr>
              <w:t>resource id</w:t>
            </w:r>
          </w:p>
        </w:tc>
      </w:tr>
    </w:tbl>
    <w:p>
      <w:pPr>
        <w:rPr>
          <w:lang w:eastAsia="zh-CN"/>
        </w:rPr>
      </w:pPr>
    </w:p>
    <w:p>
      <w:pPr>
        <w:pStyle w:val="6"/>
        <w:rPr>
          <w:lang w:eastAsia="zh-CN"/>
        </w:rPr>
      </w:pPr>
      <w:bookmarkStart w:id="745" w:name="_Toc105667226"/>
      <w:bookmarkStart w:id="746" w:name="_Toc93878957"/>
      <w:bookmarkStart w:id="747" w:name="_Toc96996733"/>
      <w:bookmarkStart w:id="748" w:name="_Toc97197139"/>
      <w:r>
        <w:rPr>
          <w:lang w:eastAsia="zh-CN"/>
        </w:rPr>
        <w:t>8.1.2.3.3</w:t>
      </w:r>
      <w:r>
        <w:rPr>
          <w:lang w:eastAsia="zh-CN"/>
        </w:rPr>
        <w:tab/>
      </w:r>
      <w:r>
        <w:rPr>
          <w:lang w:eastAsia="zh-CN"/>
        </w:rPr>
        <w:t>Resource Standard Methods</w:t>
      </w:r>
      <w:bookmarkEnd w:id="745"/>
      <w:bookmarkEnd w:id="746"/>
      <w:bookmarkEnd w:id="747"/>
      <w:bookmarkEnd w:id="748"/>
    </w:p>
    <w:p>
      <w:pPr>
        <w:pStyle w:val="7"/>
        <w:rPr>
          <w:lang w:eastAsia="zh-CN"/>
        </w:rPr>
      </w:pPr>
      <w:bookmarkStart w:id="749" w:name="_Toc96996734"/>
      <w:bookmarkStart w:id="750" w:name="_Toc93878958"/>
      <w:bookmarkStart w:id="751" w:name="_Toc105667227"/>
      <w:bookmarkStart w:id="752" w:name="_Toc97197140"/>
      <w:r>
        <w:rPr>
          <w:lang w:eastAsia="zh-CN"/>
        </w:rPr>
        <w:t>8.1.2.3.3.1</w:t>
      </w:r>
      <w:r>
        <w:rPr>
          <w:lang w:eastAsia="zh-CN"/>
        </w:rPr>
        <w:tab/>
      </w:r>
      <w:r>
        <w:rPr>
          <w:lang w:eastAsia="zh-CN"/>
        </w:rPr>
        <w:t>DELETE</w:t>
      </w:r>
      <w:bookmarkEnd w:id="749"/>
      <w:bookmarkEnd w:id="750"/>
      <w:bookmarkEnd w:id="751"/>
      <w:bookmarkEnd w:id="752"/>
    </w:p>
    <w:p>
      <w:pPr>
        <w:rPr>
          <w:lang w:eastAsia="zh-CN"/>
        </w:rPr>
      </w:pPr>
      <w:r>
        <w:rPr>
          <w:lang w:eastAsia="zh-CN"/>
        </w:rPr>
        <w:t xml:space="preserve">This method deregisters an AS registration from the </w:t>
      </w:r>
      <w:r>
        <w:t>MSGin5G Server</w:t>
      </w:r>
      <w:r>
        <w:rPr>
          <w:lang w:eastAsia="zh-CN"/>
        </w:rPr>
        <w:t>. This method shall support the URI query parameters specified in the table</w:t>
      </w:r>
      <w:r>
        <w:rPr>
          <w:rFonts w:eastAsia="等线"/>
          <w:sz w:val="18"/>
        </w:rPr>
        <w:t> </w:t>
      </w:r>
      <w:r>
        <w:rPr>
          <w:lang w:eastAsia="zh-CN"/>
        </w:rPr>
        <w:t>8.1.2.3.3.1-1.</w:t>
      </w:r>
    </w:p>
    <w:p>
      <w:pPr>
        <w:pStyle w:val="112"/>
      </w:pPr>
      <w:r>
        <w:t>Table</w:t>
      </w:r>
      <w:r>
        <w:rPr>
          <w:rFonts w:eastAsia="等线"/>
          <w:sz w:val="18"/>
        </w:rPr>
        <w:t> </w:t>
      </w:r>
      <w:r>
        <w:t>8.1.2.3.3.1-1: URI query parameters supported by the DELETE method on this resource</w:t>
      </w:r>
    </w:p>
    <w:tbl>
      <w:tblPr>
        <w:tblStyle w:val="13"/>
        <w:tblW w:w="494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4"/>
        <w:gridCol w:w="1833"/>
        <w:gridCol w:w="404"/>
        <w:gridCol w:w="1177"/>
        <w:gridCol w:w="462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C0C0C0"/>
          </w:tcPr>
          <w:p>
            <w:pPr>
              <w:pStyle w:val="103"/>
              <w:rPr>
                <w:kern w:val="2"/>
                <w:szCs w:val="22"/>
              </w:rPr>
            </w:pPr>
            <w:r>
              <w:rPr>
                <w:kern w:val="2"/>
                <w:szCs w:val="22"/>
              </w:rPr>
              <w:t>Name</w:t>
            </w:r>
          </w:p>
        </w:tc>
        <w:tc>
          <w:tcPr>
            <w:tcW w:w="947" w:type="pct"/>
            <w:shd w:val="clear" w:color="auto" w:fill="C0C0C0"/>
          </w:tcPr>
          <w:p>
            <w:pPr>
              <w:pStyle w:val="103"/>
              <w:rPr>
                <w:kern w:val="2"/>
                <w:szCs w:val="22"/>
              </w:rPr>
            </w:pPr>
            <w:r>
              <w:rPr>
                <w:kern w:val="2"/>
                <w:szCs w:val="22"/>
              </w:rPr>
              <w:t>Data type</w:t>
            </w:r>
          </w:p>
        </w:tc>
        <w:tc>
          <w:tcPr>
            <w:tcW w:w="209" w:type="pct"/>
            <w:shd w:val="clear" w:color="auto" w:fill="C0C0C0"/>
          </w:tcPr>
          <w:p>
            <w:pPr>
              <w:pStyle w:val="103"/>
              <w:rPr>
                <w:kern w:val="2"/>
                <w:szCs w:val="22"/>
              </w:rPr>
            </w:pPr>
            <w:r>
              <w:rPr>
                <w:kern w:val="2"/>
                <w:szCs w:val="22"/>
              </w:rPr>
              <w:t>P</w:t>
            </w:r>
          </w:p>
        </w:tc>
        <w:tc>
          <w:tcPr>
            <w:tcW w:w="608" w:type="pct"/>
            <w:shd w:val="clear" w:color="auto" w:fill="C0C0C0"/>
          </w:tcPr>
          <w:p>
            <w:pPr>
              <w:pStyle w:val="103"/>
              <w:rPr>
                <w:kern w:val="2"/>
                <w:szCs w:val="22"/>
              </w:rPr>
            </w:pPr>
            <w:r>
              <w:rPr>
                <w:kern w:val="2"/>
                <w:szCs w:val="22"/>
              </w:rPr>
              <w:t>Cardinality</w:t>
            </w:r>
          </w:p>
        </w:tc>
        <w:tc>
          <w:tcPr>
            <w:tcW w:w="2392"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auto"/>
          </w:tcPr>
          <w:p>
            <w:pPr>
              <w:pStyle w:val="102"/>
              <w:rPr>
                <w:kern w:val="2"/>
                <w:szCs w:val="22"/>
              </w:rPr>
            </w:pPr>
            <w:r>
              <w:rPr>
                <w:kern w:val="2"/>
                <w:szCs w:val="22"/>
              </w:rPr>
              <w:t>n/a</w:t>
            </w:r>
          </w:p>
        </w:tc>
        <w:tc>
          <w:tcPr>
            <w:tcW w:w="947" w:type="pct"/>
          </w:tcPr>
          <w:p>
            <w:pPr>
              <w:pStyle w:val="102"/>
              <w:rPr>
                <w:kern w:val="2"/>
                <w:szCs w:val="22"/>
              </w:rPr>
            </w:pPr>
          </w:p>
        </w:tc>
        <w:tc>
          <w:tcPr>
            <w:tcW w:w="209" w:type="pct"/>
          </w:tcPr>
          <w:p>
            <w:pPr>
              <w:pStyle w:val="104"/>
              <w:rPr>
                <w:kern w:val="2"/>
                <w:szCs w:val="22"/>
              </w:rPr>
            </w:pPr>
          </w:p>
        </w:tc>
        <w:tc>
          <w:tcPr>
            <w:tcW w:w="608" w:type="pct"/>
          </w:tcPr>
          <w:p>
            <w:pPr>
              <w:pStyle w:val="102"/>
              <w:rPr>
                <w:kern w:val="2"/>
                <w:szCs w:val="22"/>
              </w:rPr>
            </w:pPr>
          </w:p>
        </w:tc>
        <w:tc>
          <w:tcPr>
            <w:tcW w:w="2392" w:type="pct"/>
            <w:shd w:val="clear" w:color="auto" w:fill="auto"/>
            <w:vAlign w:val="center"/>
          </w:tcPr>
          <w:p>
            <w:pPr>
              <w:pStyle w:val="102"/>
              <w:rPr>
                <w:kern w:val="2"/>
                <w:szCs w:val="22"/>
              </w:rPr>
            </w:pPr>
          </w:p>
        </w:tc>
      </w:tr>
    </w:tbl>
    <w:p>
      <w:pPr>
        <w:rPr>
          <w:lang w:eastAsia="zh-CN"/>
        </w:rPr>
      </w:pPr>
    </w:p>
    <w:p>
      <w:r>
        <w:t>This method shall support the request data structures specified in table</w:t>
      </w:r>
      <w:r>
        <w:rPr>
          <w:rFonts w:eastAsia="等线"/>
          <w:sz w:val="18"/>
        </w:rPr>
        <w:t> </w:t>
      </w:r>
      <w:r>
        <w:t>8.1.2.3.3.1-2 and the response data structures and response codes specified in table</w:t>
      </w:r>
      <w:r>
        <w:rPr>
          <w:rFonts w:eastAsia="等线"/>
          <w:sz w:val="18"/>
        </w:rPr>
        <w:t> </w:t>
      </w:r>
      <w:r>
        <w:t>8.1.2.3.3.1-3.</w:t>
      </w:r>
    </w:p>
    <w:p>
      <w:pPr>
        <w:pStyle w:val="112"/>
      </w:pPr>
      <w:r>
        <w:t>Table</w:t>
      </w:r>
      <w:r>
        <w:rPr>
          <w:rFonts w:eastAsia="等线"/>
          <w:sz w:val="18"/>
        </w:rPr>
        <w:t> </w:t>
      </w:r>
      <w:r>
        <w:t xml:space="preserve">8.1.2.3.3.1-2: Data structures supported by the DELETE Request Body on this resource </w:t>
      </w:r>
    </w:p>
    <w:tbl>
      <w:tblPr>
        <w:tblStyle w:val="13"/>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rPr>
                <w:kern w:val="2"/>
                <w:szCs w:val="22"/>
              </w:rPr>
            </w:pPr>
            <w:r>
              <w:rPr>
                <w:kern w:val="2"/>
                <w:szCs w:val="22"/>
              </w:rPr>
              <w:t>Data type</w:t>
            </w:r>
          </w:p>
        </w:tc>
        <w:tc>
          <w:tcPr>
            <w:tcW w:w="518" w:type="dxa"/>
            <w:tcBorders>
              <w:bottom w:val="single" w:color="auto" w:sz="6" w:space="0"/>
            </w:tcBorders>
            <w:shd w:val="clear" w:color="auto" w:fill="C0C0C0"/>
          </w:tcPr>
          <w:p>
            <w:pPr>
              <w:pStyle w:val="103"/>
              <w:rPr>
                <w:kern w:val="2"/>
                <w:szCs w:val="22"/>
              </w:rPr>
            </w:pPr>
            <w:r>
              <w:rPr>
                <w:kern w:val="2"/>
                <w:szCs w:val="22"/>
              </w:rPr>
              <w:t>P</w:t>
            </w:r>
          </w:p>
        </w:tc>
        <w:tc>
          <w:tcPr>
            <w:tcW w:w="2268" w:type="dxa"/>
            <w:tcBorders>
              <w:bottom w:val="single" w:color="auto" w:sz="6" w:space="0"/>
            </w:tcBorders>
            <w:shd w:val="clear" w:color="auto" w:fill="C0C0C0"/>
          </w:tcPr>
          <w:p>
            <w:pPr>
              <w:pStyle w:val="103"/>
              <w:rPr>
                <w:kern w:val="2"/>
                <w:szCs w:val="22"/>
              </w:rPr>
            </w:pPr>
            <w:r>
              <w:rPr>
                <w:kern w:val="2"/>
                <w:szCs w:val="22"/>
              </w:rPr>
              <w:t>Cardinality</w:t>
            </w:r>
          </w:p>
        </w:tc>
        <w:tc>
          <w:tcPr>
            <w:tcW w:w="5239" w:type="dxa"/>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rPr>
                <w:kern w:val="2"/>
                <w:szCs w:val="22"/>
                <w:lang w:eastAsia="zh-CN"/>
              </w:rPr>
            </w:pPr>
            <w:r>
              <w:rPr>
                <w:kern w:val="2"/>
                <w:szCs w:val="22"/>
                <w:lang w:eastAsia="zh-CN"/>
              </w:rPr>
              <w:t>n/a</w:t>
            </w:r>
          </w:p>
        </w:tc>
        <w:tc>
          <w:tcPr>
            <w:tcW w:w="518" w:type="dxa"/>
            <w:tcBorders>
              <w:top w:val="single" w:color="auto" w:sz="6" w:space="0"/>
            </w:tcBorders>
          </w:tcPr>
          <w:p>
            <w:pPr>
              <w:pStyle w:val="104"/>
              <w:rPr>
                <w:kern w:val="2"/>
                <w:szCs w:val="22"/>
              </w:rPr>
            </w:pPr>
          </w:p>
        </w:tc>
        <w:tc>
          <w:tcPr>
            <w:tcW w:w="2268" w:type="dxa"/>
            <w:tcBorders>
              <w:top w:val="single" w:color="auto" w:sz="6" w:space="0"/>
            </w:tcBorders>
          </w:tcPr>
          <w:p>
            <w:pPr>
              <w:pStyle w:val="102"/>
              <w:rPr>
                <w:kern w:val="2"/>
                <w:szCs w:val="22"/>
                <w:lang w:eastAsia="zh-CN"/>
              </w:rPr>
            </w:pPr>
          </w:p>
        </w:tc>
        <w:tc>
          <w:tcPr>
            <w:tcW w:w="5239" w:type="dxa"/>
            <w:tcBorders>
              <w:top w:val="single" w:color="auto" w:sz="6" w:space="0"/>
            </w:tcBorders>
            <w:shd w:val="clear" w:color="auto" w:fill="auto"/>
          </w:tcPr>
          <w:p>
            <w:pPr>
              <w:pStyle w:val="102"/>
              <w:rPr>
                <w:kern w:val="2"/>
                <w:szCs w:val="22"/>
              </w:rPr>
            </w:pPr>
          </w:p>
        </w:tc>
      </w:tr>
    </w:tbl>
    <w:p>
      <w:pPr>
        <w:rPr>
          <w:lang w:eastAsia="zh-CN"/>
        </w:rPr>
      </w:pPr>
    </w:p>
    <w:p>
      <w:pPr>
        <w:pStyle w:val="112"/>
      </w:pPr>
      <w:r>
        <w:t>Table</w:t>
      </w:r>
      <w:r>
        <w:rPr>
          <w:rFonts w:eastAsia="等线"/>
          <w:sz w:val="18"/>
        </w:rPr>
        <w:t> </w:t>
      </w:r>
      <w:r>
        <w:t>8.1.2.3.3.1-3: Data structures supported by the DELETE Response Body on this resource</w:t>
      </w:r>
    </w:p>
    <w:tbl>
      <w:tblPr>
        <w:tblStyle w:val="13"/>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rPr>
                <w:kern w:val="2"/>
                <w:szCs w:val="22"/>
              </w:rPr>
            </w:pPr>
            <w:r>
              <w:rPr>
                <w:kern w:val="2"/>
                <w:szCs w:val="22"/>
              </w:rPr>
              <w:t>Data type</w:t>
            </w:r>
          </w:p>
        </w:tc>
        <w:tc>
          <w:tcPr>
            <w:tcW w:w="499" w:type="pct"/>
            <w:shd w:val="clear" w:color="auto" w:fill="C0C0C0"/>
          </w:tcPr>
          <w:p>
            <w:pPr>
              <w:pStyle w:val="103"/>
              <w:rPr>
                <w:kern w:val="2"/>
                <w:szCs w:val="22"/>
              </w:rPr>
            </w:pPr>
            <w:r>
              <w:rPr>
                <w:kern w:val="2"/>
                <w:szCs w:val="22"/>
              </w:rPr>
              <w:t>P</w:t>
            </w:r>
          </w:p>
        </w:tc>
        <w:tc>
          <w:tcPr>
            <w:tcW w:w="738" w:type="pct"/>
            <w:shd w:val="clear" w:color="auto" w:fill="C0C0C0"/>
          </w:tcPr>
          <w:p>
            <w:pPr>
              <w:pStyle w:val="103"/>
              <w:rPr>
                <w:kern w:val="2"/>
                <w:szCs w:val="22"/>
              </w:rPr>
            </w:pPr>
            <w:r>
              <w:rPr>
                <w:kern w:val="2"/>
                <w:szCs w:val="22"/>
              </w:rPr>
              <w:t>Cardinality</w:t>
            </w:r>
          </w:p>
        </w:tc>
        <w:tc>
          <w:tcPr>
            <w:tcW w:w="967" w:type="pct"/>
            <w:shd w:val="clear" w:color="auto" w:fill="C0C0C0"/>
          </w:tcPr>
          <w:p>
            <w:pPr>
              <w:pStyle w:val="103"/>
              <w:rPr>
                <w:kern w:val="2"/>
                <w:szCs w:val="22"/>
              </w:rPr>
            </w:pPr>
            <w:r>
              <w:rPr>
                <w:kern w:val="2"/>
                <w:szCs w:val="22"/>
              </w:rPr>
              <w:t>Response</w:t>
            </w:r>
          </w:p>
          <w:p>
            <w:pPr>
              <w:pStyle w:val="103"/>
              <w:rPr>
                <w:kern w:val="2"/>
                <w:szCs w:val="22"/>
              </w:rPr>
            </w:pPr>
            <w:r>
              <w:rPr>
                <w:kern w:val="2"/>
                <w:szCs w:val="22"/>
              </w:rPr>
              <w:t>codes</w:t>
            </w:r>
          </w:p>
        </w:tc>
        <w:tc>
          <w:tcPr>
            <w:tcW w:w="1971" w:type="pct"/>
            <w:shd w:val="clear" w:color="auto" w:fill="C0C0C0"/>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kern w:val="2"/>
                <w:szCs w:val="22"/>
              </w:rPr>
            </w:pPr>
            <w:r>
              <w:rPr>
                <w:kern w:val="2"/>
                <w:szCs w:val="22"/>
              </w:rPr>
              <w:t>ASRegistrationAck</w:t>
            </w:r>
          </w:p>
        </w:tc>
        <w:tc>
          <w:tcPr>
            <w:tcW w:w="499" w:type="pct"/>
          </w:tcPr>
          <w:p>
            <w:pPr>
              <w:pStyle w:val="104"/>
              <w:rPr>
                <w:kern w:val="2"/>
                <w:szCs w:val="22"/>
              </w:rPr>
            </w:pPr>
            <w:r>
              <w:rPr>
                <w:kern w:val="2"/>
                <w:szCs w:val="22"/>
              </w:rPr>
              <w:t>M</w:t>
            </w:r>
          </w:p>
        </w:tc>
        <w:tc>
          <w:tcPr>
            <w:tcW w:w="738" w:type="pct"/>
          </w:tcPr>
          <w:p>
            <w:pPr>
              <w:pStyle w:val="102"/>
              <w:rPr>
                <w:kern w:val="2"/>
                <w:szCs w:val="22"/>
                <w:lang w:eastAsia="zh-CN"/>
              </w:rPr>
            </w:pPr>
            <w:r>
              <w:rPr>
                <w:kern w:val="2"/>
                <w:szCs w:val="22"/>
                <w:lang w:eastAsia="zh-CN"/>
              </w:rPr>
              <w:t>1</w:t>
            </w:r>
          </w:p>
        </w:tc>
        <w:tc>
          <w:tcPr>
            <w:tcW w:w="967" w:type="pct"/>
          </w:tcPr>
          <w:p>
            <w:pPr>
              <w:pStyle w:val="102"/>
              <w:rPr>
                <w:kern w:val="2"/>
                <w:szCs w:val="22"/>
                <w:lang w:eastAsia="zh-CN"/>
              </w:rPr>
            </w:pPr>
            <w:r>
              <w:rPr>
                <w:kern w:val="2"/>
                <w:szCs w:val="22"/>
                <w:lang w:eastAsia="zh-CN"/>
              </w:rPr>
              <w:t>200 OK</w:t>
            </w:r>
          </w:p>
        </w:tc>
        <w:tc>
          <w:tcPr>
            <w:tcW w:w="1971" w:type="pct"/>
            <w:shd w:val="clear" w:color="auto" w:fill="auto"/>
          </w:tcPr>
          <w:p>
            <w:pPr>
              <w:pStyle w:val="102"/>
              <w:rPr>
                <w:kern w:val="2"/>
                <w:szCs w:val="22"/>
              </w:rPr>
            </w:pPr>
            <w:r>
              <w:rPr>
                <w:kern w:val="2"/>
                <w:szCs w:val="22"/>
              </w:rPr>
              <w:t>The AS DeRegistration information matching the registrationId is deleted.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rPr>
                <w:kern w:val="2"/>
                <w:szCs w:val="22"/>
              </w:rPr>
            </w:pPr>
            <w:r>
              <w:rPr>
                <w:kern w:val="2"/>
                <w:szCs w:val="22"/>
              </w:rPr>
              <w:t>NOTE:</w:t>
            </w:r>
            <w:r>
              <w:rPr>
                <w:kern w:val="2"/>
                <w:szCs w:val="22"/>
              </w:rPr>
              <w:tab/>
            </w:r>
            <w:r>
              <w:rPr>
                <w:kern w:val="2"/>
                <w:szCs w:val="22"/>
              </w:rPr>
              <w:t>The mandatory HTTP error status codes for the POST method listed in table 5.2.7.1-1 of 3GPP TS 29.500 [</w:t>
            </w:r>
            <w:r>
              <w:rPr>
                <w:kern w:val="2"/>
                <w:szCs w:val="22"/>
                <w:lang w:eastAsia="zh-CN"/>
              </w:rPr>
              <w:t>4</w:t>
            </w:r>
            <w:r>
              <w:rPr>
                <w:kern w:val="2"/>
                <w:szCs w:val="22"/>
              </w:rPr>
              <w:t>] shall also apply.</w:t>
            </w:r>
          </w:p>
        </w:tc>
      </w:tr>
    </w:tbl>
    <w:p/>
    <w:p>
      <w:pPr>
        <w:pStyle w:val="112"/>
      </w:pPr>
      <w:r>
        <w:t>Table</w:t>
      </w:r>
      <w:r>
        <w:rPr>
          <w:rFonts w:eastAsia="等线"/>
          <w:sz w:val="18"/>
        </w:rPr>
        <w:t> </w:t>
      </w:r>
      <w:r>
        <w:t>8.1.2.3.3.1-4: Headers supported by the DELETE method on this resource</w:t>
      </w:r>
    </w:p>
    <w:tbl>
      <w:tblPr>
        <w:tblStyle w:val="13"/>
        <w:tblW w:w="4994"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798"/>
        <w:gridCol w:w="1303"/>
        <w:gridCol w:w="551"/>
        <w:gridCol w:w="1137"/>
        <w:gridCol w:w="3976"/>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3" w:type="pct"/>
            <w:tcBorders>
              <w:bottom w:val="single" w:color="auto" w:sz="6" w:space="0"/>
            </w:tcBorders>
            <w:shd w:val="clear" w:color="auto" w:fill="C0C0C0"/>
          </w:tcPr>
          <w:p>
            <w:pPr>
              <w:pStyle w:val="103"/>
              <w:rPr>
                <w:kern w:val="2"/>
                <w:szCs w:val="22"/>
              </w:rPr>
            </w:pPr>
            <w:r>
              <w:rPr>
                <w:kern w:val="2"/>
                <w:szCs w:val="22"/>
              </w:rPr>
              <w:t>Name</w:t>
            </w:r>
          </w:p>
        </w:tc>
        <w:tc>
          <w:tcPr>
            <w:tcW w:w="667" w:type="pct"/>
            <w:tcBorders>
              <w:bottom w:val="single" w:color="auto" w:sz="6" w:space="0"/>
            </w:tcBorders>
            <w:shd w:val="clear" w:color="auto" w:fill="C0C0C0"/>
          </w:tcPr>
          <w:p>
            <w:pPr>
              <w:pStyle w:val="103"/>
              <w:rPr>
                <w:kern w:val="2"/>
                <w:szCs w:val="22"/>
              </w:rPr>
            </w:pPr>
            <w:r>
              <w:rPr>
                <w:kern w:val="2"/>
                <w:szCs w:val="22"/>
              </w:rPr>
              <w:t>Data type</w:t>
            </w:r>
          </w:p>
        </w:tc>
        <w:tc>
          <w:tcPr>
            <w:tcW w:w="282" w:type="pct"/>
            <w:tcBorders>
              <w:bottom w:val="single" w:color="auto" w:sz="6" w:space="0"/>
            </w:tcBorders>
            <w:shd w:val="clear" w:color="auto" w:fill="C0C0C0"/>
          </w:tcPr>
          <w:p>
            <w:pPr>
              <w:pStyle w:val="103"/>
              <w:rPr>
                <w:kern w:val="2"/>
                <w:szCs w:val="22"/>
              </w:rPr>
            </w:pPr>
            <w:r>
              <w:rPr>
                <w:kern w:val="2"/>
                <w:szCs w:val="22"/>
              </w:rPr>
              <w:t>P</w:t>
            </w:r>
          </w:p>
        </w:tc>
        <w:tc>
          <w:tcPr>
            <w:tcW w:w="582" w:type="pct"/>
            <w:tcBorders>
              <w:bottom w:val="single" w:color="auto" w:sz="6" w:space="0"/>
            </w:tcBorders>
            <w:shd w:val="clear" w:color="auto" w:fill="C0C0C0"/>
          </w:tcPr>
          <w:p>
            <w:pPr>
              <w:pStyle w:val="103"/>
              <w:rPr>
                <w:kern w:val="2"/>
                <w:szCs w:val="22"/>
              </w:rPr>
            </w:pPr>
            <w:r>
              <w:rPr>
                <w:kern w:val="2"/>
                <w:szCs w:val="22"/>
              </w:rPr>
              <w:t>Cardinality</w:t>
            </w:r>
          </w:p>
        </w:tc>
        <w:tc>
          <w:tcPr>
            <w:tcW w:w="2036"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3" w:type="pct"/>
            <w:tcBorders>
              <w:top w:val="single" w:color="auto" w:sz="6" w:space="0"/>
            </w:tcBorders>
            <w:shd w:val="clear" w:color="auto" w:fill="auto"/>
          </w:tcPr>
          <w:p>
            <w:pPr>
              <w:pStyle w:val="102"/>
              <w:rPr>
                <w:kern w:val="2"/>
                <w:szCs w:val="22"/>
              </w:rPr>
            </w:pPr>
            <w:r>
              <w:rPr>
                <w:kern w:val="2"/>
                <w:szCs w:val="22"/>
              </w:rPr>
              <w:t>n/a</w:t>
            </w:r>
          </w:p>
        </w:tc>
        <w:tc>
          <w:tcPr>
            <w:tcW w:w="667" w:type="pct"/>
            <w:tcBorders>
              <w:top w:val="single" w:color="auto" w:sz="6" w:space="0"/>
            </w:tcBorders>
          </w:tcPr>
          <w:p>
            <w:pPr>
              <w:pStyle w:val="102"/>
              <w:rPr>
                <w:kern w:val="2"/>
                <w:szCs w:val="22"/>
              </w:rPr>
            </w:pPr>
          </w:p>
        </w:tc>
        <w:tc>
          <w:tcPr>
            <w:tcW w:w="282" w:type="pct"/>
            <w:tcBorders>
              <w:top w:val="single" w:color="auto" w:sz="6" w:space="0"/>
            </w:tcBorders>
          </w:tcPr>
          <w:p>
            <w:pPr>
              <w:pStyle w:val="104"/>
              <w:rPr>
                <w:kern w:val="2"/>
                <w:szCs w:val="22"/>
              </w:rPr>
            </w:pPr>
          </w:p>
        </w:tc>
        <w:tc>
          <w:tcPr>
            <w:tcW w:w="582" w:type="pct"/>
            <w:tcBorders>
              <w:top w:val="single" w:color="auto" w:sz="6" w:space="0"/>
            </w:tcBorders>
          </w:tcPr>
          <w:p>
            <w:pPr>
              <w:pStyle w:val="102"/>
              <w:rPr>
                <w:kern w:val="2"/>
                <w:szCs w:val="22"/>
              </w:rPr>
            </w:pPr>
          </w:p>
        </w:tc>
        <w:tc>
          <w:tcPr>
            <w:tcW w:w="2036" w:type="pct"/>
            <w:tcBorders>
              <w:top w:val="single" w:color="auto" w:sz="6" w:space="0"/>
            </w:tcBorders>
            <w:shd w:val="clear" w:color="auto" w:fill="auto"/>
            <w:vAlign w:val="center"/>
          </w:tcPr>
          <w:p>
            <w:pPr>
              <w:pStyle w:val="102"/>
              <w:rPr>
                <w:kern w:val="2"/>
                <w:szCs w:val="22"/>
              </w:rPr>
            </w:pPr>
          </w:p>
        </w:tc>
      </w:tr>
    </w:tbl>
    <w:p/>
    <w:p>
      <w:pPr>
        <w:pStyle w:val="112"/>
      </w:pPr>
      <w:r>
        <w:t>Table</w:t>
      </w:r>
      <w:r>
        <w:rPr>
          <w:rFonts w:eastAsia="等线"/>
        </w:rPr>
        <w:t> </w:t>
      </w:r>
      <w:r>
        <w:t>8.1.2.3.3.1-5: Headers supported by the 204 response code on this resource</w:t>
      </w:r>
    </w:p>
    <w:tbl>
      <w:tblPr>
        <w:tblStyle w:val="13"/>
        <w:tblW w:w="5000"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314"/>
        <w:gridCol w:w="1431"/>
        <w:gridCol w:w="422"/>
        <w:gridCol w:w="1277"/>
        <w:gridCol w:w="4333"/>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183" w:type="pct"/>
            <w:tcBorders>
              <w:bottom w:val="single" w:color="auto" w:sz="6" w:space="0"/>
            </w:tcBorders>
            <w:shd w:val="clear" w:color="auto" w:fill="C0C0C0"/>
          </w:tcPr>
          <w:p>
            <w:pPr>
              <w:pStyle w:val="103"/>
              <w:rPr>
                <w:kern w:val="2"/>
                <w:szCs w:val="22"/>
              </w:rPr>
            </w:pPr>
            <w:r>
              <w:rPr>
                <w:kern w:val="2"/>
                <w:szCs w:val="22"/>
              </w:rPr>
              <w:t>Name</w:t>
            </w:r>
          </w:p>
        </w:tc>
        <w:tc>
          <w:tcPr>
            <w:tcW w:w="732" w:type="pct"/>
            <w:tcBorders>
              <w:bottom w:val="single" w:color="auto" w:sz="6" w:space="0"/>
            </w:tcBorders>
            <w:shd w:val="clear" w:color="auto" w:fill="C0C0C0"/>
          </w:tcPr>
          <w:p>
            <w:pPr>
              <w:pStyle w:val="103"/>
              <w:rPr>
                <w:kern w:val="2"/>
                <w:szCs w:val="22"/>
              </w:rPr>
            </w:pPr>
            <w:r>
              <w:rPr>
                <w:kern w:val="2"/>
                <w:szCs w:val="22"/>
              </w:rPr>
              <w:t>Data type</w:t>
            </w:r>
          </w:p>
        </w:tc>
        <w:tc>
          <w:tcPr>
            <w:tcW w:w="216" w:type="pct"/>
            <w:tcBorders>
              <w:bottom w:val="single" w:color="auto" w:sz="6" w:space="0"/>
            </w:tcBorders>
            <w:shd w:val="clear" w:color="auto" w:fill="C0C0C0"/>
          </w:tcPr>
          <w:p>
            <w:pPr>
              <w:pStyle w:val="103"/>
              <w:rPr>
                <w:kern w:val="2"/>
                <w:szCs w:val="22"/>
              </w:rPr>
            </w:pPr>
            <w:r>
              <w:rPr>
                <w:kern w:val="2"/>
                <w:szCs w:val="22"/>
              </w:rPr>
              <w:t>P</w:t>
            </w:r>
          </w:p>
        </w:tc>
        <w:tc>
          <w:tcPr>
            <w:tcW w:w="653" w:type="pct"/>
            <w:tcBorders>
              <w:bottom w:val="single" w:color="auto" w:sz="6" w:space="0"/>
            </w:tcBorders>
            <w:shd w:val="clear" w:color="auto" w:fill="C0C0C0"/>
          </w:tcPr>
          <w:p>
            <w:pPr>
              <w:pStyle w:val="103"/>
              <w:rPr>
                <w:kern w:val="2"/>
                <w:szCs w:val="22"/>
              </w:rPr>
            </w:pPr>
            <w:r>
              <w:rPr>
                <w:kern w:val="2"/>
                <w:szCs w:val="22"/>
              </w:rPr>
              <w:t>Cardinality</w:t>
            </w:r>
          </w:p>
        </w:tc>
        <w:tc>
          <w:tcPr>
            <w:tcW w:w="2216"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183" w:type="pct"/>
            <w:tcBorders>
              <w:top w:val="single" w:color="auto" w:sz="6" w:space="0"/>
            </w:tcBorders>
            <w:shd w:val="clear" w:color="auto" w:fill="auto"/>
          </w:tcPr>
          <w:p>
            <w:pPr>
              <w:pStyle w:val="102"/>
              <w:rPr>
                <w:kern w:val="2"/>
                <w:szCs w:val="22"/>
              </w:rPr>
            </w:pPr>
            <w:r>
              <w:rPr>
                <w:kern w:val="2"/>
                <w:szCs w:val="22"/>
              </w:rPr>
              <w:t>n/a</w:t>
            </w:r>
          </w:p>
        </w:tc>
        <w:tc>
          <w:tcPr>
            <w:tcW w:w="732" w:type="pct"/>
            <w:tcBorders>
              <w:top w:val="single" w:color="auto" w:sz="6" w:space="0"/>
            </w:tcBorders>
          </w:tcPr>
          <w:p>
            <w:pPr>
              <w:pStyle w:val="102"/>
              <w:rPr>
                <w:kern w:val="2"/>
                <w:szCs w:val="22"/>
              </w:rPr>
            </w:pPr>
          </w:p>
        </w:tc>
        <w:tc>
          <w:tcPr>
            <w:tcW w:w="216" w:type="pct"/>
            <w:tcBorders>
              <w:top w:val="single" w:color="auto" w:sz="6" w:space="0"/>
            </w:tcBorders>
          </w:tcPr>
          <w:p>
            <w:pPr>
              <w:pStyle w:val="104"/>
              <w:rPr>
                <w:kern w:val="2"/>
                <w:szCs w:val="22"/>
              </w:rPr>
            </w:pPr>
          </w:p>
        </w:tc>
        <w:tc>
          <w:tcPr>
            <w:tcW w:w="653" w:type="pct"/>
            <w:tcBorders>
              <w:top w:val="single" w:color="auto" w:sz="6" w:space="0"/>
            </w:tcBorders>
          </w:tcPr>
          <w:p>
            <w:pPr>
              <w:pStyle w:val="102"/>
              <w:rPr>
                <w:kern w:val="2"/>
                <w:szCs w:val="22"/>
              </w:rPr>
            </w:pPr>
          </w:p>
        </w:tc>
        <w:tc>
          <w:tcPr>
            <w:tcW w:w="2216" w:type="pct"/>
            <w:tcBorders>
              <w:top w:val="single" w:color="auto" w:sz="6" w:space="0"/>
            </w:tcBorders>
            <w:shd w:val="clear" w:color="auto" w:fill="auto"/>
            <w:vAlign w:val="center"/>
          </w:tcPr>
          <w:p>
            <w:pPr>
              <w:pStyle w:val="102"/>
              <w:rPr>
                <w:kern w:val="2"/>
                <w:szCs w:val="22"/>
              </w:rPr>
            </w:pPr>
          </w:p>
        </w:tc>
      </w:tr>
    </w:tbl>
    <w:p/>
    <w:p>
      <w:pPr>
        <w:pStyle w:val="112"/>
      </w:pPr>
      <w:r>
        <w:t>Table</w:t>
      </w:r>
      <w:r>
        <w:rPr>
          <w:rFonts w:eastAsia="等线"/>
          <w:sz w:val="18"/>
        </w:rPr>
        <w:t> </w:t>
      </w:r>
      <w:r>
        <w:t>8.1.2.3.3.1-6: Links supported by the 200 Response Code on this endpoint</w:t>
      </w:r>
    </w:p>
    <w:tbl>
      <w:tblPr>
        <w:tblStyle w:val="13"/>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066"/>
        <w:gridCol w:w="1889"/>
        <w:gridCol w:w="1417"/>
        <w:gridCol w:w="1593"/>
        <w:gridCol w:w="381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45" w:type="pct"/>
            <w:shd w:val="clear" w:color="auto" w:fill="C0C0C0"/>
          </w:tcPr>
          <w:p>
            <w:pPr>
              <w:pStyle w:val="103"/>
              <w:rPr>
                <w:kern w:val="2"/>
                <w:szCs w:val="22"/>
              </w:rPr>
            </w:pPr>
            <w:r>
              <w:rPr>
                <w:kern w:val="2"/>
                <w:szCs w:val="22"/>
              </w:rPr>
              <w:t>Name</w:t>
            </w:r>
          </w:p>
        </w:tc>
        <w:tc>
          <w:tcPr>
            <w:tcW w:w="966" w:type="pct"/>
            <w:shd w:val="clear" w:color="auto" w:fill="C0C0C0"/>
          </w:tcPr>
          <w:p>
            <w:pPr>
              <w:pStyle w:val="103"/>
              <w:rPr>
                <w:kern w:val="2"/>
                <w:szCs w:val="22"/>
              </w:rPr>
            </w:pPr>
            <w:r>
              <w:rPr>
                <w:kern w:val="2"/>
                <w:szCs w:val="22"/>
              </w:rPr>
              <w:t>Resource name</w:t>
            </w:r>
          </w:p>
        </w:tc>
        <w:tc>
          <w:tcPr>
            <w:tcW w:w="725" w:type="pct"/>
            <w:shd w:val="clear" w:color="auto" w:fill="C0C0C0"/>
          </w:tcPr>
          <w:p>
            <w:pPr>
              <w:pStyle w:val="103"/>
              <w:rPr>
                <w:kern w:val="2"/>
                <w:szCs w:val="22"/>
              </w:rPr>
            </w:pPr>
            <w:r>
              <w:rPr>
                <w:kern w:val="2"/>
                <w:szCs w:val="22"/>
              </w:rPr>
              <w:t>HTTP method or custom operation</w:t>
            </w:r>
          </w:p>
        </w:tc>
        <w:tc>
          <w:tcPr>
            <w:tcW w:w="815" w:type="pct"/>
            <w:shd w:val="clear" w:color="auto" w:fill="C0C0C0"/>
          </w:tcPr>
          <w:p>
            <w:pPr>
              <w:pStyle w:val="103"/>
              <w:rPr>
                <w:kern w:val="2"/>
                <w:szCs w:val="22"/>
              </w:rPr>
            </w:pPr>
            <w:r>
              <w:rPr>
                <w:kern w:val="2"/>
                <w:szCs w:val="22"/>
              </w:rPr>
              <w:t>Link parameter(s)</w:t>
            </w:r>
          </w:p>
        </w:tc>
        <w:tc>
          <w:tcPr>
            <w:tcW w:w="1949"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45" w:type="pct"/>
            <w:shd w:val="clear" w:color="auto" w:fill="auto"/>
          </w:tcPr>
          <w:p>
            <w:pPr>
              <w:pStyle w:val="102"/>
              <w:rPr>
                <w:kern w:val="2"/>
                <w:szCs w:val="22"/>
              </w:rPr>
            </w:pPr>
            <w:r>
              <w:rPr>
                <w:kern w:val="2"/>
                <w:szCs w:val="22"/>
              </w:rPr>
              <w:t>n/a</w:t>
            </w:r>
          </w:p>
        </w:tc>
        <w:tc>
          <w:tcPr>
            <w:tcW w:w="966" w:type="pct"/>
          </w:tcPr>
          <w:p>
            <w:pPr>
              <w:pStyle w:val="102"/>
              <w:rPr>
                <w:kern w:val="2"/>
                <w:szCs w:val="22"/>
              </w:rPr>
            </w:pPr>
          </w:p>
        </w:tc>
        <w:tc>
          <w:tcPr>
            <w:tcW w:w="725" w:type="pct"/>
          </w:tcPr>
          <w:p>
            <w:pPr>
              <w:pStyle w:val="102"/>
              <w:jc w:val="center"/>
              <w:rPr>
                <w:kern w:val="2"/>
                <w:szCs w:val="22"/>
              </w:rPr>
            </w:pPr>
          </w:p>
        </w:tc>
        <w:tc>
          <w:tcPr>
            <w:tcW w:w="815" w:type="pct"/>
          </w:tcPr>
          <w:p>
            <w:pPr>
              <w:pStyle w:val="102"/>
              <w:rPr>
                <w:kern w:val="2"/>
                <w:szCs w:val="22"/>
              </w:rPr>
            </w:pPr>
          </w:p>
        </w:tc>
        <w:tc>
          <w:tcPr>
            <w:tcW w:w="1949" w:type="pct"/>
            <w:shd w:val="clear" w:color="auto" w:fill="auto"/>
            <w:vAlign w:val="center"/>
          </w:tcPr>
          <w:p>
            <w:pPr>
              <w:pStyle w:val="102"/>
              <w:rPr>
                <w:kern w:val="2"/>
                <w:szCs w:val="22"/>
              </w:rPr>
            </w:pPr>
          </w:p>
        </w:tc>
      </w:tr>
    </w:tbl>
    <w:p>
      <w:pPr>
        <w:rPr>
          <w:lang w:eastAsia="zh-CN"/>
        </w:rPr>
      </w:pPr>
    </w:p>
    <w:p>
      <w:pPr>
        <w:pStyle w:val="4"/>
      </w:pPr>
      <w:bookmarkStart w:id="753" w:name="_Toc83768360"/>
      <w:bookmarkStart w:id="754" w:name="_Toc97197141"/>
      <w:bookmarkStart w:id="755" w:name="_Toc105667228"/>
      <w:bookmarkStart w:id="756" w:name="_Toc93878959"/>
      <w:bookmarkStart w:id="757" w:name="_Toc96996735"/>
      <w:r>
        <w:rPr>
          <w:lang w:eastAsia="zh-CN"/>
        </w:rPr>
        <w:t>8</w:t>
      </w:r>
      <w:r>
        <w:t>.1.3</w:t>
      </w:r>
      <w:r>
        <w:tab/>
      </w:r>
      <w:r>
        <w:t>Custom Operations without associated resources</w:t>
      </w:r>
      <w:bookmarkEnd w:id="753"/>
      <w:bookmarkEnd w:id="754"/>
      <w:bookmarkEnd w:id="755"/>
      <w:bookmarkEnd w:id="756"/>
      <w:bookmarkEnd w:id="757"/>
    </w:p>
    <w:p>
      <w:r>
        <w:rPr>
          <w:lang w:eastAsia="zh-CN"/>
        </w:rPr>
        <w:t>None.</w:t>
      </w:r>
    </w:p>
    <w:p>
      <w:pPr>
        <w:pStyle w:val="4"/>
      </w:pPr>
      <w:bookmarkStart w:id="758" w:name="_Toc96996736"/>
      <w:bookmarkStart w:id="759" w:name="_Toc83768361"/>
      <w:bookmarkStart w:id="760" w:name="_Toc93878960"/>
      <w:bookmarkStart w:id="761" w:name="_Toc105667229"/>
      <w:bookmarkStart w:id="762" w:name="_Toc97197142"/>
      <w:r>
        <w:rPr>
          <w:lang w:eastAsia="zh-CN"/>
        </w:rPr>
        <w:t>8</w:t>
      </w:r>
      <w:r>
        <w:t>.1.4</w:t>
      </w:r>
      <w:r>
        <w:tab/>
      </w:r>
      <w:r>
        <w:t>Notifications</w:t>
      </w:r>
      <w:bookmarkEnd w:id="758"/>
      <w:bookmarkEnd w:id="759"/>
      <w:bookmarkEnd w:id="760"/>
      <w:bookmarkEnd w:id="761"/>
      <w:bookmarkEnd w:id="762"/>
    </w:p>
    <w:p>
      <w:r>
        <w:rPr>
          <w:lang w:eastAsia="zh-CN"/>
        </w:rPr>
        <w:t>None.</w:t>
      </w:r>
    </w:p>
    <w:p>
      <w:pPr>
        <w:pStyle w:val="4"/>
      </w:pPr>
      <w:bookmarkStart w:id="763" w:name="_Toc96996737"/>
      <w:bookmarkStart w:id="764" w:name="_Toc83768362"/>
      <w:bookmarkStart w:id="765" w:name="_Toc105667230"/>
      <w:bookmarkStart w:id="766" w:name="_Toc93878961"/>
      <w:bookmarkStart w:id="767" w:name="_Toc97197143"/>
      <w:r>
        <w:rPr>
          <w:lang w:eastAsia="zh-CN"/>
        </w:rPr>
        <w:t>8</w:t>
      </w:r>
      <w:r>
        <w:t>.1.5</w:t>
      </w:r>
      <w:r>
        <w:tab/>
      </w:r>
      <w:r>
        <w:t>Data Model</w:t>
      </w:r>
      <w:bookmarkEnd w:id="763"/>
      <w:bookmarkEnd w:id="764"/>
      <w:bookmarkEnd w:id="765"/>
      <w:bookmarkEnd w:id="766"/>
      <w:bookmarkEnd w:id="767"/>
    </w:p>
    <w:p>
      <w:pPr>
        <w:pStyle w:val="5"/>
        <w:rPr>
          <w:lang w:eastAsia="zh-CN"/>
        </w:rPr>
      </w:pPr>
      <w:bookmarkStart w:id="768" w:name="_Toc93878962"/>
      <w:bookmarkStart w:id="769" w:name="_Toc81332272"/>
      <w:bookmarkStart w:id="770" w:name="_Toc97197144"/>
      <w:bookmarkStart w:id="771" w:name="_Toc96996738"/>
      <w:bookmarkStart w:id="772" w:name="_Toc105667231"/>
      <w:r>
        <w:rPr>
          <w:lang w:eastAsia="zh-CN"/>
        </w:rPr>
        <w:t>8.1.5.1</w:t>
      </w:r>
      <w:r>
        <w:rPr>
          <w:lang w:eastAsia="zh-CN"/>
        </w:rPr>
        <w:tab/>
      </w:r>
      <w:r>
        <w:rPr>
          <w:lang w:eastAsia="zh-CN"/>
        </w:rPr>
        <w:t>General</w:t>
      </w:r>
      <w:bookmarkEnd w:id="768"/>
      <w:bookmarkEnd w:id="769"/>
      <w:bookmarkEnd w:id="770"/>
      <w:bookmarkEnd w:id="771"/>
      <w:bookmarkEnd w:id="772"/>
    </w:p>
    <w:p>
      <w:pPr>
        <w:rPr>
          <w:lang w:eastAsia="zh-CN"/>
        </w:rPr>
      </w:pPr>
      <w:r>
        <w:rPr>
          <w:lang w:eastAsia="zh-CN"/>
        </w:rPr>
        <w:t>This clause specifies the application data model supported by the API. Data types listed in clause 7.2 apply to this API</w:t>
      </w:r>
      <w:r>
        <w:t xml:space="preserve"> Table 8.1.5.1-1 specifies the data types defined specifically for the MSGS_ASRegistration API service.</w:t>
      </w:r>
    </w:p>
    <w:p>
      <w:pPr>
        <w:pStyle w:val="112"/>
      </w:pPr>
      <w:r>
        <w:t>Table 8.1.5.1-1: MSGS_ASRegistration API specific Data Types</w:t>
      </w:r>
    </w:p>
    <w:tbl>
      <w:tblPr>
        <w:tblStyle w:val="13"/>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pPr>
              <w:pStyle w:val="103"/>
              <w:rPr>
                <w:kern w:val="2"/>
                <w:szCs w:val="22"/>
              </w:rPr>
            </w:pPr>
            <w:r>
              <w:rPr>
                <w:kern w:val="2"/>
                <w:szCs w:val="22"/>
              </w:rPr>
              <w:t>Data type</w:t>
            </w:r>
          </w:p>
        </w:tc>
        <w:tc>
          <w:tcPr>
            <w:tcW w:w="1297" w:type="dxa"/>
            <w:shd w:val="clear" w:color="auto" w:fill="C0C0C0"/>
          </w:tcPr>
          <w:p>
            <w:pPr>
              <w:pStyle w:val="103"/>
              <w:rPr>
                <w:kern w:val="2"/>
                <w:szCs w:val="22"/>
              </w:rPr>
            </w:pPr>
            <w:r>
              <w:rPr>
                <w:kern w:val="2"/>
                <w:szCs w:val="22"/>
              </w:rPr>
              <w:t>Section defined</w:t>
            </w:r>
          </w:p>
        </w:tc>
        <w:tc>
          <w:tcPr>
            <w:tcW w:w="2887" w:type="dxa"/>
            <w:shd w:val="clear" w:color="auto" w:fill="C0C0C0"/>
          </w:tcPr>
          <w:p>
            <w:pPr>
              <w:pStyle w:val="103"/>
              <w:rPr>
                <w:kern w:val="2"/>
                <w:szCs w:val="22"/>
              </w:rPr>
            </w:pPr>
            <w:r>
              <w:rPr>
                <w:kern w:val="2"/>
                <w:szCs w:val="22"/>
              </w:rPr>
              <w:t>Description</w:t>
            </w:r>
          </w:p>
        </w:tc>
        <w:tc>
          <w:tcPr>
            <w:tcW w:w="2725"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kern w:val="2"/>
                <w:szCs w:val="22"/>
              </w:rPr>
              <w:t>ASRegistration</w:t>
            </w:r>
          </w:p>
        </w:tc>
        <w:tc>
          <w:tcPr>
            <w:tcW w:w="1297" w:type="dxa"/>
          </w:tcPr>
          <w:p>
            <w:pPr>
              <w:pStyle w:val="102"/>
              <w:rPr>
                <w:kern w:val="2"/>
                <w:szCs w:val="22"/>
              </w:rPr>
            </w:pPr>
            <w:r>
              <w:rPr>
                <w:kern w:val="2"/>
                <w:szCs w:val="22"/>
              </w:rPr>
              <w:t>8.1.5.2.2</w:t>
            </w:r>
          </w:p>
        </w:tc>
        <w:tc>
          <w:tcPr>
            <w:tcW w:w="2887" w:type="dxa"/>
          </w:tcPr>
          <w:p>
            <w:pPr>
              <w:pStyle w:val="102"/>
              <w:rPr>
                <w:kern w:val="2"/>
                <w:szCs w:val="22"/>
              </w:rPr>
            </w:pPr>
            <w:r>
              <w:rPr>
                <w:kern w:val="2"/>
                <w:szCs w:val="22"/>
              </w:rPr>
              <w:t>The AS registration request information.</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kern w:val="2"/>
                <w:szCs w:val="22"/>
              </w:rPr>
              <w:t>ASRegistrationAck</w:t>
            </w:r>
          </w:p>
        </w:tc>
        <w:tc>
          <w:tcPr>
            <w:tcW w:w="1297" w:type="dxa"/>
          </w:tcPr>
          <w:p>
            <w:pPr>
              <w:pStyle w:val="102"/>
              <w:rPr>
                <w:kern w:val="2"/>
                <w:szCs w:val="22"/>
              </w:rPr>
            </w:pPr>
            <w:r>
              <w:rPr>
                <w:kern w:val="2"/>
                <w:szCs w:val="22"/>
              </w:rPr>
              <w:t>8.1.5.2.3</w:t>
            </w:r>
          </w:p>
        </w:tc>
        <w:tc>
          <w:tcPr>
            <w:tcW w:w="2887" w:type="dxa"/>
          </w:tcPr>
          <w:p>
            <w:pPr>
              <w:pStyle w:val="102"/>
              <w:rPr>
                <w:kern w:val="2"/>
                <w:szCs w:val="22"/>
              </w:rPr>
            </w:pPr>
            <w:r>
              <w:rPr>
                <w:kern w:val="2"/>
                <w:szCs w:val="22"/>
              </w:rPr>
              <w:t>The AS registration response information.</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kern w:val="2"/>
                <w:szCs w:val="22"/>
              </w:rPr>
              <w:t>ASProfile</w:t>
            </w:r>
          </w:p>
        </w:tc>
        <w:tc>
          <w:tcPr>
            <w:tcW w:w="1297" w:type="dxa"/>
          </w:tcPr>
          <w:p>
            <w:pPr>
              <w:pStyle w:val="102"/>
              <w:rPr>
                <w:kern w:val="2"/>
                <w:szCs w:val="22"/>
              </w:rPr>
            </w:pPr>
            <w:r>
              <w:rPr>
                <w:kern w:val="2"/>
                <w:szCs w:val="22"/>
              </w:rPr>
              <w:t>8.1.5.2.4</w:t>
            </w:r>
          </w:p>
        </w:tc>
        <w:tc>
          <w:tcPr>
            <w:tcW w:w="2887" w:type="dxa"/>
          </w:tcPr>
          <w:p>
            <w:pPr>
              <w:pStyle w:val="102"/>
              <w:rPr>
                <w:kern w:val="2"/>
                <w:szCs w:val="22"/>
              </w:rPr>
            </w:pPr>
            <w:r>
              <w:rPr>
                <w:kern w:val="2"/>
                <w:szCs w:val="22"/>
              </w:rPr>
              <w:t>The profile information related to the AS in the ASRegistration data type.</w:t>
            </w:r>
          </w:p>
        </w:tc>
        <w:tc>
          <w:tcPr>
            <w:tcW w:w="2725" w:type="dxa"/>
          </w:tcPr>
          <w:p>
            <w:pPr>
              <w:pStyle w:val="102"/>
              <w:rPr>
                <w:kern w:val="2"/>
                <w:szCs w:val="22"/>
              </w:rPr>
            </w:pPr>
          </w:p>
        </w:tc>
      </w:tr>
    </w:tbl>
    <w:p>
      <w:pPr>
        <w:rPr>
          <w:lang w:eastAsia="zh-CN"/>
        </w:rPr>
      </w:pPr>
    </w:p>
    <w:p>
      <w:r>
        <w:t>Table 8.1.5.1-2 specifies data types re-used by the MSGS_ASRegistration API service.</w:t>
      </w:r>
    </w:p>
    <w:p>
      <w:pPr>
        <w:pStyle w:val="112"/>
      </w:pPr>
      <w:r>
        <w:t>Table 8.1.5.1-2: Re-used Data Types</w:t>
      </w:r>
    </w:p>
    <w:tbl>
      <w:tblPr>
        <w:tblStyle w:val="13"/>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638"/>
        <w:gridCol w:w="1770"/>
        <w:gridCol w:w="2802"/>
        <w:gridCol w:w="2567"/>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shd w:val="clear" w:color="auto" w:fill="C0C0C0"/>
          </w:tcPr>
          <w:p>
            <w:pPr>
              <w:pStyle w:val="103"/>
              <w:rPr>
                <w:kern w:val="2"/>
                <w:szCs w:val="22"/>
              </w:rPr>
            </w:pPr>
            <w:r>
              <w:rPr>
                <w:kern w:val="2"/>
                <w:szCs w:val="22"/>
              </w:rPr>
              <w:t>Data type</w:t>
            </w:r>
          </w:p>
        </w:tc>
        <w:tc>
          <w:tcPr>
            <w:tcW w:w="1770" w:type="dxa"/>
            <w:shd w:val="clear" w:color="auto" w:fill="C0C0C0"/>
          </w:tcPr>
          <w:p>
            <w:pPr>
              <w:pStyle w:val="103"/>
              <w:rPr>
                <w:kern w:val="2"/>
                <w:szCs w:val="22"/>
              </w:rPr>
            </w:pPr>
            <w:r>
              <w:rPr>
                <w:kern w:val="2"/>
                <w:szCs w:val="22"/>
              </w:rPr>
              <w:t>Reference</w:t>
            </w:r>
          </w:p>
        </w:tc>
        <w:tc>
          <w:tcPr>
            <w:tcW w:w="2802" w:type="dxa"/>
            <w:shd w:val="clear" w:color="auto" w:fill="C0C0C0"/>
          </w:tcPr>
          <w:p>
            <w:pPr>
              <w:pStyle w:val="103"/>
              <w:rPr>
                <w:kern w:val="2"/>
                <w:szCs w:val="22"/>
              </w:rPr>
            </w:pPr>
            <w:r>
              <w:rPr>
                <w:kern w:val="2"/>
                <w:szCs w:val="22"/>
              </w:rPr>
              <w:t>Comments</w:t>
            </w:r>
          </w:p>
        </w:tc>
        <w:tc>
          <w:tcPr>
            <w:tcW w:w="2567"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pPr>
              <w:pStyle w:val="102"/>
              <w:rPr>
                <w:kern w:val="2"/>
                <w:szCs w:val="22"/>
              </w:rPr>
            </w:pPr>
            <w:r>
              <w:rPr>
                <w:kern w:val="2"/>
                <w:szCs w:val="22"/>
              </w:rPr>
              <w:t>ProblemDetails</w:t>
            </w:r>
          </w:p>
        </w:tc>
        <w:tc>
          <w:tcPr>
            <w:tcW w:w="1770" w:type="dxa"/>
          </w:tcPr>
          <w:p>
            <w:pPr>
              <w:pStyle w:val="102"/>
              <w:rPr>
                <w:kern w:val="2"/>
                <w:szCs w:val="22"/>
              </w:rPr>
            </w:pPr>
            <w:r>
              <w:rPr>
                <w:kern w:val="2"/>
                <w:szCs w:val="22"/>
              </w:rPr>
              <w:t>3GPP TS 29.571 [</w:t>
            </w:r>
            <w:r>
              <w:rPr>
                <w:kern w:val="2"/>
                <w:szCs w:val="22"/>
                <w:lang w:eastAsia="zh-CN"/>
              </w:rPr>
              <w:t>5</w:t>
            </w:r>
            <w:r>
              <w:rPr>
                <w:kern w:val="2"/>
                <w:szCs w:val="22"/>
              </w:rPr>
              <w:t>]</w:t>
            </w:r>
          </w:p>
        </w:tc>
        <w:tc>
          <w:tcPr>
            <w:tcW w:w="2802" w:type="dxa"/>
          </w:tcPr>
          <w:p>
            <w:pPr>
              <w:pStyle w:val="102"/>
              <w:rPr>
                <w:kern w:val="2"/>
                <w:szCs w:val="22"/>
              </w:rPr>
            </w:pPr>
          </w:p>
        </w:tc>
        <w:tc>
          <w:tcPr>
            <w:tcW w:w="2567"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pPr>
              <w:pStyle w:val="102"/>
              <w:rPr>
                <w:kern w:val="2"/>
                <w:szCs w:val="22"/>
                <w:lang w:eastAsia="zh-CN"/>
              </w:rPr>
            </w:pPr>
            <w:r>
              <w:rPr>
                <w:kern w:val="2"/>
                <w:szCs w:val="22"/>
                <w:lang w:eastAsia="zh-CN"/>
              </w:rPr>
              <w:t>Uri</w:t>
            </w:r>
          </w:p>
        </w:tc>
        <w:tc>
          <w:tcPr>
            <w:tcW w:w="1770" w:type="dxa"/>
          </w:tcPr>
          <w:p>
            <w:pPr>
              <w:pStyle w:val="102"/>
              <w:rPr>
                <w:kern w:val="2"/>
                <w:szCs w:val="22"/>
              </w:rPr>
            </w:pPr>
            <w:r>
              <w:rPr>
                <w:kern w:val="2"/>
                <w:szCs w:val="22"/>
              </w:rPr>
              <w:t>3GPP TS 29.571 [</w:t>
            </w:r>
            <w:r>
              <w:rPr>
                <w:kern w:val="2"/>
                <w:szCs w:val="22"/>
                <w:lang w:eastAsia="zh-CN"/>
              </w:rPr>
              <w:t>5</w:t>
            </w:r>
            <w:r>
              <w:rPr>
                <w:kern w:val="2"/>
                <w:szCs w:val="22"/>
              </w:rPr>
              <w:t>]</w:t>
            </w:r>
          </w:p>
        </w:tc>
        <w:tc>
          <w:tcPr>
            <w:tcW w:w="2802" w:type="dxa"/>
          </w:tcPr>
          <w:p>
            <w:pPr>
              <w:pStyle w:val="102"/>
              <w:rPr>
                <w:kern w:val="2"/>
                <w:szCs w:val="22"/>
              </w:rPr>
            </w:pPr>
          </w:p>
        </w:tc>
        <w:tc>
          <w:tcPr>
            <w:tcW w:w="2567" w:type="dxa"/>
          </w:tcPr>
          <w:p>
            <w:pPr>
              <w:pStyle w:val="102"/>
              <w:rPr>
                <w:kern w:val="2"/>
                <w:szCs w:val="22"/>
              </w:rPr>
            </w:pPr>
          </w:p>
        </w:tc>
      </w:tr>
    </w:tbl>
    <w:p>
      <w:pPr>
        <w:rPr>
          <w:lang w:eastAsia="zh-CN"/>
        </w:rPr>
      </w:pPr>
    </w:p>
    <w:p>
      <w:pPr>
        <w:pStyle w:val="5"/>
        <w:rPr>
          <w:lang w:eastAsia="zh-CN"/>
        </w:rPr>
      </w:pPr>
      <w:bookmarkStart w:id="773" w:name="_Toc81332273"/>
      <w:bookmarkStart w:id="774" w:name="_Toc105667232"/>
      <w:bookmarkStart w:id="775" w:name="_Toc93878963"/>
      <w:bookmarkStart w:id="776" w:name="_Toc96996739"/>
      <w:bookmarkStart w:id="777" w:name="_Toc97197145"/>
      <w:r>
        <w:rPr>
          <w:lang w:eastAsia="zh-CN"/>
        </w:rPr>
        <w:t>8.1.5.2</w:t>
      </w:r>
      <w:r>
        <w:rPr>
          <w:lang w:eastAsia="zh-CN"/>
        </w:rPr>
        <w:tab/>
      </w:r>
      <w:r>
        <w:rPr>
          <w:lang w:eastAsia="zh-CN"/>
        </w:rPr>
        <w:t>Structured data types</w:t>
      </w:r>
      <w:bookmarkEnd w:id="773"/>
      <w:bookmarkEnd w:id="774"/>
      <w:bookmarkEnd w:id="775"/>
      <w:bookmarkEnd w:id="776"/>
      <w:bookmarkEnd w:id="777"/>
    </w:p>
    <w:p>
      <w:pPr>
        <w:pStyle w:val="6"/>
        <w:rPr>
          <w:lang w:eastAsia="zh-CN"/>
        </w:rPr>
      </w:pPr>
      <w:bookmarkStart w:id="778" w:name="_Toc81332274"/>
      <w:bookmarkStart w:id="779" w:name="_Toc93878964"/>
      <w:bookmarkStart w:id="780" w:name="_Toc96996740"/>
      <w:bookmarkStart w:id="781" w:name="_Toc105667233"/>
      <w:bookmarkStart w:id="782" w:name="_Toc97197146"/>
      <w:r>
        <w:rPr>
          <w:lang w:eastAsia="zh-CN"/>
        </w:rPr>
        <w:t>8.1.5.2.1</w:t>
      </w:r>
      <w:r>
        <w:rPr>
          <w:lang w:eastAsia="zh-CN"/>
        </w:rPr>
        <w:tab/>
      </w:r>
      <w:r>
        <w:rPr>
          <w:lang w:eastAsia="zh-CN"/>
        </w:rPr>
        <w:t>Introduction</w:t>
      </w:r>
      <w:bookmarkEnd w:id="778"/>
      <w:bookmarkEnd w:id="779"/>
      <w:bookmarkEnd w:id="780"/>
      <w:bookmarkEnd w:id="781"/>
      <w:bookmarkEnd w:id="782"/>
    </w:p>
    <w:p>
      <w:pPr>
        <w:pStyle w:val="6"/>
        <w:rPr>
          <w:lang w:eastAsia="zh-CN"/>
        </w:rPr>
      </w:pPr>
      <w:bookmarkStart w:id="783" w:name="_Toc81332275"/>
      <w:bookmarkStart w:id="784" w:name="_Toc93878965"/>
      <w:bookmarkStart w:id="785" w:name="_Toc97197147"/>
      <w:bookmarkStart w:id="786" w:name="_Toc96996741"/>
      <w:bookmarkStart w:id="787" w:name="_Toc105667234"/>
      <w:r>
        <w:rPr>
          <w:lang w:eastAsia="zh-CN"/>
        </w:rPr>
        <w:t>8.1.5.2.2</w:t>
      </w:r>
      <w:r>
        <w:rPr>
          <w:lang w:eastAsia="zh-CN"/>
        </w:rPr>
        <w:tab/>
      </w:r>
      <w:r>
        <w:rPr>
          <w:lang w:eastAsia="zh-CN"/>
        </w:rPr>
        <w:t xml:space="preserve">Type: </w:t>
      </w:r>
      <w:bookmarkEnd w:id="783"/>
      <w:r>
        <w:t>ASRegistration</w:t>
      </w:r>
      <w:bookmarkEnd w:id="784"/>
      <w:bookmarkEnd w:id="785"/>
      <w:bookmarkEnd w:id="786"/>
      <w:bookmarkEnd w:id="787"/>
    </w:p>
    <w:p>
      <w:pPr>
        <w:pStyle w:val="112"/>
      </w:pPr>
      <w:r>
        <w:t>Table 8.1.5.2.2-1: Definition of type ASRegistration</w:t>
      </w:r>
    </w:p>
    <w:tbl>
      <w:tblPr>
        <w:tblStyle w:val="13"/>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rPr>
              <w:t>asSvcId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MSGin5G identifier of the Application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app</w:t>
            </w:r>
            <w:r>
              <w:rPr>
                <w:kern w:val="2"/>
                <w:szCs w:val="22"/>
              </w:rPr>
              <w:t>Id</w:t>
            </w:r>
          </w:p>
        </w:tc>
        <w:tc>
          <w:tcPr>
            <w:tcW w:w="1006" w:type="dxa"/>
          </w:tcPr>
          <w:p>
            <w:pPr>
              <w:pStyle w:val="102"/>
              <w:rPr>
                <w:kern w:val="2"/>
                <w:szCs w:val="22"/>
              </w:rPr>
            </w:pPr>
            <w:r>
              <w:rPr>
                <w:kern w:val="2"/>
                <w:szCs w:val="22"/>
              </w:rPr>
              <w:t>string</w:t>
            </w:r>
          </w:p>
        </w:tc>
        <w:tc>
          <w:tcPr>
            <w:tcW w:w="425" w:type="dxa"/>
          </w:tcPr>
          <w:p>
            <w:pPr>
              <w:pStyle w:val="104"/>
              <w:rPr>
                <w:kern w:val="2"/>
                <w:szCs w:val="22"/>
                <w:lang w:eastAsia="zh-CN"/>
              </w:rPr>
            </w:pPr>
            <w:r>
              <w:rPr>
                <w:rFonts w:hint="eastAsia"/>
                <w:kern w:val="2"/>
                <w:szCs w:val="22"/>
                <w:lang w:eastAsia="zh-CN"/>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The identifier of the application specified by the application provider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targetUri</w:t>
            </w:r>
          </w:p>
        </w:tc>
        <w:tc>
          <w:tcPr>
            <w:tcW w:w="1006" w:type="dxa"/>
          </w:tcPr>
          <w:p>
            <w:pPr>
              <w:pStyle w:val="102"/>
              <w:rPr>
                <w:kern w:val="2"/>
                <w:szCs w:val="22"/>
                <w:lang w:eastAsia="zh-CN"/>
              </w:rPr>
            </w:pPr>
            <w:r>
              <w:rPr>
                <w:kern w:val="2"/>
                <w:szCs w:val="22"/>
                <w:lang w:eastAsia="zh-CN"/>
              </w:rPr>
              <w:t>Uri</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The URL for receiving message, message delivery status report, etc. The MSGin5G Server uses this URL to interact to AS.</w:t>
            </w:r>
            <w:r>
              <w:rPr>
                <w:kern w:val="2"/>
                <w:szCs w:val="22"/>
              </w:rPr>
              <w:t xml:space="preserve"> </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rPr>
              <w:t>asProf</w:t>
            </w:r>
          </w:p>
        </w:tc>
        <w:tc>
          <w:tcPr>
            <w:tcW w:w="1006" w:type="dxa"/>
          </w:tcPr>
          <w:p>
            <w:pPr>
              <w:pStyle w:val="102"/>
              <w:rPr>
                <w:kern w:val="2"/>
                <w:szCs w:val="22"/>
              </w:rPr>
            </w:pPr>
            <w:r>
              <w:rPr>
                <w:kern w:val="2"/>
                <w:szCs w:val="22"/>
              </w:rPr>
              <w:t>ASProfile</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The profile information of the AS.</w:t>
            </w:r>
          </w:p>
        </w:tc>
        <w:tc>
          <w:tcPr>
            <w:tcW w:w="1998" w:type="dxa"/>
          </w:tcPr>
          <w:p>
            <w:pPr>
              <w:pStyle w:val="102"/>
              <w:rPr>
                <w:kern w:val="2"/>
                <w:szCs w:val="22"/>
              </w:rPr>
            </w:pPr>
          </w:p>
        </w:tc>
      </w:tr>
    </w:tbl>
    <w:p>
      <w:pPr>
        <w:rPr>
          <w:lang w:eastAsia="zh-CN"/>
        </w:rPr>
      </w:pPr>
    </w:p>
    <w:p>
      <w:pPr>
        <w:pStyle w:val="6"/>
        <w:rPr>
          <w:lang w:eastAsia="zh-CN"/>
        </w:rPr>
      </w:pPr>
      <w:bookmarkStart w:id="788" w:name="_Toc96996742"/>
      <w:bookmarkStart w:id="789" w:name="_Toc93878966"/>
      <w:bookmarkStart w:id="790" w:name="_Toc105667235"/>
      <w:bookmarkStart w:id="791" w:name="_Toc97197148"/>
      <w:r>
        <w:rPr>
          <w:lang w:eastAsia="zh-CN"/>
        </w:rPr>
        <w:t>8.1.5.2.3</w:t>
      </w:r>
      <w:r>
        <w:rPr>
          <w:lang w:eastAsia="zh-CN"/>
        </w:rPr>
        <w:tab/>
      </w:r>
      <w:r>
        <w:rPr>
          <w:lang w:eastAsia="zh-CN"/>
        </w:rPr>
        <w:t xml:space="preserve">Type: </w:t>
      </w:r>
      <w:r>
        <w:t>ASRegistrationA</w:t>
      </w:r>
      <w:r>
        <w:rPr>
          <w:lang w:eastAsia="zh-CN"/>
        </w:rPr>
        <w:t>ck</w:t>
      </w:r>
      <w:bookmarkEnd w:id="788"/>
      <w:bookmarkEnd w:id="789"/>
      <w:bookmarkEnd w:id="790"/>
      <w:bookmarkEnd w:id="791"/>
    </w:p>
    <w:p>
      <w:pPr>
        <w:pStyle w:val="112"/>
        <w:rPr>
          <w:lang w:eastAsia="zh-CN"/>
        </w:rPr>
      </w:pPr>
      <w:r>
        <w:t>Table 8.1.5.2.3-1: Definition of type ASRegistration</w:t>
      </w:r>
      <w:r>
        <w:rPr>
          <w:lang w:eastAsia="zh-CN"/>
        </w:rPr>
        <w:t>Ack</w:t>
      </w:r>
    </w:p>
    <w:tbl>
      <w:tblPr>
        <w:tblStyle w:val="13"/>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rPr>
              <w:t>asSvcId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MSGin5G identifier of the Application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lang w:eastAsia="zh-CN"/>
              </w:rPr>
              <w:t>result</w:t>
            </w:r>
          </w:p>
        </w:tc>
        <w:tc>
          <w:tcPr>
            <w:tcW w:w="1006" w:type="dxa"/>
          </w:tcPr>
          <w:p>
            <w:pPr>
              <w:pStyle w:val="102"/>
              <w:rPr>
                <w:kern w:val="2"/>
                <w:szCs w:val="22"/>
              </w:rPr>
            </w:pPr>
            <w:r>
              <w:rPr>
                <w:kern w:val="2"/>
                <w:szCs w:val="22"/>
              </w:rPr>
              <w:t>ProblemDetails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kern w:val="2"/>
                <w:szCs w:val="22"/>
                <w:lang w:eastAsia="zh-CN"/>
              </w:rPr>
              <w:t>The result of the registration.</w:t>
            </w:r>
            <w:r>
              <w:rPr>
                <w:kern w:val="2"/>
                <w:szCs w:val="22"/>
              </w:rPr>
              <w:t xml:space="preserve"> </w:t>
            </w:r>
          </w:p>
        </w:tc>
        <w:tc>
          <w:tcPr>
            <w:tcW w:w="1998" w:type="dxa"/>
          </w:tcPr>
          <w:p>
            <w:pPr>
              <w:pStyle w:val="102"/>
              <w:rPr>
                <w:kern w:val="2"/>
                <w:szCs w:val="22"/>
              </w:rPr>
            </w:pPr>
          </w:p>
        </w:tc>
      </w:tr>
    </w:tbl>
    <w:p>
      <w:pPr>
        <w:rPr>
          <w:lang w:eastAsia="zh-CN"/>
        </w:rPr>
      </w:pPr>
    </w:p>
    <w:p>
      <w:pPr>
        <w:pStyle w:val="6"/>
        <w:rPr>
          <w:lang w:eastAsia="zh-CN"/>
        </w:rPr>
      </w:pPr>
      <w:bookmarkStart w:id="792" w:name="_Toc81332276"/>
      <w:bookmarkStart w:id="793" w:name="_Toc105667236"/>
      <w:bookmarkStart w:id="794" w:name="_Toc93878967"/>
      <w:bookmarkStart w:id="795" w:name="_Toc97197149"/>
      <w:bookmarkStart w:id="796" w:name="_Toc96996743"/>
      <w:r>
        <w:rPr>
          <w:lang w:eastAsia="zh-CN"/>
        </w:rPr>
        <w:t>8.1.5.2.4</w:t>
      </w:r>
      <w:r>
        <w:rPr>
          <w:lang w:eastAsia="zh-CN"/>
        </w:rPr>
        <w:tab/>
      </w:r>
      <w:r>
        <w:rPr>
          <w:lang w:eastAsia="zh-CN"/>
        </w:rPr>
        <w:t>Type: ASProfile</w:t>
      </w:r>
      <w:bookmarkEnd w:id="792"/>
      <w:bookmarkEnd w:id="793"/>
      <w:bookmarkEnd w:id="794"/>
      <w:bookmarkEnd w:id="795"/>
      <w:bookmarkEnd w:id="796"/>
    </w:p>
    <w:p>
      <w:pPr>
        <w:pStyle w:val="112"/>
      </w:pPr>
      <w:r>
        <w:t>Table 8.1.5.2.4-1: Definition of type ASProfile</w:t>
      </w:r>
    </w:p>
    <w:tbl>
      <w:tblPr>
        <w:tblStyle w:val="13"/>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117"/>
        <w:gridCol w:w="314"/>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117" w:type="dxa"/>
            <w:shd w:val="clear" w:color="auto" w:fill="C0C0C0"/>
          </w:tcPr>
          <w:p>
            <w:pPr>
              <w:pStyle w:val="103"/>
              <w:rPr>
                <w:kern w:val="2"/>
                <w:szCs w:val="22"/>
              </w:rPr>
            </w:pPr>
            <w:r>
              <w:rPr>
                <w:kern w:val="2"/>
                <w:szCs w:val="22"/>
              </w:rPr>
              <w:t>Data type</w:t>
            </w:r>
          </w:p>
        </w:tc>
        <w:tc>
          <w:tcPr>
            <w:tcW w:w="314"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rPr>
              <w:t>appName</w:t>
            </w:r>
          </w:p>
        </w:tc>
        <w:tc>
          <w:tcPr>
            <w:tcW w:w="1117" w:type="dxa"/>
          </w:tcPr>
          <w:p>
            <w:pPr>
              <w:pStyle w:val="102"/>
              <w:rPr>
                <w:kern w:val="2"/>
                <w:szCs w:val="22"/>
              </w:rPr>
            </w:pPr>
            <w:r>
              <w:rPr>
                <w:kern w:val="2"/>
                <w:szCs w:val="22"/>
              </w:rPr>
              <w:t>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name of the Application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rPr>
              <w:t>appProvider</w:t>
            </w:r>
            <w:r>
              <w:rPr>
                <w:kern w:val="2"/>
                <w:szCs w:val="22"/>
                <w:lang w:eastAsia="zh-CN"/>
              </w:rPr>
              <w:t>s</w:t>
            </w:r>
          </w:p>
        </w:tc>
        <w:tc>
          <w:tcPr>
            <w:tcW w:w="1117" w:type="dxa"/>
          </w:tcPr>
          <w:p>
            <w:pPr>
              <w:pStyle w:val="102"/>
              <w:rPr>
                <w:kern w:val="2"/>
                <w:szCs w:val="22"/>
              </w:rPr>
            </w:pPr>
            <w:r>
              <w:rPr>
                <w:kern w:val="2"/>
                <w:szCs w:val="22"/>
              </w:rPr>
              <w:t>array(string)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1..N</w:t>
            </w:r>
          </w:p>
        </w:tc>
        <w:tc>
          <w:tcPr>
            <w:tcW w:w="3438" w:type="dxa"/>
          </w:tcPr>
          <w:p>
            <w:pPr>
              <w:pStyle w:val="102"/>
              <w:rPr>
                <w:kern w:val="2"/>
                <w:szCs w:val="22"/>
              </w:rPr>
            </w:pPr>
            <w:r>
              <w:rPr>
                <w:kern w:val="2"/>
                <w:szCs w:val="22"/>
              </w:rPr>
              <w:t>The provider of the Application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rPr>
              <w:t>appSenario</w:t>
            </w:r>
            <w:r>
              <w:rPr>
                <w:kern w:val="2"/>
                <w:szCs w:val="22"/>
                <w:lang w:eastAsia="zh-CN"/>
              </w:rPr>
              <w:t>s</w:t>
            </w:r>
          </w:p>
        </w:tc>
        <w:tc>
          <w:tcPr>
            <w:tcW w:w="1117" w:type="dxa"/>
          </w:tcPr>
          <w:p>
            <w:pPr>
              <w:pStyle w:val="102"/>
              <w:rPr>
                <w:kern w:val="2"/>
                <w:szCs w:val="22"/>
              </w:rPr>
            </w:pPr>
            <w:r>
              <w:rPr>
                <w:kern w:val="2"/>
                <w:szCs w:val="22"/>
              </w:rPr>
              <w:t>array(string)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1..N</w:t>
            </w:r>
          </w:p>
        </w:tc>
        <w:tc>
          <w:tcPr>
            <w:tcW w:w="3438" w:type="dxa"/>
          </w:tcPr>
          <w:p>
            <w:pPr>
              <w:pStyle w:val="102"/>
              <w:rPr>
                <w:kern w:val="2"/>
                <w:szCs w:val="22"/>
              </w:rPr>
            </w:pPr>
            <w:r>
              <w:rPr>
                <w:kern w:val="2"/>
                <w:szCs w:val="22"/>
              </w:rPr>
              <w:t>The application scenario description.</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rPr>
              <w:t>appC</w:t>
            </w:r>
            <w:r>
              <w:rPr>
                <w:kern w:val="2"/>
                <w:szCs w:val="22"/>
                <w:lang w:eastAsia="zh-CN"/>
              </w:rPr>
              <w:t>ate</w:t>
            </w:r>
            <w:r>
              <w:rPr>
                <w:kern w:val="2"/>
                <w:szCs w:val="22"/>
              </w:rPr>
              <w:t>gory</w:t>
            </w:r>
          </w:p>
        </w:tc>
        <w:tc>
          <w:tcPr>
            <w:tcW w:w="1117" w:type="dxa"/>
          </w:tcPr>
          <w:p>
            <w:pPr>
              <w:pStyle w:val="102"/>
              <w:rPr>
                <w:kern w:val="2"/>
                <w:szCs w:val="22"/>
              </w:rPr>
            </w:pPr>
            <w:r>
              <w:rPr>
                <w:kern w:val="2"/>
                <w:szCs w:val="22"/>
              </w:rPr>
              <w:t>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The category or type of Application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a</w:t>
            </w:r>
            <w:r>
              <w:rPr>
                <w:kern w:val="2"/>
                <w:szCs w:val="22"/>
              </w:rPr>
              <w:t>s</w:t>
            </w:r>
            <w:r>
              <w:rPr>
                <w:kern w:val="2"/>
                <w:szCs w:val="22"/>
                <w:lang w:eastAsia="zh-CN"/>
              </w:rPr>
              <w:t>S</w:t>
            </w:r>
            <w:r>
              <w:rPr>
                <w:kern w:val="2"/>
                <w:szCs w:val="22"/>
              </w:rPr>
              <w:t>tatus</w:t>
            </w:r>
          </w:p>
        </w:tc>
        <w:tc>
          <w:tcPr>
            <w:tcW w:w="1117" w:type="dxa"/>
          </w:tcPr>
          <w:p>
            <w:pPr>
              <w:pStyle w:val="102"/>
              <w:rPr>
                <w:kern w:val="2"/>
                <w:szCs w:val="22"/>
              </w:rPr>
            </w:pPr>
            <w:r>
              <w:rPr>
                <w:kern w:val="2"/>
                <w:szCs w:val="22"/>
              </w:rPr>
              <w:t>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AS status (e.g. Enabled, Disabled etc.)</w:t>
            </w:r>
          </w:p>
        </w:tc>
        <w:tc>
          <w:tcPr>
            <w:tcW w:w="1998" w:type="dxa"/>
          </w:tcPr>
          <w:p>
            <w:pPr>
              <w:pStyle w:val="102"/>
              <w:rPr>
                <w:kern w:val="2"/>
                <w:szCs w:val="22"/>
              </w:rPr>
            </w:pPr>
          </w:p>
        </w:tc>
      </w:tr>
    </w:tbl>
    <w:p>
      <w:pPr>
        <w:rPr>
          <w:lang w:eastAsia="zh-CN"/>
        </w:rPr>
      </w:pPr>
      <w:bookmarkStart w:id="797" w:name="_Toc93878968"/>
      <w:bookmarkStart w:id="798" w:name="_Toc96996744"/>
      <w:bookmarkStart w:id="799" w:name="_Toc81332280"/>
    </w:p>
    <w:p>
      <w:pPr>
        <w:pStyle w:val="5"/>
        <w:rPr>
          <w:lang w:eastAsia="zh-CN"/>
        </w:rPr>
      </w:pPr>
      <w:bookmarkStart w:id="800" w:name="_Toc97197150"/>
      <w:bookmarkStart w:id="801" w:name="_Toc105667237"/>
      <w:r>
        <w:rPr>
          <w:lang w:eastAsia="zh-CN"/>
        </w:rPr>
        <w:t>8.1.5.3</w:t>
      </w:r>
      <w:r>
        <w:rPr>
          <w:lang w:eastAsia="zh-CN"/>
        </w:rPr>
        <w:tab/>
      </w:r>
      <w:r>
        <w:rPr>
          <w:lang w:eastAsia="zh-CN"/>
        </w:rPr>
        <w:t>Simple data types and enumerations</w:t>
      </w:r>
      <w:bookmarkEnd w:id="797"/>
      <w:bookmarkEnd w:id="798"/>
      <w:bookmarkEnd w:id="799"/>
      <w:bookmarkEnd w:id="800"/>
      <w:bookmarkEnd w:id="801"/>
    </w:p>
    <w:p>
      <w:pPr>
        <w:rPr>
          <w:lang w:eastAsia="zh-CN"/>
        </w:rPr>
      </w:pPr>
      <w:r>
        <w:rPr>
          <w:lang w:eastAsia="zh-CN"/>
        </w:rPr>
        <w:t>None.</w:t>
      </w:r>
    </w:p>
    <w:p>
      <w:pPr>
        <w:pStyle w:val="4"/>
      </w:pPr>
      <w:bookmarkStart w:id="802" w:name="_Toc93878969"/>
      <w:bookmarkStart w:id="803" w:name="_Toc97197151"/>
      <w:bookmarkStart w:id="804" w:name="_Toc105667238"/>
      <w:bookmarkStart w:id="805" w:name="_Toc83768363"/>
      <w:bookmarkStart w:id="806" w:name="_Toc96996745"/>
      <w:r>
        <w:rPr>
          <w:lang w:eastAsia="zh-CN"/>
        </w:rPr>
        <w:t>8</w:t>
      </w:r>
      <w:r>
        <w:t>.1.6</w:t>
      </w:r>
      <w:r>
        <w:tab/>
      </w:r>
      <w:r>
        <w:t>Error Handling</w:t>
      </w:r>
      <w:bookmarkEnd w:id="802"/>
      <w:bookmarkEnd w:id="803"/>
      <w:bookmarkEnd w:id="804"/>
      <w:bookmarkEnd w:id="805"/>
      <w:bookmarkEnd w:id="806"/>
    </w:p>
    <w:p>
      <w:r>
        <w:t>General error responses will be defined in clause 7.7.</w:t>
      </w:r>
    </w:p>
    <w:p>
      <w:pPr>
        <w:pStyle w:val="4"/>
      </w:pPr>
      <w:bookmarkStart w:id="807" w:name="_Toc83768364"/>
      <w:bookmarkStart w:id="808" w:name="_Toc97197152"/>
      <w:bookmarkStart w:id="809" w:name="_Toc96996746"/>
      <w:bookmarkStart w:id="810" w:name="_Toc105667239"/>
      <w:bookmarkStart w:id="811" w:name="_Toc93878970"/>
      <w:r>
        <w:rPr>
          <w:lang w:eastAsia="zh-CN"/>
        </w:rPr>
        <w:t>8</w:t>
      </w:r>
      <w:r>
        <w:t>.1.7</w:t>
      </w:r>
      <w:r>
        <w:tab/>
      </w:r>
      <w:r>
        <w:t>Feature negotiation</w:t>
      </w:r>
      <w:bookmarkEnd w:id="807"/>
      <w:bookmarkEnd w:id="808"/>
      <w:bookmarkEnd w:id="809"/>
      <w:bookmarkEnd w:id="810"/>
      <w:bookmarkEnd w:id="811"/>
    </w:p>
    <w:p>
      <w:pPr>
        <w:rPr>
          <w:lang w:eastAsia="zh-CN"/>
        </w:rPr>
      </w:pPr>
      <w:r>
        <w:rPr>
          <w:lang w:eastAsia="zh-CN"/>
        </w:rPr>
        <w:t>General feature negotiation procedures are defined in clause 7.8. Table</w:t>
      </w:r>
      <w:r>
        <w:rPr>
          <w:rFonts w:eastAsia="Batang"/>
        </w:rPr>
        <w:t> </w:t>
      </w:r>
      <w:r>
        <w:rPr>
          <w:lang w:eastAsia="zh-CN"/>
        </w:rPr>
        <w:t>8.1.7-1 lists the supported features for AS_Registration API.</w:t>
      </w:r>
    </w:p>
    <w:p>
      <w:pPr>
        <w:pStyle w:val="112"/>
        <w:rPr>
          <w:rFonts w:eastAsia="Batang"/>
        </w:rPr>
      </w:pPr>
      <w:r>
        <w:t>Table 8.1.7-1: Supported Features</w:t>
      </w:r>
    </w:p>
    <w:tbl>
      <w:tblPr>
        <w:tblStyle w:val="13"/>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pPr>
              <w:pStyle w:val="103"/>
              <w:rPr>
                <w:kern w:val="2"/>
                <w:szCs w:val="22"/>
              </w:rPr>
            </w:pPr>
            <w:r>
              <w:rPr>
                <w:kern w:val="2"/>
                <w:szCs w:val="22"/>
              </w:rPr>
              <w:t>Feature number</w:t>
            </w:r>
          </w:p>
        </w:tc>
        <w:tc>
          <w:tcPr>
            <w:tcW w:w="2207" w:type="dxa"/>
            <w:shd w:val="clear" w:color="auto" w:fill="C0C0C0"/>
          </w:tcPr>
          <w:p>
            <w:pPr>
              <w:pStyle w:val="103"/>
              <w:rPr>
                <w:kern w:val="2"/>
                <w:szCs w:val="22"/>
              </w:rPr>
            </w:pPr>
            <w:r>
              <w:rPr>
                <w:kern w:val="2"/>
                <w:szCs w:val="22"/>
              </w:rPr>
              <w:t>Feature Name</w:t>
            </w:r>
          </w:p>
        </w:tc>
        <w:tc>
          <w:tcPr>
            <w:tcW w:w="5758" w:type="dxa"/>
            <w:shd w:val="clear" w:color="auto" w:fill="C0C0C0"/>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pPr>
              <w:pStyle w:val="102"/>
              <w:rPr>
                <w:kern w:val="2"/>
                <w:szCs w:val="22"/>
              </w:rPr>
            </w:pPr>
          </w:p>
        </w:tc>
        <w:tc>
          <w:tcPr>
            <w:tcW w:w="2207" w:type="dxa"/>
          </w:tcPr>
          <w:p>
            <w:pPr>
              <w:pStyle w:val="102"/>
              <w:rPr>
                <w:kern w:val="2"/>
                <w:szCs w:val="22"/>
              </w:rPr>
            </w:pPr>
          </w:p>
        </w:tc>
        <w:tc>
          <w:tcPr>
            <w:tcW w:w="5758" w:type="dxa"/>
          </w:tcPr>
          <w:p>
            <w:pPr>
              <w:pStyle w:val="102"/>
              <w:rPr>
                <w:kern w:val="2"/>
                <w:szCs w:val="22"/>
              </w:rPr>
            </w:pPr>
          </w:p>
        </w:tc>
      </w:tr>
    </w:tbl>
    <w:p>
      <w:pPr>
        <w:rPr>
          <w:lang w:eastAsia="zh-CN"/>
        </w:rPr>
      </w:pPr>
    </w:p>
    <w:p>
      <w:pPr>
        <w:pStyle w:val="3"/>
        <w:rPr>
          <w:lang w:eastAsia="zh-CN"/>
        </w:rPr>
      </w:pPr>
      <w:bookmarkStart w:id="812" w:name="_Toc97197153"/>
      <w:bookmarkStart w:id="813" w:name="_Toc93878971"/>
      <w:bookmarkStart w:id="814" w:name="_Toc96996747"/>
      <w:bookmarkStart w:id="815" w:name="_Toc105667240"/>
      <w:bookmarkStart w:id="816" w:name="_Toc83768365"/>
      <w:r>
        <w:rPr>
          <w:lang w:eastAsia="zh-CN"/>
        </w:rPr>
        <w:t>8.2</w:t>
      </w:r>
      <w:r>
        <w:rPr>
          <w:lang w:eastAsia="zh-CN"/>
        </w:rPr>
        <w:tab/>
      </w:r>
      <w:r>
        <w:rPr>
          <w:lang w:eastAsia="zh-CN"/>
        </w:rPr>
        <w:t>MSGS_MSGDelivery API</w:t>
      </w:r>
      <w:bookmarkEnd w:id="812"/>
      <w:bookmarkEnd w:id="813"/>
      <w:bookmarkEnd w:id="814"/>
      <w:bookmarkEnd w:id="815"/>
      <w:bookmarkEnd w:id="816"/>
    </w:p>
    <w:p>
      <w:pPr>
        <w:pStyle w:val="4"/>
      </w:pPr>
      <w:bookmarkStart w:id="817" w:name="_Toc105667241"/>
      <w:bookmarkStart w:id="818" w:name="_Toc83768366"/>
      <w:bookmarkStart w:id="819" w:name="_Toc93878972"/>
      <w:bookmarkStart w:id="820" w:name="_Toc97197154"/>
      <w:bookmarkStart w:id="821" w:name="_Toc96996748"/>
      <w:r>
        <w:rPr>
          <w:lang w:eastAsia="zh-CN"/>
        </w:rPr>
        <w:t>8</w:t>
      </w:r>
      <w:r>
        <w:t>.</w:t>
      </w:r>
      <w:r>
        <w:rPr>
          <w:lang w:eastAsia="zh-CN"/>
        </w:rPr>
        <w:t>2</w:t>
      </w:r>
      <w:r>
        <w:t>.1</w:t>
      </w:r>
      <w:r>
        <w:tab/>
      </w:r>
      <w:r>
        <w:t>API URI</w:t>
      </w:r>
      <w:bookmarkEnd w:id="817"/>
      <w:bookmarkEnd w:id="818"/>
      <w:bookmarkEnd w:id="819"/>
      <w:bookmarkEnd w:id="820"/>
      <w:bookmarkEnd w:id="821"/>
    </w:p>
    <w:p>
      <w:pPr>
        <w:rPr>
          <w:lang w:eastAsia="zh-CN"/>
        </w:rPr>
      </w:pPr>
      <w:r>
        <w:rPr>
          <w:lang w:eastAsia="zh-CN"/>
        </w:rPr>
        <w:t>The MSGS_MSGDelivery service shall use the MSGS_MSGDelivery API, The MSGS_MSGDelivery API corresponding to Mm5s APIs as defined in in 3GPP TS 23.554 [2].</w:t>
      </w:r>
    </w:p>
    <w:p>
      <w:pPr>
        <w:rPr>
          <w:lang w:eastAsia="zh-CN"/>
        </w:rPr>
      </w:pPr>
      <w:r>
        <w:rPr>
          <w:lang w:eastAsia="zh-CN"/>
        </w:rPr>
        <w:t>The request URIs used in HTTP requests from the Message Gateway (on behalf of Legacy 3GPP UE or Non-3GPP UE) or the Application Server towards the MSGin5G Server shall have the Resource URI structure as defined in clause 7.5 with the following clarifications:</w:t>
      </w:r>
    </w:p>
    <w:p>
      <w:pPr>
        <w:pStyle w:val="110"/>
      </w:pPr>
      <w:r>
        <w:rPr>
          <w:lang w:eastAsia="zh-CN"/>
        </w:rPr>
        <w:t>-</w:t>
      </w:r>
      <w:r>
        <w:rPr>
          <w:lang w:eastAsia="zh-CN"/>
        </w:rPr>
        <w:tab/>
      </w:r>
      <w:r>
        <w:rPr>
          <w:lang w:eastAsia="zh-CN"/>
        </w:rPr>
        <w:t xml:space="preserve">The </w:t>
      </w:r>
      <w:r>
        <w:t>&lt;apiName&gt; shall be "msgs</w:t>
      </w:r>
      <w:r>
        <w:rPr>
          <w:lang w:eastAsia="zh-CN"/>
        </w:rPr>
        <w:t>-</w:t>
      </w:r>
      <w:r>
        <w:t>msgdelivery".</w:t>
      </w:r>
    </w:p>
    <w:p>
      <w:pPr>
        <w:pStyle w:val="110"/>
      </w:pPr>
      <w:r>
        <w:t>-</w:t>
      </w:r>
      <w:r>
        <w:tab/>
      </w:r>
      <w:r>
        <w:t>The &lt;apiVersion&gt; shall be "v1".</w:t>
      </w:r>
    </w:p>
    <w:p>
      <w:pPr>
        <w:pStyle w:val="110"/>
        <w:rPr>
          <w:lang w:eastAsia="zh-CN"/>
        </w:rPr>
      </w:pPr>
      <w:r>
        <w:t>-</w:t>
      </w:r>
      <w:r>
        <w:tab/>
      </w:r>
      <w:r>
        <w:t>The &lt;apiSpecificResourceUriPart&gt; shall be set as described in clause 8.2.2.</w:t>
      </w:r>
    </w:p>
    <w:p>
      <w:pPr>
        <w:pStyle w:val="4"/>
      </w:pPr>
      <w:bookmarkStart w:id="822" w:name="_Toc97197155"/>
      <w:bookmarkStart w:id="823" w:name="_Toc93878973"/>
      <w:bookmarkStart w:id="824" w:name="_Toc83768367"/>
      <w:bookmarkStart w:id="825" w:name="_Toc96996749"/>
      <w:bookmarkStart w:id="826" w:name="_Toc105667242"/>
      <w:r>
        <w:rPr>
          <w:lang w:eastAsia="zh-CN"/>
        </w:rPr>
        <w:t>8</w:t>
      </w:r>
      <w:r>
        <w:t>.</w:t>
      </w:r>
      <w:r>
        <w:rPr>
          <w:lang w:eastAsia="zh-CN"/>
        </w:rPr>
        <w:t>2</w:t>
      </w:r>
      <w:r>
        <w:t>.2</w:t>
      </w:r>
      <w:r>
        <w:tab/>
      </w:r>
      <w:r>
        <w:t>Resources</w:t>
      </w:r>
      <w:bookmarkEnd w:id="822"/>
      <w:bookmarkEnd w:id="823"/>
      <w:bookmarkEnd w:id="824"/>
      <w:bookmarkEnd w:id="825"/>
      <w:bookmarkEnd w:id="826"/>
    </w:p>
    <w:p>
      <w:pPr>
        <w:rPr>
          <w:lang w:eastAsia="zh-CN"/>
        </w:rPr>
      </w:pPr>
      <w:r>
        <w:rPr>
          <w:lang w:eastAsia="zh-CN"/>
        </w:rPr>
        <w:t>None.</w:t>
      </w:r>
    </w:p>
    <w:p>
      <w:pPr>
        <w:pStyle w:val="4"/>
      </w:pPr>
      <w:bookmarkStart w:id="827" w:name="_Toc96996750"/>
      <w:bookmarkStart w:id="828" w:name="_Toc93878990"/>
      <w:bookmarkStart w:id="829" w:name="_Toc97197156"/>
      <w:bookmarkStart w:id="830" w:name="_Toc105667243"/>
      <w:bookmarkStart w:id="831" w:name="_Toc83768368"/>
      <w:r>
        <w:rPr>
          <w:lang w:eastAsia="zh-CN"/>
        </w:rPr>
        <w:t>8</w:t>
      </w:r>
      <w:r>
        <w:t>.</w:t>
      </w:r>
      <w:r>
        <w:rPr>
          <w:lang w:eastAsia="zh-CN"/>
        </w:rPr>
        <w:t>2</w:t>
      </w:r>
      <w:r>
        <w:t>.3</w:t>
      </w:r>
      <w:r>
        <w:tab/>
      </w:r>
      <w:r>
        <w:t>Custom Operations without associated resources</w:t>
      </w:r>
      <w:bookmarkEnd w:id="827"/>
      <w:bookmarkEnd w:id="828"/>
      <w:bookmarkEnd w:id="829"/>
      <w:bookmarkEnd w:id="830"/>
      <w:bookmarkEnd w:id="831"/>
    </w:p>
    <w:p>
      <w:pPr>
        <w:pStyle w:val="5"/>
      </w:pPr>
      <w:bookmarkStart w:id="832" w:name="_Toc105667244"/>
      <w:bookmarkStart w:id="833" w:name="_Toc97197157"/>
      <w:bookmarkStart w:id="834" w:name="_Toc96996751"/>
      <w:r>
        <w:rPr>
          <w:lang w:eastAsia="zh-CN"/>
        </w:rPr>
        <w:t>8</w:t>
      </w:r>
      <w:r>
        <w:t>.</w:t>
      </w:r>
      <w:r>
        <w:rPr>
          <w:lang w:eastAsia="zh-CN"/>
        </w:rPr>
        <w:t>2</w:t>
      </w:r>
      <w:r>
        <w:t>.3.1</w:t>
      </w:r>
      <w:r>
        <w:tab/>
      </w:r>
      <w:r>
        <w:t>Overview</w:t>
      </w:r>
      <w:bookmarkEnd w:id="832"/>
      <w:bookmarkEnd w:id="833"/>
      <w:bookmarkEnd w:id="834"/>
    </w:p>
    <w:p>
      <w:pPr>
        <w:rPr>
          <w:lang w:eastAsia="zh-CN"/>
        </w:rPr>
      </w:pPr>
      <w:r>
        <w:rPr>
          <w:lang w:eastAsia="zh-CN"/>
        </w:rPr>
        <w:t>The structure of the custom operation URIs of the MSGS_MSGDelivery service is shown in Figure</w:t>
      </w:r>
      <w:r>
        <w:t> </w:t>
      </w:r>
      <w:r>
        <w:rPr>
          <w:lang w:eastAsia="zh-CN"/>
        </w:rPr>
        <w:t>8.2.3.1-1.</w:t>
      </w:r>
    </w:p>
    <w:p>
      <w:pPr>
        <w:pStyle w:val="112"/>
      </w:pPr>
      <w:r>
        <w:rPr>
          <w:rFonts w:eastAsia="等线"/>
        </w:rPr>
        <w:object>
          <v:shape id="_x0000_i1032" o:spt="75" type="#_x0000_t75" style="height:201.25pt;width:348.45pt;" o:ole="t" filled="f" o:preferrelative="t" stroked="f" coordsize="21600,21600">
            <v:path/>
            <v:fill on="f" focussize="0,0"/>
            <v:stroke on="f" joinstyle="miter"/>
            <v:imagedata r:id="rId26" o:title=""/>
            <o:lock v:ext="edit" aspectratio="t"/>
            <w10:wrap type="none"/>
            <w10:anchorlock/>
          </v:shape>
          <o:OLEObject Type="Embed" ProgID="Visio.Drawing.11" ShapeID="_x0000_i1032" DrawAspect="Content" ObjectID="_1468075732" r:id="rId25">
            <o:LockedField>false</o:LockedField>
          </o:OLEObject>
        </w:object>
      </w:r>
    </w:p>
    <w:p>
      <w:pPr>
        <w:pStyle w:val="119"/>
        <w:rPr>
          <w:lang w:eastAsia="zh-CN"/>
        </w:rPr>
      </w:pPr>
      <w:r>
        <w:t>Figure </w:t>
      </w:r>
      <w:r>
        <w:rPr>
          <w:lang w:eastAsia="zh-CN"/>
        </w:rPr>
        <w:t>8</w:t>
      </w:r>
      <w:r>
        <w:t>.</w:t>
      </w:r>
      <w:r>
        <w:rPr>
          <w:lang w:eastAsia="zh-CN"/>
        </w:rPr>
        <w:t>2</w:t>
      </w:r>
      <w:r>
        <w:t>.3.1-1: Custom operation URI structure of the MSGS_MSGDelivery API</w:t>
      </w:r>
    </w:p>
    <w:p>
      <w:pPr>
        <w:rPr>
          <w:lang w:eastAsia="zh-CN"/>
        </w:rPr>
      </w:pPr>
      <w:r>
        <w:rPr>
          <w:lang w:eastAsia="zh-CN"/>
        </w:rPr>
        <w:t>Table</w:t>
      </w:r>
      <w:r>
        <w:t> </w:t>
      </w:r>
      <w:r>
        <w:rPr>
          <w:lang w:eastAsia="zh-CN"/>
        </w:rPr>
        <w:t>8.2.3.1-1 provides an overview of the custom operations and applicable HTTP methods.</w:t>
      </w:r>
    </w:p>
    <w:p>
      <w:pPr>
        <w:pStyle w:val="112"/>
      </w:pPr>
      <w:r>
        <w:t>Table </w:t>
      </w:r>
      <w:r>
        <w:rPr>
          <w:lang w:eastAsia="zh-CN"/>
        </w:rPr>
        <w:t>8</w:t>
      </w:r>
      <w:r>
        <w:t>.</w:t>
      </w:r>
      <w:r>
        <w:rPr>
          <w:lang w:eastAsia="zh-CN"/>
        </w:rPr>
        <w:t>2</w:t>
      </w:r>
      <w:r>
        <w:t>.3.1-1: Custom operations without associated resources</w:t>
      </w:r>
    </w:p>
    <w:tbl>
      <w:tblPr>
        <w:tblStyle w:val="13"/>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pPr>
              <w:pStyle w:val="103"/>
            </w:pPr>
            <w:r>
              <w:t>Custom operation URI</w:t>
            </w:r>
          </w:p>
        </w:tc>
        <w:tc>
          <w:tcPr>
            <w:tcW w:w="964" w:type="pct"/>
            <w:shd w:val="clear" w:color="auto" w:fill="C0C0C0"/>
            <w:vAlign w:val="center"/>
          </w:tcPr>
          <w:p>
            <w:pPr>
              <w:pStyle w:val="103"/>
            </w:pPr>
            <w:r>
              <w:t>Mapped HTTP method</w:t>
            </w:r>
          </w:p>
        </w:tc>
        <w:tc>
          <w:tcPr>
            <w:tcW w:w="218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{apiRoot}/msgs-msgdelivery/&lt;apiVersion&gt;/deliver-as-message</w:t>
            </w:r>
          </w:p>
        </w:tc>
        <w:tc>
          <w:tcPr>
            <w:tcW w:w="964" w:type="pct"/>
          </w:tcPr>
          <w:p>
            <w:pPr>
              <w:pStyle w:val="102"/>
            </w:pPr>
            <w:r>
              <w:t>POST</w:t>
            </w:r>
          </w:p>
        </w:tc>
        <w:tc>
          <w:tcPr>
            <w:tcW w:w="2185" w:type="pct"/>
          </w:tcPr>
          <w:p>
            <w:pPr>
              <w:pStyle w:val="102"/>
            </w:pPr>
            <w:r>
              <w:t>Request of AS to deliver message to a given 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rPr>
                <w:lang w:eastAsia="zh-CN"/>
              </w:rPr>
            </w:pPr>
            <w:r>
              <w:rPr>
                <w:lang w:eastAsia="zh-CN"/>
              </w:rPr>
              <w:t>{apiRoot}/msgs-msgdelivery/&lt;apiVersion&gt;/deliver-ue-message</w:t>
            </w:r>
          </w:p>
        </w:tc>
        <w:tc>
          <w:tcPr>
            <w:tcW w:w="964" w:type="pct"/>
          </w:tcPr>
          <w:p>
            <w:pPr>
              <w:pStyle w:val="102"/>
            </w:pPr>
            <w:r>
              <w:t>POST</w:t>
            </w:r>
          </w:p>
        </w:tc>
        <w:tc>
          <w:tcPr>
            <w:tcW w:w="2185" w:type="pct"/>
          </w:tcPr>
          <w:p>
            <w:pPr>
              <w:pStyle w:val="102"/>
            </w:pPr>
            <w:r>
              <w:t>Request of Message Gateway (on behalf of Legacy 3GPP UE or Non-3GPP UE) to deliver message to a given 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rPr>
                <w:lang w:eastAsia="zh-CN"/>
              </w:rPr>
            </w:pPr>
            <w:r>
              <w:rPr>
                <w:lang w:eastAsia="zh-CN"/>
              </w:rPr>
              <w:t>{apiRoot}/msgs-msgdelivery/&lt;apiVersion&gt;/deliver-report</w:t>
            </w:r>
          </w:p>
        </w:tc>
        <w:tc>
          <w:tcPr>
            <w:tcW w:w="964" w:type="pct"/>
          </w:tcPr>
          <w:p>
            <w:pPr>
              <w:pStyle w:val="102"/>
            </w:pPr>
            <w:r>
              <w:t>POST</w:t>
            </w:r>
          </w:p>
        </w:tc>
        <w:tc>
          <w:tcPr>
            <w:tcW w:w="2185" w:type="pct"/>
          </w:tcPr>
          <w:p>
            <w:pPr>
              <w:pStyle w:val="102"/>
            </w:pPr>
            <w:r>
              <w:t>Request of Message Gateway (on behalf of Legacy 3GPP UE or Non-3GPP UE) to deliver status report to a given MSGin5G Server.</w:t>
            </w:r>
          </w:p>
        </w:tc>
      </w:tr>
    </w:tbl>
    <w:p>
      <w:pPr>
        <w:rPr>
          <w:lang w:eastAsia="zh-CN"/>
        </w:rPr>
      </w:pPr>
      <w:bookmarkStart w:id="835" w:name="_Toc96996752"/>
    </w:p>
    <w:p>
      <w:pPr>
        <w:pStyle w:val="5"/>
      </w:pPr>
      <w:bookmarkStart w:id="836" w:name="_Toc97197158"/>
      <w:bookmarkStart w:id="837" w:name="_Toc105667245"/>
      <w:r>
        <w:rPr>
          <w:lang w:eastAsia="zh-CN"/>
        </w:rPr>
        <w:t>8</w:t>
      </w:r>
      <w:r>
        <w:t>.</w:t>
      </w:r>
      <w:r>
        <w:rPr>
          <w:lang w:eastAsia="zh-CN"/>
        </w:rPr>
        <w:t>2</w:t>
      </w:r>
      <w:r>
        <w:t>.3.2</w:t>
      </w:r>
      <w:r>
        <w:tab/>
      </w:r>
      <w:r>
        <w:t>Operation: deliver-as-message</w:t>
      </w:r>
      <w:bookmarkEnd w:id="835"/>
      <w:bookmarkEnd w:id="836"/>
      <w:bookmarkEnd w:id="837"/>
    </w:p>
    <w:p>
      <w:pPr>
        <w:pStyle w:val="6"/>
      </w:pPr>
      <w:bookmarkStart w:id="838" w:name="_Toc96996753"/>
      <w:bookmarkStart w:id="839" w:name="_Toc97197159"/>
      <w:bookmarkStart w:id="840" w:name="_Toc105667246"/>
      <w:r>
        <w:rPr>
          <w:lang w:eastAsia="zh-CN"/>
        </w:rPr>
        <w:t>8</w:t>
      </w:r>
      <w:r>
        <w:t>.</w:t>
      </w:r>
      <w:r>
        <w:rPr>
          <w:lang w:eastAsia="zh-CN"/>
        </w:rPr>
        <w:t>2</w:t>
      </w:r>
      <w:r>
        <w:t>.3.2.1</w:t>
      </w:r>
      <w:r>
        <w:tab/>
      </w:r>
      <w:r>
        <w:t>Description</w:t>
      </w:r>
      <w:bookmarkEnd w:id="838"/>
      <w:bookmarkEnd w:id="839"/>
      <w:bookmarkEnd w:id="840"/>
    </w:p>
    <w:p>
      <w:pPr>
        <w:rPr>
          <w:lang w:eastAsia="zh-CN"/>
        </w:rPr>
      </w:pPr>
      <w:r>
        <w:rPr>
          <w:lang w:eastAsia="zh-CN"/>
        </w:rPr>
        <w:t>This operation is used by the Application Server to deliver message to a given MSGin5G Server.</w:t>
      </w:r>
    </w:p>
    <w:p>
      <w:pPr>
        <w:pStyle w:val="6"/>
      </w:pPr>
      <w:bookmarkStart w:id="841" w:name="_Toc105667247"/>
      <w:bookmarkStart w:id="842" w:name="_Toc96996754"/>
      <w:bookmarkStart w:id="843" w:name="_Toc97197160"/>
      <w:r>
        <w:rPr>
          <w:lang w:eastAsia="zh-CN"/>
        </w:rPr>
        <w:t>8</w:t>
      </w:r>
      <w:r>
        <w:t>.</w:t>
      </w:r>
      <w:r>
        <w:rPr>
          <w:lang w:eastAsia="zh-CN"/>
        </w:rPr>
        <w:t>2</w:t>
      </w:r>
      <w:r>
        <w:t>.3.2.2</w:t>
      </w:r>
      <w:r>
        <w:tab/>
      </w:r>
      <w:r>
        <w:t>Operation Definition</w:t>
      </w:r>
      <w:bookmarkEnd w:id="841"/>
      <w:bookmarkEnd w:id="842"/>
      <w:bookmarkEnd w:id="843"/>
    </w:p>
    <w:p>
      <w:pPr>
        <w:rPr>
          <w:lang w:eastAsia="zh-CN"/>
        </w:rPr>
      </w:pPr>
      <w:r>
        <w:rPr>
          <w:lang w:eastAsia="zh-CN"/>
        </w:rPr>
        <w:t>This operation shall support the response data structures and response codes specified in Table</w:t>
      </w:r>
      <w:r>
        <w:t> </w:t>
      </w:r>
      <w:r>
        <w:rPr>
          <w:lang w:eastAsia="zh-CN"/>
        </w:rPr>
        <w:t>8.2.3.2.2-1 and Table</w:t>
      </w:r>
      <w:r>
        <w:t> </w:t>
      </w:r>
      <w:r>
        <w:rPr>
          <w:lang w:eastAsia="zh-CN"/>
        </w:rPr>
        <w:t>8.2.3.2.2-2.</w:t>
      </w:r>
    </w:p>
    <w:p>
      <w:pPr>
        <w:pStyle w:val="112"/>
      </w:pPr>
      <w:r>
        <w:t>Table </w:t>
      </w:r>
      <w:r>
        <w:rPr>
          <w:lang w:eastAsia="zh-CN"/>
        </w:rPr>
        <w:t>8</w:t>
      </w:r>
      <w:r>
        <w:t>.</w:t>
      </w:r>
      <w:r>
        <w:rPr>
          <w:lang w:eastAsia="zh-CN"/>
        </w:rPr>
        <w:t>2</w:t>
      </w:r>
      <w:r>
        <w:t xml:space="preserve">.3.2.2-1: Data structures supported by the POST Request Body on this resource </w:t>
      </w:r>
    </w:p>
    <w:tbl>
      <w:tblPr>
        <w:tblStyle w:val="13"/>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t>ASMessageDelivery</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rPr>
                <w:lang w:eastAsia="zh-CN"/>
              </w:rPr>
            </w:pPr>
            <w:r>
              <w:t>Represents the data to be used for AS to deliver message</w:t>
            </w:r>
            <w:r>
              <w:rPr>
                <w:lang w:eastAsia="zh-CN"/>
              </w:rPr>
              <w:t>.</w:t>
            </w:r>
          </w:p>
        </w:tc>
      </w:tr>
    </w:tbl>
    <w:p>
      <w:pPr>
        <w:rPr>
          <w:lang w:eastAsia="zh-CN"/>
        </w:rPr>
      </w:pPr>
    </w:p>
    <w:p>
      <w:pPr>
        <w:pStyle w:val="112"/>
      </w:pPr>
      <w:r>
        <w:t>Table </w:t>
      </w:r>
      <w:r>
        <w:rPr>
          <w:lang w:eastAsia="zh-CN"/>
        </w:rPr>
        <w:t>8</w:t>
      </w:r>
      <w:r>
        <w:t>.</w:t>
      </w:r>
      <w:r>
        <w:rPr>
          <w:lang w:eastAsia="zh-CN"/>
        </w:rPr>
        <w:t>2</w:t>
      </w:r>
      <w:r>
        <w:t>.3.2.2-2: Data structures supported by the POST Response Body on this resource</w:t>
      </w:r>
    </w:p>
    <w:tbl>
      <w:tblPr>
        <w:tblStyle w:val="13"/>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lang w:eastAsia="zh-CN"/>
              </w:rPr>
            </w:pPr>
            <w:r>
              <w:rPr>
                <w:lang w:eastAsia="zh-CN"/>
              </w:rPr>
              <w:t>MessageDeliveryAck</w:t>
            </w:r>
          </w:p>
        </w:tc>
        <w:tc>
          <w:tcPr>
            <w:tcW w:w="499" w:type="pct"/>
          </w:tcPr>
          <w:p>
            <w:pPr>
              <w:pStyle w:val="104"/>
              <w:rPr>
                <w:lang w:eastAsia="zh-CN"/>
              </w:rPr>
            </w:pPr>
            <w:r>
              <w:rPr>
                <w:lang w:eastAsia="zh-CN"/>
              </w:rPr>
              <w:t>M</w:t>
            </w:r>
          </w:p>
        </w:tc>
        <w:tc>
          <w:tcPr>
            <w:tcW w:w="738" w:type="pct"/>
          </w:tcPr>
          <w:p>
            <w:pPr>
              <w:pStyle w:val="102"/>
              <w:rPr>
                <w:lang w:eastAsia="zh-CN"/>
              </w:rPr>
            </w:pPr>
            <w:r>
              <w:rPr>
                <w:lang w:eastAsia="zh-CN"/>
              </w:rPr>
              <w:t>1</w:t>
            </w:r>
          </w:p>
        </w:tc>
        <w:tc>
          <w:tcPr>
            <w:tcW w:w="967" w:type="pct"/>
          </w:tcPr>
          <w:p>
            <w:pPr>
              <w:pStyle w:val="102"/>
              <w:rPr>
                <w:lang w:eastAsia="zh-CN"/>
              </w:rPr>
            </w:pPr>
            <w:r>
              <w:rPr>
                <w:lang w:eastAsia="zh-CN"/>
              </w:rPr>
              <w:t>200 OK</w:t>
            </w:r>
          </w:p>
        </w:tc>
        <w:tc>
          <w:tcPr>
            <w:tcW w:w="1971" w:type="pct"/>
            <w:shd w:val="clear" w:color="auto" w:fill="auto"/>
          </w:tcPr>
          <w:p>
            <w:pPr>
              <w:pStyle w:val="102"/>
            </w:pPr>
            <w:r>
              <w:t>AS Message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manadatory HTTP error status code for the POST method listed in Table 5.2.7.1-1 of 3GPP TS 29.500 [4] also apply.</w:t>
            </w:r>
          </w:p>
        </w:tc>
      </w:tr>
    </w:tbl>
    <w:p>
      <w:pPr>
        <w:rPr>
          <w:lang w:eastAsia="zh-CN"/>
        </w:rPr>
      </w:pPr>
      <w:bookmarkStart w:id="844" w:name="_Toc96996755"/>
    </w:p>
    <w:p>
      <w:pPr>
        <w:pStyle w:val="5"/>
        <w:rPr>
          <w:lang w:eastAsia="zh-CN"/>
        </w:rPr>
      </w:pPr>
      <w:bookmarkStart w:id="845" w:name="_Toc97197161"/>
      <w:bookmarkStart w:id="846" w:name="_Toc105667248"/>
      <w:r>
        <w:rPr>
          <w:lang w:eastAsia="zh-CN"/>
        </w:rPr>
        <w:t>8</w:t>
      </w:r>
      <w:r>
        <w:t>.</w:t>
      </w:r>
      <w:r>
        <w:rPr>
          <w:lang w:eastAsia="zh-CN"/>
        </w:rPr>
        <w:t>2</w:t>
      </w:r>
      <w:r>
        <w:t>.3.3</w:t>
      </w:r>
      <w:r>
        <w:tab/>
      </w:r>
      <w:r>
        <w:t>Operation: deliver-</w:t>
      </w:r>
      <w:r>
        <w:rPr>
          <w:lang w:eastAsia="zh-CN"/>
        </w:rPr>
        <w:t>ue-message</w:t>
      </w:r>
      <w:bookmarkEnd w:id="844"/>
      <w:bookmarkEnd w:id="845"/>
      <w:bookmarkEnd w:id="846"/>
    </w:p>
    <w:p>
      <w:pPr>
        <w:pStyle w:val="6"/>
      </w:pPr>
      <w:bookmarkStart w:id="847" w:name="_Toc96996756"/>
      <w:bookmarkStart w:id="848" w:name="_Toc97197162"/>
      <w:bookmarkStart w:id="849" w:name="_Toc105667249"/>
      <w:r>
        <w:rPr>
          <w:lang w:eastAsia="zh-CN"/>
        </w:rPr>
        <w:t>8</w:t>
      </w:r>
      <w:r>
        <w:t>.</w:t>
      </w:r>
      <w:r>
        <w:rPr>
          <w:lang w:eastAsia="zh-CN"/>
        </w:rPr>
        <w:t>2</w:t>
      </w:r>
      <w:r>
        <w:t>.3.3.1</w:t>
      </w:r>
      <w:r>
        <w:tab/>
      </w:r>
      <w:r>
        <w:t>Description</w:t>
      </w:r>
      <w:bookmarkEnd w:id="847"/>
      <w:bookmarkEnd w:id="848"/>
      <w:bookmarkEnd w:id="849"/>
    </w:p>
    <w:p>
      <w:pPr>
        <w:rPr>
          <w:lang w:eastAsia="zh-CN"/>
        </w:rPr>
      </w:pPr>
      <w:r>
        <w:rPr>
          <w:lang w:eastAsia="zh-CN"/>
        </w:rPr>
        <w:t>This operation is used by the Message Gateway (on behalf of Legacy 3GPP UE or Non-3GPP UE) to deliver message to a given MSGin5G Server.</w:t>
      </w:r>
    </w:p>
    <w:p>
      <w:pPr>
        <w:pStyle w:val="6"/>
      </w:pPr>
      <w:bookmarkStart w:id="850" w:name="_Toc105667250"/>
      <w:bookmarkStart w:id="851" w:name="_Toc96996757"/>
      <w:bookmarkStart w:id="852" w:name="_Toc97197163"/>
      <w:r>
        <w:rPr>
          <w:lang w:eastAsia="zh-CN"/>
        </w:rPr>
        <w:t>8</w:t>
      </w:r>
      <w:r>
        <w:t>.</w:t>
      </w:r>
      <w:r>
        <w:rPr>
          <w:lang w:eastAsia="zh-CN"/>
        </w:rPr>
        <w:t>2</w:t>
      </w:r>
      <w:r>
        <w:t>.3.3.2</w:t>
      </w:r>
      <w:r>
        <w:tab/>
      </w:r>
      <w:r>
        <w:t>Operation Definition</w:t>
      </w:r>
      <w:bookmarkEnd w:id="850"/>
      <w:bookmarkEnd w:id="851"/>
      <w:bookmarkEnd w:id="852"/>
    </w:p>
    <w:p>
      <w:pPr>
        <w:rPr>
          <w:lang w:eastAsia="zh-CN"/>
        </w:rPr>
      </w:pPr>
      <w:r>
        <w:rPr>
          <w:lang w:eastAsia="zh-CN"/>
        </w:rPr>
        <w:t>This operation shall support the response data structures and response codes specified in Table</w:t>
      </w:r>
      <w:r>
        <w:t> </w:t>
      </w:r>
      <w:r>
        <w:rPr>
          <w:lang w:eastAsia="zh-CN"/>
        </w:rPr>
        <w:t>8.2.3.3.2-1 and Table</w:t>
      </w:r>
      <w:r>
        <w:t> </w:t>
      </w:r>
      <w:r>
        <w:rPr>
          <w:lang w:eastAsia="zh-CN"/>
        </w:rPr>
        <w:t>8.2.3.3.2-2.</w:t>
      </w:r>
    </w:p>
    <w:p>
      <w:pPr>
        <w:pStyle w:val="112"/>
      </w:pPr>
      <w:r>
        <w:t>Table </w:t>
      </w:r>
      <w:r>
        <w:rPr>
          <w:lang w:eastAsia="zh-CN"/>
        </w:rPr>
        <w:t>8</w:t>
      </w:r>
      <w:r>
        <w:t>.</w:t>
      </w:r>
      <w:r>
        <w:rPr>
          <w:lang w:eastAsia="zh-CN"/>
        </w:rPr>
        <w:t>2</w:t>
      </w:r>
      <w:r>
        <w:t xml:space="preserve">.3.3.2-1: Data structures supported by the POST Request Body on this resource </w:t>
      </w:r>
    </w:p>
    <w:tbl>
      <w:tblPr>
        <w:tblStyle w:val="13"/>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t>UEMessageDelivery</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pPr>
            <w:r>
              <w:t>Represents the data to be used for Message Gateway (on behalf of Legacy 3GPP UE or Non-3GPP UE) to deliver message.</w:t>
            </w:r>
          </w:p>
        </w:tc>
      </w:tr>
    </w:tbl>
    <w:p>
      <w:pPr>
        <w:rPr>
          <w:lang w:eastAsia="zh-CN"/>
        </w:rPr>
      </w:pPr>
    </w:p>
    <w:p>
      <w:pPr>
        <w:pStyle w:val="112"/>
      </w:pPr>
      <w:r>
        <w:t>Table </w:t>
      </w:r>
      <w:r>
        <w:rPr>
          <w:lang w:eastAsia="zh-CN"/>
        </w:rPr>
        <w:t>8</w:t>
      </w:r>
      <w:r>
        <w:t>.</w:t>
      </w:r>
      <w:r>
        <w:rPr>
          <w:lang w:eastAsia="zh-CN"/>
        </w:rPr>
        <w:t>2</w:t>
      </w:r>
      <w:r>
        <w:t>.3.3.2-2: Data structures supported by the POST Response Body on this resource</w:t>
      </w:r>
    </w:p>
    <w:tbl>
      <w:tblPr>
        <w:tblStyle w:val="13"/>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lang w:eastAsia="zh-CN"/>
              </w:rPr>
            </w:pPr>
            <w:r>
              <w:rPr>
                <w:lang w:eastAsia="zh-CN"/>
              </w:rPr>
              <w:t>MessageDeliveryAck</w:t>
            </w:r>
          </w:p>
        </w:tc>
        <w:tc>
          <w:tcPr>
            <w:tcW w:w="499" w:type="pct"/>
          </w:tcPr>
          <w:p>
            <w:pPr>
              <w:pStyle w:val="104"/>
              <w:rPr>
                <w:lang w:eastAsia="zh-CN"/>
              </w:rPr>
            </w:pPr>
            <w:r>
              <w:rPr>
                <w:lang w:eastAsia="zh-CN"/>
              </w:rPr>
              <w:t>M</w:t>
            </w:r>
          </w:p>
        </w:tc>
        <w:tc>
          <w:tcPr>
            <w:tcW w:w="738" w:type="pct"/>
          </w:tcPr>
          <w:p>
            <w:pPr>
              <w:pStyle w:val="102"/>
              <w:rPr>
                <w:lang w:eastAsia="zh-CN"/>
              </w:rPr>
            </w:pPr>
            <w:r>
              <w:rPr>
                <w:lang w:eastAsia="zh-CN"/>
              </w:rPr>
              <w:t>1</w:t>
            </w:r>
          </w:p>
        </w:tc>
        <w:tc>
          <w:tcPr>
            <w:tcW w:w="967" w:type="pct"/>
          </w:tcPr>
          <w:p>
            <w:pPr>
              <w:pStyle w:val="102"/>
              <w:rPr>
                <w:lang w:eastAsia="zh-CN"/>
              </w:rPr>
            </w:pPr>
            <w:r>
              <w:t>20</w:t>
            </w:r>
            <w:r>
              <w:rPr>
                <w:lang w:eastAsia="zh-CN"/>
              </w:rPr>
              <w:t>0 OK</w:t>
            </w:r>
          </w:p>
        </w:tc>
        <w:tc>
          <w:tcPr>
            <w:tcW w:w="1971" w:type="pct"/>
            <w:shd w:val="clear" w:color="auto" w:fill="auto"/>
          </w:tcPr>
          <w:p>
            <w:pPr>
              <w:pStyle w:val="102"/>
              <w:rPr>
                <w:lang w:eastAsia="zh-CN"/>
              </w:rPr>
            </w:pPr>
            <w:r>
              <w:rPr>
                <w:lang w:eastAsia="zh-CN"/>
              </w:rPr>
              <w:t>UE Message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manadatory HTTP error status code for the POST method listed in Table 5.2.7.1-1 of 3GPP TS 29.500 [4] also apply.</w:t>
            </w:r>
          </w:p>
        </w:tc>
      </w:tr>
    </w:tbl>
    <w:p>
      <w:pPr>
        <w:rPr>
          <w:lang w:eastAsia="zh-CN"/>
        </w:rPr>
      </w:pPr>
      <w:bookmarkStart w:id="853" w:name="_Toc96996758"/>
    </w:p>
    <w:p>
      <w:pPr>
        <w:pStyle w:val="5"/>
        <w:rPr>
          <w:lang w:eastAsia="zh-CN"/>
        </w:rPr>
      </w:pPr>
      <w:bookmarkStart w:id="854" w:name="_Toc97197164"/>
      <w:bookmarkStart w:id="855" w:name="_Toc105667251"/>
      <w:r>
        <w:rPr>
          <w:lang w:eastAsia="zh-CN"/>
        </w:rPr>
        <w:t>8</w:t>
      </w:r>
      <w:r>
        <w:t>.</w:t>
      </w:r>
      <w:r>
        <w:rPr>
          <w:lang w:eastAsia="zh-CN"/>
        </w:rPr>
        <w:t>2</w:t>
      </w:r>
      <w:r>
        <w:t>.3.</w:t>
      </w:r>
      <w:r>
        <w:rPr>
          <w:lang w:eastAsia="zh-CN"/>
        </w:rPr>
        <w:t>4</w:t>
      </w:r>
      <w:r>
        <w:tab/>
      </w:r>
      <w:r>
        <w:t>Operation: deliver-</w:t>
      </w:r>
      <w:r>
        <w:rPr>
          <w:lang w:eastAsia="zh-CN"/>
        </w:rPr>
        <w:t>report</w:t>
      </w:r>
      <w:bookmarkEnd w:id="853"/>
      <w:bookmarkEnd w:id="854"/>
      <w:bookmarkEnd w:id="855"/>
    </w:p>
    <w:p>
      <w:pPr>
        <w:pStyle w:val="6"/>
      </w:pPr>
      <w:bookmarkStart w:id="856" w:name="_Toc97197165"/>
      <w:bookmarkStart w:id="857" w:name="_Toc96996759"/>
      <w:bookmarkStart w:id="858" w:name="_Toc105667252"/>
      <w:r>
        <w:rPr>
          <w:lang w:eastAsia="zh-CN"/>
        </w:rPr>
        <w:t>8</w:t>
      </w:r>
      <w:r>
        <w:t>.</w:t>
      </w:r>
      <w:r>
        <w:rPr>
          <w:lang w:eastAsia="zh-CN"/>
        </w:rPr>
        <w:t>2</w:t>
      </w:r>
      <w:r>
        <w:t>.3.</w:t>
      </w:r>
      <w:r>
        <w:rPr>
          <w:lang w:eastAsia="zh-CN"/>
        </w:rPr>
        <w:t>4</w:t>
      </w:r>
      <w:r>
        <w:t>.1</w:t>
      </w:r>
      <w:r>
        <w:tab/>
      </w:r>
      <w:r>
        <w:t>Description</w:t>
      </w:r>
      <w:bookmarkEnd w:id="856"/>
      <w:bookmarkEnd w:id="857"/>
      <w:bookmarkEnd w:id="858"/>
    </w:p>
    <w:p>
      <w:pPr>
        <w:rPr>
          <w:lang w:eastAsia="zh-CN"/>
        </w:rPr>
      </w:pPr>
      <w:r>
        <w:rPr>
          <w:lang w:eastAsia="zh-CN"/>
        </w:rPr>
        <w:t>This operation is used by the Message Gateway (on behalf of Legacy 3GPP UE or Non-3GPP UE) or the Application Server to deliver status report to a given MSGin5G Server.</w:t>
      </w:r>
    </w:p>
    <w:p>
      <w:pPr>
        <w:pStyle w:val="6"/>
      </w:pPr>
      <w:bookmarkStart w:id="859" w:name="_Toc96996760"/>
      <w:bookmarkStart w:id="860" w:name="_Toc105667253"/>
      <w:bookmarkStart w:id="861" w:name="_Toc97197166"/>
      <w:r>
        <w:rPr>
          <w:lang w:eastAsia="zh-CN"/>
        </w:rPr>
        <w:t>8</w:t>
      </w:r>
      <w:r>
        <w:t>.</w:t>
      </w:r>
      <w:r>
        <w:rPr>
          <w:lang w:eastAsia="zh-CN"/>
        </w:rPr>
        <w:t>2</w:t>
      </w:r>
      <w:r>
        <w:t>.3.</w:t>
      </w:r>
      <w:r>
        <w:rPr>
          <w:lang w:eastAsia="zh-CN"/>
        </w:rPr>
        <w:t>4</w:t>
      </w:r>
      <w:r>
        <w:t>.2</w:t>
      </w:r>
      <w:r>
        <w:tab/>
      </w:r>
      <w:r>
        <w:t>Operation Definition</w:t>
      </w:r>
      <w:bookmarkEnd w:id="859"/>
      <w:bookmarkEnd w:id="860"/>
      <w:bookmarkEnd w:id="861"/>
    </w:p>
    <w:p>
      <w:pPr>
        <w:rPr>
          <w:lang w:eastAsia="zh-CN"/>
        </w:rPr>
      </w:pPr>
      <w:r>
        <w:rPr>
          <w:lang w:eastAsia="zh-CN"/>
        </w:rPr>
        <w:t>This operation shall support the response data structures and response codes specified in Table</w:t>
      </w:r>
      <w:r>
        <w:t> </w:t>
      </w:r>
      <w:r>
        <w:rPr>
          <w:lang w:eastAsia="zh-CN"/>
        </w:rPr>
        <w:t>8.2.3.4.2-1 and Table</w:t>
      </w:r>
      <w:r>
        <w:t> </w:t>
      </w:r>
      <w:r>
        <w:rPr>
          <w:lang w:eastAsia="zh-CN"/>
        </w:rPr>
        <w:t>8.2.3.4.2-2.</w:t>
      </w:r>
    </w:p>
    <w:p>
      <w:pPr>
        <w:pStyle w:val="112"/>
      </w:pPr>
      <w:r>
        <w:t>Table </w:t>
      </w:r>
      <w:r>
        <w:rPr>
          <w:lang w:eastAsia="zh-CN"/>
        </w:rPr>
        <w:t>8</w:t>
      </w:r>
      <w:r>
        <w:t>.</w:t>
      </w:r>
      <w:r>
        <w:rPr>
          <w:lang w:eastAsia="zh-CN"/>
        </w:rPr>
        <w:t>2</w:t>
      </w:r>
      <w:r>
        <w:t>.3.</w:t>
      </w:r>
      <w:r>
        <w:rPr>
          <w:lang w:eastAsia="zh-CN"/>
        </w:rPr>
        <w:t>4</w:t>
      </w:r>
      <w:r>
        <w:t xml:space="preserve">.2-1: Data structures supported by the POST Request Body on this resource </w:t>
      </w:r>
    </w:p>
    <w:tbl>
      <w:tblPr>
        <w:tblStyle w:val="13"/>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t>DeliveryStatusReport</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pPr>
            <w:r>
              <w:t>Represents the data to be used for Message Gateway (on behalf of Legacy 3GPP UE or Non-3GPP UE) or the Application Server to deliver status report.</w:t>
            </w:r>
          </w:p>
        </w:tc>
      </w:tr>
    </w:tbl>
    <w:p>
      <w:pPr>
        <w:rPr>
          <w:lang w:eastAsia="zh-CN"/>
        </w:rPr>
      </w:pPr>
    </w:p>
    <w:p>
      <w:pPr>
        <w:pStyle w:val="112"/>
      </w:pPr>
      <w:r>
        <w:t>Table </w:t>
      </w:r>
      <w:r>
        <w:rPr>
          <w:lang w:eastAsia="zh-CN"/>
        </w:rPr>
        <w:t>8</w:t>
      </w:r>
      <w:r>
        <w:t>.</w:t>
      </w:r>
      <w:r>
        <w:rPr>
          <w:lang w:eastAsia="zh-CN"/>
        </w:rPr>
        <w:t>2</w:t>
      </w:r>
      <w:r>
        <w:t>.3.</w:t>
      </w:r>
      <w:r>
        <w:rPr>
          <w:lang w:eastAsia="zh-CN"/>
        </w:rPr>
        <w:t>4</w:t>
      </w:r>
      <w:r>
        <w:t>.2-2: Data structures supported by the POST Response Body on this resource</w:t>
      </w:r>
    </w:p>
    <w:tbl>
      <w:tblPr>
        <w:tblStyle w:val="13"/>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lang w:eastAsia="zh-CN"/>
              </w:rPr>
            </w:pPr>
            <w:r>
              <w:rPr>
                <w:lang w:eastAsia="zh-CN"/>
              </w:rPr>
              <w:t>MessageDeliveryAck</w:t>
            </w:r>
          </w:p>
        </w:tc>
        <w:tc>
          <w:tcPr>
            <w:tcW w:w="499" w:type="pct"/>
          </w:tcPr>
          <w:p>
            <w:pPr>
              <w:pStyle w:val="104"/>
              <w:rPr>
                <w:lang w:eastAsia="zh-CN"/>
              </w:rPr>
            </w:pPr>
            <w:r>
              <w:rPr>
                <w:lang w:eastAsia="zh-CN"/>
              </w:rPr>
              <w:t>M</w:t>
            </w:r>
          </w:p>
        </w:tc>
        <w:tc>
          <w:tcPr>
            <w:tcW w:w="738" w:type="pct"/>
          </w:tcPr>
          <w:p>
            <w:pPr>
              <w:pStyle w:val="102"/>
              <w:rPr>
                <w:lang w:eastAsia="zh-CN"/>
              </w:rPr>
            </w:pPr>
            <w:r>
              <w:rPr>
                <w:lang w:eastAsia="zh-CN"/>
              </w:rPr>
              <w:t>1</w:t>
            </w:r>
          </w:p>
        </w:tc>
        <w:tc>
          <w:tcPr>
            <w:tcW w:w="967" w:type="pct"/>
          </w:tcPr>
          <w:p>
            <w:pPr>
              <w:pStyle w:val="102"/>
              <w:rPr>
                <w:lang w:eastAsia="zh-CN"/>
              </w:rPr>
            </w:pPr>
            <w:r>
              <w:t>20</w:t>
            </w:r>
            <w:r>
              <w:rPr>
                <w:lang w:eastAsia="zh-CN"/>
              </w:rPr>
              <w:t>0 OK</w:t>
            </w:r>
          </w:p>
        </w:tc>
        <w:tc>
          <w:tcPr>
            <w:tcW w:w="1971" w:type="pct"/>
            <w:shd w:val="clear" w:color="auto" w:fill="auto"/>
          </w:tcPr>
          <w:p>
            <w:pPr>
              <w:pStyle w:val="102"/>
              <w:rPr>
                <w:lang w:eastAsia="zh-CN"/>
              </w:rPr>
            </w:pPr>
            <w:r>
              <w:rPr>
                <w:lang w:eastAsia="zh-CN"/>
              </w:rPr>
              <w:t>The status report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manadatory HTTP error status code for the POST method listed in Table 5.2.7.1-1 of 3GPP TS 29.500 [4] also apply.</w:t>
            </w:r>
          </w:p>
        </w:tc>
      </w:tr>
    </w:tbl>
    <w:p>
      <w:pPr>
        <w:rPr>
          <w:lang w:eastAsia="zh-CN"/>
        </w:rPr>
      </w:pPr>
    </w:p>
    <w:p>
      <w:pPr>
        <w:pStyle w:val="4"/>
      </w:pPr>
      <w:bookmarkStart w:id="862" w:name="_Toc96996761"/>
      <w:bookmarkStart w:id="863" w:name="_Toc97197167"/>
      <w:bookmarkStart w:id="864" w:name="_Toc105667254"/>
      <w:bookmarkStart w:id="865" w:name="_Toc83768369"/>
      <w:bookmarkStart w:id="866" w:name="_Toc93878991"/>
      <w:r>
        <w:rPr>
          <w:lang w:eastAsia="zh-CN"/>
        </w:rPr>
        <w:t>8</w:t>
      </w:r>
      <w:r>
        <w:t>.</w:t>
      </w:r>
      <w:r>
        <w:rPr>
          <w:lang w:eastAsia="zh-CN"/>
        </w:rPr>
        <w:t>2</w:t>
      </w:r>
      <w:r>
        <w:t>.4</w:t>
      </w:r>
      <w:r>
        <w:tab/>
      </w:r>
      <w:r>
        <w:t>Notifications</w:t>
      </w:r>
      <w:bookmarkEnd w:id="862"/>
      <w:bookmarkEnd w:id="863"/>
      <w:bookmarkEnd w:id="864"/>
      <w:bookmarkEnd w:id="865"/>
      <w:bookmarkEnd w:id="866"/>
    </w:p>
    <w:p>
      <w:r>
        <w:rPr>
          <w:lang w:eastAsia="zh-CN"/>
        </w:rPr>
        <w:t>None</w:t>
      </w:r>
      <w:r>
        <w:t>.</w:t>
      </w:r>
    </w:p>
    <w:p>
      <w:pPr>
        <w:pStyle w:val="4"/>
      </w:pPr>
      <w:bookmarkStart w:id="867" w:name="_Toc93878992"/>
      <w:bookmarkStart w:id="868" w:name="_Toc97197168"/>
      <w:bookmarkStart w:id="869" w:name="_Toc96996762"/>
      <w:bookmarkStart w:id="870" w:name="_Toc83768370"/>
      <w:bookmarkStart w:id="871" w:name="_Toc105667255"/>
      <w:r>
        <w:rPr>
          <w:lang w:eastAsia="zh-CN"/>
        </w:rPr>
        <w:t>8</w:t>
      </w:r>
      <w:r>
        <w:t>.</w:t>
      </w:r>
      <w:r>
        <w:rPr>
          <w:lang w:eastAsia="zh-CN"/>
        </w:rPr>
        <w:t>2</w:t>
      </w:r>
      <w:r>
        <w:t>.5</w:t>
      </w:r>
      <w:r>
        <w:tab/>
      </w:r>
      <w:r>
        <w:t>Data Model</w:t>
      </w:r>
      <w:bookmarkEnd w:id="867"/>
      <w:bookmarkEnd w:id="868"/>
      <w:bookmarkEnd w:id="869"/>
      <w:bookmarkEnd w:id="870"/>
      <w:bookmarkEnd w:id="871"/>
    </w:p>
    <w:p>
      <w:pPr>
        <w:pStyle w:val="5"/>
      </w:pPr>
      <w:bookmarkStart w:id="872" w:name="_Toc105667256"/>
      <w:bookmarkStart w:id="873" w:name="_Toc93878993"/>
      <w:bookmarkStart w:id="874" w:name="_Toc97197169"/>
      <w:bookmarkStart w:id="875" w:name="_Toc96996763"/>
      <w:r>
        <w:t>8.</w:t>
      </w:r>
      <w:r>
        <w:rPr>
          <w:lang w:eastAsia="zh-CN"/>
        </w:rPr>
        <w:t>2</w:t>
      </w:r>
      <w:r>
        <w:t>.</w:t>
      </w:r>
      <w:r>
        <w:rPr>
          <w:lang w:eastAsia="zh-CN"/>
        </w:rPr>
        <w:t>5</w:t>
      </w:r>
      <w:r>
        <w:t>.</w:t>
      </w:r>
      <w:r>
        <w:rPr>
          <w:lang w:eastAsia="zh-CN"/>
        </w:rPr>
        <w:t>1</w:t>
      </w:r>
      <w:r>
        <w:tab/>
      </w:r>
      <w:r>
        <w:rPr>
          <w:lang w:eastAsia="zh-CN"/>
        </w:rPr>
        <w:t>General</w:t>
      </w:r>
      <w:bookmarkEnd w:id="872"/>
      <w:bookmarkEnd w:id="873"/>
      <w:bookmarkEnd w:id="874"/>
      <w:bookmarkEnd w:id="875"/>
    </w:p>
    <w:p>
      <w:pPr>
        <w:rPr>
          <w:lang w:eastAsia="zh-CN"/>
        </w:rPr>
      </w:pPr>
      <w:r>
        <w:rPr>
          <w:lang w:eastAsia="zh-CN"/>
        </w:rPr>
        <w:t>This clause specifies the application data model supported by the API. Data types listed in clause 7.2 apply to this API. Table 8.2.5.1-1 specifies the data types defined specifically for the MSGS_MSGDelivery API service.</w:t>
      </w:r>
    </w:p>
    <w:p>
      <w:pPr>
        <w:pStyle w:val="112"/>
      </w:pPr>
      <w:r>
        <w:t>Table 8.</w:t>
      </w:r>
      <w:r>
        <w:rPr>
          <w:lang w:eastAsia="zh-CN"/>
        </w:rPr>
        <w:t>2</w:t>
      </w:r>
      <w:r>
        <w:t>.5.1-1: API specific Data Types</w:t>
      </w:r>
    </w:p>
    <w:tbl>
      <w:tblPr>
        <w:tblStyle w:val="13"/>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pPr>
              <w:pStyle w:val="103"/>
              <w:rPr>
                <w:kern w:val="2"/>
                <w:szCs w:val="22"/>
              </w:rPr>
            </w:pPr>
            <w:r>
              <w:rPr>
                <w:kern w:val="2"/>
                <w:szCs w:val="22"/>
              </w:rPr>
              <w:t>Data type</w:t>
            </w:r>
          </w:p>
        </w:tc>
        <w:tc>
          <w:tcPr>
            <w:tcW w:w="1297" w:type="dxa"/>
            <w:shd w:val="clear" w:color="auto" w:fill="C0C0C0"/>
          </w:tcPr>
          <w:p>
            <w:pPr>
              <w:pStyle w:val="103"/>
              <w:rPr>
                <w:kern w:val="2"/>
                <w:szCs w:val="22"/>
              </w:rPr>
            </w:pPr>
            <w:r>
              <w:rPr>
                <w:kern w:val="2"/>
                <w:szCs w:val="22"/>
              </w:rPr>
              <w:t>Section defined</w:t>
            </w:r>
          </w:p>
        </w:tc>
        <w:tc>
          <w:tcPr>
            <w:tcW w:w="2887" w:type="dxa"/>
            <w:shd w:val="clear" w:color="auto" w:fill="C0C0C0"/>
          </w:tcPr>
          <w:p>
            <w:pPr>
              <w:pStyle w:val="103"/>
              <w:rPr>
                <w:kern w:val="2"/>
                <w:szCs w:val="22"/>
              </w:rPr>
            </w:pPr>
            <w:r>
              <w:rPr>
                <w:kern w:val="2"/>
                <w:szCs w:val="22"/>
              </w:rPr>
              <w:t>Description</w:t>
            </w:r>
          </w:p>
        </w:tc>
        <w:tc>
          <w:tcPr>
            <w:tcW w:w="2725"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kern w:val="2"/>
                <w:szCs w:val="22"/>
                <w:lang w:eastAsia="zh-CN"/>
              </w:rPr>
              <w:t>ASMessageDelivery</w:t>
            </w:r>
          </w:p>
        </w:tc>
        <w:tc>
          <w:tcPr>
            <w:tcW w:w="1297" w:type="dxa"/>
          </w:tcPr>
          <w:p>
            <w:pPr>
              <w:pStyle w:val="102"/>
              <w:rPr>
                <w:kern w:val="2"/>
                <w:szCs w:val="22"/>
                <w:lang w:eastAsia="zh-CN"/>
              </w:rPr>
            </w:pPr>
            <w:r>
              <w:rPr>
                <w:rFonts w:cs="Arial"/>
                <w:kern w:val="2"/>
                <w:szCs w:val="18"/>
                <w:lang w:eastAsia="zh-CN"/>
              </w:rPr>
              <w:t>8.2.5.2.2</w:t>
            </w:r>
          </w:p>
        </w:tc>
        <w:tc>
          <w:tcPr>
            <w:tcW w:w="2887" w:type="dxa"/>
          </w:tcPr>
          <w:p>
            <w:pPr>
              <w:pStyle w:val="102"/>
              <w:rPr>
                <w:rFonts w:cs="Arial"/>
                <w:kern w:val="2"/>
                <w:szCs w:val="18"/>
              </w:rPr>
            </w:pPr>
            <w:r>
              <w:rPr>
                <w:rFonts w:cs="Arial"/>
                <w:kern w:val="2"/>
                <w:szCs w:val="18"/>
              </w:rPr>
              <w:t>The AS message delivery request information.</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DeliveryStatus</w:t>
            </w:r>
          </w:p>
        </w:tc>
        <w:tc>
          <w:tcPr>
            <w:tcW w:w="1297" w:type="dxa"/>
          </w:tcPr>
          <w:p>
            <w:pPr>
              <w:pStyle w:val="102"/>
              <w:rPr>
                <w:rFonts w:cs="Arial"/>
                <w:kern w:val="2"/>
                <w:szCs w:val="18"/>
                <w:lang w:eastAsia="zh-CN"/>
              </w:rPr>
            </w:pPr>
            <w:r>
              <w:rPr>
                <w:rFonts w:cs="Arial"/>
                <w:kern w:val="2"/>
                <w:szCs w:val="18"/>
                <w:lang w:eastAsia="zh-CN"/>
              </w:rPr>
              <w:t>8.2.5.3.3</w:t>
            </w:r>
          </w:p>
        </w:tc>
        <w:tc>
          <w:tcPr>
            <w:tcW w:w="2887" w:type="dxa"/>
          </w:tcPr>
          <w:p>
            <w:pPr>
              <w:pStyle w:val="102"/>
              <w:rPr>
                <w:rFonts w:cs="Arial"/>
                <w:kern w:val="2"/>
                <w:szCs w:val="18"/>
              </w:rPr>
            </w:pPr>
            <w:r>
              <w:rPr>
                <w:rFonts w:cs="Arial"/>
                <w:kern w:val="2"/>
                <w:szCs w:val="18"/>
              </w:rPr>
              <w:t>Indicates if delivery is a failure, or if the message is stored for deferred delivery.</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DeliveryStatusReport</w:t>
            </w:r>
          </w:p>
        </w:tc>
        <w:tc>
          <w:tcPr>
            <w:tcW w:w="1297" w:type="dxa"/>
          </w:tcPr>
          <w:p>
            <w:pPr>
              <w:pStyle w:val="102"/>
              <w:rPr>
                <w:rFonts w:cs="Arial"/>
                <w:kern w:val="2"/>
                <w:szCs w:val="18"/>
                <w:lang w:eastAsia="zh-CN"/>
              </w:rPr>
            </w:pPr>
            <w:r>
              <w:rPr>
                <w:rFonts w:cs="Arial"/>
                <w:kern w:val="2"/>
                <w:szCs w:val="18"/>
                <w:lang w:eastAsia="zh-CN"/>
              </w:rPr>
              <w:t>8.2.5.2.7</w:t>
            </w:r>
          </w:p>
        </w:tc>
        <w:tc>
          <w:tcPr>
            <w:tcW w:w="2887" w:type="dxa"/>
          </w:tcPr>
          <w:p>
            <w:pPr>
              <w:pStyle w:val="102"/>
              <w:rPr>
                <w:rFonts w:cs="Arial"/>
                <w:kern w:val="2"/>
                <w:szCs w:val="18"/>
              </w:rPr>
            </w:pPr>
            <w:r>
              <w:rPr>
                <w:rFonts w:cs="Arial"/>
                <w:kern w:val="2"/>
                <w:szCs w:val="18"/>
              </w:rPr>
              <w:t>The message delivery status report request information.</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MessageDeliveryAck</w:t>
            </w:r>
          </w:p>
        </w:tc>
        <w:tc>
          <w:tcPr>
            <w:tcW w:w="1297" w:type="dxa"/>
          </w:tcPr>
          <w:p>
            <w:pPr>
              <w:pStyle w:val="102"/>
              <w:rPr>
                <w:rFonts w:cs="Arial"/>
                <w:kern w:val="2"/>
                <w:szCs w:val="18"/>
                <w:lang w:eastAsia="zh-CN"/>
              </w:rPr>
            </w:pPr>
            <w:r>
              <w:rPr>
                <w:rFonts w:cs="Arial"/>
                <w:kern w:val="2"/>
                <w:szCs w:val="18"/>
                <w:lang w:eastAsia="zh-CN"/>
              </w:rPr>
              <w:t>8.2.5.2.4</w:t>
            </w:r>
          </w:p>
        </w:tc>
        <w:tc>
          <w:tcPr>
            <w:tcW w:w="2887" w:type="dxa"/>
          </w:tcPr>
          <w:p>
            <w:pPr>
              <w:pStyle w:val="102"/>
              <w:rPr>
                <w:rFonts w:cs="Arial"/>
                <w:kern w:val="2"/>
                <w:szCs w:val="18"/>
              </w:rPr>
            </w:pPr>
            <w:r>
              <w:rPr>
                <w:rFonts w:cs="Arial"/>
                <w:kern w:val="2"/>
                <w:szCs w:val="18"/>
              </w:rPr>
              <w:t>The message delivery response information.</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MessageSegmentParameters</w:t>
            </w:r>
          </w:p>
        </w:tc>
        <w:tc>
          <w:tcPr>
            <w:tcW w:w="1297" w:type="dxa"/>
          </w:tcPr>
          <w:p>
            <w:pPr>
              <w:pStyle w:val="102"/>
              <w:rPr>
                <w:rFonts w:cs="Arial"/>
                <w:kern w:val="2"/>
                <w:szCs w:val="18"/>
                <w:lang w:eastAsia="zh-CN"/>
              </w:rPr>
            </w:pPr>
            <w:r>
              <w:rPr>
                <w:rFonts w:cs="Arial"/>
                <w:kern w:val="2"/>
                <w:szCs w:val="18"/>
                <w:lang w:eastAsia="zh-CN"/>
              </w:rPr>
              <w:t>8.2.5.2.5</w:t>
            </w:r>
          </w:p>
        </w:tc>
        <w:tc>
          <w:tcPr>
            <w:tcW w:w="2887" w:type="dxa"/>
          </w:tcPr>
          <w:p>
            <w:pPr>
              <w:pStyle w:val="102"/>
              <w:rPr>
                <w:rFonts w:cs="Arial"/>
                <w:kern w:val="2"/>
                <w:szCs w:val="18"/>
              </w:rPr>
            </w:pPr>
            <w:r>
              <w:rPr>
                <w:rFonts w:cs="Arial"/>
                <w:kern w:val="2"/>
                <w:szCs w:val="18"/>
              </w:rPr>
              <w:t>Contains the message segment information of the message.</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Priority</w:t>
            </w:r>
          </w:p>
        </w:tc>
        <w:tc>
          <w:tcPr>
            <w:tcW w:w="1297" w:type="dxa"/>
          </w:tcPr>
          <w:p>
            <w:pPr>
              <w:pStyle w:val="102"/>
              <w:rPr>
                <w:rFonts w:cs="Arial"/>
                <w:kern w:val="2"/>
                <w:szCs w:val="18"/>
                <w:lang w:eastAsia="zh-CN"/>
              </w:rPr>
            </w:pPr>
            <w:r>
              <w:rPr>
                <w:rFonts w:cs="Arial"/>
                <w:kern w:val="2"/>
                <w:szCs w:val="18"/>
                <w:lang w:eastAsia="zh-CN"/>
              </w:rPr>
              <w:t>8.2.5.3.5</w:t>
            </w:r>
          </w:p>
        </w:tc>
        <w:tc>
          <w:tcPr>
            <w:tcW w:w="2887" w:type="dxa"/>
          </w:tcPr>
          <w:p>
            <w:pPr>
              <w:pStyle w:val="102"/>
              <w:rPr>
                <w:rFonts w:cs="Arial"/>
                <w:kern w:val="2"/>
                <w:szCs w:val="18"/>
              </w:rPr>
            </w:pPr>
            <w:r>
              <w:rPr>
                <w:rFonts w:cs="Arial"/>
                <w:kern w:val="2"/>
                <w:szCs w:val="18"/>
              </w:rPr>
              <w:t>Application priority level requested for this message.</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ReportDeliveryStatus</w:t>
            </w:r>
          </w:p>
        </w:tc>
        <w:tc>
          <w:tcPr>
            <w:tcW w:w="1297" w:type="dxa"/>
          </w:tcPr>
          <w:p>
            <w:pPr>
              <w:pStyle w:val="102"/>
              <w:rPr>
                <w:rFonts w:cs="Arial"/>
                <w:kern w:val="2"/>
                <w:szCs w:val="18"/>
                <w:lang w:eastAsia="zh-CN"/>
              </w:rPr>
            </w:pPr>
            <w:r>
              <w:rPr>
                <w:rFonts w:cs="Arial"/>
                <w:kern w:val="2"/>
                <w:szCs w:val="18"/>
                <w:lang w:eastAsia="zh-CN"/>
              </w:rPr>
              <w:t>8.2.5.3.4</w:t>
            </w:r>
          </w:p>
        </w:tc>
        <w:tc>
          <w:tcPr>
            <w:tcW w:w="2887" w:type="dxa"/>
          </w:tcPr>
          <w:p>
            <w:pPr>
              <w:pStyle w:val="102"/>
              <w:rPr>
                <w:rFonts w:cs="Arial"/>
                <w:kern w:val="2"/>
                <w:szCs w:val="18"/>
              </w:rPr>
            </w:pPr>
            <w:r>
              <w:rPr>
                <w:rFonts w:cs="Arial"/>
                <w:kern w:val="2"/>
                <w:szCs w:val="18"/>
              </w:rPr>
              <w:t>The delivery status description, including success or failure in delivery.</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StoreAndForwardParameters</w:t>
            </w:r>
          </w:p>
        </w:tc>
        <w:tc>
          <w:tcPr>
            <w:tcW w:w="1297" w:type="dxa"/>
          </w:tcPr>
          <w:p>
            <w:pPr>
              <w:pStyle w:val="102"/>
              <w:rPr>
                <w:rFonts w:cs="Arial"/>
                <w:kern w:val="2"/>
                <w:szCs w:val="18"/>
                <w:lang w:eastAsia="zh-CN"/>
              </w:rPr>
            </w:pPr>
            <w:r>
              <w:rPr>
                <w:rFonts w:cs="Arial"/>
                <w:kern w:val="2"/>
                <w:szCs w:val="18"/>
                <w:lang w:eastAsia="zh-CN"/>
              </w:rPr>
              <w:t>8.2.5.2.6</w:t>
            </w:r>
          </w:p>
        </w:tc>
        <w:tc>
          <w:tcPr>
            <w:tcW w:w="2887" w:type="dxa"/>
          </w:tcPr>
          <w:p>
            <w:pPr>
              <w:pStyle w:val="102"/>
              <w:rPr>
                <w:rFonts w:cs="Arial"/>
                <w:kern w:val="2"/>
                <w:szCs w:val="18"/>
              </w:rPr>
            </w:pPr>
            <w:r>
              <w:rPr>
                <w:rFonts w:cs="Arial"/>
                <w:kern w:val="2"/>
                <w:szCs w:val="18"/>
              </w:rPr>
              <w:t>Contains the store forward information of the message.</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kern w:val="2"/>
                <w:szCs w:val="22"/>
                <w:lang w:eastAsia="zh-CN"/>
              </w:rPr>
              <w:t>UEMessageDelivery</w:t>
            </w:r>
          </w:p>
        </w:tc>
        <w:tc>
          <w:tcPr>
            <w:tcW w:w="1297" w:type="dxa"/>
          </w:tcPr>
          <w:p>
            <w:pPr>
              <w:pStyle w:val="102"/>
              <w:rPr>
                <w:kern w:val="2"/>
                <w:szCs w:val="22"/>
                <w:lang w:eastAsia="zh-CN"/>
              </w:rPr>
            </w:pPr>
            <w:r>
              <w:rPr>
                <w:rFonts w:cs="Arial"/>
                <w:kern w:val="2"/>
                <w:szCs w:val="18"/>
                <w:lang w:eastAsia="zh-CN"/>
              </w:rPr>
              <w:t>8.2.5.2.3</w:t>
            </w:r>
          </w:p>
        </w:tc>
        <w:tc>
          <w:tcPr>
            <w:tcW w:w="2887" w:type="dxa"/>
          </w:tcPr>
          <w:p>
            <w:pPr>
              <w:pStyle w:val="102"/>
              <w:rPr>
                <w:rFonts w:cs="Arial"/>
                <w:kern w:val="2"/>
                <w:szCs w:val="18"/>
              </w:rPr>
            </w:pPr>
            <w:r>
              <w:rPr>
                <w:rFonts w:cs="Arial"/>
                <w:kern w:val="2"/>
                <w:szCs w:val="18"/>
              </w:rPr>
              <w:t>The UE message delivery request information.</w:t>
            </w:r>
          </w:p>
        </w:tc>
        <w:tc>
          <w:tcPr>
            <w:tcW w:w="2725" w:type="dxa"/>
          </w:tcPr>
          <w:p>
            <w:pPr>
              <w:pStyle w:val="102"/>
              <w:rPr>
                <w:rFonts w:cs="Arial"/>
                <w:kern w:val="2"/>
                <w:szCs w:val="18"/>
              </w:rPr>
            </w:pPr>
          </w:p>
        </w:tc>
      </w:tr>
    </w:tbl>
    <w:p>
      <w:pPr>
        <w:rPr>
          <w:lang w:eastAsia="zh-CN"/>
        </w:rPr>
      </w:pPr>
    </w:p>
    <w:p>
      <w:pPr>
        <w:rPr>
          <w:lang w:eastAsia="zh-CN"/>
        </w:rPr>
      </w:pPr>
      <w:r>
        <w:rPr>
          <w:lang w:eastAsia="zh-CN"/>
        </w:rPr>
        <w:t>Table 8.2.5.1-2 specifies data types re-used by the MSGS_MSGDelivery API service.</w:t>
      </w:r>
    </w:p>
    <w:p>
      <w:pPr>
        <w:pStyle w:val="112"/>
      </w:pPr>
      <w:r>
        <w:t>Table 8.</w:t>
      </w:r>
      <w:r>
        <w:rPr>
          <w:lang w:eastAsia="zh-CN"/>
        </w:rPr>
        <w:t>2</w:t>
      </w:r>
      <w:r>
        <w:t>.5.1-2: Re-used Data Types</w:t>
      </w:r>
    </w:p>
    <w:tbl>
      <w:tblPr>
        <w:tblStyle w:val="13"/>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927"/>
        <w:gridCol w:w="1848"/>
        <w:gridCol w:w="3137"/>
        <w:gridCol w:w="28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927" w:type="dxa"/>
            <w:shd w:val="clear" w:color="auto" w:fill="C0C0C0"/>
          </w:tcPr>
          <w:p>
            <w:pPr>
              <w:pStyle w:val="103"/>
              <w:rPr>
                <w:kern w:val="2"/>
                <w:szCs w:val="22"/>
              </w:rPr>
            </w:pPr>
            <w:r>
              <w:rPr>
                <w:kern w:val="2"/>
                <w:szCs w:val="22"/>
              </w:rPr>
              <w:t>Data type</w:t>
            </w:r>
          </w:p>
        </w:tc>
        <w:tc>
          <w:tcPr>
            <w:tcW w:w="1848" w:type="dxa"/>
            <w:shd w:val="clear" w:color="auto" w:fill="C0C0C0"/>
          </w:tcPr>
          <w:p>
            <w:pPr>
              <w:pStyle w:val="103"/>
              <w:rPr>
                <w:kern w:val="2"/>
                <w:szCs w:val="22"/>
              </w:rPr>
            </w:pPr>
            <w:r>
              <w:rPr>
                <w:kern w:val="2"/>
                <w:szCs w:val="22"/>
              </w:rPr>
              <w:t>Reference</w:t>
            </w:r>
          </w:p>
        </w:tc>
        <w:tc>
          <w:tcPr>
            <w:tcW w:w="3137" w:type="dxa"/>
            <w:shd w:val="clear" w:color="auto" w:fill="C0C0C0"/>
          </w:tcPr>
          <w:p>
            <w:pPr>
              <w:pStyle w:val="103"/>
              <w:rPr>
                <w:kern w:val="2"/>
                <w:szCs w:val="22"/>
              </w:rPr>
            </w:pPr>
            <w:r>
              <w:rPr>
                <w:kern w:val="2"/>
                <w:szCs w:val="22"/>
              </w:rPr>
              <w:t>Comments</w:t>
            </w:r>
          </w:p>
        </w:tc>
        <w:tc>
          <w:tcPr>
            <w:tcW w:w="2865"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27" w:type="dxa"/>
          </w:tcPr>
          <w:p>
            <w:pPr>
              <w:pStyle w:val="102"/>
              <w:rPr>
                <w:kern w:val="2"/>
                <w:szCs w:val="22"/>
                <w:lang w:eastAsia="zh-CN"/>
              </w:rPr>
            </w:pPr>
            <w:r>
              <w:rPr>
                <w:kern w:val="2"/>
                <w:szCs w:val="22"/>
                <w:lang w:eastAsia="zh-CN"/>
              </w:rPr>
              <w:t>Address</w:t>
            </w:r>
          </w:p>
        </w:tc>
        <w:tc>
          <w:tcPr>
            <w:tcW w:w="1848" w:type="dxa"/>
          </w:tcPr>
          <w:p>
            <w:pPr>
              <w:pStyle w:val="102"/>
              <w:rPr>
                <w:kern w:val="2"/>
                <w:szCs w:val="22"/>
              </w:rPr>
            </w:pPr>
            <w:r>
              <w:rPr>
                <w:kern w:val="2"/>
                <w:szCs w:val="22"/>
              </w:rPr>
              <w:t>9.1.5.2.3</w:t>
            </w:r>
          </w:p>
        </w:tc>
        <w:tc>
          <w:tcPr>
            <w:tcW w:w="3137" w:type="dxa"/>
          </w:tcPr>
          <w:p>
            <w:pPr>
              <w:pStyle w:val="102"/>
              <w:rPr>
                <w:rFonts w:cs="Arial"/>
                <w:kern w:val="2"/>
                <w:szCs w:val="18"/>
              </w:rPr>
            </w:pPr>
            <w:r>
              <w:rPr>
                <w:rFonts w:cs="Arial"/>
                <w:kern w:val="2"/>
                <w:szCs w:val="18"/>
              </w:rPr>
              <w:t>The data type of the oriAddr and destAddr.</w:t>
            </w:r>
          </w:p>
        </w:tc>
        <w:tc>
          <w:tcPr>
            <w:tcW w:w="286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27" w:type="dxa"/>
          </w:tcPr>
          <w:p>
            <w:pPr>
              <w:pStyle w:val="102"/>
              <w:rPr>
                <w:kern w:val="2"/>
                <w:szCs w:val="22"/>
                <w:lang w:eastAsia="zh-CN"/>
              </w:rPr>
            </w:pPr>
            <w:r>
              <w:rPr>
                <w:kern w:val="2"/>
                <w:szCs w:val="22"/>
                <w:lang w:eastAsia="zh-CN"/>
              </w:rPr>
              <w:t>DateTime</w:t>
            </w:r>
          </w:p>
        </w:tc>
        <w:tc>
          <w:tcPr>
            <w:tcW w:w="1848" w:type="dxa"/>
          </w:tcPr>
          <w:p>
            <w:pPr>
              <w:pStyle w:val="102"/>
              <w:rPr>
                <w:kern w:val="2"/>
                <w:szCs w:val="22"/>
              </w:rPr>
            </w:pPr>
            <w:r>
              <w:rPr>
                <w:kern w:val="2"/>
                <w:szCs w:val="22"/>
              </w:rPr>
              <w:t>3GPP TS 29.571 [5]</w:t>
            </w:r>
          </w:p>
        </w:tc>
        <w:tc>
          <w:tcPr>
            <w:tcW w:w="3137" w:type="dxa"/>
          </w:tcPr>
          <w:p>
            <w:pPr>
              <w:pStyle w:val="102"/>
              <w:rPr>
                <w:rFonts w:cs="Arial"/>
                <w:kern w:val="2"/>
                <w:szCs w:val="18"/>
              </w:rPr>
            </w:pPr>
            <w:r>
              <w:rPr>
                <w:rFonts w:cs="Arial"/>
                <w:kern w:val="2"/>
                <w:szCs w:val="18"/>
              </w:rPr>
              <w:t>String with format "date-time" as defined in OpenAPI Specification [</w:t>
            </w:r>
            <w:r>
              <w:rPr>
                <w:rFonts w:cs="Arial"/>
                <w:kern w:val="2"/>
                <w:szCs w:val="18"/>
                <w:lang w:eastAsia="zh-CN"/>
              </w:rPr>
              <w:t>6</w:t>
            </w:r>
            <w:r>
              <w:rPr>
                <w:rFonts w:cs="Arial"/>
                <w:kern w:val="2"/>
                <w:szCs w:val="18"/>
              </w:rPr>
              <w:t>].</w:t>
            </w:r>
          </w:p>
        </w:tc>
        <w:tc>
          <w:tcPr>
            <w:tcW w:w="2865" w:type="dxa"/>
          </w:tcPr>
          <w:p>
            <w:pPr>
              <w:pStyle w:val="102"/>
              <w:rPr>
                <w:rFonts w:cs="Arial"/>
                <w:kern w:val="2"/>
                <w:szCs w:val="18"/>
              </w:rPr>
            </w:pPr>
          </w:p>
        </w:tc>
      </w:tr>
    </w:tbl>
    <w:p>
      <w:pPr>
        <w:rPr>
          <w:lang w:eastAsia="zh-CN"/>
        </w:rPr>
      </w:pPr>
    </w:p>
    <w:p>
      <w:pPr>
        <w:pStyle w:val="5"/>
      </w:pPr>
      <w:bookmarkStart w:id="876" w:name="_Toc96996764"/>
      <w:bookmarkStart w:id="877" w:name="_Toc97197170"/>
      <w:bookmarkStart w:id="878" w:name="_Toc105667257"/>
      <w:bookmarkStart w:id="879" w:name="_Toc93878994"/>
      <w:r>
        <w:t>8.</w:t>
      </w:r>
      <w:r>
        <w:rPr>
          <w:lang w:eastAsia="zh-CN"/>
        </w:rPr>
        <w:t>2</w:t>
      </w:r>
      <w:r>
        <w:t>.</w:t>
      </w:r>
      <w:r>
        <w:rPr>
          <w:lang w:eastAsia="zh-CN"/>
        </w:rPr>
        <w:t>5</w:t>
      </w:r>
      <w:r>
        <w:t>.</w:t>
      </w:r>
      <w:r>
        <w:rPr>
          <w:lang w:eastAsia="zh-CN"/>
        </w:rPr>
        <w:t>2</w:t>
      </w:r>
      <w:r>
        <w:tab/>
      </w:r>
      <w:r>
        <w:rPr>
          <w:lang w:eastAsia="zh-CN"/>
        </w:rPr>
        <w:t>Structured data types</w:t>
      </w:r>
      <w:bookmarkEnd w:id="876"/>
      <w:bookmarkEnd w:id="877"/>
      <w:bookmarkEnd w:id="878"/>
      <w:bookmarkEnd w:id="879"/>
    </w:p>
    <w:p>
      <w:pPr>
        <w:pStyle w:val="6"/>
        <w:rPr>
          <w:lang w:eastAsia="zh-CN"/>
        </w:rPr>
      </w:pPr>
      <w:bookmarkStart w:id="880" w:name="_Toc96996765"/>
      <w:bookmarkStart w:id="881" w:name="_Toc105667258"/>
      <w:bookmarkStart w:id="882" w:name="_Toc97197171"/>
      <w:bookmarkStart w:id="883" w:name="_Toc93878995"/>
      <w:r>
        <w:rPr>
          <w:lang w:eastAsia="zh-CN"/>
        </w:rPr>
        <w:t>8.2.5.2.1</w:t>
      </w:r>
      <w:r>
        <w:rPr>
          <w:lang w:eastAsia="zh-CN"/>
        </w:rPr>
        <w:tab/>
      </w:r>
      <w:r>
        <w:rPr>
          <w:lang w:eastAsia="zh-CN"/>
        </w:rPr>
        <w:t>Introduction</w:t>
      </w:r>
      <w:bookmarkEnd w:id="880"/>
      <w:bookmarkEnd w:id="881"/>
      <w:bookmarkEnd w:id="882"/>
      <w:bookmarkEnd w:id="883"/>
    </w:p>
    <w:p>
      <w:pPr>
        <w:pStyle w:val="6"/>
        <w:rPr>
          <w:lang w:eastAsia="zh-CN"/>
        </w:rPr>
      </w:pPr>
      <w:bookmarkStart w:id="884" w:name="_Toc93878996"/>
      <w:bookmarkStart w:id="885" w:name="_Toc97197172"/>
      <w:bookmarkStart w:id="886" w:name="_Toc105667259"/>
      <w:bookmarkStart w:id="887" w:name="_Toc96996766"/>
      <w:r>
        <w:rPr>
          <w:lang w:eastAsia="zh-CN"/>
        </w:rPr>
        <w:t>8.2.5.2.2</w:t>
      </w:r>
      <w:r>
        <w:rPr>
          <w:lang w:eastAsia="zh-CN"/>
        </w:rPr>
        <w:tab/>
      </w:r>
      <w:r>
        <w:rPr>
          <w:lang w:eastAsia="zh-CN"/>
        </w:rPr>
        <w:t>Type: AS</w:t>
      </w:r>
      <w:r>
        <w:t>MessageDelivery</w:t>
      </w:r>
      <w:bookmarkEnd w:id="884"/>
      <w:bookmarkEnd w:id="885"/>
      <w:bookmarkEnd w:id="886"/>
      <w:bookmarkEnd w:id="887"/>
    </w:p>
    <w:p>
      <w:pPr>
        <w:pStyle w:val="112"/>
      </w:pPr>
      <w:r>
        <w:t>Table 8.</w:t>
      </w:r>
      <w:r>
        <w:rPr>
          <w:lang w:eastAsia="zh-CN"/>
        </w:rPr>
        <w:t>2</w:t>
      </w:r>
      <w:r>
        <w:t>.5.2.2-1: Definition of type</w:t>
      </w:r>
      <w:r>
        <w:rPr>
          <w:lang w:eastAsia="zh-CN"/>
        </w:rPr>
        <w:t xml:space="preserve"> </w:t>
      </w:r>
      <w:r>
        <w:t>ASMessageDelivery</w:t>
      </w:r>
    </w:p>
    <w:tbl>
      <w:tblPr>
        <w:tblStyle w:val="13"/>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oriAddr</w:t>
            </w:r>
          </w:p>
        </w:tc>
        <w:tc>
          <w:tcPr>
            <w:tcW w:w="1006" w:type="dxa"/>
          </w:tcPr>
          <w:p>
            <w:pPr>
              <w:pStyle w:val="102"/>
              <w:rPr>
                <w:kern w:val="2"/>
                <w:szCs w:val="22"/>
                <w:lang w:eastAsia="zh-CN"/>
              </w:rPr>
            </w:pPr>
            <w:r>
              <w:rPr>
                <w:kern w:val="2"/>
                <w:szCs w:val="22"/>
                <w:lang w:eastAsia="zh-CN"/>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rFonts w:cs="Arial"/>
                <w:kern w:val="2"/>
                <w:szCs w:val="18"/>
              </w:rPr>
            </w:pPr>
            <w:r>
              <w:rPr>
                <w:rFonts w:cs="Arial"/>
                <w:kern w:val="2"/>
                <w:szCs w:val="18"/>
              </w:rPr>
              <w:t>The service identity of the sending Application Server</w:t>
            </w:r>
            <w:r>
              <w:rPr>
                <w:rFonts w:cs="Arial"/>
                <w:kern w:val="2"/>
                <w:szCs w:val="18"/>
                <w:lang w:eastAsia="zh-CN"/>
              </w:rPr>
              <w:t xml:space="preserve"> (NOTE)</w:t>
            </w:r>
            <w:r>
              <w:rPr>
                <w:rFonts w:cs="Arial"/>
                <w:kern w:val="2"/>
                <w:szCs w:val="18"/>
              </w:rPr>
              <w: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destAddr</w:t>
            </w:r>
          </w:p>
        </w:tc>
        <w:tc>
          <w:tcPr>
            <w:tcW w:w="1006" w:type="dxa"/>
          </w:tcPr>
          <w:p>
            <w:pPr>
              <w:pStyle w:val="102"/>
              <w:rPr>
                <w:kern w:val="2"/>
                <w:szCs w:val="22"/>
              </w:rPr>
            </w:pPr>
            <w:r>
              <w:rPr>
                <w:kern w:val="2"/>
                <w:szCs w:val="22"/>
              </w:rPr>
              <w:t>Address</w:t>
            </w:r>
          </w:p>
        </w:tc>
        <w:tc>
          <w:tcPr>
            <w:tcW w:w="425" w:type="dxa"/>
          </w:tcPr>
          <w:p>
            <w:pPr>
              <w:pStyle w:val="104"/>
              <w:rPr>
                <w:kern w:val="2"/>
                <w:szCs w:val="22"/>
                <w:lang w:eastAsia="zh-CN"/>
              </w:rPr>
            </w:pPr>
            <w:r>
              <w:rPr>
                <w:kern w:val="2"/>
                <w:szCs w:val="22"/>
                <w:lang w:eastAsia="zh-CN"/>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kern w:val="2"/>
                <w:szCs w:val="22"/>
                <w:lang w:eastAsia="zh-CN"/>
              </w:rPr>
              <w:t>T</w:t>
            </w:r>
            <w:r>
              <w:rPr>
                <w:kern w:val="2"/>
                <w:szCs w:val="22"/>
              </w:rPr>
              <w:t>he service identity of the receiving Leg</w:t>
            </w:r>
            <w:r>
              <w:rPr>
                <w:kern w:val="2"/>
                <w:szCs w:val="22"/>
                <w:lang w:eastAsia="zh-CN"/>
              </w:rPr>
              <w:t>acy 3GPP UE, Non-3GPP UE or MSGin5G UE.</w:t>
            </w:r>
          </w:p>
          <w:p>
            <w:pPr>
              <w:pStyle w:val="102"/>
              <w:rPr>
                <w:kern w:val="2"/>
                <w:szCs w:val="22"/>
              </w:rPr>
            </w:pPr>
            <w:r>
              <w:rPr>
                <w:kern w:val="2"/>
                <w:szCs w:val="22"/>
              </w:rPr>
              <w:t>The service identifier of the target MSGin5G Group.</w:t>
            </w:r>
          </w:p>
          <w:p>
            <w:pPr>
              <w:pStyle w:val="102"/>
              <w:rPr>
                <w:kern w:val="2"/>
                <w:szCs w:val="22"/>
              </w:rPr>
            </w:pPr>
            <w:r>
              <w:rPr>
                <w:kern w:val="2"/>
                <w:szCs w:val="22"/>
              </w:rPr>
              <w:t>The service identifier of the Broadcast Service Area where the message needs to be broadcast.</w:t>
            </w:r>
          </w:p>
          <w:p>
            <w:pPr>
              <w:pStyle w:val="102"/>
              <w:rPr>
                <w:kern w:val="2"/>
                <w:szCs w:val="22"/>
              </w:rPr>
            </w:pPr>
            <w:r>
              <w:rPr>
                <w:kern w:val="2"/>
                <w:szCs w:val="22"/>
              </w:rPr>
              <w:t>Indicates which Messaging Topic this message is related to.</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appId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Identifies the application(s) for which the payload is intended.</w:t>
            </w:r>
          </w:p>
          <w:p>
            <w:pPr>
              <w:pStyle w:val="102"/>
              <w:rPr>
                <w:kern w:val="2"/>
                <w:szCs w:val="22"/>
              </w:rPr>
            </w:pPr>
            <w:r>
              <w:rPr>
                <w:kern w:val="2"/>
                <w:szCs w:val="22"/>
                <w:lang w:eastAsia="zh-CN"/>
              </w:rPr>
              <w:t>This list of Application IDs IE is required when the message is sent to one or multiple Application Clients served by same MSGin5G Client.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msgId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Unique identifier of this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secCred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Security information required by the MSGin5G Server.</w:t>
            </w:r>
          </w:p>
          <w:p>
            <w:pPr>
              <w:pStyle w:val="102"/>
              <w:rPr>
                <w:kern w:val="2"/>
                <w:szCs w:val="22"/>
              </w:rPr>
            </w:pPr>
            <w:r>
              <w:rPr>
                <w:kern w:val="2"/>
                <w:szCs w:val="22"/>
                <w:lang w:eastAsia="zh-CN"/>
              </w:rPr>
              <w:t>This is a placeholder for SA3 security information.</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delivStReqInd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Indicates if delivery acknowledgement from the recipient is requested.</w:t>
            </w:r>
          </w:p>
          <w:p>
            <w:pPr>
              <w:pStyle w:val="102"/>
              <w:rPr>
                <w:kern w:val="2"/>
                <w:szCs w:val="22"/>
                <w:lang w:eastAsia="zh-CN"/>
              </w:rPr>
            </w:pPr>
            <w:r>
              <w:rPr>
                <w:kern w:val="2"/>
                <w:szCs w:val="22"/>
                <w:lang w:eastAsia="zh-CN"/>
              </w:rPr>
              <w:t>Set to "true" if delivery acknowledgement from the recipient is requested. otherwise set to "false". Default value is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payload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Payload of the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priority</w:t>
            </w:r>
          </w:p>
        </w:tc>
        <w:tc>
          <w:tcPr>
            <w:tcW w:w="1006" w:type="dxa"/>
          </w:tcPr>
          <w:p>
            <w:pPr>
              <w:pStyle w:val="102"/>
              <w:rPr>
                <w:kern w:val="2"/>
                <w:szCs w:val="22"/>
              </w:rPr>
            </w:pPr>
            <w:r>
              <w:rPr>
                <w:kern w:val="2"/>
                <w:szCs w:val="22"/>
                <w:lang w:eastAsia="zh-CN"/>
              </w:rPr>
              <w:t>Priority</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Application priority level requested for this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Indicates this message is part of a segmented message.</w:t>
            </w:r>
          </w:p>
          <w:p>
            <w:pPr>
              <w:pStyle w:val="102"/>
              <w:rPr>
                <w:kern w:val="2"/>
                <w:szCs w:val="22"/>
                <w:lang w:eastAsia="zh-CN"/>
              </w:rPr>
            </w:pPr>
            <w:r>
              <w:rPr>
                <w:kern w:val="2"/>
                <w:szCs w:val="22"/>
                <w:lang w:eastAsia="zh-CN"/>
              </w:rPr>
              <w:t>Set to "true" if the message is part of a segmented message. otherwise set to "false". Default value is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segParams</w:t>
            </w:r>
          </w:p>
        </w:tc>
        <w:tc>
          <w:tcPr>
            <w:tcW w:w="1006" w:type="dxa"/>
          </w:tcPr>
          <w:p>
            <w:pPr>
              <w:pStyle w:val="102"/>
              <w:rPr>
                <w:kern w:val="2"/>
                <w:szCs w:val="22"/>
              </w:rPr>
            </w:pPr>
            <w:r>
              <w:rPr>
                <w:kern w:val="2"/>
                <w:szCs w:val="22"/>
                <w:lang w:eastAsia="zh-CN"/>
              </w:rPr>
              <w:t>MessageSegmentParameters</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The message segment parameters.</w:t>
            </w:r>
          </w:p>
          <w:p>
            <w:pPr>
              <w:pStyle w:val="102"/>
              <w:rPr>
                <w:kern w:val="2"/>
                <w:szCs w:val="22"/>
              </w:rPr>
            </w:pPr>
            <w:r>
              <w:rPr>
                <w:kern w:val="2"/>
                <w:szCs w:val="22"/>
                <w:lang w:eastAsia="zh-CN"/>
              </w:rPr>
              <w:t>This IE shall be included only if the value of the message Segment Flag IE indicates that message Segment services are requested.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stoAndFwInd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kern w:val="2"/>
                <w:szCs w:val="22"/>
                <w:lang w:eastAsia="zh-CN"/>
              </w:rPr>
              <w:t>An indicator of whether store and forward services are requested for this message.</w:t>
            </w:r>
          </w:p>
          <w:p>
            <w:pPr>
              <w:pStyle w:val="102"/>
              <w:rPr>
                <w:kern w:val="2"/>
                <w:szCs w:val="22"/>
              </w:rPr>
            </w:pPr>
            <w:r>
              <w:rPr>
                <w:kern w:val="2"/>
                <w:szCs w:val="22"/>
              </w:rPr>
              <w:t>Set to "true" if it is required to store and forward services for this message. otherwise set to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stoAndFwParams</w:t>
            </w:r>
          </w:p>
        </w:tc>
        <w:tc>
          <w:tcPr>
            <w:tcW w:w="1006" w:type="dxa"/>
          </w:tcPr>
          <w:p>
            <w:pPr>
              <w:pStyle w:val="102"/>
              <w:rPr>
                <w:kern w:val="2"/>
                <w:szCs w:val="22"/>
              </w:rPr>
            </w:pPr>
            <w:r>
              <w:rPr>
                <w:kern w:val="2"/>
                <w:szCs w:val="22"/>
                <w:lang w:eastAsia="zh-CN"/>
              </w:rPr>
              <w:t>StoreAndForwardParameters</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Parameters used by MSGin5G Server for providing store and forward services, This IE shall be included only if the value of the Store and forward flag IE indicates that store and forward services are requested.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latency</w:t>
            </w:r>
          </w:p>
        </w:tc>
        <w:tc>
          <w:tcPr>
            <w:tcW w:w="1006" w:type="dxa"/>
          </w:tcPr>
          <w:p>
            <w:pPr>
              <w:pStyle w:val="102"/>
              <w:rPr>
                <w:kern w:val="2"/>
                <w:szCs w:val="22"/>
              </w:rPr>
            </w:pPr>
            <w:r>
              <w:rPr>
                <w:kern w:val="2"/>
                <w:szCs w:val="22"/>
              </w:rPr>
              <w:t>integer</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The latency requirement for the message which only applies to AS Originating MSGin5G Message. Unit: millisecond</w:t>
            </w:r>
            <w:r>
              <w:rPr>
                <w:kern w:val="2"/>
                <w:szCs w:val="22"/>
              </w:rPr>
              <w: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kern w:val="2"/>
                <w:szCs w:val="22"/>
              </w:rPr>
            </w:pPr>
            <w:r>
              <w:rPr>
                <w:kern w:val="2"/>
                <w:szCs w:val="22"/>
              </w:rPr>
              <w:t>NOTE:</w:t>
            </w:r>
            <w:r>
              <w:rPr>
                <w:kern w:val="2"/>
                <w:szCs w:val="22"/>
                <w:lang w:eastAsia="zh-CN"/>
              </w:rPr>
              <w:tab/>
            </w:r>
            <w:r>
              <w:rPr>
                <w:kern w:val="2"/>
                <w:szCs w:val="22"/>
                <w:lang w:eastAsia="zh-CN"/>
              </w:rPr>
              <w:t>Only "AS" is applicable to the addrType attribute in the Address data type to represent the originating type of message request.</w:t>
            </w:r>
          </w:p>
        </w:tc>
      </w:tr>
    </w:tbl>
    <w:p>
      <w:pPr>
        <w:rPr>
          <w:lang w:eastAsia="zh-CN"/>
        </w:rPr>
      </w:pPr>
    </w:p>
    <w:p>
      <w:pPr>
        <w:pStyle w:val="6"/>
        <w:rPr>
          <w:lang w:eastAsia="zh-CN"/>
        </w:rPr>
      </w:pPr>
      <w:bookmarkStart w:id="888" w:name="_Toc96996767"/>
      <w:bookmarkStart w:id="889" w:name="_Toc93878997"/>
      <w:bookmarkStart w:id="890" w:name="_Toc97197173"/>
      <w:bookmarkStart w:id="891" w:name="_Toc105667260"/>
      <w:r>
        <w:rPr>
          <w:lang w:eastAsia="zh-CN"/>
        </w:rPr>
        <w:t>8.2.5.2.3</w:t>
      </w:r>
      <w:r>
        <w:rPr>
          <w:lang w:eastAsia="zh-CN"/>
        </w:rPr>
        <w:tab/>
      </w:r>
      <w:r>
        <w:rPr>
          <w:lang w:eastAsia="zh-CN"/>
        </w:rPr>
        <w:t>Type:UE</w:t>
      </w:r>
      <w:r>
        <w:t>MessageDelivery</w:t>
      </w:r>
      <w:bookmarkEnd w:id="888"/>
      <w:bookmarkEnd w:id="889"/>
      <w:bookmarkEnd w:id="890"/>
      <w:bookmarkEnd w:id="891"/>
    </w:p>
    <w:p>
      <w:pPr>
        <w:pStyle w:val="112"/>
      </w:pPr>
      <w:r>
        <w:t>Table 8.</w:t>
      </w:r>
      <w:r>
        <w:rPr>
          <w:lang w:eastAsia="zh-CN"/>
        </w:rPr>
        <w:t>2</w:t>
      </w:r>
      <w:r>
        <w:t>.5.2.</w:t>
      </w:r>
      <w:r>
        <w:rPr>
          <w:lang w:eastAsia="zh-CN"/>
        </w:rPr>
        <w:t>3</w:t>
      </w:r>
      <w:r>
        <w:t>-1: Definition of type UEMessageDelivery</w:t>
      </w:r>
    </w:p>
    <w:tbl>
      <w:tblPr>
        <w:tblStyle w:val="13"/>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oriAddr</w:t>
            </w:r>
          </w:p>
        </w:tc>
        <w:tc>
          <w:tcPr>
            <w:tcW w:w="1006" w:type="dxa"/>
          </w:tcPr>
          <w:p>
            <w:pPr>
              <w:pStyle w:val="102"/>
              <w:rPr>
                <w:kern w:val="2"/>
                <w:szCs w:val="22"/>
              </w:rPr>
            </w:pPr>
            <w:r>
              <w:rPr>
                <w:kern w:val="2"/>
                <w:szCs w:val="22"/>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rFonts w:cs="Arial"/>
                <w:kern w:val="2"/>
                <w:szCs w:val="18"/>
              </w:rPr>
            </w:pPr>
            <w:r>
              <w:rPr>
                <w:kern w:val="2"/>
                <w:szCs w:val="22"/>
              </w:rPr>
              <w:t>The service identity of the sending Leg</w:t>
            </w:r>
            <w:r>
              <w:rPr>
                <w:kern w:val="2"/>
                <w:szCs w:val="22"/>
                <w:lang w:eastAsia="zh-CN"/>
              </w:rPr>
              <w:t>acy 3GPP UE or Non-3GPP UE (NOTE)</w:t>
            </w:r>
            <w:r>
              <w:rPr>
                <w:kern w:val="2"/>
                <w:szCs w:val="22"/>
              </w:rPr>
              <w: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destAddr</w:t>
            </w:r>
          </w:p>
        </w:tc>
        <w:tc>
          <w:tcPr>
            <w:tcW w:w="1006" w:type="dxa"/>
          </w:tcPr>
          <w:p>
            <w:pPr>
              <w:pStyle w:val="102"/>
              <w:rPr>
                <w:kern w:val="2"/>
                <w:szCs w:val="22"/>
              </w:rPr>
            </w:pPr>
            <w:r>
              <w:rPr>
                <w:kern w:val="2"/>
                <w:szCs w:val="22"/>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lang w:eastAsia="zh-CN"/>
              </w:rPr>
              <w:t>T</w:t>
            </w:r>
            <w:r>
              <w:rPr>
                <w:kern w:val="2"/>
                <w:szCs w:val="22"/>
              </w:rPr>
              <w:t>he service identity of the receiving Application Server or MSGin5G UE</w:t>
            </w:r>
            <w:r>
              <w:rPr>
                <w:kern w:val="2"/>
                <w:szCs w:val="22"/>
                <w:lang w:eastAsia="zh-CN"/>
              </w:rPr>
              <w: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appId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Identifies the application(s) for which the payload is intended.</w:t>
            </w:r>
          </w:p>
          <w:p>
            <w:pPr>
              <w:pStyle w:val="102"/>
              <w:rPr>
                <w:kern w:val="2"/>
                <w:szCs w:val="22"/>
              </w:rPr>
            </w:pPr>
            <w:r>
              <w:rPr>
                <w:kern w:val="2"/>
                <w:szCs w:val="22"/>
                <w:lang w:eastAsia="zh-CN"/>
              </w:rPr>
              <w:t>This list of Application IDs IE is required when the message is sent to one or multiple Application Clients served by same MSGin5G Client.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msgId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Unique identifier of this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secCred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Security information required by the MSGin5G Server.</w:t>
            </w:r>
          </w:p>
          <w:p>
            <w:pPr>
              <w:pStyle w:val="102"/>
              <w:rPr>
                <w:kern w:val="2"/>
                <w:szCs w:val="22"/>
              </w:rPr>
            </w:pPr>
            <w:r>
              <w:rPr>
                <w:kern w:val="2"/>
                <w:szCs w:val="22"/>
                <w:lang w:eastAsia="zh-CN"/>
              </w:rPr>
              <w:t>This is a placeholder for SA3 security information.</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delivStReqInd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Indicates if delivery acknowledgement from the recipient is requested.</w:t>
            </w:r>
          </w:p>
          <w:p>
            <w:pPr>
              <w:pStyle w:val="102"/>
              <w:rPr>
                <w:kern w:val="2"/>
                <w:szCs w:val="22"/>
                <w:lang w:eastAsia="zh-CN"/>
              </w:rPr>
            </w:pPr>
            <w:r>
              <w:rPr>
                <w:kern w:val="2"/>
                <w:szCs w:val="22"/>
                <w:lang w:eastAsia="zh-CN"/>
              </w:rPr>
              <w:t>Set to "true" if delivery acknowledgement from the recipient is requested. otherwise set to "false". Default value is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payload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Payload of the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Indicates this message is part of a segmented message.</w:t>
            </w:r>
          </w:p>
          <w:p>
            <w:pPr>
              <w:pStyle w:val="102"/>
              <w:rPr>
                <w:kern w:val="2"/>
                <w:szCs w:val="22"/>
                <w:lang w:eastAsia="zh-CN"/>
              </w:rPr>
            </w:pPr>
            <w:r>
              <w:rPr>
                <w:kern w:val="2"/>
                <w:szCs w:val="22"/>
                <w:lang w:eastAsia="zh-CN"/>
              </w:rPr>
              <w:t>Set to "true" if the message is part of a segmented message. otherwise set to "false". Default value is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segParams</w:t>
            </w:r>
          </w:p>
        </w:tc>
        <w:tc>
          <w:tcPr>
            <w:tcW w:w="1006" w:type="dxa"/>
          </w:tcPr>
          <w:p>
            <w:pPr>
              <w:pStyle w:val="102"/>
              <w:rPr>
                <w:kern w:val="2"/>
                <w:szCs w:val="22"/>
              </w:rPr>
            </w:pPr>
            <w:r>
              <w:rPr>
                <w:kern w:val="2"/>
                <w:szCs w:val="22"/>
                <w:lang w:eastAsia="zh-CN"/>
              </w:rPr>
              <w:t>MessageSegmentParameters</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The message segment parameters.</w:t>
            </w:r>
          </w:p>
          <w:p>
            <w:pPr>
              <w:pStyle w:val="102"/>
              <w:rPr>
                <w:kern w:val="2"/>
                <w:szCs w:val="22"/>
              </w:rPr>
            </w:pPr>
            <w:r>
              <w:rPr>
                <w:kern w:val="2"/>
                <w:szCs w:val="22"/>
                <w:lang w:eastAsia="zh-CN"/>
              </w:rPr>
              <w:t>This IE shall be included only if the value of the message Segment Flag IE indicates that message Segment services are requested.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stoAndFwInd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kern w:val="2"/>
                <w:szCs w:val="22"/>
                <w:lang w:eastAsia="zh-CN"/>
              </w:rPr>
              <w:t>An indicator of whether store and forward services are requested for this message.</w:t>
            </w:r>
          </w:p>
          <w:p>
            <w:pPr>
              <w:pStyle w:val="102"/>
              <w:rPr>
                <w:kern w:val="2"/>
                <w:szCs w:val="22"/>
              </w:rPr>
            </w:pPr>
            <w:r>
              <w:rPr>
                <w:kern w:val="2"/>
                <w:szCs w:val="22"/>
              </w:rPr>
              <w:t>Set to "true" if it is required to store and forward services for this message. otherwise set to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stoAndFwParams</w:t>
            </w:r>
          </w:p>
        </w:tc>
        <w:tc>
          <w:tcPr>
            <w:tcW w:w="1006" w:type="dxa"/>
          </w:tcPr>
          <w:p>
            <w:pPr>
              <w:pStyle w:val="102"/>
              <w:rPr>
                <w:kern w:val="2"/>
                <w:szCs w:val="22"/>
              </w:rPr>
            </w:pPr>
            <w:r>
              <w:rPr>
                <w:kern w:val="2"/>
                <w:szCs w:val="22"/>
                <w:lang w:eastAsia="zh-CN"/>
              </w:rPr>
              <w:t>StoreAndForwardParameters</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Parameters used by MSGin5G Server for providing store and forward services, This IE shall be included only if the value of the Store and forward flag IE indicates that store and forward services are requested.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szCs w:val="18"/>
              </w:rPr>
            </w:pPr>
            <w:r>
              <w:t>NOTE:</w:t>
            </w:r>
            <w:r>
              <w:tab/>
            </w:r>
            <w:r>
              <w:t>Only "UE" is applicable to the addrType attribute in the Address data type to represent the originating type of message request.</w:t>
            </w:r>
          </w:p>
        </w:tc>
      </w:tr>
    </w:tbl>
    <w:p>
      <w:pPr>
        <w:rPr>
          <w:lang w:eastAsia="zh-CN"/>
        </w:rPr>
      </w:pPr>
    </w:p>
    <w:p>
      <w:pPr>
        <w:pStyle w:val="6"/>
        <w:rPr>
          <w:lang w:eastAsia="zh-CN"/>
        </w:rPr>
      </w:pPr>
      <w:bookmarkStart w:id="892" w:name="_Toc96996768"/>
      <w:bookmarkStart w:id="893" w:name="_Toc105667261"/>
      <w:bookmarkStart w:id="894" w:name="_Toc97197174"/>
      <w:bookmarkStart w:id="895" w:name="_Toc93878998"/>
      <w:r>
        <w:rPr>
          <w:lang w:eastAsia="zh-CN"/>
        </w:rPr>
        <w:t>8.2.5.2.4</w:t>
      </w:r>
      <w:r>
        <w:rPr>
          <w:lang w:eastAsia="zh-CN"/>
        </w:rPr>
        <w:tab/>
      </w:r>
      <w:r>
        <w:t>Type: MessageDeliveryAck</w:t>
      </w:r>
      <w:bookmarkEnd w:id="892"/>
      <w:bookmarkEnd w:id="893"/>
      <w:bookmarkEnd w:id="894"/>
      <w:bookmarkEnd w:id="895"/>
    </w:p>
    <w:p>
      <w:pPr>
        <w:pStyle w:val="112"/>
      </w:pPr>
      <w:r>
        <w:t>Table 8.</w:t>
      </w:r>
      <w:r>
        <w:rPr>
          <w:lang w:eastAsia="zh-CN"/>
        </w:rPr>
        <w:t>2</w:t>
      </w:r>
      <w:r>
        <w:t>.5.2.</w:t>
      </w:r>
      <w:r>
        <w:rPr>
          <w:lang w:eastAsia="zh-CN"/>
        </w:rPr>
        <w:t>4</w:t>
      </w:r>
      <w:r>
        <w:t>-1: Definition of type MessageDeliveryAck</w:t>
      </w:r>
    </w:p>
    <w:tbl>
      <w:tblPr>
        <w:tblStyle w:val="13"/>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oriAddr</w:t>
            </w:r>
          </w:p>
        </w:tc>
        <w:tc>
          <w:tcPr>
            <w:tcW w:w="1006" w:type="dxa"/>
          </w:tcPr>
          <w:p>
            <w:pPr>
              <w:pStyle w:val="102"/>
              <w:rPr>
                <w:kern w:val="2"/>
                <w:szCs w:val="22"/>
              </w:rPr>
            </w:pPr>
            <w:r>
              <w:rPr>
                <w:kern w:val="2"/>
                <w:szCs w:val="22"/>
                <w:lang w:eastAsia="zh-CN"/>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rFonts w:cs="Arial"/>
                <w:kern w:val="2"/>
                <w:szCs w:val="18"/>
              </w:rPr>
            </w:pPr>
            <w:r>
              <w:rPr>
                <w:kern w:val="2"/>
                <w:szCs w:val="22"/>
              </w:rPr>
              <w:t>The service identity of the sending Legacy 3GPP UE, Non-3GPP UE or the sending Application Server (NOTE).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msgId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Unique identifier of this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status</w:t>
            </w:r>
          </w:p>
        </w:tc>
        <w:tc>
          <w:tcPr>
            <w:tcW w:w="1006" w:type="dxa"/>
          </w:tcPr>
          <w:p>
            <w:pPr>
              <w:pStyle w:val="102"/>
              <w:rPr>
                <w:kern w:val="2"/>
                <w:szCs w:val="22"/>
              </w:rPr>
            </w:pPr>
            <w:r>
              <w:rPr>
                <w:kern w:val="2"/>
                <w:szCs w:val="22"/>
                <w:lang w:eastAsia="zh-CN"/>
              </w:rPr>
              <w:t>Delivery</w:t>
            </w:r>
            <w:r>
              <w:rPr>
                <w:kern w:val="2"/>
                <w:szCs w:val="22"/>
              </w:rPr>
              <w:t>Status</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Indicates if delivery is a failure, or if the message is stored for deferred delivery.</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failureCause</w:t>
            </w:r>
          </w:p>
        </w:tc>
        <w:tc>
          <w:tcPr>
            <w:tcW w:w="1006" w:type="dxa"/>
          </w:tcPr>
          <w:p>
            <w:pPr>
              <w:pStyle w:val="102"/>
              <w:rPr>
                <w:kern w:val="2"/>
                <w:szCs w:val="22"/>
              </w:rPr>
            </w:pPr>
            <w:r>
              <w:rPr>
                <w:kern w:val="2"/>
                <w:szCs w:val="22"/>
              </w:rPr>
              <w:t>string</w:t>
            </w:r>
          </w:p>
        </w:tc>
        <w:tc>
          <w:tcPr>
            <w:tcW w:w="425" w:type="dxa"/>
          </w:tcPr>
          <w:p>
            <w:pPr>
              <w:pStyle w:val="104"/>
              <w:rPr>
                <w:kern w:val="2"/>
                <w:szCs w:val="22"/>
                <w:lang w:eastAsia="zh-CN"/>
              </w:rPr>
            </w:pPr>
            <w:r>
              <w:rPr>
                <w:kern w:val="2"/>
                <w:szCs w:val="22"/>
                <w:lang w:eastAsia="zh-CN"/>
              </w:rPr>
              <w:t>C</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The reason for failure.</w:t>
            </w:r>
          </w:p>
          <w:p>
            <w:pPr>
              <w:pStyle w:val="102"/>
              <w:rPr>
                <w:kern w:val="2"/>
                <w:szCs w:val="22"/>
                <w:lang w:eastAsia="zh-CN"/>
              </w:rPr>
            </w:pPr>
            <w:r>
              <w:rPr>
                <w:kern w:val="2"/>
                <w:szCs w:val="22"/>
                <w:lang w:eastAsia="zh-CN"/>
              </w:rPr>
              <w:t>May only be present if the DeliveryStatus sets to "DELY_FAILED".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widowControl w:val="0"/>
              <w:tabs>
                <w:tab w:val="right" w:leader="dot" w:pos="9639"/>
              </w:tabs>
              <w:ind w:right="425"/>
              <w:rPr>
                <w:szCs w:val="18"/>
              </w:rPr>
            </w:pPr>
            <w:r>
              <w:t>NOTE:</w:t>
            </w:r>
            <w:r>
              <w:tab/>
            </w:r>
            <w:r>
              <w:t>Either "UE" or "AS" shall be included in the addrType attribute in the Address data type to represent the originating type of message request.</w:t>
            </w:r>
          </w:p>
        </w:tc>
      </w:tr>
    </w:tbl>
    <w:p>
      <w:pPr>
        <w:rPr>
          <w:lang w:eastAsia="zh-CN"/>
        </w:rPr>
      </w:pPr>
    </w:p>
    <w:p>
      <w:pPr>
        <w:pStyle w:val="6"/>
        <w:rPr>
          <w:lang w:eastAsia="zh-CN"/>
        </w:rPr>
      </w:pPr>
      <w:bookmarkStart w:id="896" w:name="_Toc93878999"/>
      <w:bookmarkStart w:id="897" w:name="_Toc96996769"/>
      <w:bookmarkStart w:id="898" w:name="_Toc97197175"/>
      <w:bookmarkStart w:id="899" w:name="_Toc105667262"/>
      <w:r>
        <w:rPr>
          <w:lang w:eastAsia="zh-CN"/>
        </w:rPr>
        <w:t>8.2.5.2.5</w:t>
      </w:r>
      <w:r>
        <w:rPr>
          <w:lang w:eastAsia="zh-CN"/>
        </w:rPr>
        <w:tab/>
      </w:r>
      <w:r>
        <w:t>Type:MessageSegmentParameters</w:t>
      </w:r>
      <w:bookmarkEnd w:id="896"/>
      <w:bookmarkEnd w:id="897"/>
      <w:bookmarkEnd w:id="898"/>
      <w:bookmarkEnd w:id="899"/>
    </w:p>
    <w:p>
      <w:pPr>
        <w:pStyle w:val="112"/>
      </w:pPr>
      <w:r>
        <w:t>Table 8.</w:t>
      </w:r>
      <w:r>
        <w:rPr>
          <w:lang w:eastAsia="zh-CN"/>
        </w:rPr>
        <w:t>2</w:t>
      </w:r>
      <w:r>
        <w:t>.5.2.</w:t>
      </w:r>
      <w:r>
        <w:rPr>
          <w:lang w:eastAsia="zh-CN"/>
        </w:rPr>
        <w:t>5</w:t>
      </w:r>
      <w:r>
        <w:t>-1: Definition of type MessageSegmentParameters</w:t>
      </w:r>
    </w:p>
    <w:tbl>
      <w:tblPr>
        <w:tblStyle w:val="13"/>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rFonts w:cs="Arial"/>
                <w:kern w:val="2"/>
                <w:szCs w:val="18"/>
              </w:rPr>
            </w:pPr>
            <w:r>
              <w:rPr>
                <w:kern w:val="2"/>
                <w:szCs w:val="22"/>
              </w:rPr>
              <w:t>All segmented messages associated within the same set of segmented messages (i.e. associated with the same MSGin5G message) are assigned the same unique identifier.</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totalSegCount</w:t>
            </w:r>
          </w:p>
        </w:tc>
        <w:tc>
          <w:tcPr>
            <w:tcW w:w="1006" w:type="dxa"/>
          </w:tcPr>
          <w:p>
            <w:pPr>
              <w:pStyle w:val="102"/>
              <w:rPr>
                <w:kern w:val="2"/>
                <w:szCs w:val="22"/>
                <w:lang w:eastAsia="zh-CN"/>
              </w:rPr>
            </w:pPr>
            <w:r>
              <w:rPr>
                <w:kern w:val="2"/>
                <w:szCs w:val="22"/>
                <w:lang w:eastAsia="zh-CN"/>
              </w:rPr>
              <w:t>integer</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Indicates the total number of segments for the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segNumb</w:t>
            </w:r>
          </w:p>
        </w:tc>
        <w:tc>
          <w:tcPr>
            <w:tcW w:w="1006" w:type="dxa"/>
          </w:tcPr>
          <w:p>
            <w:pPr>
              <w:pStyle w:val="102"/>
              <w:rPr>
                <w:kern w:val="2"/>
                <w:szCs w:val="22"/>
                <w:lang w:eastAsia="zh-CN"/>
              </w:rPr>
            </w:pPr>
            <w:r>
              <w:rPr>
                <w:kern w:val="2"/>
                <w:szCs w:val="22"/>
                <w:lang w:eastAsia="zh-CN"/>
              </w:rPr>
              <w:t>integer</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Indicates segmented message number of each segmented message within a set of segmented messages.</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lastSegFlag</w:t>
            </w:r>
          </w:p>
        </w:tc>
        <w:tc>
          <w:tcPr>
            <w:tcW w:w="1006" w:type="dxa"/>
          </w:tcPr>
          <w:p>
            <w:pPr>
              <w:pStyle w:val="102"/>
              <w:rPr>
                <w:kern w:val="2"/>
                <w:szCs w:val="22"/>
                <w:lang w:eastAsia="zh-CN"/>
              </w:rPr>
            </w:pPr>
            <w:r>
              <w:rPr>
                <w:kern w:val="2"/>
                <w:szCs w:val="22"/>
                <w:lang w:eastAsia="zh-CN"/>
              </w:rPr>
              <w:t>boolean</w:t>
            </w:r>
          </w:p>
        </w:tc>
        <w:tc>
          <w:tcPr>
            <w:tcW w:w="425" w:type="dxa"/>
          </w:tcPr>
          <w:p>
            <w:pPr>
              <w:pStyle w:val="104"/>
              <w:rPr>
                <w:kern w:val="2"/>
                <w:szCs w:val="22"/>
              </w:rPr>
            </w:pPr>
            <w:r>
              <w:rPr>
                <w:kern w:val="2"/>
                <w:szCs w:val="22"/>
              </w:rPr>
              <w:t>O</w:t>
            </w:r>
          </w:p>
        </w:tc>
        <w:tc>
          <w:tcPr>
            <w:tcW w:w="1368" w:type="dxa"/>
          </w:tcPr>
          <w:p>
            <w:pPr>
              <w:pStyle w:val="102"/>
            </w:pPr>
            <w:r>
              <w:t>0..1</w:t>
            </w:r>
          </w:p>
        </w:tc>
        <w:tc>
          <w:tcPr>
            <w:tcW w:w="3438" w:type="dxa"/>
          </w:tcPr>
          <w:p>
            <w:pPr>
              <w:pStyle w:val="102"/>
            </w:pPr>
            <w:r>
              <w:t>An indicator of whether this segmented message is the last segment in the set of segmented messages or not.</w:t>
            </w:r>
          </w:p>
          <w:p>
            <w:pPr>
              <w:pStyle w:val="102"/>
            </w:pPr>
            <w:r>
              <w:t>Set to "true" if the segmented message is the last segment in the set of segmented messages. otherwise set to "false". Default value is "false".</w:t>
            </w:r>
          </w:p>
        </w:tc>
        <w:tc>
          <w:tcPr>
            <w:tcW w:w="1998" w:type="dxa"/>
          </w:tcPr>
          <w:p>
            <w:pPr>
              <w:pStyle w:val="102"/>
              <w:rPr>
                <w:szCs w:val="18"/>
              </w:rPr>
            </w:pPr>
          </w:p>
        </w:tc>
      </w:tr>
    </w:tbl>
    <w:p>
      <w:pPr>
        <w:rPr>
          <w:lang w:eastAsia="zh-CN"/>
        </w:rPr>
      </w:pPr>
    </w:p>
    <w:p>
      <w:pPr>
        <w:pStyle w:val="6"/>
        <w:rPr>
          <w:lang w:eastAsia="zh-CN"/>
        </w:rPr>
      </w:pPr>
      <w:bookmarkStart w:id="900" w:name="_Toc93879000"/>
      <w:bookmarkStart w:id="901" w:name="_Toc97197176"/>
      <w:bookmarkStart w:id="902" w:name="_Toc105667263"/>
      <w:bookmarkStart w:id="903" w:name="_Toc96996770"/>
      <w:r>
        <w:rPr>
          <w:lang w:eastAsia="zh-CN"/>
        </w:rPr>
        <w:t>8.2.5.2.6</w:t>
      </w:r>
      <w:r>
        <w:rPr>
          <w:lang w:eastAsia="zh-CN"/>
        </w:rPr>
        <w:tab/>
      </w:r>
      <w:r>
        <w:t>Type:StoreAndForwardParameters</w:t>
      </w:r>
      <w:bookmarkEnd w:id="900"/>
      <w:bookmarkEnd w:id="901"/>
      <w:bookmarkEnd w:id="902"/>
      <w:bookmarkEnd w:id="903"/>
    </w:p>
    <w:p>
      <w:pPr>
        <w:pStyle w:val="112"/>
      </w:pPr>
      <w:r>
        <w:rPr>
          <w:lang w:eastAsia="zh-CN"/>
        </w:rPr>
        <w:t>Ta</w:t>
      </w:r>
      <w:r>
        <w:t>ble 8.</w:t>
      </w:r>
      <w:r>
        <w:rPr>
          <w:lang w:eastAsia="zh-CN"/>
        </w:rPr>
        <w:t>2</w:t>
      </w:r>
      <w:r>
        <w:t>.5.2.</w:t>
      </w:r>
      <w:r>
        <w:rPr>
          <w:lang w:eastAsia="zh-CN"/>
        </w:rPr>
        <w:t>6</w:t>
      </w:r>
      <w:r>
        <w:t>-1: Definition of type StoreAndForwardParameters</w:t>
      </w:r>
    </w:p>
    <w:tbl>
      <w:tblPr>
        <w:tblStyle w:val="13"/>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rPr>
              <w:t>exprTime</w:t>
            </w:r>
          </w:p>
        </w:tc>
        <w:tc>
          <w:tcPr>
            <w:tcW w:w="1006" w:type="dxa"/>
          </w:tcPr>
          <w:p>
            <w:pPr>
              <w:pStyle w:val="102"/>
              <w:rPr>
                <w:kern w:val="2"/>
                <w:szCs w:val="22"/>
                <w:lang w:eastAsia="zh-CN"/>
              </w:rPr>
            </w:pPr>
            <w:r>
              <w:rPr>
                <w:kern w:val="2"/>
                <w:szCs w:val="22"/>
                <w:lang w:eastAsia="zh-CN"/>
              </w:rPr>
              <w:t>DateTime</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rFonts w:cs="Arial"/>
                <w:kern w:val="2"/>
                <w:szCs w:val="18"/>
              </w:rPr>
            </w:pPr>
            <w:r>
              <w:rPr>
                <w:rFonts w:cs="Arial"/>
                <w:kern w:val="2"/>
                <w:szCs w:val="18"/>
              </w:rPr>
              <w:t>Indicates message expiration time.</w:t>
            </w:r>
          </w:p>
        </w:tc>
        <w:tc>
          <w:tcPr>
            <w:tcW w:w="1998" w:type="dxa"/>
          </w:tcPr>
          <w:p>
            <w:pPr>
              <w:pStyle w:val="102"/>
              <w:rPr>
                <w:rFonts w:cs="Arial"/>
                <w:kern w:val="2"/>
                <w:szCs w:val="18"/>
              </w:rPr>
            </w:pPr>
          </w:p>
        </w:tc>
      </w:tr>
    </w:tbl>
    <w:p>
      <w:pPr>
        <w:rPr>
          <w:lang w:eastAsia="zh-CN"/>
        </w:rPr>
      </w:pPr>
    </w:p>
    <w:p>
      <w:pPr>
        <w:pStyle w:val="6"/>
        <w:rPr>
          <w:lang w:eastAsia="zh-CN"/>
        </w:rPr>
      </w:pPr>
      <w:bookmarkStart w:id="904" w:name="_Toc93879001"/>
      <w:bookmarkStart w:id="905" w:name="_Toc96996771"/>
      <w:bookmarkStart w:id="906" w:name="_Toc97197177"/>
      <w:bookmarkStart w:id="907" w:name="_Toc105667264"/>
      <w:r>
        <w:rPr>
          <w:lang w:eastAsia="zh-CN"/>
        </w:rPr>
        <w:t>8.2.5.2.7</w:t>
      </w:r>
      <w:r>
        <w:rPr>
          <w:lang w:eastAsia="zh-CN"/>
        </w:rPr>
        <w:tab/>
      </w:r>
      <w:r>
        <w:t>Type:DeliveryStatusReport</w:t>
      </w:r>
      <w:bookmarkEnd w:id="904"/>
      <w:bookmarkEnd w:id="905"/>
      <w:bookmarkEnd w:id="906"/>
      <w:bookmarkEnd w:id="907"/>
    </w:p>
    <w:p>
      <w:pPr>
        <w:pStyle w:val="112"/>
      </w:pPr>
      <w:r>
        <w:rPr>
          <w:lang w:eastAsia="zh-CN"/>
        </w:rPr>
        <w:t>Ta</w:t>
      </w:r>
      <w:r>
        <w:t>ble 8.</w:t>
      </w:r>
      <w:r>
        <w:rPr>
          <w:lang w:eastAsia="zh-CN"/>
        </w:rPr>
        <w:t>2</w:t>
      </w:r>
      <w:r>
        <w:t>.5.2.</w:t>
      </w:r>
      <w:r>
        <w:rPr>
          <w:lang w:eastAsia="zh-CN"/>
        </w:rPr>
        <w:t>5</w:t>
      </w:r>
      <w:r>
        <w:t>-1: Definition of type DeliveryStatusReport</w:t>
      </w:r>
    </w:p>
    <w:tbl>
      <w:tblPr>
        <w:tblStyle w:val="13"/>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oriAddr</w:t>
            </w:r>
          </w:p>
        </w:tc>
        <w:tc>
          <w:tcPr>
            <w:tcW w:w="1006" w:type="dxa"/>
          </w:tcPr>
          <w:p>
            <w:pPr>
              <w:pStyle w:val="102"/>
              <w:rPr>
                <w:kern w:val="2"/>
                <w:szCs w:val="22"/>
              </w:rPr>
            </w:pPr>
            <w:r>
              <w:rPr>
                <w:kern w:val="2"/>
                <w:szCs w:val="22"/>
                <w:lang w:eastAsia="zh-CN"/>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rFonts w:cs="Arial"/>
                <w:kern w:val="2"/>
                <w:szCs w:val="18"/>
              </w:rPr>
            </w:pPr>
            <w:r>
              <w:rPr>
                <w:rFonts w:cs="Arial"/>
                <w:kern w:val="2"/>
                <w:szCs w:val="18"/>
              </w:rPr>
              <w:t>The service identity of the sending Legacy 3GPP UE, Non-3GPP UE or the sending Application Server (NOTE).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destAddr</w:t>
            </w:r>
          </w:p>
        </w:tc>
        <w:tc>
          <w:tcPr>
            <w:tcW w:w="1006" w:type="dxa"/>
          </w:tcPr>
          <w:p>
            <w:pPr>
              <w:pStyle w:val="102"/>
              <w:rPr>
                <w:kern w:val="2"/>
                <w:szCs w:val="22"/>
                <w:lang w:eastAsia="zh-CN"/>
              </w:rPr>
            </w:pPr>
            <w:r>
              <w:rPr>
                <w:kern w:val="2"/>
                <w:szCs w:val="22"/>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service identity of the receiving Legacy 3GPP UE, Non-3GPP UE or the receiving Application Server (NOTE).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msgId</w:t>
            </w:r>
          </w:p>
        </w:tc>
        <w:tc>
          <w:tcPr>
            <w:tcW w:w="1006" w:type="dxa"/>
          </w:tcPr>
          <w:p>
            <w:pPr>
              <w:pStyle w:val="102"/>
              <w:rPr>
                <w:kern w:val="2"/>
                <w:szCs w:val="22"/>
                <w:lang w:eastAsia="zh-CN"/>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Unique identifier of this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secCred</w:t>
            </w:r>
          </w:p>
        </w:tc>
        <w:tc>
          <w:tcPr>
            <w:tcW w:w="1006" w:type="dxa"/>
          </w:tcPr>
          <w:p>
            <w:pPr>
              <w:pStyle w:val="102"/>
              <w:rPr>
                <w:kern w:val="2"/>
                <w:szCs w:val="22"/>
                <w:lang w:eastAsia="zh-CN"/>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Security information required by the MSGin5G Server.</w:t>
            </w:r>
          </w:p>
          <w:p>
            <w:pPr>
              <w:pStyle w:val="102"/>
              <w:rPr>
                <w:kern w:val="2"/>
                <w:szCs w:val="22"/>
              </w:rPr>
            </w:pPr>
            <w:r>
              <w:rPr>
                <w:kern w:val="2"/>
                <w:szCs w:val="22"/>
              </w:rPr>
              <w:t>This is a placeholder for SA3 security information.</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lang w:eastAsia="zh-CN"/>
              </w:rPr>
              <w:t>failureCause</w:t>
            </w:r>
          </w:p>
        </w:tc>
        <w:tc>
          <w:tcPr>
            <w:tcW w:w="1006" w:type="dxa"/>
          </w:tcPr>
          <w:p>
            <w:pPr>
              <w:pStyle w:val="102"/>
              <w:rPr>
                <w:kern w:val="2"/>
                <w:szCs w:val="22"/>
                <w:lang w:eastAsia="zh-CN"/>
              </w:rPr>
            </w:pPr>
            <w:r>
              <w:rPr>
                <w:kern w:val="2"/>
                <w:szCs w:val="22"/>
              </w:rPr>
              <w:t>string</w:t>
            </w:r>
          </w:p>
        </w:tc>
        <w:tc>
          <w:tcPr>
            <w:tcW w:w="425" w:type="dxa"/>
          </w:tcPr>
          <w:p>
            <w:pPr>
              <w:pStyle w:val="104"/>
              <w:rPr>
                <w:kern w:val="2"/>
                <w:szCs w:val="22"/>
                <w:lang w:eastAsia="zh-CN"/>
              </w:rPr>
            </w:pPr>
            <w:r>
              <w:rPr>
                <w:kern w:val="2"/>
                <w:szCs w:val="22"/>
                <w:lang w:eastAsia="zh-CN"/>
              </w:rPr>
              <w:t>C</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The Failure Cause indicates the failure reason, if applicable.</w:t>
            </w:r>
          </w:p>
          <w:p>
            <w:pPr>
              <w:pStyle w:val="102"/>
              <w:rPr>
                <w:kern w:val="2"/>
                <w:szCs w:val="22"/>
                <w:lang w:eastAsia="zh-CN"/>
              </w:rPr>
            </w:pPr>
            <w:r>
              <w:rPr>
                <w:kern w:val="2"/>
                <w:szCs w:val="22"/>
                <w:lang w:eastAsia="zh-CN"/>
              </w:rPr>
              <w:t>May only be present if the ReportDeliveryStatus sets to "REPT_DELY_FAILED".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lang w:eastAsia="zh-CN"/>
              </w:rPr>
              <w:t>delivSt</w:t>
            </w:r>
          </w:p>
        </w:tc>
        <w:tc>
          <w:tcPr>
            <w:tcW w:w="1006" w:type="dxa"/>
          </w:tcPr>
          <w:p>
            <w:pPr>
              <w:pStyle w:val="102"/>
              <w:rPr>
                <w:kern w:val="2"/>
                <w:szCs w:val="22"/>
                <w:lang w:eastAsia="zh-CN"/>
              </w:rPr>
            </w:pPr>
            <w:r>
              <w:rPr>
                <w:kern w:val="2"/>
                <w:szCs w:val="22"/>
                <w:lang w:eastAsia="zh-CN"/>
              </w:rPr>
              <w:t>ReportDeliveryStatus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kern w:val="2"/>
                <w:szCs w:val="22"/>
              </w:rPr>
              <w:t>The delivery status description, including success or failure in delivery</w:t>
            </w:r>
            <w:r>
              <w:rPr>
                <w:kern w:val="2"/>
                <w:szCs w:val="22"/>
                <w:lang w:eastAsia="zh-CN"/>
              </w:rPr>
              <w: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kern w:val="2"/>
                <w:szCs w:val="22"/>
              </w:rPr>
            </w:pPr>
            <w:r>
              <w:rPr>
                <w:kern w:val="2"/>
                <w:szCs w:val="22"/>
                <w:lang w:eastAsia="zh-CN"/>
              </w:rPr>
              <w:t>NOTE:</w:t>
            </w:r>
            <w:r>
              <w:rPr>
                <w:kern w:val="2"/>
                <w:szCs w:val="22"/>
                <w:lang w:eastAsia="zh-CN"/>
              </w:rPr>
              <w:tab/>
            </w:r>
            <w:r>
              <w:rPr>
                <w:kern w:val="2"/>
                <w:szCs w:val="22"/>
                <w:lang w:eastAsia="zh-CN"/>
              </w:rPr>
              <w:t>Either "UE" or "AS" shall be included in the addrType attribute in Address data type to represent the originating type of message request.</w:t>
            </w:r>
          </w:p>
        </w:tc>
      </w:tr>
    </w:tbl>
    <w:p>
      <w:pPr>
        <w:rPr>
          <w:lang w:eastAsia="zh-CN"/>
        </w:rPr>
      </w:pPr>
    </w:p>
    <w:p>
      <w:pPr>
        <w:pStyle w:val="5"/>
      </w:pPr>
      <w:bookmarkStart w:id="908" w:name="_Toc97197178"/>
      <w:bookmarkStart w:id="909" w:name="_Toc93879002"/>
      <w:bookmarkStart w:id="910" w:name="_Toc96996772"/>
      <w:bookmarkStart w:id="911" w:name="_Toc105667265"/>
      <w:r>
        <w:t>8.</w:t>
      </w:r>
      <w:r>
        <w:rPr>
          <w:lang w:eastAsia="zh-CN"/>
        </w:rPr>
        <w:t>2</w:t>
      </w:r>
      <w:r>
        <w:t>.</w:t>
      </w:r>
      <w:r>
        <w:rPr>
          <w:lang w:eastAsia="zh-CN"/>
        </w:rPr>
        <w:t>5</w:t>
      </w:r>
      <w:r>
        <w:t>.</w:t>
      </w:r>
      <w:r>
        <w:rPr>
          <w:lang w:eastAsia="zh-CN"/>
        </w:rPr>
        <w:t>3</w:t>
      </w:r>
      <w:r>
        <w:tab/>
      </w:r>
      <w:r>
        <w:rPr>
          <w:lang w:eastAsia="zh-CN"/>
        </w:rPr>
        <w:t>Simple data types and enumerations</w:t>
      </w:r>
      <w:bookmarkEnd w:id="908"/>
      <w:bookmarkEnd w:id="909"/>
      <w:bookmarkEnd w:id="910"/>
      <w:bookmarkEnd w:id="911"/>
    </w:p>
    <w:p>
      <w:pPr>
        <w:pStyle w:val="6"/>
        <w:rPr>
          <w:lang w:eastAsia="zh-CN"/>
        </w:rPr>
      </w:pPr>
      <w:bookmarkStart w:id="912" w:name="_Toc96996773"/>
      <w:bookmarkStart w:id="913" w:name="_Toc105667266"/>
      <w:bookmarkStart w:id="914" w:name="_Toc93879003"/>
      <w:bookmarkStart w:id="915" w:name="_Toc97197179"/>
      <w:r>
        <w:rPr>
          <w:lang w:eastAsia="zh-CN"/>
        </w:rPr>
        <w:t>8.2.5.3.1</w:t>
      </w:r>
      <w:r>
        <w:rPr>
          <w:lang w:eastAsia="zh-CN"/>
        </w:rPr>
        <w:tab/>
      </w:r>
      <w:r>
        <w:rPr>
          <w:lang w:eastAsia="zh-CN"/>
        </w:rPr>
        <w:t>Introduction</w:t>
      </w:r>
      <w:bookmarkEnd w:id="912"/>
      <w:bookmarkEnd w:id="913"/>
      <w:bookmarkEnd w:id="914"/>
      <w:bookmarkEnd w:id="915"/>
    </w:p>
    <w:p>
      <w:pPr>
        <w:rPr>
          <w:lang w:eastAsia="zh-CN"/>
        </w:rPr>
      </w:pPr>
      <w:r>
        <w:rPr>
          <w:lang w:eastAsia="zh-CN"/>
        </w:rPr>
        <w:t>This clause defines simple data types and enumerations that can be referenced from data structures defined in the previous clauses.</w:t>
      </w:r>
    </w:p>
    <w:p>
      <w:pPr>
        <w:pStyle w:val="6"/>
        <w:rPr>
          <w:lang w:eastAsia="zh-CN"/>
        </w:rPr>
      </w:pPr>
      <w:bookmarkStart w:id="916" w:name="_Toc96996774"/>
      <w:bookmarkStart w:id="917" w:name="_Toc97197180"/>
      <w:bookmarkStart w:id="918" w:name="_Toc105667267"/>
      <w:bookmarkStart w:id="919" w:name="_Toc93879004"/>
      <w:r>
        <w:rPr>
          <w:lang w:eastAsia="zh-CN"/>
        </w:rPr>
        <w:t>8.2.5.3.2</w:t>
      </w:r>
      <w:r>
        <w:rPr>
          <w:lang w:eastAsia="zh-CN"/>
        </w:rPr>
        <w:tab/>
      </w:r>
      <w:r>
        <w:rPr>
          <w:lang w:eastAsia="zh-CN"/>
        </w:rPr>
        <w:t>Simple data types</w:t>
      </w:r>
      <w:bookmarkEnd w:id="916"/>
      <w:bookmarkEnd w:id="917"/>
      <w:bookmarkEnd w:id="918"/>
      <w:bookmarkEnd w:id="919"/>
    </w:p>
    <w:p>
      <w:pPr>
        <w:rPr>
          <w:lang w:eastAsia="zh-CN"/>
        </w:rPr>
      </w:pPr>
      <w:r>
        <w:rPr>
          <w:lang w:eastAsia="zh-CN"/>
        </w:rPr>
        <w:t>None.</w:t>
      </w:r>
    </w:p>
    <w:p>
      <w:pPr>
        <w:pStyle w:val="6"/>
        <w:rPr>
          <w:lang w:eastAsia="zh-CN"/>
        </w:rPr>
      </w:pPr>
      <w:bookmarkStart w:id="920" w:name="_Toc97197181"/>
      <w:bookmarkStart w:id="921" w:name="_Toc96996775"/>
      <w:bookmarkStart w:id="922" w:name="_Toc105667268"/>
      <w:bookmarkStart w:id="923" w:name="_Toc93879005"/>
      <w:r>
        <w:rPr>
          <w:lang w:eastAsia="zh-CN"/>
        </w:rPr>
        <w:t>8.2.5.3.3</w:t>
      </w:r>
      <w:r>
        <w:rPr>
          <w:lang w:eastAsia="zh-CN"/>
        </w:rPr>
        <w:tab/>
      </w:r>
      <w:r>
        <w:rPr>
          <w:lang w:eastAsia="zh-CN"/>
        </w:rPr>
        <w:t>Enumeration: DeliveryStatus</w:t>
      </w:r>
      <w:bookmarkEnd w:id="920"/>
      <w:bookmarkEnd w:id="921"/>
      <w:bookmarkEnd w:id="922"/>
      <w:bookmarkEnd w:id="923"/>
    </w:p>
    <w:p>
      <w:pPr>
        <w:pStyle w:val="112"/>
      </w:pPr>
      <w:r>
        <w:t>Table 8.</w:t>
      </w:r>
      <w:r>
        <w:rPr>
          <w:lang w:eastAsia="zh-CN"/>
        </w:rPr>
        <w:t>2</w:t>
      </w:r>
      <w:r>
        <w:t xml:space="preserve">.5.3.3-1: Enumeration </w:t>
      </w:r>
      <w:r>
        <w:rPr>
          <w:lang w:eastAsia="zh-CN"/>
        </w:rPr>
        <w:t>DeliveryStatus</w:t>
      </w:r>
    </w:p>
    <w:tbl>
      <w:tblPr>
        <w:tblStyle w:val="13"/>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744"/>
        <w:gridCol w:w="4592"/>
        <w:gridCol w:w="251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shd w:val="clear" w:color="auto" w:fill="C0C0C0"/>
            <w:tcMar>
              <w:top w:w="0" w:type="dxa"/>
              <w:left w:w="108" w:type="dxa"/>
              <w:bottom w:w="0" w:type="dxa"/>
              <w:right w:w="108" w:type="dxa"/>
            </w:tcMar>
          </w:tcPr>
          <w:p>
            <w:pPr>
              <w:pStyle w:val="103"/>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pPr>
              <w:pStyle w:val="103"/>
              <w:rPr>
                <w:kern w:val="2"/>
                <w:szCs w:val="22"/>
              </w:rPr>
            </w:pPr>
            <w:r>
              <w:rPr>
                <w:kern w:val="2"/>
                <w:szCs w:val="22"/>
              </w:rPr>
              <w:t>Description</w:t>
            </w:r>
          </w:p>
        </w:tc>
        <w:tc>
          <w:tcPr>
            <w:tcW w:w="1278" w:type="pct"/>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DELY_FAILED</w:t>
            </w:r>
          </w:p>
        </w:tc>
        <w:tc>
          <w:tcPr>
            <w:tcW w:w="2330" w:type="pct"/>
            <w:tcMar>
              <w:top w:w="0" w:type="dxa"/>
              <w:left w:w="108" w:type="dxa"/>
              <w:bottom w:w="0" w:type="dxa"/>
              <w:right w:w="108" w:type="dxa"/>
            </w:tcMar>
          </w:tcPr>
          <w:p>
            <w:pPr>
              <w:pStyle w:val="102"/>
              <w:rPr>
                <w:kern w:val="2"/>
                <w:szCs w:val="22"/>
              </w:rPr>
            </w:pPr>
            <w:r>
              <w:rPr>
                <w:kern w:val="2"/>
                <w:szCs w:val="22"/>
              </w:rPr>
              <w:t>Indicates that the message delivery is failed.</w:t>
            </w:r>
          </w:p>
        </w:tc>
        <w:tc>
          <w:tcPr>
            <w:tcW w:w="1278" w:type="pct"/>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DELY_STORED</w:t>
            </w:r>
          </w:p>
        </w:tc>
        <w:tc>
          <w:tcPr>
            <w:tcW w:w="2330" w:type="pct"/>
            <w:tcMar>
              <w:top w:w="0" w:type="dxa"/>
              <w:left w:w="108" w:type="dxa"/>
              <w:bottom w:w="0" w:type="dxa"/>
              <w:right w:w="108" w:type="dxa"/>
            </w:tcMar>
          </w:tcPr>
          <w:p>
            <w:pPr>
              <w:pStyle w:val="102"/>
              <w:rPr>
                <w:kern w:val="2"/>
                <w:szCs w:val="22"/>
                <w:lang w:eastAsia="zh-CN"/>
              </w:rPr>
            </w:pPr>
            <w:r>
              <w:rPr>
                <w:kern w:val="2"/>
                <w:szCs w:val="22"/>
              </w:rPr>
              <w:t>Indicates that the message is stored for deferred delivery</w:t>
            </w:r>
            <w:r>
              <w:rPr>
                <w:kern w:val="2"/>
                <w:szCs w:val="22"/>
                <w:lang w:eastAsia="zh-CN"/>
              </w:rPr>
              <w:t>.</w:t>
            </w:r>
          </w:p>
        </w:tc>
        <w:tc>
          <w:tcPr>
            <w:tcW w:w="1278" w:type="pct"/>
          </w:tcPr>
          <w:p>
            <w:pPr>
              <w:pStyle w:val="102"/>
              <w:rPr>
                <w:kern w:val="2"/>
                <w:szCs w:val="22"/>
              </w:rPr>
            </w:pPr>
          </w:p>
        </w:tc>
      </w:tr>
    </w:tbl>
    <w:p>
      <w:pPr>
        <w:rPr>
          <w:lang w:eastAsia="zh-CN"/>
        </w:rPr>
      </w:pPr>
    </w:p>
    <w:p>
      <w:pPr>
        <w:pStyle w:val="6"/>
        <w:rPr>
          <w:lang w:eastAsia="zh-CN"/>
        </w:rPr>
      </w:pPr>
      <w:bookmarkStart w:id="924" w:name="_Toc105667269"/>
      <w:bookmarkStart w:id="925" w:name="_Toc97197182"/>
      <w:bookmarkStart w:id="926" w:name="_Toc96996776"/>
      <w:bookmarkStart w:id="927" w:name="_Toc93879006"/>
      <w:r>
        <w:rPr>
          <w:lang w:eastAsia="zh-CN"/>
        </w:rPr>
        <w:t>8.2.5.3.4</w:t>
      </w:r>
      <w:r>
        <w:rPr>
          <w:lang w:eastAsia="zh-CN"/>
        </w:rPr>
        <w:tab/>
      </w:r>
      <w:r>
        <w:rPr>
          <w:lang w:eastAsia="zh-CN"/>
        </w:rPr>
        <w:t>Enumeration: ReportDeliveryStatus</w:t>
      </w:r>
      <w:bookmarkEnd w:id="924"/>
      <w:bookmarkEnd w:id="925"/>
      <w:bookmarkEnd w:id="926"/>
      <w:bookmarkEnd w:id="927"/>
    </w:p>
    <w:p>
      <w:pPr>
        <w:pStyle w:val="112"/>
      </w:pPr>
      <w:r>
        <w:t>Table 8.</w:t>
      </w:r>
      <w:r>
        <w:rPr>
          <w:lang w:eastAsia="zh-CN"/>
        </w:rPr>
        <w:t>2</w:t>
      </w:r>
      <w:r>
        <w:t>.5.3.</w:t>
      </w:r>
      <w:r>
        <w:rPr>
          <w:lang w:eastAsia="zh-CN"/>
        </w:rPr>
        <w:t>4</w:t>
      </w:r>
      <w:r>
        <w:t xml:space="preserve">-1: Enumeration </w:t>
      </w:r>
      <w:r>
        <w:rPr>
          <w:lang w:eastAsia="zh-CN"/>
        </w:rPr>
        <w:t>ReportDeliveryStatus</w:t>
      </w:r>
    </w:p>
    <w:tbl>
      <w:tblPr>
        <w:tblStyle w:val="13"/>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744"/>
        <w:gridCol w:w="4592"/>
        <w:gridCol w:w="251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shd w:val="clear" w:color="auto" w:fill="C0C0C0"/>
            <w:tcMar>
              <w:top w:w="0" w:type="dxa"/>
              <w:left w:w="108" w:type="dxa"/>
              <w:bottom w:w="0" w:type="dxa"/>
              <w:right w:w="108" w:type="dxa"/>
            </w:tcMar>
          </w:tcPr>
          <w:p>
            <w:pPr>
              <w:pStyle w:val="103"/>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pPr>
              <w:pStyle w:val="103"/>
              <w:rPr>
                <w:kern w:val="2"/>
                <w:szCs w:val="22"/>
              </w:rPr>
            </w:pPr>
            <w:r>
              <w:rPr>
                <w:kern w:val="2"/>
                <w:szCs w:val="22"/>
              </w:rPr>
              <w:t>Description</w:t>
            </w:r>
          </w:p>
        </w:tc>
        <w:tc>
          <w:tcPr>
            <w:tcW w:w="1278" w:type="pct"/>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REPT_DELY_SUCCESS</w:t>
            </w:r>
          </w:p>
        </w:tc>
        <w:tc>
          <w:tcPr>
            <w:tcW w:w="2330" w:type="pct"/>
            <w:tcMar>
              <w:top w:w="0" w:type="dxa"/>
              <w:left w:w="108" w:type="dxa"/>
              <w:bottom w:w="0" w:type="dxa"/>
              <w:right w:w="108" w:type="dxa"/>
            </w:tcMar>
          </w:tcPr>
          <w:p>
            <w:pPr>
              <w:pStyle w:val="102"/>
              <w:rPr>
                <w:kern w:val="2"/>
                <w:szCs w:val="22"/>
              </w:rPr>
            </w:pPr>
            <w:r>
              <w:rPr>
                <w:kern w:val="2"/>
                <w:szCs w:val="22"/>
              </w:rPr>
              <w:t xml:space="preserve">Indicates that the </w:t>
            </w:r>
            <w:r>
              <w:rPr>
                <w:kern w:val="2"/>
                <w:szCs w:val="22"/>
                <w:lang w:eastAsia="zh-CN"/>
              </w:rPr>
              <w:t>report</w:t>
            </w:r>
            <w:r>
              <w:rPr>
                <w:kern w:val="2"/>
                <w:szCs w:val="22"/>
              </w:rPr>
              <w:t xml:space="preserve"> delivery is successful.</w:t>
            </w:r>
          </w:p>
        </w:tc>
        <w:tc>
          <w:tcPr>
            <w:tcW w:w="1278" w:type="pct"/>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REPT_DELY_FAILED</w:t>
            </w:r>
          </w:p>
        </w:tc>
        <w:tc>
          <w:tcPr>
            <w:tcW w:w="2330" w:type="pct"/>
            <w:tcMar>
              <w:top w:w="0" w:type="dxa"/>
              <w:left w:w="108" w:type="dxa"/>
              <w:bottom w:w="0" w:type="dxa"/>
              <w:right w:w="108" w:type="dxa"/>
            </w:tcMar>
          </w:tcPr>
          <w:p>
            <w:pPr>
              <w:pStyle w:val="102"/>
              <w:rPr>
                <w:kern w:val="2"/>
                <w:szCs w:val="22"/>
              </w:rPr>
            </w:pPr>
            <w:r>
              <w:rPr>
                <w:kern w:val="2"/>
                <w:szCs w:val="22"/>
              </w:rPr>
              <w:t xml:space="preserve">Indicates that the </w:t>
            </w:r>
            <w:r>
              <w:rPr>
                <w:kern w:val="2"/>
                <w:szCs w:val="22"/>
                <w:lang w:eastAsia="zh-CN"/>
              </w:rPr>
              <w:t>report</w:t>
            </w:r>
            <w:r>
              <w:rPr>
                <w:kern w:val="2"/>
                <w:szCs w:val="22"/>
              </w:rPr>
              <w:t xml:space="preserve"> delivery is failed.</w:t>
            </w:r>
          </w:p>
        </w:tc>
        <w:tc>
          <w:tcPr>
            <w:tcW w:w="1278" w:type="pct"/>
          </w:tcPr>
          <w:p>
            <w:pPr>
              <w:pStyle w:val="102"/>
              <w:rPr>
                <w:kern w:val="2"/>
                <w:szCs w:val="22"/>
              </w:rPr>
            </w:pPr>
          </w:p>
        </w:tc>
      </w:tr>
    </w:tbl>
    <w:p>
      <w:pPr>
        <w:rPr>
          <w:lang w:eastAsia="zh-CN"/>
        </w:rPr>
      </w:pPr>
    </w:p>
    <w:p>
      <w:pPr>
        <w:pStyle w:val="6"/>
        <w:rPr>
          <w:lang w:eastAsia="zh-CN"/>
        </w:rPr>
      </w:pPr>
      <w:bookmarkStart w:id="928" w:name="_Toc93879007"/>
      <w:bookmarkStart w:id="929" w:name="_Toc96996777"/>
      <w:bookmarkStart w:id="930" w:name="_Toc97197183"/>
      <w:bookmarkStart w:id="931" w:name="_Toc105667270"/>
      <w:r>
        <w:rPr>
          <w:lang w:eastAsia="zh-CN"/>
        </w:rPr>
        <w:t>8.2.5.3.5</w:t>
      </w:r>
      <w:r>
        <w:rPr>
          <w:lang w:eastAsia="zh-CN"/>
        </w:rPr>
        <w:tab/>
      </w:r>
      <w:r>
        <w:rPr>
          <w:lang w:eastAsia="zh-CN"/>
        </w:rPr>
        <w:t>Enumeration:Priority</w:t>
      </w:r>
      <w:bookmarkEnd w:id="928"/>
      <w:bookmarkEnd w:id="929"/>
      <w:bookmarkEnd w:id="930"/>
      <w:bookmarkEnd w:id="931"/>
    </w:p>
    <w:p>
      <w:pPr>
        <w:pStyle w:val="112"/>
      </w:pPr>
      <w:r>
        <w:t>Table 8.</w:t>
      </w:r>
      <w:r>
        <w:rPr>
          <w:lang w:eastAsia="zh-CN"/>
        </w:rPr>
        <w:t>2</w:t>
      </w:r>
      <w:r>
        <w:t>.5.3.</w:t>
      </w:r>
      <w:r>
        <w:rPr>
          <w:lang w:eastAsia="zh-CN"/>
        </w:rPr>
        <w:t>5</w:t>
      </w:r>
      <w:r>
        <w:t xml:space="preserve">-1: Enumeration </w:t>
      </w:r>
      <w:r>
        <w:rPr>
          <w:lang w:eastAsia="zh-CN"/>
        </w:rPr>
        <w:t>Priority</w:t>
      </w:r>
    </w:p>
    <w:tbl>
      <w:tblPr>
        <w:tblStyle w:val="13"/>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744"/>
        <w:gridCol w:w="4592"/>
        <w:gridCol w:w="251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shd w:val="clear" w:color="auto" w:fill="C0C0C0"/>
            <w:tcMar>
              <w:top w:w="0" w:type="dxa"/>
              <w:left w:w="108" w:type="dxa"/>
              <w:bottom w:w="0" w:type="dxa"/>
              <w:right w:w="108" w:type="dxa"/>
            </w:tcMar>
          </w:tcPr>
          <w:p>
            <w:pPr>
              <w:pStyle w:val="103"/>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pPr>
              <w:pStyle w:val="103"/>
              <w:rPr>
                <w:kern w:val="2"/>
                <w:szCs w:val="22"/>
              </w:rPr>
            </w:pPr>
            <w:r>
              <w:rPr>
                <w:kern w:val="2"/>
                <w:szCs w:val="22"/>
              </w:rPr>
              <w:t>Description</w:t>
            </w:r>
          </w:p>
        </w:tc>
        <w:tc>
          <w:tcPr>
            <w:tcW w:w="1278" w:type="pct"/>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HIGH</w:t>
            </w:r>
          </w:p>
        </w:tc>
        <w:tc>
          <w:tcPr>
            <w:tcW w:w="2330" w:type="pct"/>
            <w:tcMar>
              <w:top w:w="0" w:type="dxa"/>
              <w:left w:w="108" w:type="dxa"/>
              <w:bottom w:w="0" w:type="dxa"/>
              <w:right w:w="108" w:type="dxa"/>
            </w:tcMar>
          </w:tcPr>
          <w:p>
            <w:pPr>
              <w:pStyle w:val="102"/>
              <w:rPr>
                <w:kern w:val="2"/>
                <w:szCs w:val="22"/>
              </w:rPr>
            </w:pPr>
            <w:r>
              <w:rPr>
                <w:kern w:val="2"/>
                <w:szCs w:val="22"/>
              </w:rPr>
              <w:t>Indicates the messages should be sent in high priority.</w:t>
            </w:r>
          </w:p>
        </w:tc>
        <w:tc>
          <w:tcPr>
            <w:tcW w:w="1278" w:type="pct"/>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MIDDLE</w:t>
            </w:r>
          </w:p>
        </w:tc>
        <w:tc>
          <w:tcPr>
            <w:tcW w:w="2330" w:type="pct"/>
            <w:tcMar>
              <w:top w:w="0" w:type="dxa"/>
              <w:left w:w="108" w:type="dxa"/>
              <w:bottom w:w="0" w:type="dxa"/>
              <w:right w:w="108" w:type="dxa"/>
            </w:tcMar>
          </w:tcPr>
          <w:p>
            <w:pPr>
              <w:pStyle w:val="102"/>
              <w:rPr>
                <w:kern w:val="2"/>
                <w:szCs w:val="22"/>
              </w:rPr>
            </w:pPr>
            <w:r>
              <w:rPr>
                <w:kern w:val="2"/>
                <w:szCs w:val="22"/>
              </w:rPr>
              <w:t>Indicates the messages should be sent in middle priority.</w:t>
            </w:r>
          </w:p>
        </w:tc>
        <w:tc>
          <w:tcPr>
            <w:tcW w:w="1278" w:type="pct"/>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lang w:eastAsia="zh-CN"/>
              </w:rPr>
            </w:pPr>
            <w:r>
              <w:rPr>
                <w:kern w:val="2"/>
                <w:szCs w:val="22"/>
                <w:lang w:eastAsia="zh-CN"/>
              </w:rPr>
              <w:t>LOW</w:t>
            </w:r>
          </w:p>
        </w:tc>
        <w:tc>
          <w:tcPr>
            <w:tcW w:w="2330" w:type="pct"/>
            <w:tcMar>
              <w:top w:w="0" w:type="dxa"/>
              <w:left w:w="108" w:type="dxa"/>
              <w:bottom w:w="0" w:type="dxa"/>
              <w:right w:w="108" w:type="dxa"/>
            </w:tcMar>
          </w:tcPr>
          <w:p>
            <w:pPr>
              <w:pStyle w:val="102"/>
              <w:rPr>
                <w:kern w:val="2"/>
                <w:szCs w:val="22"/>
              </w:rPr>
            </w:pPr>
            <w:r>
              <w:rPr>
                <w:kern w:val="2"/>
                <w:szCs w:val="22"/>
              </w:rPr>
              <w:t>Indicates the messages should be sent in low priority.</w:t>
            </w:r>
          </w:p>
        </w:tc>
        <w:tc>
          <w:tcPr>
            <w:tcW w:w="1278" w:type="pct"/>
          </w:tcPr>
          <w:p>
            <w:pPr>
              <w:pStyle w:val="102"/>
              <w:rPr>
                <w:kern w:val="2"/>
                <w:szCs w:val="22"/>
              </w:rPr>
            </w:pPr>
          </w:p>
        </w:tc>
      </w:tr>
    </w:tbl>
    <w:p>
      <w:pPr>
        <w:rPr>
          <w:lang w:eastAsia="zh-CN"/>
        </w:rPr>
      </w:pPr>
    </w:p>
    <w:p>
      <w:pPr>
        <w:pStyle w:val="4"/>
      </w:pPr>
      <w:bookmarkStart w:id="932" w:name="_Toc97197184"/>
      <w:bookmarkStart w:id="933" w:name="_Toc83768371"/>
      <w:bookmarkStart w:id="934" w:name="_Toc105667271"/>
      <w:bookmarkStart w:id="935" w:name="_Toc93879008"/>
      <w:bookmarkStart w:id="936" w:name="_Toc96996778"/>
      <w:r>
        <w:rPr>
          <w:lang w:eastAsia="zh-CN"/>
        </w:rPr>
        <w:t>8</w:t>
      </w:r>
      <w:r>
        <w:t>.</w:t>
      </w:r>
      <w:r>
        <w:rPr>
          <w:lang w:eastAsia="zh-CN"/>
        </w:rPr>
        <w:t>2</w:t>
      </w:r>
      <w:r>
        <w:t>.6</w:t>
      </w:r>
      <w:r>
        <w:tab/>
      </w:r>
      <w:r>
        <w:t>Error Handling</w:t>
      </w:r>
      <w:bookmarkEnd w:id="932"/>
      <w:bookmarkEnd w:id="933"/>
      <w:bookmarkEnd w:id="934"/>
      <w:bookmarkEnd w:id="935"/>
      <w:bookmarkEnd w:id="936"/>
    </w:p>
    <w:p>
      <w:r>
        <w:t>General error responses will be defined in clause 7.7.</w:t>
      </w:r>
    </w:p>
    <w:p>
      <w:pPr>
        <w:pStyle w:val="4"/>
      </w:pPr>
      <w:bookmarkStart w:id="937" w:name="_Toc96996779"/>
      <w:bookmarkStart w:id="938" w:name="_Toc93879009"/>
      <w:bookmarkStart w:id="939" w:name="_Toc83768372"/>
      <w:bookmarkStart w:id="940" w:name="_Toc97197185"/>
      <w:bookmarkStart w:id="941" w:name="_Toc105667272"/>
      <w:r>
        <w:rPr>
          <w:lang w:eastAsia="zh-CN"/>
        </w:rPr>
        <w:t>8</w:t>
      </w:r>
      <w:r>
        <w:t>.</w:t>
      </w:r>
      <w:r>
        <w:rPr>
          <w:lang w:eastAsia="zh-CN"/>
        </w:rPr>
        <w:t>2</w:t>
      </w:r>
      <w:r>
        <w:t>.7</w:t>
      </w:r>
      <w:r>
        <w:tab/>
      </w:r>
      <w:r>
        <w:t>Feature negotiation</w:t>
      </w:r>
      <w:bookmarkEnd w:id="937"/>
      <w:bookmarkEnd w:id="938"/>
      <w:bookmarkEnd w:id="939"/>
      <w:bookmarkEnd w:id="940"/>
      <w:bookmarkEnd w:id="941"/>
    </w:p>
    <w:p>
      <w:pPr>
        <w:rPr>
          <w:lang w:eastAsia="zh-CN"/>
        </w:rPr>
      </w:pPr>
      <w:r>
        <w:rPr>
          <w:lang w:eastAsia="zh-CN"/>
        </w:rPr>
        <w:t>General feature negotiation procedures are defined in clause 7.8. Table 8.2.7-1 lists the supported features for MSGS_MSGDelivery API.</w:t>
      </w:r>
    </w:p>
    <w:p>
      <w:pPr>
        <w:pStyle w:val="112"/>
      </w:pPr>
      <w:r>
        <w:t>Table 8.</w:t>
      </w:r>
      <w:r>
        <w:rPr>
          <w:lang w:eastAsia="zh-CN"/>
        </w:rPr>
        <w:t>2</w:t>
      </w:r>
      <w:r>
        <w:t>.7-1: Supported Features</w:t>
      </w:r>
    </w:p>
    <w:tbl>
      <w:tblPr>
        <w:tblStyle w:val="13"/>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pPr>
              <w:keepNext/>
              <w:keepLines/>
              <w:spacing w:after="0"/>
              <w:jc w:val="center"/>
              <w:rPr>
                <w:rFonts w:ascii="Arial" w:hAnsi="Arial" w:eastAsia="Batang"/>
                <w:b/>
                <w:kern w:val="2"/>
                <w:sz w:val="18"/>
                <w:szCs w:val="22"/>
              </w:rPr>
            </w:pPr>
            <w:r>
              <w:rPr>
                <w:rFonts w:ascii="Arial" w:hAnsi="Arial" w:eastAsia="Batang"/>
                <w:b/>
                <w:kern w:val="2"/>
                <w:sz w:val="18"/>
                <w:szCs w:val="22"/>
              </w:rPr>
              <w:t>Feature number</w:t>
            </w:r>
          </w:p>
        </w:tc>
        <w:tc>
          <w:tcPr>
            <w:tcW w:w="2207" w:type="dxa"/>
            <w:shd w:val="clear" w:color="auto" w:fill="C0C0C0"/>
          </w:tcPr>
          <w:p>
            <w:pPr>
              <w:keepNext/>
              <w:keepLines/>
              <w:spacing w:after="0"/>
              <w:jc w:val="center"/>
              <w:rPr>
                <w:rFonts w:ascii="Arial" w:hAnsi="Arial" w:eastAsia="Batang"/>
                <w:b/>
                <w:kern w:val="2"/>
                <w:sz w:val="18"/>
                <w:szCs w:val="22"/>
              </w:rPr>
            </w:pPr>
            <w:r>
              <w:rPr>
                <w:rFonts w:ascii="Arial" w:hAnsi="Arial" w:eastAsia="Batang"/>
                <w:b/>
                <w:kern w:val="2"/>
                <w:sz w:val="18"/>
                <w:szCs w:val="22"/>
              </w:rPr>
              <w:t>Feature Name</w:t>
            </w:r>
          </w:p>
        </w:tc>
        <w:tc>
          <w:tcPr>
            <w:tcW w:w="5758" w:type="dxa"/>
            <w:shd w:val="clear" w:color="auto" w:fill="C0C0C0"/>
          </w:tcPr>
          <w:p>
            <w:pPr>
              <w:keepNext/>
              <w:keepLines/>
              <w:spacing w:after="0"/>
              <w:jc w:val="center"/>
              <w:rPr>
                <w:rFonts w:ascii="Arial" w:hAnsi="Arial" w:eastAsia="Batang"/>
                <w:b/>
                <w:kern w:val="2"/>
                <w:sz w:val="18"/>
                <w:szCs w:val="22"/>
              </w:rPr>
            </w:pPr>
            <w:r>
              <w:rPr>
                <w:rFonts w:ascii="Arial" w:hAnsi="Arial" w:eastAsia="Batang"/>
                <w:b/>
                <w:kern w:val="2"/>
                <w:sz w:val="18"/>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pPr>
              <w:keepNext/>
              <w:keepLines/>
              <w:spacing w:after="0"/>
              <w:rPr>
                <w:rFonts w:ascii="Arial" w:hAnsi="Arial" w:eastAsia="Batang"/>
                <w:kern w:val="2"/>
                <w:sz w:val="18"/>
                <w:szCs w:val="22"/>
              </w:rPr>
            </w:pPr>
          </w:p>
        </w:tc>
        <w:tc>
          <w:tcPr>
            <w:tcW w:w="2207" w:type="dxa"/>
          </w:tcPr>
          <w:p>
            <w:pPr>
              <w:keepNext/>
              <w:keepLines/>
              <w:spacing w:after="0"/>
              <w:rPr>
                <w:rFonts w:ascii="Arial" w:hAnsi="Arial" w:eastAsia="Batang"/>
                <w:kern w:val="2"/>
                <w:sz w:val="18"/>
                <w:szCs w:val="22"/>
              </w:rPr>
            </w:pPr>
          </w:p>
        </w:tc>
        <w:tc>
          <w:tcPr>
            <w:tcW w:w="5758" w:type="dxa"/>
          </w:tcPr>
          <w:p>
            <w:pPr>
              <w:keepNext/>
              <w:keepLines/>
              <w:spacing w:after="0"/>
              <w:rPr>
                <w:rFonts w:ascii="Arial" w:hAnsi="Arial" w:eastAsia="Batang" w:cs="Arial"/>
                <w:kern w:val="2"/>
                <w:sz w:val="18"/>
                <w:szCs w:val="18"/>
              </w:rPr>
            </w:pPr>
          </w:p>
        </w:tc>
      </w:tr>
    </w:tbl>
    <w:p>
      <w:pPr>
        <w:rPr>
          <w:lang w:eastAsia="zh-CN"/>
        </w:rPr>
      </w:pPr>
    </w:p>
    <w:p>
      <w:pPr>
        <w:pStyle w:val="2"/>
      </w:pPr>
      <w:bookmarkStart w:id="942" w:name="_Toc96996780"/>
      <w:bookmarkStart w:id="943" w:name="_Toc97197186"/>
      <w:bookmarkStart w:id="944" w:name="_Toc105667273"/>
      <w:bookmarkStart w:id="945" w:name="_Toc93879046"/>
      <w:bookmarkStart w:id="946" w:name="_Toc83768409"/>
      <w:r>
        <w:rPr>
          <w:lang w:eastAsia="zh-CN"/>
        </w:rPr>
        <w:t>9</w:t>
      </w:r>
      <w:r>
        <w:tab/>
      </w:r>
      <w:r>
        <w:rPr>
          <w:lang w:eastAsia="zh-CN"/>
        </w:rPr>
        <w:t>Message Gateway API definition</w:t>
      </w:r>
      <w:bookmarkEnd w:id="942"/>
      <w:bookmarkEnd w:id="943"/>
      <w:bookmarkEnd w:id="944"/>
      <w:bookmarkEnd w:id="945"/>
      <w:bookmarkEnd w:id="946"/>
    </w:p>
    <w:p>
      <w:pPr>
        <w:pStyle w:val="3"/>
        <w:rPr>
          <w:lang w:eastAsia="zh-CN"/>
        </w:rPr>
      </w:pPr>
      <w:bookmarkStart w:id="947" w:name="_Toc97197187"/>
      <w:bookmarkStart w:id="948" w:name="_Toc83768410"/>
      <w:bookmarkStart w:id="949" w:name="_Toc93879047"/>
      <w:bookmarkStart w:id="950" w:name="_Toc105667274"/>
      <w:bookmarkStart w:id="951" w:name="_Toc96996781"/>
      <w:r>
        <w:rPr>
          <w:lang w:eastAsia="zh-CN"/>
        </w:rPr>
        <w:t>9.1</w:t>
      </w:r>
      <w:r>
        <w:rPr>
          <w:lang w:eastAsia="zh-CN"/>
        </w:rPr>
        <w:tab/>
      </w:r>
      <w:r>
        <w:rPr>
          <w:lang w:eastAsia="zh-CN"/>
        </w:rPr>
        <w:t>MSGG_L3GDelivery API</w:t>
      </w:r>
      <w:bookmarkEnd w:id="947"/>
      <w:bookmarkEnd w:id="948"/>
      <w:bookmarkEnd w:id="949"/>
      <w:bookmarkEnd w:id="950"/>
      <w:bookmarkEnd w:id="951"/>
    </w:p>
    <w:p>
      <w:pPr>
        <w:pStyle w:val="4"/>
      </w:pPr>
      <w:bookmarkStart w:id="952" w:name="_Toc83768411"/>
      <w:bookmarkStart w:id="953" w:name="_Toc93879048"/>
      <w:bookmarkStart w:id="954" w:name="_Toc81332251"/>
      <w:bookmarkStart w:id="955" w:name="_Toc105667275"/>
      <w:bookmarkStart w:id="956" w:name="_Toc96996782"/>
      <w:bookmarkStart w:id="957" w:name="_Toc97197188"/>
      <w:r>
        <w:rPr>
          <w:lang w:eastAsia="zh-CN"/>
        </w:rPr>
        <w:t>9</w:t>
      </w:r>
      <w:r>
        <w:t>.1.1</w:t>
      </w:r>
      <w:r>
        <w:tab/>
      </w:r>
      <w:r>
        <w:t>API URI</w:t>
      </w:r>
      <w:bookmarkEnd w:id="952"/>
      <w:bookmarkEnd w:id="953"/>
      <w:bookmarkEnd w:id="954"/>
      <w:bookmarkEnd w:id="955"/>
      <w:bookmarkEnd w:id="956"/>
      <w:bookmarkEnd w:id="957"/>
    </w:p>
    <w:p>
      <w:pPr>
        <w:rPr>
          <w:lang w:eastAsia="zh-CN"/>
        </w:rPr>
      </w:pPr>
      <w:r>
        <w:rPr>
          <w:lang w:eastAsia="zh-CN"/>
        </w:rPr>
        <w:t>The MSGG_L3GDelivery service shall use the MSGG_L3GDelivery API, The MSGG_L3GDelivery API corresponding to Ml3g APIs as defined in in 3GPP</w:t>
      </w:r>
      <w:r>
        <w:t> </w:t>
      </w:r>
      <w:r>
        <w:rPr>
          <w:lang w:eastAsia="zh-CN"/>
        </w:rPr>
        <w:t>TS</w:t>
      </w:r>
      <w:r>
        <w:t> </w:t>
      </w:r>
      <w:r>
        <w:rPr>
          <w:lang w:eastAsia="zh-CN"/>
        </w:rPr>
        <w:t>23.554</w:t>
      </w:r>
      <w:r>
        <w:t> </w:t>
      </w:r>
      <w:r>
        <w:rPr>
          <w:lang w:eastAsia="zh-CN"/>
        </w:rPr>
        <w:t>[2].</w:t>
      </w:r>
    </w:p>
    <w:p>
      <w:pPr>
        <w:rPr>
          <w:lang w:eastAsia="zh-CN"/>
        </w:rPr>
      </w:pPr>
      <w:r>
        <w:rPr>
          <w:lang w:eastAsia="zh-CN"/>
        </w:rPr>
        <w:t>The request URIs used in HTTP requests from the MSGin5G Server towards the Legacy 3GPP Message Gateway shall have the Resource URI structure as defined in clause</w:t>
      </w:r>
      <w:r>
        <w:t> </w:t>
      </w:r>
      <w:r>
        <w:rPr>
          <w:lang w:eastAsia="zh-CN"/>
        </w:rPr>
        <w:t>7.5 with the following clarifications:</w:t>
      </w:r>
    </w:p>
    <w:p>
      <w:pPr>
        <w:pStyle w:val="110"/>
      </w:pPr>
      <w:r>
        <w:t>-</w:t>
      </w:r>
      <w:r>
        <w:tab/>
      </w:r>
      <w:r>
        <w:t>The &lt;apiName&gt; shall be "msgg</w:t>
      </w:r>
      <w:r>
        <w:rPr>
          <w:lang w:eastAsia="zh-CN"/>
        </w:rPr>
        <w:t>-</w:t>
      </w:r>
      <w:r>
        <w:t>l3gdelivery".</w:t>
      </w:r>
    </w:p>
    <w:p>
      <w:pPr>
        <w:pStyle w:val="110"/>
      </w:pPr>
      <w:r>
        <w:t>-</w:t>
      </w:r>
      <w:r>
        <w:tab/>
      </w:r>
      <w:r>
        <w:t>The &lt;apiVersion&gt; shall be "v1".</w:t>
      </w:r>
    </w:p>
    <w:p>
      <w:pPr>
        <w:pStyle w:val="110"/>
      </w:pPr>
      <w:r>
        <w:t>-</w:t>
      </w:r>
      <w:r>
        <w:tab/>
      </w:r>
      <w:r>
        <w:t>The &lt;apiSpecificResourceUriPart&gt; shall be set as described in clause 9.1.3.</w:t>
      </w:r>
    </w:p>
    <w:p>
      <w:pPr>
        <w:pStyle w:val="4"/>
      </w:pPr>
      <w:bookmarkStart w:id="958" w:name="_Toc97197189"/>
      <w:bookmarkStart w:id="959" w:name="_Toc96996783"/>
      <w:bookmarkStart w:id="960" w:name="_Toc105667276"/>
      <w:bookmarkStart w:id="961" w:name="_Toc93879049"/>
      <w:bookmarkStart w:id="962" w:name="_Toc81332252"/>
      <w:bookmarkStart w:id="963" w:name="_Toc83768412"/>
      <w:r>
        <w:rPr>
          <w:lang w:eastAsia="zh-CN"/>
        </w:rPr>
        <w:t>9</w:t>
      </w:r>
      <w:r>
        <w:t>.1.2</w:t>
      </w:r>
      <w:r>
        <w:tab/>
      </w:r>
      <w:r>
        <w:t>Resources</w:t>
      </w:r>
      <w:bookmarkEnd w:id="958"/>
      <w:bookmarkEnd w:id="959"/>
      <w:bookmarkEnd w:id="960"/>
      <w:bookmarkEnd w:id="961"/>
      <w:bookmarkEnd w:id="962"/>
      <w:bookmarkEnd w:id="963"/>
    </w:p>
    <w:p>
      <w:pPr>
        <w:rPr>
          <w:lang w:eastAsia="zh-CN"/>
        </w:rPr>
      </w:pPr>
      <w:r>
        <w:rPr>
          <w:lang w:eastAsia="zh-CN"/>
        </w:rPr>
        <w:t>None.</w:t>
      </w:r>
    </w:p>
    <w:p>
      <w:pPr>
        <w:pStyle w:val="4"/>
      </w:pPr>
      <w:bookmarkStart w:id="964" w:name="_Toc83768413"/>
      <w:bookmarkStart w:id="965" w:name="_Toc105667277"/>
      <w:bookmarkStart w:id="966" w:name="_Toc81332269"/>
      <w:bookmarkStart w:id="967" w:name="_Toc93879050"/>
      <w:bookmarkStart w:id="968" w:name="_Toc96996784"/>
      <w:bookmarkStart w:id="969" w:name="_Toc97197190"/>
      <w:r>
        <w:rPr>
          <w:lang w:eastAsia="zh-CN"/>
        </w:rPr>
        <w:t>9</w:t>
      </w:r>
      <w:r>
        <w:t>.1.3</w:t>
      </w:r>
      <w:r>
        <w:tab/>
      </w:r>
      <w:r>
        <w:t>Custom Operations without associated resources</w:t>
      </w:r>
      <w:bookmarkEnd w:id="964"/>
      <w:bookmarkEnd w:id="965"/>
      <w:bookmarkEnd w:id="966"/>
      <w:bookmarkEnd w:id="967"/>
      <w:bookmarkEnd w:id="968"/>
      <w:bookmarkEnd w:id="969"/>
    </w:p>
    <w:p>
      <w:pPr>
        <w:pStyle w:val="5"/>
      </w:pPr>
      <w:bookmarkStart w:id="970" w:name="_Toc93879051"/>
      <w:bookmarkStart w:id="971" w:name="_Toc105667278"/>
      <w:bookmarkStart w:id="972" w:name="_Toc96996785"/>
      <w:bookmarkStart w:id="973" w:name="_Toc97197191"/>
      <w:r>
        <w:t>9.1.3.1</w:t>
      </w:r>
      <w:r>
        <w:tab/>
      </w:r>
      <w:r>
        <w:t>Overview</w:t>
      </w:r>
      <w:bookmarkEnd w:id="970"/>
      <w:bookmarkEnd w:id="971"/>
      <w:bookmarkEnd w:id="972"/>
      <w:bookmarkEnd w:id="973"/>
    </w:p>
    <w:p>
      <w:pPr>
        <w:rPr>
          <w:lang w:eastAsia="zh-CN"/>
        </w:rPr>
      </w:pPr>
      <w:r>
        <w:rPr>
          <w:lang w:eastAsia="zh-CN"/>
        </w:rPr>
        <w:t>The structure of the custom operation URIs of the MSGG_L3GDelivery service is shown in Figure</w:t>
      </w:r>
      <w:r>
        <w:t> </w:t>
      </w:r>
      <w:r>
        <w:rPr>
          <w:lang w:eastAsia="zh-CN"/>
        </w:rPr>
        <w:t>9.1.3.1-1.</w:t>
      </w:r>
    </w:p>
    <w:p>
      <w:pPr>
        <w:pStyle w:val="112"/>
      </w:pPr>
      <w:r>
        <w:object>
          <v:shape id="_x0000_i1033" o:spt="75" type="#_x0000_t75" style="height:156.45pt;width:337.85pt;" o:ole="t" filled="f" o:preferrelative="t" stroked="f" coordsize="21600,21600">
            <v:path/>
            <v:fill on="f" focussize="0,0"/>
            <v:stroke on="f" joinstyle="miter"/>
            <v:imagedata r:id="rId28" o:title=""/>
            <o:lock v:ext="edit" aspectratio="t"/>
            <w10:wrap type="none"/>
            <w10:anchorlock/>
          </v:shape>
          <o:OLEObject Type="Embed" ProgID="Visio.Drawing.11" ShapeID="_x0000_i1033" DrawAspect="Content" ObjectID="_1468075733" r:id="rId27">
            <o:LockedField>false</o:LockedField>
          </o:OLEObject>
        </w:object>
      </w:r>
    </w:p>
    <w:p>
      <w:pPr>
        <w:pStyle w:val="119"/>
      </w:pPr>
      <w:r>
        <w:t>Figure 9.1.3.1-1: Custom operation URI structure of the MSGG_L3GDelivery API</w:t>
      </w:r>
    </w:p>
    <w:p>
      <w:pPr>
        <w:rPr>
          <w:lang w:eastAsia="zh-CN"/>
        </w:rPr>
      </w:pPr>
      <w:r>
        <w:rPr>
          <w:lang w:eastAsia="zh-CN"/>
        </w:rPr>
        <w:t>Table</w:t>
      </w:r>
      <w:r>
        <w:t> </w:t>
      </w:r>
      <w:r>
        <w:rPr>
          <w:lang w:eastAsia="zh-CN"/>
        </w:rPr>
        <w:t>9.1.3.1-1 provides an overview of the custom operations and applicable HTTP methods.</w:t>
      </w:r>
    </w:p>
    <w:p>
      <w:pPr>
        <w:pStyle w:val="112"/>
      </w:pPr>
      <w:r>
        <w:t>Table 9.1.3.1-1: Custom operations without associated resources</w:t>
      </w:r>
    </w:p>
    <w:tbl>
      <w:tblPr>
        <w:tblStyle w:val="13"/>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pPr>
              <w:pStyle w:val="103"/>
            </w:pPr>
            <w:r>
              <w:t>Custom operation URI</w:t>
            </w:r>
          </w:p>
        </w:tc>
        <w:tc>
          <w:tcPr>
            <w:tcW w:w="964" w:type="pct"/>
            <w:shd w:val="clear" w:color="auto" w:fill="C0C0C0"/>
            <w:vAlign w:val="center"/>
          </w:tcPr>
          <w:p>
            <w:pPr>
              <w:pStyle w:val="103"/>
            </w:pPr>
            <w:r>
              <w:t>Mapped HTTP method</w:t>
            </w:r>
          </w:p>
        </w:tc>
        <w:tc>
          <w:tcPr>
            <w:tcW w:w="218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{apiRoot}/msgg-l3gdelivery/&lt;apiVersion&gt;/deliver-message</w:t>
            </w:r>
          </w:p>
        </w:tc>
        <w:tc>
          <w:tcPr>
            <w:tcW w:w="964" w:type="pct"/>
          </w:tcPr>
          <w:p>
            <w:pPr>
              <w:pStyle w:val="102"/>
            </w:pPr>
            <w:r>
              <w:t>POST</w:t>
            </w:r>
          </w:p>
        </w:tc>
        <w:tc>
          <w:tcPr>
            <w:tcW w:w="2185" w:type="pct"/>
          </w:tcPr>
          <w:p>
            <w:pPr>
              <w:pStyle w:val="102"/>
            </w:pPr>
            <w:r>
              <w:t>Request of MSGin5G Server to deliver message to a given Legacy 3GPP Message Gateway.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{apiRoot}/msgg-l3gdelivery/&lt;apiVersion&gt;/deliver-report</w:t>
            </w:r>
          </w:p>
        </w:tc>
        <w:tc>
          <w:tcPr>
            <w:tcW w:w="964" w:type="pct"/>
          </w:tcPr>
          <w:p>
            <w:pPr>
              <w:pStyle w:val="102"/>
            </w:pPr>
            <w:r>
              <w:t>POST</w:t>
            </w:r>
          </w:p>
        </w:tc>
        <w:tc>
          <w:tcPr>
            <w:tcW w:w="2185" w:type="pct"/>
          </w:tcPr>
          <w:p>
            <w:pPr>
              <w:pStyle w:val="102"/>
            </w:pPr>
            <w:r>
              <w:t>Request of MSGin5G Server to deliver status report to a given Legacy 3GPP Message Gateway.</w:t>
            </w:r>
          </w:p>
        </w:tc>
      </w:tr>
    </w:tbl>
    <w:p>
      <w:bookmarkStart w:id="974" w:name="_Toc93879052"/>
      <w:bookmarkStart w:id="975" w:name="_Toc96996786"/>
    </w:p>
    <w:p>
      <w:pPr>
        <w:pStyle w:val="5"/>
      </w:pPr>
      <w:bookmarkStart w:id="976" w:name="_Toc97197192"/>
      <w:bookmarkStart w:id="977" w:name="_Toc105667279"/>
      <w:r>
        <w:t>9.1.3.2</w:t>
      </w:r>
      <w:r>
        <w:tab/>
      </w:r>
      <w:r>
        <w:t>Operation: deliver-message</w:t>
      </w:r>
      <w:bookmarkEnd w:id="974"/>
      <w:bookmarkEnd w:id="975"/>
      <w:bookmarkEnd w:id="976"/>
      <w:bookmarkEnd w:id="977"/>
    </w:p>
    <w:p>
      <w:pPr>
        <w:pStyle w:val="6"/>
      </w:pPr>
      <w:bookmarkStart w:id="978" w:name="_Toc97197193"/>
      <w:bookmarkStart w:id="979" w:name="_Toc93879053"/>
      <w:bookmarkStart w:id="980" w:name="_Toc105667280"/>
      <w:bookmarkStart w:id="981" w:name="_Toc96996787"/>
      <w:r>
        <w:t>9.1.3.2.1</w:t>
      </w:r>
      <w:r>
        <w:tab/>
      </w:r>
      <w:r>
        <w:t>Description</w:t>
      </w:r>
      <w:bookmarkEnd w:id="978"/>
      <w:bookmarkEnd w:id="979"/>
      <w:bookmarkEnd w:id="980"/>
      <w:bookmarkEnd w:id="981"/>
    </w:p>
    <w:p>
      <w:pPr>
        <w:rPr>
          <w:lang w:eastAsia="zh-CN"/>
        </w:rPr>
      </w:pPr>
      <w:r>
        <w:rPr>
          <w:lang w:eastAsia="zh-CN"/>
        </w:rPr>
        <w:t>This operation is used by the MSGin5G Server to deliver message to a given Legacy 3GPP Message Gateway.</w:t>
      </w:r>
    </w:p>
    <w:p>
      <w:pPr>
        <w:pStyle w:val="6"/>
      </w:pPr>
      <w:bookmarkStart w:id="982" w:name="_Toc97197194"/>
      <w:bookmarkStart w:id="983" w:name="_Toc96996788"/>
      <w:bookmarkStart w:id="984" w:name="_Toc93879054"/>
      <w:bookmarkStart w:id="985" w:name="_Toc105667281"/>
      <w:r>
        <w:t>9.1.3.2.2</w:t>
      </w:r>
      <w:r>
        <w:tab/>
      </w:r>
      <w:r>
        <w:t>Operation Definition</w:t>
      </w:r>
      <w:bookmarkEnd w:id="982"/>
      <w:bookmarkEnd w:id="983"/>
      <w:bookmarkEnd w:id="984"/>
      <w:bookmarkEnd w:id="985"/>
    </w:p>
    <w:p>
      <w:pPr>
        <w:rPr>
          <w:lang w:eastAsia="zh-CN"/>
        </w:rPr>
      </w:pPr>
      <w:r>
        <w:rPr>
          <w:lang w:eastAsia="zh-CN"/>
        </w:rPr>
        <w:t>This operation shall support the response data structures and response codes specified in table</w:t>
      </w:r>
      <w:r>
        <w:t> </w:t>
      </w:r>
      <w:r>
        <w:rPr>
          <w:lang w:eastAsia="zh-CN"/>
        </w:rPr>
        <w:t>9.1.3.2.2-1 and table</w:t>
      </w:r>
      <w:r>
        <w:t> </w:t>
      </w:r>
      <w:r>
        <w:rPr>
          <w:lang w:eastAsia="zh-CN"/>
        </w:rPr>
        <w:t>9.1.3.2.2-2.</w:t>
      </w:r>
    </w:p>
    <w:p>
      <w:pPr>
        <w:pStyle w:val="112"/>
      </w:pPr>
      <w:r>
        <w:t xml:space="preserve">Table 9.1.3.2.2-1: Data structures supported by the POST Request Body on this resource </w:t>
      </w:r>
    </w:p>
    <w:tbl>
      <w:tblPr>
        <w:tblStyle w:val="13"/>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t>L3gMessageDelivery</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pPr>
            <w:r>
              <w:t>Represents the data to be used for MSGin5G Server to deliver message.</w:t>
            </w:r>
          </w:p>
        </w:tc>
      </w:tr>
    </w:tbl>
    <w:p>
      <w:pPr>
        <w:rPr>
          <w:lang w:eastAsia="zh-CN"/>
        </w:rPr>
      </w:pPr>
    </w:p>
    <w:p>
      <w:pPr>
        <w:pStyle w:val="112"/>
      </w:pPr>
      <w:r>
        <w:t>Table 9.1.3.2.2-2: Data structures supported by the POST Response Body on this resource</w:t>
      </w:r>
    </w:p>
    <w:tbl>
      <w:tblPr>
        <w:tblStyle w:val="13"/>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pPr>
          </w:p>
        </w:tc>
        <w:tc>
          <w:tcPr>
            <w:tcW w:w="738" w:type="pct"/>
          </w:tcPr>
          <w:p>
            <w:pPr>
              <w:pStyle w:val="102"/>
            </w:pPr>
          </w:p>
        </w:tc>
        <w:tc>
          <w:tcPr>
            <w:tcW w:w="967" w:type="pct"/>
          </w:tcPr>
          <w:p>
            <w:pPr>
              <w:pStyle w:val="102"/>
            </w:pPr>
            <w:r>
              <w:t>204 No Content</w:t>
            </w:r>
          </w:p>
        </w:tc>
        <w:tc>
          <w:tcPr>
            <w:tcW w:w="1971" w:type="pct"/>
            <w:shd w:val="clear" w:color="auto" w:fill="auto"/>
          </w:tcPr>
          <w:p>
            <w:pPr>
              <w:pStyle w:val="102"/>
            </w:pPr>
            <w:r>
              <w:t>The Message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manadatory HTTP error status code for the POST method listed in Table 5.2.7.1-1 of 3GPP TS 29.500 [4] also apply.</w:t>
            </w:r>
          </w:p>
        </w:tc>
      </w:tr>
    </w:tbl>
    <w:p>
      <w:bookmarkStart w:id="986" w:name="_Toc96996789"/>
      <w:bookmarkStart w:id="987" w:name="_Toc93879055"/>
    </w:p>
    <w:p>
      <w:pPr>
        <w:pStyle w:val="5"/>
      </w:pPr>
      <w:bookmarkStart w:id="988" w:name="_Toc105667282"/>
      <w:bookmarkStart w:id="989" w:name="_Toc97197195"/>
      <w:r>
        <w:t>9.1.3.3</w:t>
      </w:r>
      <w:r>
        <w:tab/>
      </w:r>
      <w:r>
        <w:t>Operation: deliver-report</w:t>
      </w:r>
      <w:bookmarkEnd w:id="986"/>
      <w:bookmarkEnd w:id="987"/>
      <w:bookmarkEnd w:id="988"/>
      <w:bookmarkEnd w:id="989"/>
    </w:p>
    <w:p>
      <w:pPr>
        <w:pStyle w:val="6"/>
      </w:pPr>
      <w:bookmarkStart w:id="990" w:name="_Toc96996790"/>
      <w:bookmarkStart w:id="991" w:name="_Toc105667283"/>
      <w:bookmarkStart w:id="992" w:name="_Toc93879056"/>
      <w:bookmarkStart w:id="993" w:name="_Toc97197196"/>
      <w:r>
        <w:t>9.1.3.3.1</w:t>
      </w:r>
      <w:r>
        <w:tab/>
      </w:r>
      <w:r>
        <w:t>Description</w:t>
      </w:r>
      <w:bookmarkEnd w:id="990"/>
      <w:bookmarkEnd w:id="991"/>
      <w:bookmarkEnd w:id="992"/>
      <w:bookmarkEnd w:id="993"/>
    </w:p>
    <w:p>
      <w:pPr>
        <w:rPr>
          <w:lang w:eastAsia="zh-CN"/>
        </w:rPr>
      </w:pPr>
      <w:r>
        <w:rPr>
          <w:lang w:eastAsia="zh-CN"/>
        </w:rPr>
        <w:t>This operation is used by the MSGin5G Server to deliver status report to a given Legacy 3GPP Message Gateway.</w:t>
      </w:r>
      <w:bookmarkStart w:id="994" w:name="_Toc93879057"/>
    </w:p>
    <w:p>
      <w:pPr>
        <w:pStyle w:val="6"/>
      </w:pPr>
      <w:bookmarkStart w:id="995" w:name="_Toc97197197"/>
      <w:bookmarkStart w:id="996" w:name="_Toc96996791"/>
      <w:bookmarkStart w:id="997" w:name="_Toc105667284"/>
      <w:r>
        <w:t>9.1.3.3.2</w:t>
      </w:r>
      <w:r>
        <w:tab/>
      </w:r>
      <w:r>
        <w:t>Operation Definition</w:t>
      </w:r>
      <w:bookmarkEnd w:id="994"/>
      <w:bookmarkEnd w:id="995"/>
      <w:bookmarkEnd w:id="996"/>
      <w:bookmarkEnd w:id="997"/>
    </w:p>
    <w:p>
      <w:pPr>
        <w:rPr>
          <w:lang w:eastAsia="zh-CN"/>
        </w:rPr>
      </w:pPr>
      <w:r>
        <w:rPr>
          <w:lang w:eastAsia="zh-CN"/>
        </w:rPr>
        <w:t>This operation shall support the response data structures and response codes specified in Table</w:t>
      </w:r>
      <w:r>
        <w:t> </w:t>
      </w:r>
      <w:r>
        <w:rPr>
          <w:lang w:eastAsia="zh-CN"/>
        </w:rPr>
        <w:t>9.1.3.3.2-1 and Table</w:t>
      </w:r>
      <w:r>
        <w:t> </w:t>
      </w:r>
      <w:r>
        <w:rPr>
          <w:lang w:eastAsia="zh-CN"/>
        </w:rPr>
        <w:t>9.1.3.3.2-2.</w:t>
      </w:r>
    </w:p>
    <w:p>
      <w:pPr>
        <w:pStyle w:val="112"/>
      </w:pPr>
      <w:r>
        <w:t xml:space="preserve">Table 9.1.3.3.2-1: Data structures supported by the POST Request Body on this resource </w:t>
      </w:r>
    </w:p>
    <w:tbl>
      <w:tblPr>
        <w:tblStyle w:val="13"/>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t>DeliveryStatusReport</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pPr>
            <w:r>
              <w:t>Represents the data to be used for MSGin5G Server to deliver status report.</w:t>
            </w:r>
          </w:p>
        </w:tc>
      </w:tr>
    </w:tbl>
    <w:p>
      <w:pPr>
        <w:rPr>
          <w:lang w:eastAsia="zh-CN"/>
        </w:rPr>
      </w:pPr>
    </w:p>
    <w:p>
      <w:pPr>
        <w:pStyle w:val="112"/>
      </w:pPr>
      <w:r>
        <w:t>Table 9.1.3.3.2-2: Data structures supported by the POST Response Body on this resource</w:t>
      </w:r>
    </w:p>
    <w:tbl>
      <w:tblPr>
        <w:tblStyle w:val="13"/>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pPr>
          </w:p>
        </w:tc>
        <w:tc>
          <w:tcPr>
            <w:tcW w:w="738" w:type="pct"/>
          </w:tcPr>
          <w:p>
            <w:pPr>
              <w:pStyle w:val="102"/>
            </w:pPr>
          </w:p>
        </w:tc>
        <w:tc>
          <w:tcPr>
            <w:tcW w:w="967" w:type="pct"/>
          </w:tcPr>
          <w:p>
            <w:pPr>
              <w:pStyle w:val="102"/>
            </w:pPr>
            <w:r>
              <w:t>204 No Content</w:t>
            </w:r>
          </w:p>
        </w:tc>
        <w:tc>
          <w:tcPr>
            <w:tcW w:w="1971" w:type="pct"/>
            <w:shd w:val="clear" w:color="auto" w:fill="auto"/>
          </w:tcPr>
          <w:p>
            <w:pPr>
              <w:pStyle w:val="102"/>
            </w:pPr>
            <w:r>
              <w:t>The status report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manadatory HTTP error status code for the POST method listed in Table 5.2.7.1-1 of 3GPP TS 29.500 [4] also apply.</w:t>
            </w:r>
          </w:p>
        </w:tc>
      </w:tr>
    </w:tbl>
    <w:p>
      <w:pPr>
        <w:rPr>
          <w:lang w:eastAsia="zh-CN"/>
        </w:rPr>
      </w:pPr>
    </w:p>
    <w:p>
      <w:pPr>
        <w:pStyle w:val="4"/>
      </w:pPr>
      <w:bookmarkStart w:id="998" w:name="_Toc93879058"/>
      <w:bookmarkStart w:id="999" w:name="_Toc97197198"/>
      <w:bookmarkStart w:id="1000" w:name="_Toc96996792"/>
      <w:bookmarkStart w:id="1001" w:name="_Toc105667285"/>
      <w:bookmarkStart w:id="1002" w:name="_Toc81332270"/>
      <w:bookmarkStart w:id="1003" w:name="_Toc83768414"/>
      <w:r>
        <w:rPr>
          <w:lang w:eastAsia="zh-CN"/>
        </w:rPr>
        <w:t>9</w:t>
      </w:r>
      <w:r>
        <w:t>.1.4</w:t>
      </w:r>
      <w:r>
        <w:tab/>
      </w:r>
      <w:r>
        <w:t>Notifications</w:t>
      </w:r>
      <w:bookmarkEnd w:id="998"/>
      <w:bookmarkEnd w:id="999"/>
      <w:bookmarkEnd w:id="1000"/>
      <w:bookmarkEnd w:id="1001"/>
      <w:bookmarkEnd w:id="1002"/>
      <w:bookmarkEnd w:id="1003"/>
    </w:p>
    <w:p>
      <w:r>
        <w:t>None.</w:t>
      </w:r>
    </w:p>
    <w:p>
      <w:pPr>
        <w:pStyle w:val="4"/>
      </w:pPr>
      <w:bookmarkStart w:id="1004" w:name="_Toc93879059"/>
      <w:bookmarkStart w:id="1005" w:name="_Toc96996793"/>
      <w:bookmarkStart w:id="1006" w:name="_Toc97197199"/>
      <w:bookmarkStart w:id="1007" w:name="_Toc105667286"/>
      <w:bookmarkStart w:id="1008" w:name="_Toc81332271"/>
      <w:bookmarkStart w:id="1009" w:name="_Toc83768415"/>
      <w:r>
        <w:rPr>
          <w:lang w:eastAsia="zh-CN"/>
        </w:rPr>
        <w:t>9</w:t>
      </w:r>
      <w:r>
        <w:t>.1.5</w:t>
      </w:r>
      <w:r>
        <w:tab/>
      </w:r>
      <w:r>
        <w:t>Data Model</w:t>
      </w:r>
      <w:bookmarkEnd w:id="1004"/>
      <w:bookmarkEnd w:id="1005"/>
      <w:bookmarkEnd w:id="1006"/>
      <w:bookmarkEnd w:id="1007"/>
      <w:bookmarkEnd w:id="1008"/>
      <w:bookmarkEnd w:id="1009"/>
    </w:p>
    <w:p>
      <w:pPr>
        <w:pStyle w:val="5"/>
      </w:pPr>
      <w:bookmarkStart w:id="1010" w:name="_Toc97197200"/>
      <w:bookmarkStart w:id="1011" w:name="_Toc93879060"/>
      <w:bookmarkStart w:id="1012" w:name="_Toc105667287"/>
      <w:bookmarkStart w:id="1013" w:name="_Toc96996794"/>
      <w:r>
        <w:t>9.1.5.1</w:t>
      </w:r>
      <w:r>
        <w:tab/>
      </w:r>
      <w:r>
        <w:t>General</w:t>
      </w:r>
      <w:bookmarkEnd w:id="1010"/>
      <w:bookmarkEnd w:id="1011"/>
      <w:bookmarkEnd w:id="1012"/>
      <w:bookmarkEnd w:id="1013"/>
    </w:p>
    <w:p>
      <w:pPr>
        <w:rPr>
          <w:lang w:eastAsia="zh-CN"/>
        </w:rPr>
      </w:pPr>
      <w:r>
        <w:rPr>
          <w:lang w:eastAsia="zh-CN"/>
        </w:rPr>
        <w:t>This clause specifies the application data model supported by the API. Data types listed in clause</w:t>
      </w:r>
      <w:r>
        <w:t> </w:t>
      </w:r>
      <w:r>
        <w:rPr>
          <w:lang w:eastAsia="zh-CN"/>
        </w:rPr>
        <w:t>7.2 apply to this API. Table</w:t>
      </w:r>
      <w:r>
        <w:t> </w:t>
      </w:r>
      <w:r>
        <w:rPr>
          <w:lang w:eastAsia="zh-CN"/>
        </w:rPr>
        <w:t>9.1.5.1-1 specifies the data types defined specifically for the MSGG_L3GDelivery API service.</w:t>
      </w:r>
    </w:p>
    <w:p>
      <w:pPr>
        <w:pStyle w:val="112"/>
      </w:pPr>
      <w:r>
        <w:t>Table 9.1.5.1-1: MSGG_L3GDelivery API specific Data Types</w:t>
      </w:r>
    </w:p>
    <w:tbl>
      <w:tblPr>
        <w:tblStyle w:val="13"/>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pPr>
              <w:pStyle w:val="103"/>
            </w:pPr>
            <w:r>
              <w:t>Data type</w:t>
            </w:r>
          </w:p>
        </w:tc>
        <w:tc>
          <w:tcPr>
            <w:tcW w:w="1297" w:type="dxa"/>
            <w:shd w:val="clear" w:color="auto" w:fill="C0C0C0"/>
          </w:tcPr>
          <w:p>
            <w:pPr>
              <w:pStyle w:val="103"/>
            </w:pPr>
            <w:r>
              <w:t>Section defined</w:t>
            </w:r>
          </w:p>
        </w:tc>
        <w:tc>
          <w:tcPr>
            <w:tcW w:w="2887" w:type="dxa"/>
            <w:shd w:val="clear" w:color="auto" w:fill="C0C0C0"/>
          </w:tcPr>
          <w:p>
            <w:pPr>
              <w:pStyle w:val="103"/>
            </w:pPr>
            <w:r>
              <w:t>Description</w:t>
            </w:r>
          </w:p>
        </w:tc>
        <w:tc>
          <w:tcPr>
            <w:tcW w:w="2725"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pPr>
            <w:r>
              <w:t>L3gMessageDelivery</w:t>
            </w:r>
          </w:p>
        </w:tc>
        <w:tc>
          <w:tcPr>
            <w:tcW w:w="1297" w:type="dxa"/>
          </w:tcPr>
          <w:p>
            <w:pPr>
              <w:pStyle w:val="102"/>
            </w:pPr>
            <w:r>
              <w:t>9.1.5.2.2</w:t>
            </w:r>
          </w:p>
        </w:tc>
        <w:tc>
          <w:tcPr>
            <w:tcW w:w="2887" w:type="dxa"/>
          </w:tcPr>
          <w:p>
            <w:pPr>
              <w:pStyle w:val="102"/>
              <w:rPr>
                <w:szCs w:val="18"/>
              </w:rPr>
            </w:pPr>
            <w:r>
              <w:rPr>
                <w:szCs w:val="18"/>
              </w:rPr>
              <w:t>Information within message delivery request.</w:t>
            </w:r>
          </w:p>
        </w:tc>
        <w:tc>
          <w:tcPr>
            <w:tcW w:w="2725" w:type="dxa"/>
          </w:tcPr>
          <w:p>
            <w:pPr>
              <w:pStyle w:val="102"/>
              <w:rPr>
                <w:szCs w:val="18"/>
              </w:rPr>
            </w:pPr>
          </w:p>
        </w:tc>
      </w:tr>
    </w:tbl>
    <w:p>
      <w:pPr>
        <w:rPr>
          <w:lang w:eastAsia="zh-CN"/>
        </w:rPr>
      </w:pPr>
    </w:p>
    <w:p>
      <w:pPr>
        <w:rPr>
          <w:lang w:eastAsia="zh-CN"/>
        </w:rPr>
      </w:pPr>
      <w:r>
        <w:rPr>
          <w:lang w:eastAsia="zh-CN"/>
        </w:rPr>
        <w:t>Table</w:t>
      </w:r>
      <w:r>
        <w:t> </w:t>
      </w:r>
      <w:r>
        <w:rPr>
          <w:lang w:eastAsia="zh-CN"/>
        </w:rPr>
        <w:t>9.1.5.1-2 specifies data types re-used by the MSGG_L3GDelivery API service.</w:t>
      </w:r>
    </w:p>
    <w:p>
      <w:pPr>
        <w:pStyle w:val="112"/>
      </w:pPr>
      <w:r>
        <w:t>Table 9.1.5.1-2: Re-used Data Types</w:t>
      </w:r>
    </w:p>
    <w:tbl>
      <w:tblPr>
        <w:tblStyle w:val="13"/>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558"/>
        <w:gridCol w:w="1732"/>
        <w:gridCol w:w="2851"/>
        <w:gridCol w:w="263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27" w:type="dxa"/>
            <w:shd w:val="clear" w:color="auto" w:fill="C0C0C0"/>
          </w:tcPr>
          <w:p>
            <w:pPr>
              <w:pStyle w:val="103"/>
            </w:pPr>
            <w:r>
              <w:t>Data type</w:t>
            </w:r>
          </w:p>
        </w:tc>
        <w:tc>
          <w:tcPr>
            <w:tcW w:w="1848" w:type="dxa"/>
            <w:shd w:val="clear" w:color="auto" w:fill="C0C0C0"/>
          </w:tcPr>
          <w:p>
            <w:pPr>
              <w:pStyle w:val="103"/>
            </w:pPr>
            <w:r>
              <w:t>Reference</w:t>
            </w:r>
          </w:p>
        </w:tc>
        <w:tc>
          <w:tcPr>
            <w:tcW w:w="3137" w:type="dxa"/>
            <w:shd w:val="clear" w:color="auto" w:fill="C0C0C0"/>
          </w:tcPr>
          <w:p>
            <w:pPr>
              <w:pStyle w:val="103"/>
            </w:pPr>
            <w:r>
              <w:t>Comments</w:t>
            </w:r>
          </w:p>
        </w:tc>
        <w:tc>
          <w:tcPr>
            <w:tcW w:w="2865"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27" w:type="dxa"/>
          </w:tcPr>
          <w:p>
            <w:pPr>
              <w:pStyle w:val="102"/>
            </w:pPr>
            <w:r>
              <w:t>MessageSegmentPapameters</w:t>
            </w:r>
          </w:p>
        </w:tc>
        <w:tc>
          <w:tcPr>
            <w:tcW w:w="1848" w:type="dxa"/>
          </w:tcPr>
          <w:p>
            <w:pPr>
              <w:pStyle w:val="102"/>
            </w:pPr>
            <w:r>
              <w:t>8.2.5.2.5</w:t>
            </w:r>
          </w:p>
        </w:tc>
        <w:tc>
          <w:tcPr>
            <w:tcW w:w="3137" w:type="dxa"/>
          </w:tcPr>
          <w:p>
            <w:pPr>
              <w:pStyle w:val="102"/>
              <w:rPr>
                <w:szCs w:val="18"/>
              </w:rPr>
            </w:pPr>
            <w:r>
              <w:rPr>
                <w:szCs w:val="18"/>
              </w:rPr>
              <w:t>Contains the message segment information of the message.</w:t>
            </w:r>
          </w:p>
        </w:tc>
        <w:tc>
          <w:tcPr>
            <w:tcW w:w="2865" w:type="dxa"/>
          </w:tcPr>
          <w:p>
            <w:pPr>
              <w:pStyle w:val="102"/>
              <w:rPr>
                <w:szCs w:val="18"/>
              </w:rPr>
            </w:pPr>
          </w:p>
        </w:tc>
      </w:tr>
    </w:tbl>
    <w:p>
      <w:pPr>
        <w:rPr>
          <w:lang w:eastAsia="zh-CN"/>
        </w:rPr>
      </w:pPr>
    </w:p>
    <w:p>
      <w:pPr>
        <w:pStyle w:val="5"/>
      </w:pPr>
      <w:bookmarkStart w:id="1014" w:name="_Toc96996795"/>
      <w:bookmarkStart w:id="1015" w:name="_Toc97197201"/>
      <w:bookmarkStart w:id="1016" w:name="_Toc93879061"/>
      <w:bookmarkStart w:id="1017" w:name="_Toc105667288"/>
      <w:r>
        <w:t>9.1.5.2</w:t>
      </w:r>
      <w:r>
        <w:tab/>
      </w:r>
      <w:r>
        <w:t>Structured data types</w:t>
      </w:r>
      <w:bookmarkEnd w:id="1014"/>
      <w:bookmarkEnd w:id="1015"/>
      <w:bookmarkEnd w:id="1016"/>
      <w:bookmarkEnd w:id="1017"/>
    </w:p>
    <w:p>
      <w:pPr>
        <w:pStyle w:val="6"/>
      </w:pPr>
      <w:bookmarkStart w:id="1018" w:name="_Toc93879062"/>
      <w:bookmarkStart w:id="1019" w:name="_Toc97197202"/>
      <w:bookmarkStart w:id="1020" w:name="_Toc96996796"/>
      <w:bookmarkStart w:id="1021" w:name="_Toc105667289"/>
      <w:r>
        <w:t>9.1.5.2.1</w:t>
      </w:r>
      <w:r>
        <w:tab/>
      </w:r>
      <w:r>
        <w:t>Introduction</w:t>
      </w:r>
      <w:bookmarkEnd w:id="1018"/>
      <w:bookmarkEnd w:id="1019"/>
      <w:bookmarkEnd w:id="1020"/>
      <w:bookmarkEnd w:id="1021"/>
    </w:p>
    <w:p>
      <w:pPr>
        <w:pStyle w:val="6"/>
      </w:pPr>
      <w:bookmarkStart w:id="1022" w:name="_Toc105667290"/>
      <w:bookmarkStart w:id="1023" w:name="_Toc96996797"/>
      <w:bookmarkStart w:id="1024" w:name="_Toc93879063"/>
      <w:bookmarkStart w:id="1025" w:name="_Toc97197203"/>
      <w:r>
        <w:t>9.1.5.2.2</w:t>
      </w:r>
      <w:r>
        <w:tab/>
      </w:r>
      <w:r>
        <w:t>Type: L3gMessageDelivery</w:t>
      </w:r>
      <w:bookmarkEnd w:id="1022"/>
      <w:bookmarkEnd w:id="1023"/>
      <w:bookmarkEnd w:id="1024"/>
      <w:bookmarkEnd w:id="1025"/>
    </w:p>
    <w:p>
      <w:pPr>
        <w:pStyle w:val="112"/>
      </w:pPr>
      <w:r>
        <w:t>Table 9.1.5.2.2-1: Definition of type L3gMessageDelivery</w:t>
      </w:r>
    </w:p>
    <w:tbl>
      <w:tblPr>
        <w:tblStyle w:val="13"/>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pPr>
            <w:r>
              <w:t>Attribute name</w:t>
            </w:r>
          </w:p>
        </w:tc>
        <w:tc>
          <w:tcPr>
            <w:tcW w:w="1006" w:type="dxa"/>
            <w:shd w:val="clear" w:color="auto" w:fill="C0C0C0"/>
          </w:tcPr>
          <w:p>
            <w:pPr>
              <w:pStyle w:val="103"/>
            </w:pPr>
            <w:r>
              <w:t>Data type</w:t>
            </w:r>
          </w:p>
        </w:tc>
        <w:tc>
          <w:tcPr>
            <w:tcW w:w="425" w:type="dxa"/>
            <w:shd w:val="clear" w:color="auto" w:fill="C0C0C0"/>
          </w:tcPr>
          <w:p>
            <w:pPr>
              <w:pStyle w:val="103"/>
            </w:pPr>
            <w:r>
              <w:t>P</w:t>
            </w:r>
          </w:p>
        </w:tc>
        <w:tc>
          <w:tcPr>
            <w:tcW w:w="1368" w:type="dxa"/>
            <w:shd w:val="clear" w:color="auto" w:fill="C0C0C0"/>
          </w:tcPr>
          <w:p>
            <w:pPr>
              <w:pStyle w:val="103"/>
            </w:pPr>
            <w:r>
              <w:t>Cardinality</w:t>
            </w:r>
          </w:p>
        </w:tc>
        <w:tc>
          <w:tcPr>
            <w:tcW w:w="3438" w:type="dxa"/>
            <w:shd w:val="clear" w:color="auto" w:fill="C0C0C0"/>
          </w:tcPr>
          <w:p>
            <w:pPr>
              <w:pStyle w:val="103"/>
            </w:pPr>
            <w:r>
              <w:t>Description</w:t>
            </w:r>
          </w:p>
        </w:tc>
        <w:tc>
          <w:tcPr>
            <w:tcW w:w="1998"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oriAddr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M</w:t>
            </w:r>
          </w:p>
        </w:tc>
        <w:tc>
          <w:tcPr>
            <w:tcW w:w="1368" w:type="dxa"/>
            <w:shd w:val="clear" w:color="auto" w:fill="FFFFFF" w:themeFill="background1"/>
          </w:tcPr>
          <w:p>
            <w:pPr>
              <w:pStyle w:val="102"/>
            </w:pPr>
            <w:r>
              <w:t>1</w:t>
            </w:r>
          </w:p>
        </w:tc>
        <w:tc>
          <w:tcPr>
            <w:tcW w:w="3438" w:type="dxa"/>
            <w:shd w:val="clear" w:color="auto" w:fill="FFFFFF" w:themeFill="background1"/>
          </w:tcPr>
          <w:p>
            <w:pPr>
              <w:pStyle w:val="102"/>
              <w:rPr>
                <w:szCs w:val="18"/>
              </w:rPr>
            </w:pPr>
            <w:r>
              <w:rPr>
                <w:szCs w:val="18"/>
              </w:rPr>
              <w:t>The service identity of the originating MSGin5G Client or the originating Application Server.</w:t>
            </w:r>
          </w:p>
          <w:p>
            <w:pPr>
              <w:pStyle w:val="102"/>
              <w:rPr>
                <w:szCs w:val="18"/>
              </w:rPr>
            </w:pPr>
            <w:r>
              <w:rPr>
                <w:szCs w:val="18"/>
              </w:rPr>
              <w:t>This IE is copied from the associated inbound message (NOTE).</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destAddr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M</w:t>
            </w:r>
          </w:p>
        </w:tc>
        <w:tc>
          <w:tcPr>
            <w:tcW w:w="1368" w:type="dxa"/>
            <w:shd w:val="clear" w:color="auto" w:fill="FFFFFF" w:themeFill="background1"/>
          </w:tcPr>
          <w:p>
            <w:pPr>
              <w:pStyle w:val="102"/>
            </w:pPr>
            <w:r>
              <w:t>1</w:t>
            </w:r>
          </w:p>
        </w:tc>
        <w:tc>
          <w:tcPr>
            <w:tcW w:w="3438" w:type="dxa"/>
            <w:shd w:val="clear" w:color="auto" w:fill="FFFFFF" w:themeFill="background1"/>
          </w:tcPr>
          <w:p>
            <w:pPr>
              <w:pStyle w:val="102"/>
            </w:pPr>
            <w:r>
              <w:rPr>
                <w:szCs w:val="18"/>
              </w:rPr>
              <w:t>The service identity of the receiving entity. The receiving entity can only be Legacy 3GPP UE Service ID in MSGG_L3GDelivery API</w:t>
            </w:r>
            <w:r>
              <w:t>.</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appId</w:t>
            </w:r>
          </w:p>
        </w:tc>
        <w:tc>
          <w:tcPr>
            <w:tcW w:w="1006" w:type="dxa"/>
          </w:tcPr>
          <w:p>
            <w:pPr>
              <w:pStyle w:val="102"/>
            </w:pPr>
            <w:r>
              <w:t>string</w:t>
            </w:r>
          </w:p>
        </w:tc>
        <w:tc>
          <w:tcPr>
            <w:tcW w:w="425" w:type="dxa"/>
          </w:tcPr>
          <w:p>
            <w:pPr>
              <w:pStyle w:val="104"/>
            </w:pPr>
            <w:r>
              <w:t>O</w:t>
            </w:r>
          </w:p>
        </w:tc>
        <w:tc>
          <w:tcPr>
            <w:tcW w:w="1368" w:type="dxa"/>
          </w:tcPr>
          <w:p>
            <w:pPr>
              <w:pStyle w:val="102"/>
            </w:pPr>
            <w:r>
              <w:t>0..1</w:t>
            </w:r>
          </w:p>
        </w:tc>
        <w:tc>
          <w:tcPr>
            <w:tcW w:w="3438" w:type="dxa"/>
          </w:tcPr>
          <w:p>
            <w:pPr>
              <w:pStyle w:val="102"/>
              <w:rPr>
                <w:szCs w:val="18"/>
              </w:rPr>
            </w:pPr>
            <w:r>
              <w:rPr>
                <w:szCs w:val="18"/>
              </w:rPr>
              <w:t>Identifies the application(s) for which the payload is intended.</w:t>
            </w:r>
          </w:p>
          <w:p>
            <w:pPr>
              <w:pStyle w:val="102"/>
              <w:rPr>
                <w:szCs w:val="18"/>
              </w:rPr>
            </w:pPr>
            <w:r>
              <w:rPr>
                <w:szCs w:val="18"/>
              </w:rPr>
              <w:t>This list of Application IDs IE is required when the message is sent to one or multiple Application Clients served by same MSGin5G Client.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msgId</w:t>
            </w:r>
          </w:p>
        </w:tc>
        <w:tc>
          <w:tcPr>
            <w:tcW w:w="1006" w:type="dxa"/>
          </w:tcPr>
          <w:p>
            <w:pPr>
              <w:pStyle w:val="102"/>
            </w:pPr>
            <w:r>
              <w:t>string</w:t>
            </w:r>
          </w:p>
        </w:tc>
        <w:tc>
          <w:tcPr>
            <w:tcW w:w="425" w:type="dxa"/>
          </w:tcPr>
          <w:p>
            <w:pPr>
              <w:pStyle w:val="104"/>
            </w:pPr>
            <w:r>
              <w:t>M</w:t>
            </w:r>
          </w:p>
        </w:tc>
        <w:tc>
          <w:tcPr>
            <w:tcW w:w="1368" w:type="dxa"/>
          </w:tcPr>
          <w:p>
            <w:pPr>
              <w:pStyle w:val="102"/>
            </w:pPr>
            <w:r>
              <w:t>1</w:t>
            </w:r>
          </w:p>
        </w:tc>
        <w:tc>
          <w:tcPr>
            <w:tcW w:w="3438" w:type="dxa"/>
          </w:tcPr>
          <w:p>
            <w:pPr>
              <w:pStyle w:val="102"/>
              <w:rPr>
                <w:szCs w:val="18"/>
              </w:rPr>
            </w:pPr>
            <w:r>
              <w:rPr>
                <w:szCs w:val="18"/>
              </w:rPr>
              <w:t>Unique identifier of this message.</w:t>
            </w:r>
          </w:p>
          <w:p>
            <w:pPr>
              <w:pStyle w:val="102"/>
              <w:rPr>
                <w:szCs w:val="18"/>
              </w:rPr>
            </w:pPr>
            <w:r>
              <w:rPr>
                <w:szCs w:val="18"/>
              </w:rPr>
              <w:t>This IE is copied from the associated inbound message request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lang w:eastAsia="zh-CN"/>
              </w:rPr>
            </w:pPr>
            <w:r>
              <w:rPr>
                <w:lang w:eastAsia="zh-CN"/>
              </w:rPr>
              <w:t>d</w:t>
            </w:r>
            <w:r>
              <w:t>elivStReq</w:t>
            </w:r>
            <w:r>
              <w:rPr>
                <w:lang w:eastAsia="zh-CN"/>
              </w:rPr>
              <w:t>Ind</w:t>
            </w:r>
          </w:p>
        </w:tc>
        <w:tc>
          <w:tcPr>
            <w:tcW w:w="1006" w:type="dxa"/>
          </w:tcPr>
          <w:p>
            <w:pPr>
              <w:pStyle w:val="102"/>
            </w:pPr>
            <w:r>
              <w:t>boolean</w:t>
            </w:r>
          </w:p>
        </w:tc>
        <w:tc>
          <w:tcPr>
            <w:tcW w:w="425" w:type="dxa"/>
          </w:tcPr>
          <w:p>
            <w:pPr>
              <w:pStyle w:val="104"/>
            </w:pPr>
            <w:r>
              <w:t>O</w:t>
            </w:r>
          </w:p>
        </w:tc>
        <w:tc>
          <w:tcPr>
            <w:tcW w:w="1368" w:type="dxa"/>
          </w:tcPr>
          <w:p>
            <w:pPr>
              <w:pStyle w:val="102"/>
            </w:pPr>
            <w:r>
              <w:t>0..1</w:t>
            </w:r>
          </w:p>
        </w:tc>
        <w:tc>
          <w:tcPr>
            <w:tcW w:w="3438" w:type="dxa"/>
          </w:tcPr>
          <w:p>
            <w:pPr>
              <w:pStyle w:val="102"/>
              <w:rPr>
                <w:szCs w:val="18"/>
              </w:rPr>
            </w:pPr>
            <w:r>
              <w:rPr>
                <w:szCs w:val="18"/>
              </w:rPr>
              <w:t>Indicates if delivery acknowledgement from the recipient is requested.</w:t>
            </w:r>
          </w:p>
          <w:p>
            <w:pPr>
              <w:pStyle w:val="102"/>
              <w:rPr>
                <w:szCs w:val="18"/>
                <w:lang w:eastAsia="zh-CN"/>
              </w:rPr>
            </w:pPr>
            <w:r>
              <w:rPr>
                <w:szCs w:val="18"/>
              </w:rPr>
              <w:t>This IE is copied from the associated inbound message.</w:t>
            </w:r>
          </w:p>
          <w:p>
            <w:pPr>
              <w:pStyle w:val="102"/>
              <w:rPr>
                <w:szCs w:val="18"/>
                <w:lang w:eastAsia="zh-CN"/>
              </w:rPr>
            </w:pPr>
            <w:r>
              <w:rPr>
                <w:szCs w:val="18"/>
                <w:lang w:eastAsia="zh-CN"/>
              </w:rPr>
              <w:t>Set to "true" if delivery acknowledgement from the recipient is requested. otherwise set to "false". Default value is "false".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payload</w:t>
            </w:r>
          </w:p>
        </w:tc>
        <w:tc>
          <w:tcPr>
            <w:tcW w:w="1006" w:type="dxa"/>
          </w:tcPr>
          <w:p>
            <w:pPr>
              <w:pStyle w:val="102"/>
            </w:pPr>
            <w:r>
              <w:t>string</w:t>
            </w:r>
          </w:p>
        </w:tc>
        <w:tc>
          <w:tcPr>
            <w:tcW w:w="425" w:type="dxa"/>
          </w:tcPr>
          <w:p>
            <w:pPr>
              <w:pStyle w:val="104"/>
            </w:pPr>
            <w:r>
              <w:t>O</w:t>
            </w:r>
          </w:p>
        </w:tc>
        <w:tc>
          <w:tcPr>
            <w:tcW w:w="1368" w:type="dxa"/>
          </w:tcPr>
          <w:p>
            <w:pPr>
              <w:pStyle w:val="102"/>
            </w:pPr>
            <w:r>
              <w:t>0..1</w:t>
            </w:r>
          </w:p>
        </w:tc>
        <w:tc>
          <w:tcPr>
            <w:tcW w:w="3438" w:type="dxa"/>
          </w:tcPr>
          <w:p>
            <w:pPr>
              <w:pStyle w:val="102"/>
              <w:rPr>
                <w:szCs w:val="18"/>
              </w:rPr>
            </w:pPr>
            <w:r>
              <w:rPr>
                <w:szCs w:val="18"/>
              </w:rPr>
              <w:t>Payload of the message.</w:t>
            </w:r>
          </w:p>
          <w:p>
            <w:pPr>
              <w:pStyle w:val="102"/>
              <w:rPr>
                <w:szCs w:val="18"/>
              </w:rPr>
            </w:pPr>
            <w:r>
              <w:rPr>
                <w:szCs w:val="18"/>
              </w:rPr>
              <w:t>This IE is copied from the associated inbound message.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lang w:eastAsia="zh-CN"/>
              </w:rPr>
            </w:pPr>
            <w:r>
              <w:t>seg</w:t>
            </w:r>
            <w:r>
              <w:rPr>
                <w:lang w:eastAsia="zh-CN"/>
              </w:rPr>
              <w:t>Ind</w:t>
            </w:r>
          </w:p>
        </w:tc>
        <w:tc>
          <w:tcPr>
            <w:tcW w:w="1006" w:type="dxa"/>
          </w:tcPr>
          <w:p>
            <w:pPr>
              <w:pStyle w:val="102"/>
            </w:pPr>
            <w:r>
              <w:t>boolean</w:t>
            </w:r>
          </w:p>
        </w:tc>
        <w:tc>
          <w:tcPr>
            <w:tcW w:w="425" w:type="dxa"/>
          </w:tcPr>
          <w:p>
            <w:pPr>
              <w:pStyle w:val="104"/>
            </w:pPr>
            <w:r>
              <w:t>O</w:t>
            </w:r>
          </w:p>
        </w:tc>
        <w:tc>
          <w:tcPr>
            <w:tcW w:w="1368" w:type="dxa"/>
          </w:tcPr>
          <w:p>
            <w:pPr>
              <w:pStyle w:val="102"/>
            </w:pPr>
            <w:r>
              <w:t>0..1</w:t>
            </w:r>
          </w:p>
        </w:tc>
        <w:tc>
          <w:tcPr>
            <w:tcW w:w="3438" w:type="dxa"/>
          </w:tcPr>
          <w:p>
            <w:pPr>
              <w:pStyle w:val="102"/>
              <w:rPr>
                <w:szCs w:val="18"/>
                <w:lang w:eastAsia="zh-CN"/>
              </w:rPr>
            </w:pPr>
            <w:r>
              <w:rPr>
                <w:szCs w:val="18"/>
              </w:rPr>
              <w:t>Indicates this message is part of a segmented message.</w:t>
            </w:r>
          </w:p>
          <w:p>
            <w:pPr>
              <w:pStyle w:val="102"/>
              <w:rPr>
                <w:szCs w:val="18"/>
                <w:lang w:eastAsia="zh-CN"/>
              </w:rPr>
            </w:pPr>
            <w:r>
              <w:rPr>
                <w:szCs w:val="18"/>
                <w:lang w:eastAsia="zh-CN"/>
              </w:rPr>
              <w:t>Set to "true" if the message is part of a segmented message. otherwise set to "false". Default value is "false".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segParams</w:t>
            </w:r>
          </w:p>
        </w:tc>
        <w:tc>
          <w:tcPr>
            <w:tcW w:w="1006" w:type="dxa"/>
          </w:tcPr>
          <w:p>
            <w:pPr>
              <w:pStyle w:val="102"/>
            </w:pPr>
            <w:r>
              <w:t>MessageSegmentPa</w:t>
            </w:r>
            <w:r>
              <w:rPr>
                <w:lang w:eastAsia="zh-CN"/>
              </w:rPr>
              <w:t>r</w:t>
            </w:r>
            <w:r>
              <w:t>ameters</w:t>
            </w:r>
          </w:p>
        </w:tc>
        <w:tc>
          <w:tcPr>
            <w:tcW w:w="425" w:type="dxa"/>
          </w:tcPr>
          <w:p>
            <w:pPr>
              <w:pStyle w:val="104"/>
            </w:pPr>
            <w:r>
              <w:t>O</w:t>
            </w:r>
          </w:p>
        </w:tc>
        <w:tc>
          <w:tcPr>
            <w:tcW w:w="1368" w:type="dxa"/>
          </w:tcPr>
          <w:p>
            <w:pPr>
              <w:pStyle w:val="102"/>
            </w:pPr>
            <w:r>
              <w:t>0..1</w:t>
            </w:r>
          </w:p>
        </w:tc>
        <w:tc>
          <w:tcPr>
            <w:tcW w:w="3438" w:type="dxa"/>
          </w:tcPr>
          <w:p>
            <w:pPr>
              <w:pStyle w:val="102"/>
              <w:rPr>
                <w:szCs w:val="18"/>
              </w:rPr>
            </w:pPr>
            <w:r>
              <w:rPr>
                <w:szCs w:val="18"/>
              </w:rPr>
              <w:t>The message segment parameters.</w:t>
            </w:r>
          </w:p>
          <w:p>
            <w:pPr>
              <w:pStyle w:val="102"/>
              <w:rPr>
                <w:szCs w:val="18"/>
              </w:rPr>
            </w:pPr>
            <w:r>
              <w:rPr>
                <w:szCs w:val="18"/>
              </w:rPr>
              <w:t xml:space="preserve">This IE shall be included only if the value of </w:t>
            </w:r>
            <w:r>
              <w:t>seg</w:t>
            </w:r>
            <w:r>
              <w:rPr>
                <w:lang w:eastAsia="zh-CN"/>
              </w:rPr>
              <w:t>Ind</w:t>
            </w:r>
            <w:r>
              <w:t xml:space="preserve"> is true</w:t>
            </w:r>
            <w:r>
              <w:rPr>
                <w:szCs w:val="18"/>
              </w:rPr>
              <w:t xml:space="preserve"> to indicate that </w:t>
            </w:r>
            <w:r>
              <w:t>message Segment</w:t>
            </w:r>
            <w:r>
              <w:rPr>
                <w:szCs w:val="18"/>
              </w:rPr>
              <w:t xml:space="preserve"> services are requested.</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szCs w:val="18"/>
              </w:rPr>
            </w:pPr>
            <w:r>
              <w:rPr>
                <w:szCs w:val="22"/>
              </w:rPr>
              <w:t>NOTE</w:t>
            </w:r>
            <w:r>
              <w:t>:</w:t>
            </w:r>
            <w:r>
              <w:tab/>
            </w:r>
            <w:r>
              <w:t>The addrType in Address data type shall only include AS or UE to represent the originating of message request.</w:t>
            </w:r>
          </w:p>
        </w:tc>
      </w:tr>
    </w:tbl>
    <w:p>
      <w:bookmarkStart w:id="1026" w:name="_Toc96996798"/>
      <w:bookmarkStart w:id="1027" w:name="_Toc93879064"/>
    </w:p>
    <w:p>
      <w:pPr>
        <w:pStyle w:val="6"/>
      </w:pPr>
      <w:bookmarkStart w:id="1028" w:name="_Toc105667291"/>
      <w:bookmarkStart w:id="1029" w:name="_Toc97197204"/>
      <w:r>
        <w:t>9.1.5.2.3</w:t>
      </w:r>
      <w:r>
        <w:tab/>
      </w:r>
      <w:r>
        <w:t>Type: Address</w:t>
      </w:r>
      <w:bookmarkEnd w:id="1026"/>
      <w:bookmarkEnd w:id="1027"/>
      <w:bookmarkEnd w:id="1028"/>
      <w:bookmarkEnd w:id="1029"/>
    </w:p>
    <w:p>
      <w:pPr>
        <w:pStyle w:val="112"/>
      </w:pPr>
      <w:r>
        <w:t>Table 9.1.5.2.3-1: Definition of type Address</w:t>
      </w:r>
    </w:p>
    <w:tbl>
      <w:tblPr>
        <w:tblStyle w:val="13"/>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pPr>
            <w:r>
              <w:t>Attribute name</w:t>
            </w:r>
          </w:p>
        </w:tc>
        <w:tc>
          <w:tcPr>
            <w:tcW w:w="1006" w:type="dxa"/>
            <w:shd w:val="clear" w:color="auto" w:fill="C0C0C0"/>
          </w:tcPr>
          <w:p>
            <w:pPr>
              <w:pStyle w:val="103"/>
            </w:pPr>
            <w:r>
              <w:t>Data type</w:t>
            </w:r>
          </w:p>
        </w:tc>
        <w:tc>
          <w:tcPr>
            <w:tcW w:w="425" w:type="dxa"/>
            <w:shd w:val="clear" w:color="auto" w:fill="C0C0C0"/>
          </w:tcPr>
          <w:p>
            <w:pPr>
              <w:pStyle w:val="103"/>
            </w:pPr>
            <w:r>
              <w:t>P</w:t>
            </w:r>
          </w:p>
        </w:tc>
        <w:tc>
          <w:tcPr>
            <w:tcW w:w="1368" w:type="dxa"/>
            <w:shd w:val="clear" w:color="auto" w:fill="C0C0C0"/>
          </w:tcPr>
          <w:p>
            <w:pPr>
              <w:pStyle w:val="103"/>
            </w:pPr>
            <w:r>
              <w:t>Cardinality</w:t>
            </w:r>
          </w:p>
        </w:tc>
        <w:tc>
          <w:tcPr>
            <w:tcW w:w="3438" w:type="dxa"/>
            <w:shd w:val="clear" w:color="auto" w:fill="C0C0C0"/>
          </w:tcPr>
          <w:p>
            <w:pPr>
              <w:pStyle w:val="103"/>
              <w:rPr>
                <w:szCs w:val="18"/>
              </w:rPr>
            </w:pPr>
            <w:r>
              <w:rPr>
                <w:szCs w:val="18"/>
              </w:rPr>
              <w:t>Description</w:t>
            </w:r>
          </w:p>
        </w:tc>
        <w:tc>
          <w:tcPr>
            <w:tcW w:w="1998" w:type="dxa"/>
            <w:shd w:val="clear" w:color="auto" w:fill="C0C0C0"/>
          </w:tcPr>
          <w:p>
            <w:pPr>
              <w:pStyle w:val="103"/>
              <w:rPr>
                <w:szCs w:val="18"/>
              </w:rPr>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addrType</w:t>
            </w:r>
          </w:p>
        </w:tc>
        <w:tc>
          <w:tcPr>
            <w:tcW w:w="1006" w:type="dxa"/>
          </w:tcPr>
          <w:p>
            <w:pPr>
              <w:pStyle w:val="102"/>
            </w:pPr>
            <w:r>
              <w:t>AddressType</w:t>
            </w:r>
          </w:p>
        </w:tc>
        <w:tc>
          <w:tcPr>
            <w:tcW w:w="425" w:type="dxa"/>
          </w:tcPr>
          <w:p>
            <w:pPr>
              <w:pStyle w:val="104"/>
            </w:pPr>
            <w:r>
              <w:t>M</w:t>
            </w:r>
          </w:p>
        </w:tc>
        <w:tc>
          <w:tcPr>
            <w:tcW w:w="1368" w:type="dxa"/>
          </w:tcPr>
          <w:p>
            <w:pPr>
              <w:pStyle w:val="102"/>
            </w:pPr>
            <w:r>
              <w:t>1</w:t>
            </w:r>
          </w:p>
        </w:tc>
        <w:tc>
          <w:tcPr>
            <w:tcW w:w="3438" w:type="dxa"/>
          </w:tcPr>
          <w:p>
            <w:pPr>
              <w:pStyle w:val="102"/>
              <w:rPr>
                <w:szCs w:val="18"/>
              </w:rPr>
            </w:pPr>
            <w:r>
              <w:t>Represent the type of message request.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addr</w:t>
            </w:r>
          </w:p>
        </w:tc>
        <w:tc>
          <w:tcPr>
            <w:tcW w:w="1006" w:type="dxa"/>
          </w:tcPr>
          <w:p>
            <w:pPr>
              <w:pStyle w:val="102"/>
            </w:pPr>
            <w:r>
              <w:t>string</w:t>
            </w:r>
          </w:p>
        </w:tc>
        <w:tc>
          <w:tcPr>
            <w:tcW w:w="425" w:type="dxa"/>
          </w:tcPr>
          <w:p>
            <w:pPr>
              <w:pStyle w:val="104"/>
            </w:pPr>
            <w:r>
              <w:t>M</w:t>
            </w:r>
          </w:p>
        </w:tc>
        <w:tc>
          <w:tcPr>
            <w:tcW w:w="1368" w:type="dxa"/>
          </w:tcPr>
          <w:p>
            <w:pPr>
              <w:pStyle w:val="102"/>
            </w:pPr>
            <w:r>
              <w:t>1</w:t>
            </w:r>
          </w:p>
        </w:tc>
        <w:tc>
          <w:tcPr>
            <w:tcW w:w="3438" w:type="dxa"/>
          </w:tcPr>
          <w:p>
            <w:pPr>
              <w:pStyle w:val="102"/>
            </w:pPr>
            <w:r>
              <w:t>Refer to UE Service ID or AS Service ID or Group Service ID or Broadcast Area ID or Messaging Topic.</w:t>
            </w:r>
          </w:p>
        </w:tc>
        <w:tc>
          <w:tcPr>
            <w:tcW w:w="1998" w:type="dxa"/>
          </w:tcPr>
          <w:p>
            <w:pPr>
              <w:pStyle w:val="102"/>
              <w:rPr>
                <w:szCs w:val="18"/>
              </w:rPr>
            </w:pPr>
          </w:p>
        </w:tc>
      </w:tr>
    </w:tbl>
    <w:p>
      <w:pPr>
        <w:rPr>
          <w:lang w:eastAsia="zh-CN"/>
        </w:rPr>
      </w:pPr>
    </w:p>
    <w:p>
      <w:pPr>
        <w:pStyle w:val="5"/>
      </w:pPr>
      <w:bookmarkStart w:id="1030" w:name="_Toc97197205"/>
      <w:bookmarkStart w:id="1031" w:name="_Toc105667292"/>
      <w:bookmarkStart w:id="1032" w:name="_Toc96996799"/>
      <w:bookmarkStart w:id="1033" w:name="_Toc93879065"/>
      <w:r>
        <w:t>9.1.5.3</w:t>
      </w:r>
      <w:r>
        <w:tab/>
      </w:r>
      <w:r>
        <w:t>Simple data types and enumerations</w:t>
      </w:r>
      <w:bookmarkEnd w:id="1030"/>
      <w:bookmarkEnd w:id="1031"/>
      <w:bookmarkEnd w:id="1032"/>
      <w:bookmarkEnd w:id="1033"/>
    </w:p>
    <w:p>
      <w:pPr>
        <w:pStyle w:val="6"/>
      </w:pPr>
      <w:bookmarkStart w:id="1034" w:name="_Toc105667293"/>
      <w:bookmarkStart w:id="1035" w:name="_Toc93879066"/>
      <w:bookmarkStart w:id="1036" w:name="_Toc96996800"/>
      <w:bookmarkStart w:id="1037" w:name="_Toc97197206"/>
      <w:r>
        <w:t>9.1.5.3.1</w:t>
      </w:r>
      <w:r>
        <w:tab/>
      </w:r>
      <w:r>
        <w:t>Introduction</w:t>
      </w:r>
      <w:bookmarkEnd w:id="1034"/>
      <w:bookmarkEnd w:id="1035"/>
      <w:bookmarkEnd w:id="1036"/>
      <w:bookmarkEnd w:id="1037"/>
    </w:p>
    <w:p>
      <w:pPr>
        <w:rPr>
          <w:lang w:eastAsia="zh-CN"/>
        </w:rPr>
      </w:pPr>
      <w:r>
        <w:rPr>
          <w:lang w:eastAsia="zh-CN"/>
        </w:rPr>
        <w:t>This clause defines simple data types and enumerations that can be referenced from data structures defined in the previous clauses.</w:t>
      </w:r>
    </w:p>
    <w:p>
      <w:pPr>
        <w:pStyle w:val="6"/>
      </w:pPr>
      <w:bookmarkStart w:id="1038" w:name="_Toc97197207"/>
      <w:bookmarkStart w:id="1039" w:name="_Toc93879067"/>
      <w:bookmarkStart w:id="1040" w:name="_Toc96996801"/>
      <w:bookmarkStart w:id="1041" w:name="_Toc105667294"/>
      <w:r>
        <w:t>9.1.5.3.2</w:t>
      </w:r>
      <w:r>
        <w:tab/>
      </w:r>
      <w:r>
        <w:t>Enumeration: AddressType</w:t>
      </w:r>
      <w:bookmarkEnd w:id="1038"/>
      <w:bookmarkEnd w:id="1039"/>
      <w:bookmarkEnd w:id="1040"/>
      <w:bookmarkEnd w:id="1041"/>
    </w:p>
    <w:p>
      <w:pPr>
        <w:pStyle w:val="112"/>
      </w:pPr>
      <w:r>
        <w:t>Table 9.1.5.3.2-1: Enumeration AddressType</w:t>
      </w:r>
    </w:p>
    <w:tbl>
      <w:tblPr>
        <w:tblStyle w:val="13"/>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744"/>
        <w:gridCol w:w="4592"/>
        <w:gridCol w:w="251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shd w:val="clear" w:color="auto" w:fill="C0C0C0"/>
            <w:tcMar>
              <w:top w:w="0" w:type="dxa"/>
              <w:left w:w="108" w:type="dxa"/>
              <w:bottom w:w="0" w:type="dxa"/>
              <w:right w:w="108" w:type="dxa"/>
            </w:tcMar>
          </w:tcPr>
          <w:p>
            <w:pPr>
              <w:pStyle w:val="103"/>
            </w:pPr>
            <w:r>
              <w:t>Enumeration value</w:t>
            </w:r>
          </w:p>
        </w:tc>
        <w:tc>
          <w:tcPr>
            <w:tcW w:w="2330" w:type="pct"/>
            <w:shd w:val="clear" w:color="auto" w:fill="C0C0C0"/>
            <w:tcMar>
              <w:top w:w="0" w:type="dxa"/>
              <w:left w:w="108" w:type="dxa"/>
              <w:bottom w:w="0" w:type="dxa"/>
              <w:right w:w="108" w:type="dxa"/>
            </w:tcMar>
          </w:tcPr>
          <w:p>
            <w:pPr>
              <w:pStyle w:val="103"/>
            </w:pPr>
            <w:r>
              <w:t>Description</w:t>
            </w:r>
          </w:p>
        </w:tc>
        <w:tc>
          <w:tcPr>
            <w:tcW w:w="1278" w:type="pct"/>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pPr>
            <w:r>
              <w:t>UE</w:t>
            </w:r>
          </w:p>
        </w:tc>
        <w:tc>
          <w:tcPr>
            <w:tcW w:w="2330" w:type="pct"/>
            <w:tcMar>
              <w:top w:w="0" w:type="dxa"/>
              <w:left w:w="108" w:type="dxa"/>
              <w:bottom w:w="0" w:type="dxa"/>
              <w:right w:w="108" w:type="dxa"/>
            </w:tcMar>
          </w:tcPr>
          <w:p>
            <w:pPr>
              <w:pStyle w:val="102"/>
            </w:pPr>
            <w:r>
              <w:t>The address type is UE.</w:t>
            </w:r>
          </w:p>
        </w:tc>
        <w:tc>
          <w:tcPr>
            <w:tcW w:w="1278" w:type="pct"/>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pPr>
            <w:r>
              <w:t>AS</w:t>
            </w:r>
          </w:p>
        </w:tc>
        <w:tc>
          <w:tcPr>
            <w:tcW w:w="2330" w:type="pct"/>
            <w:tcMar>
              <w:top w:w="0" w:type="dxa"/>
              <w:left w:w="108" w:type="dxa"/>
              <w:bottom w:w="0" w:type="dxa"/>
              <w:right w:w="108" w:type="dxa"/>
            </w:tcMar>
          </w:tcPr>
          <w:p>
            <w:pPr>
              <w:pStyle w:val="102"/>
            </w:pPr>
            <w:r>
              <w:t>The address type is AS.</w:t>
            </w:r>
          </w:p>
        </w:tc>
        <w:tc>
          <w:tcPr>
            <w:tcW w:w="1278" w:type="pct"/>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pPr>
            <w:r>
              <w:t>GROUP</w:t>
            </w:r>
          </w:p>
        </w:tc>
        <w:tc>
          <w:tcPr>
            <w:tcW w:w="2330" w:type="pct"/>
            <w:tcMar>
              <w:top w:w="0" w:type="dxa"/>
              <w:left w:w="108" w:type="dxa"/>
              <w:bottom w:w="0" w:type="dxa"/>
              <w:right w:w="108" w:type="dxa"/>
            </w:tcMar>
          </w:tcPr>
          <w:p>
            <w:pPr>
              <w:pStyle w:val="102"/>
            </w:pPr>
            <w:r>
              <w:t>The address type is GROUP.</w:t>
            </w:r>
          </w:p>
        </w:tc>
        <w:tc>
          <w:tcPr>
            <w:tcW w:w="1278" w:type="pct"/>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pPr>
            <w:r>
              <w:t>BC</w:t>
            </w:r>
          </w:p>
        </w:tc>
        <w:tc>
          <w:tcPr>
            <w:tcW w:w="2330" w:type="pct"/>
            <w:tcMar>
              <w:top w:w="0" w:type="dxa"/>
              <w:left w:w="108" w:type="dxa"/>
              <w:bottom w:w="0" w:type="dxa"/>
              <w:right w:w="108" w:type="dxa"/>
            </w:tcMar>
          </w:tcPr>
          <w:p>
            <w:pPr>
              <w:pStyle w:val="102"/>
            </w:pPr>
            <w:r>
              <w:t>The address type is BC.</w:t>
            </w:r>
          </w:p>
        </w:tc>
        <w:tc>
          <w:tcPr>
            <w:tcW w:w="1278" w:type="pct"/>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pPr>
            <w:r>
              <w:t>TOPIC</w:t>
            </w:r>
          </w:p>
        </w:tc>
        <w:tc>
          <w:tcPr>
            <w:tcW w:w="2330" w:type="pct"/>
            <w:tcMar>
              <w:top w:w="0" w:type="dxa"/>
              <w:left w:w="108" w:type="dxa"/>
              <w:bottom w:w="0" w:type="dxa"/>
              <w:right w:w="108" w:type="dxa"/>
            </w:tcMar>
          </w:tcPr>
          <w:p>
            <w:pPr>
              <w:pStyle w:val="102"/>
            </w:pPr>
            <w:r>
              <w:t>The address type is TOPIC.</w:t>
            </w:r>
          </w:p>
        </w:tc>
        <w:tc>
          <w:tcPr>
            <w:tcW w:w="1278" w:type="pct"/>
          </w:tcPr>
          <w:p>
            <w:pPr>
              <w:pStyle w:val="102"/>
            </w:pPr>
          </w:p>
        </w:tc>
      </w:tr>
    </w:tbl>
    <w:p>
      <w:pPr>
        <w:rPr>
          <w:lang w:eastAsia="zh-CN"/>
        </w:rPr>
      </w:pPr>
    </w:p>
    <w:p>
      <w:pPr>
        <w:pStyle w:val="4"/>
      </w:pPr>
      <w:bookmarkStart w:id="1042" w:name="_Toc83768416"/>
      <w:bookmarkStart w:id="1043" w:name="_Toc96996802"/>
      <w:bookmarkStart w:id="1044" w:name="_Toc81332281"/>
      <w:bookmarkStart w:id="1045" w:name="_Toc97197208"/>
      <w:bookmarkStart w:id="1046" w:name="_Toc105667295"/>
      <w:bookmarkStart w:id="1047" w:name="_Toc93879068"/>
      <w:r>
        <w:rPr>
          <w:lang w:eastAsia="zh-CN"/>
        </w:rPr>
        <w:t>9</w:t>
      </w:r>
      <w:r>
        <w:t>.1.6</w:t>
      </w:r>
      <w:r>
        <w:tab/>
      </w:r>
      <w:r>
        <w:t>Error Handling</w:t>
      </w:r>
      <w:bookmarkEnd w:id="1042"/>
      <w:bookmarkEnd w:id="1043"/>
      <w:bookmarkEnd w:id="1044"/>
      <w:bookmarkEnd w:id="1045"/>
      <w:bookmarkEnd w:id="1046"/>
      <w:bookmarkEnd w:id="1047"/>
    </w:p>
    <w:p>
      <w:r>
        <w:t>General error responses will be defined in clause 7.7.</w:t>
      </w:r>
    </w:p>
    <w:p>
      <w:pPr>
        <w:pStyle w:val="4"/>
      </w:pPr>
      <w:bookmarkStart w:id="1048" w:name="_Toc97197209"/>
      <w:bookmarkStart w:id="1049" w:name="_Toc96996803"/>
      <w:bookmarkStart w:id="1050" w:name="_Toc93879069"/>
      <w:bookmarkStart w:id="1051" w:name="_Toc83768417"/>
      <w:bookmarkStart w:id="1052" w:name="_Toc105667296"/>
      <w:bookmarkStart w:id="1053" w:name="_Toc81332282"/>
      <w:r>
        <w:rPr>
          <w:lang w:eastAsia="zh-CN"/>
        </w:rPr>
        <w:t>9</w:t>
      </w:r>
      <w:r>
        <w:t>.1.7</w:t>
      </w:r>
      <w:r>
        <w:tab/>
      </w:r>
      <w:r>
        <w:t>Feature negotiation</w:t>
      </w:r>
      <w:bookmarkEnd w:id="1048"/>
      <w:bookmarkEnd w:id="1049"/>
      <w:bookmarkEnd w:id="1050"/>
      <w:bookmarkEnd w:id="1051"/>
      <w:bookmarkEnd w:id="1052"/>
      <w:bookmarkEnd w:id="1053"/>
    </w:p>
    <w:p>
      <w:pPr>
        <w:rPr>
          <w:lang w:eastAsia="zh-CN"/>
        </w:rPr>
      </w:pPr>
      <w:r>
        <w:rPr>
          <w:lang w:eastAsia="zh-CN"/>
        </w:rPr>
        <w:t>General feature negotiation procedures are defined in clause</w:t>
      </w:r>
      <w:r>
        <w:t> </w:t>
      </w:r>
      <w:r>
        <w:rPr>
          <w:lang w:eastAsia="zh-CN"/>
        </w:rPr>
        <w:t>7.8. Table</w:t>
      </w:r>
      <w:r>
        <w:t> </w:t>
      </w:r>
      <w:r>
        <w:rPr>
          <w:lang w:eastAsia="zh-CN"/>
        </w:rPr>
        <w:t>9.1.7-1 lists the supported features for MSGG_L3GDelivery API.</w:t>
      </w:r>
    </w:p>
    <w:p>
      <w:pPr>
        <w:pStyle w:val="112"/>
      </w:pPr>
      <w:r>
        <w:t>Table 9.1.7-1: Supported Features</w:t>
      </w:r>
    </w:p>
    <w:tbl>
      <w:tblPr>
        <w:tblStyle w:val="13"/>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pPr>
              <w:pStyle w:val="103"/>
            </w:pPr>
            <w:r>
              <w:t>Feature number</w:t>
            </w:r>
          </w:p>
        </w:tc>
        <w:tc>
          <w:tcPr>
            <w:tcW w:w="2207" w:type="dxa"/>
            <w:shd w:val="clear" w:color="auto" w:fill="C0C0C0"/>
          </w:tcPr>
          <w:p>
            <w:pPr>
              <w:pStyle w:val="103"/>
            </w:pPr>
            <w:r>
              <w:t>Feature Name</w:t>
            </w:r>
          </w:p>
        </w:tc>
        <w:tc>
          <w:tcPr>
            <w:tcW w:w="5758" w:type="dxa"/>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pPr>
              <w:pStyle w:val="102"/>
            </w:pPr>
          </w:p>
        </w:tc>
        <w:tc>
          <w:tcPr>
            <w:tcW w:w="2207" w:type="dxa"/>
          </w:tcPr>
          <w:p>
            <w:pPr>
              <w:pStyle w:val="102"/>
            </w:pPr>
          </w:p>
        </w:tc>
        <w:tc>
          <w:tcPr>
            <w:tcW w:w="5758" w:type="dxa"/>
          </w:tcPr>
          <w:p>
            <w:pPr>
              <w:pStyle w:val="102"/>
              <w:rPr>
                <w:szCs w:val="18"/>
              </w:rPr>
            </w:pPr>
          </w:p>
        </w:tc>
      </w:tr>
    </w:tbl>
    <w:p>
      <w:pPr>
        <w:rPr>
          <w:lang w:eastAsia="zh-CN"/>
        </w:rPr>
      </w:pPr>
    </w:p>
    <w:p>
      <w:pPr>
        <w:pStyle w:val="3"/>
        <w:rPr>
          <w:lang w:eastAsia="zh-CN"/>
        </w:rPr>
      </w:pPr>
      <w:bookmarkStart w:id="1054" w:name="_Toc93879070"/>
      <w:bookmarkStart w:id="1055" w:name="_Toc97197210"/>
      <w:bookmarkStart w:id="1056" w:name="_Toc105667297"/>
      <w:bookmarkStart w:id="1057" w:name="_Toc83768418"/>
      <w:bookmarkStart w:id="1058" w:name="_Toc96996804"/>
      <w:r>
        <w:rPr>
          <w:lang w:eastAsia="zh-CN"/>
        </w:rPr>
        <w:t>9.2</w:t>
      </w:r>
      <w:r>
        <w:rPr>
          <w:lang w:eastAsia="zh-CN"/>
        </w:rPr>
        <w:tab/>
      </w:r>
      <w:r>
        <w:rPr>
          <w:lang w:eastAsia="zh-CN"/>
        </w:rPr>
        <w:t>MSGG_N3GDelivery API</w:t>
      </w:r>
      <w:bookmarkEnd w:id="1054"/>
      <w:bookmarkEnd w:id="1055"/>
      <w:bookmarkEnd w:id="1056"/>
      <w:bookmarkEnd w:id="1057"/>
      <w:bookmarkEnd w:id="1058"/>
    </w:p>
    <w:p>
      <w:pPr>
        <w:pStyle w:val="4"/>
      </w:pPr>
      <w:bookmarkStart w:id="1059" w:name="_Toc83768419"/>
      <w:bookmarkStart w:id="1060" w:name="_Toc96996805"/>
      <w:bookmarkStart w:id="1061" w:name="_Toc97197211"/>
      <w:bookmarkStart w:id="1062" w:name="_Toc105667298"/>
      <w:bookmarkStart w:id="1063" w:name="_Toc93879071"/>
      <w:r>
        <w:rPr>
          <w:lang w:eastAsia="zh-CN"/>
        </w:rPr>
        <w:t>9</w:t>
      </w:r>
      <w:r>
        <w:t>.</w:t>
      </w:r>
      <w:r>
        <w:rPr>
          <w:lang w:eastAsia="zh-CN"/>
        </w:rPr>
        <w:t>2</w:t>
      </w:r>
      <w:r>
        <w:t>.1</w:t>
      </w:r>
      <w:r>
        <w:tab/>
      </w:r>
      <w:r>
        <w:t>API URI</w:t>
      </w:r>
      <w:bookmarkEnd w:id="1059"/>
      <w:bookmarkEnd w:id="1060"/>
      <w:bookmarkEnd w:id="1061"/>
      <w:bookmarkEnd w:id="1062"/>
      <w:bookmarkEnd w:id="1063"/>
    </w:p>
    <w:p>
      <w:pPr>
        <w:rPr>
          <w:lang w:eastAsia="zh-CN"/>
        </w:rPr>
      </w:pPr>
      <w:r>
        <w:rPr>
          <w:lang w:eastAsia="zh-CN"/>
        </w:rPr>
        <w:t>The MSGG_N3GDelivery service shall use the MSGG_N3GDelivery API, The MSGG_N3GDelivery API corresponding to Mn3g APIs as defined in in 3GPP</w:t>
      </w:r>
      <w:r>
        <w:t> </w:t>
      </w:r>
      <w:r>
        <w:rPr>
          <w:lang w:eastAsia="zh-CN"/>
        </w:rPr>
        <w:t>TS</w:t>
      </w:r>
      <w:r>
        <w:t> </w:t>
      </w:r>
      <w:r>
        <w:rPr>
          <w:lang w:eastAsia="zh-CN"/>
        </w:rPr>
        <w:t>23.554</w:t>
      </w:r>
      <w:r>
        <w:t> </w:t>
      </w:r>
      <w:r>
        <w:rPr>
          <w:lang w:eastAsia="zh-CN"/>
        </w:rPr>
        <w:t>[2].</w:t>
      </w:r>
    </w:p>
    <w:p>
      <w:pPr>
        <w:rPr>
          <w:lang w:eastAsia="zh-CN"/>
        </w:rPr>
      </w:pPr>
      <w:r>
        <w:rPr>
          <w:lang w:eastAsia="zh-CN"/>
        </w:rPr>
        <w:t>The request URIs used in HTTP requests from the MSGin5G Server towards the Non-3GPP Message Gateway shall have the Resource URI structure as defined in clause</w:t>
      </w:r>
      <w:r>
        <w:t> </w:t>
      </w:r>
      <w:r>
        <w:rPr>
          <w:lang w:eastAsia="zh-CN"/>
        </w:rPr>
        <w:t>7.5 with the following clarifications:</w:t>
      </w:r>
    </w:p>
    <w:p>
      <w:pPr>
        <w:pStyle w:val="110"/>
      </w:pPr>
      <w:r>
        <w:t>-</w:t>
      </w:r>
      <w:r>
        <w:tab/>
      </w:r>
      <w:r>
        <w:t>The &lt;apiName&gt; shall be "msgg</w:t>
      </w:r>
      <w:r>
        <w:rPr>
          <w:lang w:eastAsia="zh-CN"/>
        </w:rPr>
        <w:t>-</w:t>
      </w:r>
      <w:r>
        <w:t>n3gdelivery".</w:t>
      </w:r>
    </w:p>
    <w:p>
      <w:pPr>
        <w:pStyle w:val="110"/>
      </w:pPr>
      <w:r>
        <w:t>-</w:t>
      </w:r>
      <w:r>
        <w:tab/>
      </w:r>
      <w:r>
        <w:t>The &lt;apiVersion&gt; shall be "v1".</w:t>
      </w:r>
    </w:p>
    <w:p>
      <w:pPr>
        <w:pStyle w:val="110"/>
      </w:pPr>
      <w:r>
        <w:t>-</w:t>
      </w:r>
      <w:r>
        <w:tab/>
      </w:r>
      <w:r>
        <w:t>The &lt;apiSpecificResourceUriPart&gt; shall be set as described in clause 9.2.3.</w:t>
      </w:r>
    </w:p>
    <w:p>
      <w:pPr>
        <w:pStyle w:val="4"/>
      </w:pPr>
      <w:bookmarkStart w:id="1064" w:name="_Toc93879072"/>
      <w:bookmarkStart w:id="1065" w:name="_Toc83768420"/>
      <w:bookmarkStart w:id="1066" w:name="_Toc96996806"/>
      <w:bookmarkStart w:id="1067" w:name="_Toc97197212"/>
      <w:bookmarkStart w:id="1068" w:name="_Toc105667299"/>
      <w:r>
        <w:rPr>
          <w:lang w:eastAsia="zh-CN"/>
        </w:rPr>
        <w:t>9</w:t>
      </w:r>
      <w:r>
        <w:t>.</w:t>
      </w:r>
      <w:r>
        <w:rPr>
          <w:lang w:eastAsia="zh-CN"/>
        </w:rPr>
        <w:t>2</w:t>
      </w:r>
      <w:r>
        <w:t>.2</w:t>
      </w:r>
      <w:r>
        <w:tab/>
      </w:r>
      <w:r>
        <w:t>Resources</w:t>
      </w:r>
      <w:bookmarkEnd w:id="1064"/>
      <w:bookmarkEnd w:id="1065"/>
      <w:bookmarkEnd w:id="1066"/>
      <w:bookmarkEnd w:id="1067"/>
      <w:bookmarkEnd w:id="1068"/>
    </w:p>
    <w:p>
      <w:pPr>
        <w:rPr>
          <w:lang w:eastAsia="zh-CN"/>
        </w:rPr>
      </w:pPr>
      <w:r>
        <w:rPr>
          <w:lang w:eastAsia="zh-CN"/>
        </w:rPr>
        <w:t>None.</w:t>
      </w:r>
    </w:p>
    <w:p>
      <w:pPr>
        <w:pStyle w:val="4"/>
      </w:pPr>
      <w:bookmarkStart w:id="1069" w:name="_Toc93879073"/>
      <w:bookmarkStart w:id="1070" w:name="_Toc105667300"/>
      <w:bookmarkStart w:id="1071" w:name="_Toc83768421"/>
      <w:bookmarkStart w:id="1072" w:name="_Toc96996807"/>
      <w:bookmarkStart w:id="1073" w:name="_Toc97197213"/>
      <w:r>
        <w:rPr>
          <w:lang w:eastAsia="zh-CN"/>
        </w:rPr>
        <w:t>9</w:t>
      </w:r>
      <w:r>
        <w:t>.</w:t>
      </w:r>
      <w:r>
        <w:rPr>
          <w:lang w:eastAsia="zh-CN"/>
        </w:rPr>
        <w:t>2</w:t>
      </w:r>
      <w:r>
        <w:t>.3</w:t>
      </w:r>
      <w:r>
        <w:tab/>
      </w:r>
      <w:r>
        <w:t>Custom Operations without associated resources</w:t>
      </w:r>
      <w:bookmarkEnd w:id="1069"/>
      <w:bookmarkEnd w:id="1070"/>
      <w:bookmarkEnd w:id="1071"/>
      <w:bookmarkEnd w:id="1072"/>
      <w:bookmarkEnd w:id="1073"/>
    </w:p>
    <w:p>
      <w:pPr>
        <w:pStyle w:val="5"/>
      </w:pPr>
      <w:bookmarkStart w:id="1074" w:name="_Toc105667301"/>
      <w:bookmarkStart w:id="1075" w:name="_Toc97197214"/>
      <w:bookmarkStart w:id="1076" w:name="_Toc96996808"/>
      <w:bookmarkStart w:id="1077" w:name="_Toc93879074"/>
      <w:r>
        <w:t>9.2.3.1</w:t>
      </w:r>
      <w:r>
        <w:tab/>
      </w:r>
      <w:r>
        <w:t>Overview</w:t>
      </w:r>
      <w:bookmarkEnd w:id="1074"/>
      <w:bookmarkEnd w:id="1075"/>
      <w:bookmarkEnd w:id="1076"/>
      <w:bookmarkEnd w:id="1077"/>
    </w:p>
    <w:p>
      <w:pPr>
        <w:rPr>
          <w:lang w:eastAsia="zh-CN"/>
        </w:rPr>
      </w:pPr>
      <w:r>
        <w:t>The structure of the custom operation URIs of the MSGG_N3GDelivery service is shown in Figure 9.2.3.1-1.</w:t>
      </w:r>
    </w:p>
    <w:p>
      <w:pPr>
        <w:pStyle w:val="112"/>
      </w:pPr>
      <w:r>
        <w:object>
          <v:shape id="_x0000_i1034" o:spt="75" type="#_x0000_t75" style="height:156.45pt;width:337.85pt;" o:ole="t" filled="f" o:preferrelative="t" stroked="f" coordsize="21600,21600">
            <v:path/>
            <v:fill on="f" focussize="0,0"/>
            <v:stroke on="f" joinstyle="miter"/>
            <v:imagedata r:id="rId30" o:title=""/>
            <o:lock v:ext="edit" aspectratio="t"/>
            <w10:wrap type="none"/>
            <w10:anchorlock/>
          </v:shape>
          <o:OLEObject Type="Embed" ProgID="Visio.Drawing.11" ShapeID="_x0000_i1034" DrawAspect="Content" ObjectID="_1468075734" r:id="rId29">
            <o:LockedField>false</o:LockedField>
          </o:OLEObject>
        </w:object>
      </w:r>
    </w:p>
    <w:p>
      <w:pPr>
        <w:pStyle w:val="119"/>
      </w:pPr>
      <w:r>
        <w:t>Figure 9.2.3.1-1: Custom operation URI structure of the MSGG_N3GDelivery API</w:t>
      </w:r>
    </w:p>
    <w:p>
      <w:pPr>
        <w:rPr>
          <w:lang w:eastAsia="zh-CN"/>
        </w:rPr>
      </w:pPr>
      <w:r>
        <w:rPr>
          <w:lang w:eastAsia="zh-CN"/>
        </w:rPr>
        <w:t>Table</w:t>
      </w:r>
      <w:r>
        <w:t> </w:t>
      </w:r>
      <w:r>
        <w:rPr>
          <w:lang w:eastAsia="zh-CN"/>
        </w:rPr>
        <w:t>9.2.3.1-1 provides an overview of the custom operations and applicable HTTP methods.</w:t>
      </w:r>
    </w:p>
    <w:p>
      <w:pPr>
        <w:pStyle w:val="112"/>
      </w:pPr>
      <w:r>
        <w:t>Table 9.2.3.1-1: Custom operations without associated resources</w:t>
      </w:r>
    </w:p>
    <w:tbl>
      <w:tblPr>
        <w:tblStyle w:val="13"/>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pPr>
              <w:pStyle w:val="103"/>
            </w:pPr>
            <w:r>
              <w:t>Custom operation URI</w:t>
            </w:r>
          </w:p>
        </w:tc>
        <w:tc>
          <w:tcPr>
            <w:tcW w:w="964" w:type="pct"/>
            <w:shd w:val="clear" w:color="auto" w:fill="C0C0C0"/>
            <w:vAlign w:val="center"/>
          </w:tcPr>
          <w:p>
            <w:pPr>
              <w:pStyle w:val="103"/>
            </w:pPr>
            <w:r>
              <w:t>Mapped HTTP method</w:t>
            </w:r>
          </w:p>
        </w:tc>
        <w:tc>
          <w:tcPr>
            <w:tcW w:w="218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{apiRoot}/msgg-n3gdelivery/&lt;apiVersion&gt;/deliver-message</w:t>
            </w:r>
          </w:p>
        </w:tc>
        <w:tc>
          <w:tcPr>
            <w:tcW w:w="964" w:type="pct"/>
          </w:tcPr>
          <w:p>
            <w:pPr>
              <w:pStyle w:val="102"/>
            </w:pPr>
            <w:r>
              <w:t>POST</w:t>
            </w:r>
          </w:p>
        </w:tc>
        <w:tc>
          <w:tcPr>
            <w:tcW w:w="2185" w:type="pct"/>
          </w:tcPr>
          <w:p>
            <w:pPr>
              <w:pStyle w:val="102"/>
            </w:pPr>
            <w:r>
              <w:t>Request of MSGin5G Server to deliver message to a given Non-3GPP Message Gateway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{apiRoot}/msgg-n3gdelivery/&lt;apiVersion&gt;/deliver-report</w:t>
            </w:r>
          </w:p>
        </w:tc>
        <w:tc>
          <w:tcPr>
            <w:tcW w:w="964" w:type="pct"/>
          </w:tcPr>
          <w:p>
            <w:pPr>
              <w:pStyle w:val="102"/>
            </w:pPr>
            <w:r>
              <w:t>POST</w:t>
            </w:r>
          </w:p>
        </w:tc>
        <w:tc>
          <w:tcPr>
            <w:tcW w:w="2185" w:type="pct"/>
          </w:tcPr>
          <w:p>
            <w:pPr>
              <w:pStyle w:val="102"/>
            </w:pPr>
            <w:r>
              <w:t>Request of MSGin5G Server to deliver status report to a given Non-3GPP Message Gateway</w:t>
            </w:r>
          </w:p>
        </w:tc>
      </w:tr>
    </w:tbl>
    <w:p>
      <w:pPr>
        <w:rPr>
          <w:lang w:eastAsia="zh-CN"/>
        </w:rPr>
      </w:pPr>
    </w:p>
    <w:p>
      <w:pPr>
        <w:pStyle w:val="5"/>
      </w:pPr>
      <w:bookmarkStart w:id="1078" w:name="_Toc96996809"/>
      <w:bookmarkStart w:id="1079" w:name="_Toc93879075"/>
      <w:bookmarkStart w:id="1080" w:name="_Toc97197215"/>
      <w:bookmarkStart w:id="1081" w:name="_Toc105667302"/>
      <w:r>
        <w:t>9.2.3.2</w:t>
      </w:r>
      <w:r>
        <w:tab/>
      </w:r>
      <w:r>
        <w:t>Operation: deliver-message</w:t>
      </w:r>
      <w:bookmarkEnd w:id="1078"/>
      <w:bookmarkEnd w:id="1079"/>
      <w:bookmarkEnd w:id="1080"/>
      <w:bookmarkEnd w:id="1081"/>
    </w:p>
    <w:p>
      <w:pPr>
        <w:pStyle w:val="6"/>
      </w:pPr>
      <w:bookmarkStart w:id="1082" w:name="_Toc105667303"/>
      <w:bookmarkStart w:id="1083" w:name="_Toc96996810"/>
      <w:bookmarkStart w:id="1084" w:name="_Toc93879076"/>
      <w:bookmarkStart w:id="1085" w:name="_Toc97197216"/>
      <w:r>
        <w:t>9.2.3.2.1</w:t>
      </w:r>
      <w:r>
        <w:tab/>
      </w:r>
      <w:r>
        <w:t>Description</w:t>
      </w:r>
      <w:bookmarkEnd w:id="1082"/>
      <w:bookmarkEnd w:id="1083"/>
      <w:bookmarkEnd w:id="1084"/>
      <w:bookmarkEnd w:id="1085"/>
    </w:p>
    <w:p>
      <w:pPr>
        <w:rPr>
          <w:lang w:eastAsia="zh-CN"/>
        </w:rPr>
      </w:pPr>
      <w:r>
        <w:rPr>
          <w:lang w:eastAsia="zh-CN"/>
        </w:rPr>
        <w:t>This operation is used by the MSGin5G Server to deliver message to a given Non-3GPP Message Gateway.</w:t>
      </w:r>
    </w:p>
    <w:p>
      <w:pPr>
        <w:pStyle w:val="6"/>
      </w:pPr>
      <w:bookmarkStart w:id="1086" w:name="_Toc93879077"/>
      <w:bookmarkStart w:id="1087" w:name="_Toc96996811"/>
      <w:bookmarkStart w:id="1088" w:name="_Toc97197217"/>
      <w:bookmarkStart w:id="1089" w:name="_Toc105667304"/>
      <w:r>
        <w:t>9.2.3.2.2</w:t>
      </w:r>
      <w:r>
        <w:tab/>
      </w:r>
      <w:r>
        <w:t>Operation Definition</w:t>
      </w:r>
      <w:bookmarkEnd w:id="1086"/>
      <w:bookmarkEnd w:id="1087"/>
      <w:bookmarkEnd w:id="1088"/>
      <w:bookmarkEnd w:id="1089"/>
    </w:p>
    <w:p>
      <w:pPr>
        <w:rPr>
          <w:lang w:eastAsia="zh-CN"/>
        </w:rPr>
      </w:pPr>
      <w:r>
        <w:rPr>
          <w:lang w:eastAsia="zh-CN"/>
        </w:rPr>
        <w:t>This operation shall support the response data structures and response codes specified in table</w:t>
      </w:r>
      <w:r>
        <w:t> </w:t>
      </w:r>
      <w:r>
        <w:rPr>
          <w:lang w:eastAsia="zh-CN"/>
        </w:rPr>
        <w:t>9.2.3.2.2-1 and table</w:t>
      </w:r>
      <w:r>
        <w:t> </w:t>
      </w:r>
      <w:r>
        <w:rPr>
          <w:lang w:eastAsia="zh-CN"/>
        </w:rPr>
        <w:t>9.2.3.2.2-2.</w:t>
      </w:r>
    </w:p>
    <w:p>
      <w:pPr>
        <w:pStyle w:val="112"/>
      </w:pPr>
      <w:r>
        <w:t xml:space="preserve">Table 9.2.3.2.2-1: Data structures supported by the POST Request Body on this resource </w:t>
      </w:r>
    </w:p>
    <w:tbl>
      <w:tblPr>
        <w:tblStyle w:val="13"/>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bottom w:val="single" w:color="auto" w:sz="6" w:space="0"/>
            </w:tcBorders>
            <w:shd w:val="clear" w:color="auto" w:fill="C0C0C0"/>
          </w:tcPr>
          <w:p>
            <w:pPr>
              <w:pStyle w:val="103"/>
            </w:pPr>
            <w:r>
              <w:t>Data type</w:t>
            </w:r>
          </w:p>
        </w:tc>
        <w:tc>
          <w:tcPr>
            <w:tcW w:w="526" w:type="dxa"/>
            <w:tcBorders>
              <w:bottom w:val="single" w:color="auto" w:sz="6" w:space="0"/>
            </w:tcBorders>
            <w:shd w:val="clear" w:color="auto" w:fill="C0C0C0"/>
          </w:tcPr>
          <w:p>
            <w:pPr>
              <w:pStyle w:val="103"/>
            </w:pPr>
            <w:r>
              <w:t>P</w:t>
            </w:r>
          </w:p>
        </w:tc>
        <w:tc>
          <w:tcPr>
            <w:tcW w:w="2302" w:type="dxa"/>
            <w:tcBorders>
              <w:bottom w:val="single" w:color="auto" w:sz="6" w:space="0"/>
            </w:tcBorders>
            <w:shd w:val="clear" w:color="auto" w:fill="C0C0C0"/>
          </w:tcPr>
          <w:p>
            <w:pPr>
              <w:pStyle w:val="103"/>
            </w:pPr>
            <w:r>
              <w:t>Cardinality</w:t>
            </w:r>
          </w:p>
        </w:tc>
        <w:tc>
          <w:tcPr>
            <w:tcW w:w="5318"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top w:val="single" w:color="auto" w:sz="6" w:space="0"/>
            </w:tcBorders>
            <w:shd w:val="clear" w:color="auto" w:fill="auto"/>
          </w:tcPr>
          <w:p>
            <w:pPr>
              <w:pStyle w:val="102"/>
            </w:pPr>
            <w:r>
              <w:t>N3gMessageDelivery</w:t>
            </w:r>
          </w:p>
        </w:tc>
        <w:tc>
          <w:tcPr>
            <w:tcW w:w="526" w:type="dxa"/>
            <w:tcBorders>
              <w:top w:val="single" w:color="auto" w:sz="6" w:space="0"/>
            </w:tcBorders>
          </w:tcPr>
          <w:p>
            <w:pPr>
              <w:pStyle w:val="104"/>
            </w:pPr>
            <w:r>
              <w:t>M</w:t>
            </w:r>
          </w:p>
        </w:tc>
        <w:tc>
          <w:tcPr>
            <w:tcW w:w="2302" w:type="dxa"/>
            <w:tcBorders>
              <w:top w:val="single" w:color="auto" w:sz="6" w:space="0"/>
            </w:tcBorders>
          </w:tcPr>
          <w:p>
            <w:pPr>
              <w:pStyle w:val="102"/>
            </w:pPr>
            <w:r>
              <w:t>1</w:t>
            </w:r>
          </w:p>
        </w:tc>
        <w:tc>
          <w:tcPr>
            <w:tcW w:w="5318" w:type="dxa"/>
            <w:tcBorders>
              <w:top w:val="single" w:color="auto" w:sz="6" w:space="0"/>
            </w:tcBorders>
            <w:shd w:val="clear" w:color="auto" w:fill="auto"/>
          </w:tcPr>
          <w:p>
            <w:pPr>
              <w:pStyle w:val="102"/>
            </w:pPr>
            <w:r>
              <w:t>Represents the data to be used for MSGin5G Server to deliver message.</w:t>
            </w:r>
          </w:p>
        </w:tc>
      </w:tr>
    </w:tbl>
    <w:p>
      <w:pPr>
        <w:rPr>
          <w:lang w:eastAsia="zh-CN"/>
        </w:rPr>
      </w:pPr>
    </w:p>
    <w:p>
      <w:pPr>
        <w:pStyle w:val="112"/>
      </w:pPr>
      <w:r>
        <w:t>Table 9.2.3.2.2-2: Data structures supported by the POST Response Body on this resource</w:t>
      </w:r>
    </w:p>
    <w:tbl>
      <w:tblPr>
        <w:tblStyle w:val="13"/>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pPr>
          </w:p>
        </w:tc>
        <w:tc>
          <w:tcPr>
            <w:tcW w:w="738" w:type="pct"/>
          </w:tcPr>
          <w:p>
            <w:pPr>
              <w:pStyle w:val="102"/>
            </w:pPr>
          </w:p>
        </w:tc>
        <w:tc>
          <w:tcPr>
            <w:tcW w:w="967" w:type="pct"/>
          </w:tcPr>
          <w:p>
            <w:pPr>
              <w:pStyle w:val="102"/>
            </w:pPr>
            <w:r>
              <w:t>204 No Content</w:t>
            </w:r>
          </w:p>
        </w:tc>
        <w:tc>
          <w:tcPr>
            <w:tcW w:w="1971" w:type="pct"/>
            <w:shd w:val="clear" w:color="auto" w:fill="auto"/>
          </w:tcPr>
          <w:p>
            <w:pPr>
              <w:pStyle w:val="102"/>
            </w:pPr>
            <w:r>
              <w:t>The Message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manadatory HTTP error status code for the POST method listed in Table 5.2.7.1-1 of 3GPP TS 29.500 [4] also apply.</w:t>
            </w:r>
          </w:p>
        </w:tc>
      </w:tr>
    </w:tbl>
    <w:p>
      <w:bookmarkStart w:id="1090" w:name="_Toc93879078"/>
      <w:bookmarkStart w:id="1091" w:name="_Toc96996812"/>
    </w:p>
    <w:p>
      <w:pPr>
        <w:pStyle w:val="5"/>
      </w:pPr>
      <w:bookmarkStart w:id="1092" w:name="_Toc105667305"/>
      <w:bookmarkStart w:id="1093" w:name="_Toc97197218"/>
      <w:r>
        <w:t>9.2.3.3</w:t>
      </w:r>
      <w:r>
        <w:tab/>
      </w:r>
      <w:r>
        <w:t>Operation: deliver-</w:t>
      </w:r>
      <w:bookmarkEnd w:id="1090"/>
      <w:r>
        <w:t>report</w:t>
      </w:r>
      <w:bookmarkEnd w:id="1091"/>
      <w:bookmarkEnd w:id="1092"/>
      <w:bookmarkEnd w:id="1093"/>
    </w:p>
    <w:p>
      <w:pPr>
        <w:pStyle w:val="6"/>
      </w:pPr>
      <w:bookmarkStart w:id="1094" w:name="_Toc93879079"/>
      <w:bookmarkStart w:id="1095" w:name="_Toc96996813"/>
      <w:bookmarkStart w:id="1096" w:name="_Toc97197219"/>
      <w:bookmarkStart w:id="1097" w:name="_Toc105667306"/>
      <w:r>
        <w:t>9.2.3.3.1</w:t>
      </w:r>
      <w:r>
        <w:tab/>
      </w:r>
      <w:r>
        <w:t>Description</w:t>
      </w:r>
      <w:bookmarkEnd w:id="1094"/>
      <w:bookmarkEnd w:id="1095"/>
      <w:bookmarkEnd w:id="1096"/>
      <w:bookmarkEnd w:id="1097"/>
    </w:p>
    <w:p>
      <w:pPr>
        <w:rPr>
          <w:lang w:eastAsia="zh-CN"/>
        </w:rPr>
      </w:pPr>
      <w:r>
        <w:rPr>
          <w:lang w:eastAsia="zh-CN"/>
        </w:rPr>
        <w:t>This operation is used by the MSGin5G Server to deliver status report to a given Non-3GPP Message Gateway.</w:t>
      </w:r>
    </w:p>
    <w:p>
      <w:pPr>
        <w:pStyle w:val="6"/>
      </w:pPr>
      <w:bookmarkStart w:id="1098" w:name="_Toc96996814"/>
      <w:bookmarkStart w:id="1099" w:name="_Toc97197220"/>
      <w:bookmarkStart w:id="1100" w:name="_Toc93879080"/>
      <w:bookmarkStart w:id="1101" w:name="_Toc105667307"/>
      <w:r>
        <w:t>9.2.3.3.2</w:t>
      </w:r>
      <w:r>
        <w:tab/>
      </w:r>
      <w:r>
        <w:t>Operation Definition</w:t>
      </w:r>
      <w:bookmarkEnd w:id="1098"/>
      <w:bookmarkEnd w:id="1099"/>
      <w:bookmarkEnd w:id="1100"/>
      <w:bookmarkEnd w:id="1101"/>
    </w:p>
    <w:p>
      <w:pPr>
        <w:rPr>
          <w:lang w:eastAsia="zh-CN"/>
        </w:rPr>
      </w:pPr>
      <w:r>
        <w:rPr>
          <w:lang w:eastAsia="zh-CN"/>
        </w:rPr>
        <w:t>This operation shall support the response data structures and response codes specified in table</w:t>
      </w:r>
      <w:r>
        <w:t> </w:t>
      </w:r>
      <w:r>
        <w:rPr>
          <w:lang w:eastAsia="zh-CN"/>
        </w:rPr>
        <w:t>9.2.3.3.2-1 and table</w:t>
      </w:r>
      <w:r>
        <w:t> </w:t>
      </w:r>
      <w:r>
        <w:rPr>
          <w:lang w:eastAsia="zh-CN"/>
        </w:rPr>
        <w:t>9.2.3.3.2-2.</w:t>
      </w:r>
    </w:p>
    <w:p>
      <w:pPr>
        <w:pStyle w:val="112"/>
      </w:pPr>
      <w:r>
        <w:t xml:space="preserve">Table 9.2.3.3.2-1: Data structures supported by the POST Request Body on this resource </w:t>
      </w:r>
    </w:p>
    <w:tbl>
      <w:tblPr>
        <w:tblStyle w:val="13"/>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bottom w:val="single" w:color="auto" w:sz="6" w:space="0"/>
            </w:tcBorders>
            <w:shd w:val="clear" w:color="auto" w:fill="C0C0C0"/>
          </w:tcPr>
          <w:p>
            <w:pPr>
              <w:pStyle w:val="103"/>
            </w:pPr>
            <w:r>
              <w:t>Data type</w:t>
            </w:r>
          </w:p>
        </w:tc>
        <w:tc>
          <w:tcPr>
            <w:tcW w:w="526" w:type="dxa"/>
            <w:tcBorders>
              <w:bottom w:val="single" w:color="auto" w:sz="6" w:space="0"/>
            </w:tcBorders>
            <w:shd w:val="clear" w:color="auto" w:fill="C0C0C0"/>
          </w:tcPr>
          <w:p>
            <w:pPr>
              <w:pStyle w:val="103"/>
            </w:pPr>
            <w:r>
              <w:t>P</w:t>
            </w:r>
          </w:p>
        </w:tc>
        <w:tc>
          <w:tcPr>
            <w:tcW w:w="2302" w:type="dxa"/>
            <w:tcBorders>
              <w:bottom w:val="single" w:color="auto" w:sz="6" w:space="0"/>
            </w:tcBorders>
            <w:shd w:val="clear" w:color="auto" w:fill="C0C0C0"/>
          </w:tcPr>
          <w:p>
            <w:pPr>
              <w:pStyle w:val="103"/>
            </w:pPr>
            <w:r>
              <w:t>Cardinality</w:t>
            </w:r>
          </w:p>
        </w:tc>
        <w:tc>
          <w:tcPr>
            <w:tcW w:w="5318"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top w:val="single" w:color="auto" w:sz="6" w:space="0"/>
            </w:tcBorders>
            <w:shd w:val="clear" w:color="auto" w:fill="auto"/>
          </w:tcPr>
          <w:p>
            <w:pPr>
              <w:pStyle w:val="102"/>
            </w:pPr>
            <w:r>
              <w:t>DeliveryStatusReport</w:t>
            </w:r>
          </w:p>
        </w:tc>
        <w:tc>
          <w:tcPr>
            <w:tcW w:w="526" w:type="dxa"/>
            <w:tcBorders>
              <w:top w:val="single" w:color="auto" w:sz="6" w:space="0"/>
            </w:tcBorders>
          </w:tcPr>
          <w:p>
            <w:pPr>
              <w:pStyle w:val="104"/>
            </w:pPr>
            <w:r>
              <w:t>M</w:t>
            </w:r>
          </w:p>
        </w:tc>
        <w:tc>
          <w:tcPr>
            <w:tcW w:w="2302" w:type="dxa"/>
            <w:tcBorders>
              <w:top w:val="single" w:color="auto" w:sz="6" w:space="0"/>
            </w:tcBorders>
          </w:tcPr>
          <w:p>
            <w:pPr>
              <w:pStyle w:val="102"/>
            </w:pPr>
            <w:r>
              <w:t>1</w:t>
            </w:r>
          </w:p>
        </w:tc>
        <w:tc>
          <w:tcPr>
            <w:tcW w:w="5318" w:type="dxa"/>
            <w:tcBorders>
              <w:top w:val="single" w:color="auto" w:sz="6" w:space="0"/>
            </w:tcBorders>
            <w:shd w:val="clear" w:color="auto" w:fill="auto"/>
          </w:tcPr>
          <w:p>
            <w:pPr>
              <w:pStyle w:val="102"/>
            </w:pPr>
            <w:r>
              <w:t>Represents the data to be used for MSGin5G Server to deliver status report.</w:t>
            </w:r>
          </w:p>
        </w:tc>
      </w:tr>
    </w:tbl>
    <w:p>
      <w:pPr>
        <w:rPr>
          <w:lang w:eastAsia="zh-CN"/>
        </w:rPr>
      </w:pPr>
    </w:p>
    <w:p>
      <w:pPr>
        <w:pStyle w:val="112"/>
      </w:pPr>
      <w:r>
        <w:t>Table 9.2.3.3.2-2: Data structures supported by the POST Response Body on this resource</w:t>
      </w:r>
    </w:p>
    <w:tbl>
      <w:tblPr>
        <w:tblStyle w:val="13"/>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pPr>
          </w:p>
        </w:tc>
        <w:tc>
          <w:tcPr>
            <w:tcW w:w="738" w:type="pct"/>
          </w:tcPr>
          <w:p>
            <w:pPr>
              <w:pStyle w:val="102"/>
            </w:pPr>
          </w:p>
        </w:tc>
        <w:tc>
          <w:tcPr>
            <w:tcW w:w="967" w:type="pct"/>
          </w:tcPr>
          <w:p>
            <w:pPr>
              <w:pStyle w:val="102"/>
            </w:pPr>
            <w:r>
              <w:t>204 No Content</w:t>
            </w:r>
          </w:p>
        </w:tc>
        <w:tc>
          <w:tcPr>
            <w:tcW w:w="1971" w:type="pct"/>
            <w:shd w:val="clear" w:color="auto" w:fill="auto"/>
          </w:tcPr>
          <w:p>
            <w:pPr>
              <w:pStyle w:val="102"/>
            </w:pPr>
            <w:r>
              <w:t>The status report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manadatory HTTP error status code for the POST method listed in Table 5.2.7.1-1 of 3GPP TS 29.500 [4] also apply.</w:t>
            </w:r>
          </w:p>
        </w:tc>
      </w:tr>
    </w:tbl>
    <w:p>
      <w:pPr>
        <w:rPr>
          <w:lang w:eastAsia="zh-CN"/>
        </w:rPr>
      </w:pPr>
    </w:p>
    <w:p>
      <w:pPr>
        <w:pStyle w:val="4"/>
      </w:pPr>
      <w:bookmarkStart w:id="1102" w:name="_Toc97197221"/>
      <w:bookmarkStart w:id="1103" w:name="_Toc93879081"/>
      <w:bookmarkStart w:id="1104" w:name="_Toc96996815"/>
      <w:bookmarkStart w:id="1105" w:name="_Toc105667308"/>
      <w:bookmarkStart w:id="1106" w:name="_Toc83768422"/>
      <w:r>
        <w:rPr>
          <w:lang w:eastAsia="zh-CN"/>
        </w:rPr>
        <w:t>9</w:t>
      </w:r>
      <w:r>
        <w:t>.</w:t>
      </w:r>
      <w:r>
        <w:rPr>
          <w:lang w:eastAsia="zh-CN"/>
        </w:rPr>
        <w:t>2</w:t>
      </w:r>
      <w:r>
        <w:t>.4</w:t>
      </w:r>
      <w:r>
        <w:tab/>
      </w:r>
      <w:r>
        <w:t>Notifications</w:t>
      </w:r>
      <w:bookmarkEnd w:id="1102"/>
      <w:bookmarkEnd w:id="1103"/>
      <w:bookmarkEnd w:id="1104"/>
      <w:bookmarkEnd w:id="1105"/>
      <w:bookmarkEnd w:id="1106"/>
    </w:p>
    <w:p>
      <w:r>
        <w:t>None.</w:t>
      </w:r>
    </w:p>
    <w:p>
      <w:pPr>
        <w:pStyle w:val="4"/>
      </w:pPr>
      <w:bookmarkStart w:id="1107" w:name="_Toc97197222"/>
      <w:bookmarkStart w:id="1108" w:name="_Toc105667309"/>
      <w:bookmarkStart w:id="1109" w:name="_Toc93879082"/>
      <w:bookmarkStart w:id="1110" w:name="_Toc96996816"/>
      <w:bookmarkStart w:id="1111" w:name="_Toc83768423"/>
      <w:r>
        <w:rPr>
          <w:lang w:eastAsia="zh-CN"/>
        </w:rPr>
        <w:t>9</w:t>
      </w:r>
      <w:r>
        <w:t>.</w:t>
      </w:r>
      <w:r>
        <w:rPr>
          <w:lang w:eastAsia="zh-CN"/>
        </w:rPr>
        <w:t>2</w:t>
      </w:r>
      <w:r>
        <w:t>.5</w:t>
      </w:r>
      <w:r>
        <w:tab/>
      </w:r>
      <w:r>
        <w:t>Data Model</w:t>
      </w:r>
      <w:bookmarkEnd w:id="1107"/>
      <w:bookmarkEnd w:id="1108"/>
      <w:bookmarkEnd w:id="1109"/>
      <w:bookmarkEnd w:id="1110"/>
      <w:bookmarkEnd w:id="1111"/>
    </w:p>
    <w:p>
      <w:pPr>
        <w:pStyle w:val="5"/>
      </w:pPr>
      <w:bookmarkStart w:id="1112" w:name="_Toc97197223"/>
      <w:bookmarkStart w:id="1113" w:name="_Toc96996817"/>
      <w:bookmarkStart w:id="1114" w:name="_Toc93879083"/>
      <w:bookmarkStart w:id="1115" w:name="_Toc105667310"/>
      <w:r>
        <w:t>9.2.5.1</w:t>
      </w:r>
      <w:r>
        <w:tab/>
      </w:r>
      <w:r>
        <w:t>General</w:t>
      </w:r>
      <w:bookmarkEnd w:id="1112"/>
      <w:bookmarkEnd w:id="1113"/>
      <w:bookmarkEnd w:id="1114"/>
      <w:bookmarkEnd w:id="1115"/>
    </w:p>
    <w:p>
      <w:pPr>
        <w:rPr>
          <w:lang w:eastAsia="zh-CN"/>
        </w:rPr>
      </w:pPr>
      <w:r>
        <w:rPr>
          <w:lang w:eastAsia="zh-CN"/>
        </w:rPr>
        <w:t>This clause specifies the application data model supported by the API. Data types listed in clause</w:t>
      </w:r>
      <w:r>
        <w:t> </w:t>
      </w:r>
      <w:r>
        <w:rPr>
          <w:lang w:eastAsia="zh-CN"/>
        </w:rPr>
        <w:t>7.2 apply to this API. Table</w:t>
      </w:r>
      <w:r>
        <w:t> </w:t>
      </w:r>
      <w:r>
        <w:rPr>
          <w:lang w:eastAsia="zh-CN"/>
        </w:rPr>
        <w:t>9.2.5.1-1 specifies the data types defined specifically for the MSGG_N3GDelivery API service.</w:t>
      </w:r>
    </w:p>
    <w:p>
      <w:pPr>
        <w:pStyle w:val="112"/>
      </w:pPr>
      <w:r>
        <w:t>Table 9.2.5.1-1: MSGG_N3GDelivery API specific Data Types</w:t>
      </w:r>
    </w:p>
    <w:tbl>
      <w:tblPr>
        <w:tblStyle w:val="13"/>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pPr>
              <w:pStyle w:val="103"/>
            </w:pPr>
            <w:r>
              <w:t>Data type</w:t>
            </w:r>
          </w:p>
        </w:tc>
        <w:tc>
          <w:tcPr>
            <w:tcW w:w="1297" w:type="dxa"/>
            <w:shd w:val="clear" w:color="auto" w:fill="C0C0C0"/>
          </w:tcPr>
          <w:p>
            <w:pPr>
              <w:pStyle w:val="103"/>
            </w:pPr>
            <w:r>
              <w:t>Section defined</w:t>
            </w:r>
          </w:p>
        </w:tc>
        <w:tc>
          <w:tcPr>
            <w:tcW w:w="2887" w:type="dxa"/>
            <w:shd w:val="clear" w:color="auto" w:fill="C0C0C0"/>
          </w:tcPr>
          <w:p>
            <w:pPr>
              <w:pStyle w:val="103"/>
            </w:pPr>
            <w:r>
              <w:t>Description</w:t>
            </w:r>
          </w:p>
        </w:tc>
        <w:tc>
          <w:tcPr>
            <w:tcW w:w="2725"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pPr>
            <w:r>
              <w:t>N3gMessageDelivery</w:t>
            </w:r>
          </w:p>
        </w:tc>
        <w:tc>
          <w:tcPr>
            <w:tcW w:w="1297" w:type="dxa"/>
          </w:tcPr>
          <w:p>
            <w:pPr>
              <w:pStyle w:val="102"/>
            </w:pPr>
            <w:r>
              <w:t>9.2.5.2.2</w:t>
            </w:r>
          </w:p>
        </w:tc>
        <w:tc>
          <w:tcPr>
            <w:tcW w:w="2887" w:type="dxa"/>
          </w:tcPr>
          <w:p>
            <w:pPr>
              <w:pStyle w:val="102"/>
              <w:rPr>
                <w:szCs w:val="18"/>
              </w:rPr>
            </w:pPr>
            <w:r>
              <w:rPr>
                <w:szCs w:val="18"/>
              </w:rPr>
              <w:t>Information within message delivery request.</w:t>
            </w:r>
          </w:p>
        </w:tc>
        <w:tc>
          <w:tcPr>
            <w:tcW w:w="2725" w:type="dxa"/>
          </w:tcPr>
          <w:p>
            <w:pPr>
              <w:pStyle w:val="102"/>
              <w:rPr>
                <w:szCs w:val="18"/>
              </w:rPr>
            </w:pPr>
          </w:p>
        </w:tc>
      </w:tr>
    </w:tbl>
    <w:p>
      <w:pPr>
        <w:rPr>
          <w:lang w:eastAsia="zh-CN"/>
        </w:rPr>
      </w:pPr>
    </w:p>
    <w:p>
      <w:pPr>
        <w:rPr>
          <w:lang w:eastAsia="zh-CN"/>
        </w:rPr>
      </w:pPr>
      <w:r>
        <w:rPr>
          <w:lang w:eastAsia="zh-CN"/>
        </w:rPr>
        <w:t>Table</w:t>
      </w:r>
      <w:r>
        <w:t> </w:t>
      </w:r>
      <w:r>
        <w:rPr>
          <w:lang w:eastAsia="zh-CN"/>
        </w:rPr>
        <w:t>9.2.5.1-2 specifies data types re-used by the</w:t>
      </w:r>
      <w:r>
        <w:t xml:space="preserve"> </w:t>
      </w:r>
      <w:r>
        <w:rPr>
          <w:lang w:eastAsia="zh-CN"/>
        </w:rPr>
        <w:t>MSGG_N3GDelivery API service.</w:t>
      </w:r>
    </w:p>
    <w:p>
      <w:pPr>
        <w:pStyle w:val="112"/>
      </w:pPr>
      <w:r>
        <w:t>Table 9.2.5.1-2: Re-used Data Types</w:t>
      </w:r>
    </w:p>
    <w:tbl>
      <w:tblPr>
        <w:tblStyle w:val="13"/>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558"/>
        <w:gridCol w:w="1732"/>
        <w:gridCol w:w="2851"/>
        <w:gridCol w:w="263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27" w:type="dxa"/>
            <w:shd w:val="clear" w:color="auto" w:fill="C0C0C0"/>
          </w:tcPr>
          <w:p>
            <w:pPr>
              <w:pStyle w:val="103"/>
            </w:pPr>
            <w:r>
              <w:t>Data type</w:t>
            </w:r>
          </w:p>
        </w:tc>
        <w:tc>
          <w:tcPr>
            <w:tcW w:w="1848" w:type="dxa"/>
            <w:shd w:val="clear" w:color="auto" w:fill="C0C0C0"/>
          </w:tcPr>
          <w:p>
            <w:pPr>
              <w:pStyle w:val="103"/>
            </w:pPr>
            <w:r>
              <w:t>Reference</w:t>
            </w:r>
          </w:p>
        </w:tc>
        <w:tc>
          <w:tcPr>
            <w:tcW w:w="3137" w:type="dxa"/>
            <w:shd w:val="clear" w:color="auto" w:fill="C0C0C0"/>
          </w:tcPr>
          <w:p>
            <w:pPr>
              <w:pStyle w:val="103"/>
            </w:pPr>
            <w:r>
              <w:t>Comments</w:t>
            </w:r>
          </w:p>
        </w:tc>
        <w:tc>
          <w:tcPr>
            <w:tcW w:w="2865"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27" w:type="dxa"/>
          </w:tcPr>
          <w:p>
            <w:pPr>
              <w:pStyle w:val="102"/>
            </w:pPr>
            <w:r>
              <w:t>MessageSegmentPapameters</w:t>
            </w:r>
          </w:p>
        </w:tc>
        <w:tc>
          <w:tcPr>
            <w:tcW w:w="1848" w:type="dxa"/>
          </w:tcPr>
          <w:p>
            <w:pPr>
              <w:pStyle w:val="102"/>
            </w:pPr>
            <w:r>
              <w:t>8.2.5.2.5</w:t>
            </w:r>
          </w:p>
        </w:tc>
        <w:tc>
          <w:tcPr>
            <w:tcW w:w="3137" w:type="dxa"/>
          </w:tcPr>
          <w:p>
            <w:pPr>
              <w:pStyle w:val="102"/>
              <w:rPr>
                <w:szCs w:val="18"/>
              </w:rPr>
            </w:pPr>
            <w:r>
              <w:rPr>
                <w:szCs w:val="18"/>
              </w:rPr>
              <w:t>Contains the message segment information of the message.</w:t>
            </w:r>
          </w:p>
        </w:tc>
        <w:tc>
          <w:tcPr>
            <w:tcW w:w="2865"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27" w:type="dxa"/>
          </w:tcPr>
          <w:p>
            <w:pPr>
              <w:pStyle w:val="102"/>
            </w:pPr>
            <w:r>
              <w:t>Address</w:t>
            </w:r>
          </w:p>
        </w:tc>
        <w:tc>
          <w:tcPr>
            <w:tcW w:w="1848" w:type="dxa"/>
          </w:tcPr>
          <w:p>
            <w:pPr>
              <w:pStyle w:val="102"/>
            </w:pPr>
            <w:r>
              <w:t>9.1.5.2.3</w:t>
            </w:r>
          </w:p>
        </w:tc>
        <w:tc>
          <w:tcPr>
            <w:tcW w:w="3137" w:type="dxa"/>
          </w:tcPr>
          <w:p>
            <w:pPr>
              <w:pStyle w:val="102"/>
              <w:rPr>
                <w:szCs w:val="18"/>
              </w:rPr>
            </w:pPr>
            <w:r>
              <w:rPr>
                <w:szCs w:val="18"/>
              </w:rPr>
              <w:t>The data type of the oriAddr and destAddr.</w:t>
            </w:r>
          </w:p>
        </w:tc>
        <w:tc>
          <w:tcPr>
            <w:tcW w:w="2865" w:type="dxa"/>
          </w:tcPr>
          <w:p>
            <w:pPr>
              <w:pStyle w:val="102"/>
              <w:rPr>
                <w:szCs w:val="18"/>
              </w:rPr>
            </w:pPr>
          </w:p>
        </w:tc>
      </w:tr>
    </w:tbl>
    <w:p>
      <w:pPr>
        <w:rPr>
          <w:lang w:eastAsia="zh-CN"/>
        </w:rPr>
      </w:pPr>
    </w:p>
    <w:p>
      <w:pPr>
        <w:pStyle w:val="5"/>
      </w:pPr>
      <w:bookmarkStart w:id="1116" w:name="_Toc96996818"/>
      <w:bookmarkStart w:id="1117" w:name="_Toc97197224"/>
      <w:bookmarkStart w:id="1118" w:name="_Toc105667311"/>
      <w:bookmarkStart w:id="1119" w:name="_Toc93879084"/>
      <w:r>
        <w:t>9.2.5.2</w:t>
      </w:r>
      <w:r>
        <w:tab/>
      </w:r>
      <w:r>
        <w:t>Structured data types</w:t>
      </w:r>
      <w:bookmarkEnd w:id="1116"/>
      <w:bookmarkEnd w:id="1117"/>
      <w:bookmarkEnd w:id="1118"/>
      <w:bookmarkEnd w:id="1119"/>
    </w:p>
    <w:p>
      <w:pPr>
        <w:pStyle w:val="6"/>
      </w:pPr>
      <w:bookmarkStart w:id="1120" w:name="_Toc105667312"/>
      <w:bookmarkStart w:id="1121" w:name="_Toc97197225"/>
      <w:bookmarkStart w:id="1122" w:name="_Toc93879085"/>
      <w:bookmarkStart w:id="1123" w:name="_Toc96996819"/>
      <w:r>
        <w:t>9.2.5.2.1</w:t>
      </w:r>
      <w:r>
        <w:tab/>
      </w:r>
      <w:r>
        <w:t>Introduction</w:t>
      </w:r>
      <w:bookmarkEnd w:id="1120"/>
      <w:bookmarkEnd w:id="1121"/>
      <w:bookmarkEnd w:id="1122"/>
      <w:bookmarkEnd w:id="1123"/>
    </w:p>
    <w:p>
      <w:pPr>
        <w:pStyle w:val="6"/>
      </w:pPr>
      <w:bookmarkStart w:id="1124" w:name="_Toc105667313"/>
      <w:bookmarkStart w:id="1125" w:name="_Toc97197226"/>
      <w:bookmarkStart w:id="1126" w:name="_Toc93879086"/>
      <w:bookmarkStart w:id="1127" w:name="_Toc96996820"/>
      <w:r>
        <w:t>9.2.5.2.2</w:t>
      </w:r>
      <w:r>
        <w:tab/>
      </w:r>
      <w:r>
        <w:t>Type: N3gMessageDelivery</w:t>
      </w:r>
      <w:bookmarkEnd w:id="1124"/>
      <w:bookmarkEnd w:id="1125"/>
      <w:bookmarkEnd w:id="1126"/>
      <w:bookmarkEnd w:id="1127"/>
    </w:p>
    <w:p>
      <w:pPr>
        <w:pStyle w:val="112"/>
      </w:pPr>
      <w:r>
        <w:t>Table 9.2.5.2.2-1: Definition of type N3gMessageDelivery</w:t>
      </w:r>
    </w:p>
    <w:tbl>
      <w:tblPr>
        <w:tblStyle w:val="13"/>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pPr>
            <w:r>
              <w:t>Attribute name</w:t>
            </w:r>
          </w:p>
        </w:tc>
        <w:tc>
          <w:tcPr>
            <w:tcW w:w="1006" w:type="dxa"/>
            <w:shd w:val="clear" w:color="auto" w:fill="C0C0C0"/>
          </w:tcPr>
          <w:p>
            <w:pPr>
              <w:pStyle w:val="103"/>
            </w:pPr>
            <w:r>
              <w:t>Data type</w:t>
            </w:r>
          </w:p>
        </w:tc>
        <w:tc>
          <w:tcPr>
            <w:tcW w:w="425" w:type="dxa"/>
            <w:shd w:val="clear" w:color="auto" w:fill="C0C0C0"/>
          </w:tcPr>
          <w:p>
            <w:pPr>
              <w:pStyle w:val="103"/>
            </w:pPr>
            <w:r>
              <w:t>P</w:t>
            </w:r>
          </w:p>
        </w:tc>
        <w:tc>
          <w:tcPr>
            <w:tcW w:w="1368" w:type="dxa"/>
            <w:shd w:val="clear" w:color="auto" w:fill="C0C0C0"/>
          </w:tcPr>
          <w:p>
            <w:pPr>
              <w:pStyle w:val="103"/>
            </w:pPr>
            <w:r>
              <w:t>Cardinality</w:t>
            </w:r>
          </w:p>
        </w:tc>
        <w:tc>
          <w:tcPr>
            <w:tcW w:w="3438" w:type="dxa"/>
            <w:shd w:val="clear" w:color="auto" w:fill="C0C0C0"/>
          </w:tcPr>
          <w:p>
            <w:pPr>
              <w:pStyle w:val="103"/>
            </w:pPr>
            <w:r>
              <w:t>Description</w:t>
            </w:r>
          </w:p>
        </w:tc>
        <w:tc>
          <w:tcPr>
            <w:tcW w:w="1998"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oriAddr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M</w:t>
            </w:r>
          </w:p>
        </w:tc>
        <w:tc>
          <w:tcPr>
            <w:tcW w:w="1368" w:type="dxa"/>
            <w:shd w:val="clear" w:color="auto" w:fill="FFFFFF" w:themeFill="background1"/>
          </w:tcPr>
          <w:p>
            <w:pPr>
              <w:pStyle w:val="102"/>
            </w:pPr>
            <w:r>
              <w:t>1</w:t>
            </w:r>
          </w:p>
        </w:tc>
        <w:tc>
          <w:tcPr>
            <w:tcW w:w="3438" w:type="dxa"/>
            <w:shd w:val="clear" w:color="auto" w:fill="FFFFFF" w:themeFill="background1"/>
          </w:tcPr>
          <w:p>
            <w:pPr>
              <w:pStyle w:val="102"/>
            </w:pPr>
            <w:r>
              <w:t>The oriAddr is the service identity of the originating MSGin5G Client or the originating Application Server.</w:t>
            </w:r>
          </w:p>
          <w:p>
            <w:pPr>
              <w:pStyle w:val="102"/>
              <w:rPr>
                <w:szCs w:val="18"/>
              </w:rPr>
            </w:pPr>
            <w:r>
              <w:t>This IE is copied from the associated inbound message (NOTE).</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destAddr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M</w:t>
            </w:r>
          </w:p>
        </w:tc>
        <w:tc>
          <w:tcPr>
            <w:tcW w:w="1368" w:type="dxa"/>
            <w:shd w:val="clear" w:color="auto" w:fill="FFFFFF" w:themeFill="background1"/>
          </w:tcPr>
          <w:p>
            <w:pPr>
              <w:pStyle w:val="102"/>
            </w:pPr>
            <w:r>
              <w:t>1</w:t>
            </w:r>
          </w:p>
        </w:tc>
        <w:tc>
          <w:tcPr>
            <w:tcW w:w="3438" w:type="dxa"/>
            <w:shd w:val="clear" w:color="auto" w:fill="FFFFFF" w:themeFill="background1"/>
          </w:tcPr>
          <w:p>
            <w:pPr>
              <w:pStyle w:val="102"/>
            </w:pPr>
            <w:r>
              <w:t>The destAddr is the service identity of the receiving entity. The receiving entity can only be Non-3GPP UE Service ID in MSGG_N3GDelivery API.</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appId</w:t>
            </w:r>
          </w:p>
        </w:tc>
        <w:tc>
          <w:tcPr>
            <w:tcW w:w="1006" w:type="dxa"/>
          </w:tcPr>
          <w:p>
            <w:pPr>
              <w:pStyle w:val="102"/>
            </w:pPr>
            <w:r>
              <w:t>string</w:t>
            </w:r>
          </w:p>
        </w:tc>
        <w:tc>
          <w:tcPr>
            <w:tcW w:w="425" w:type="dxa"/>
          </w:tcPr>
          <w:p>
            <w:pPr>
              <w:pStyle w:val="104"/>
            </w:pPr>
            <w:r>
              <w:t>O</w:t>
            </w:r>
          </w:p>
        </w:tc>
        <w:tc>
          <w:tcPr>
            <w:tcW w:w="1368" w:type="dxa"/>
          </w:tcPr>
          <w:p>
            <w:pPr>
              <w:pStyle w:val="102"/>
            </w:pPr>
            <w:r>
              <w:t>0..1</w:t>
            </w:r>
          </w:p>
        </w:tc>
        <w:tc>
          <w:tcPr>
            <w:tcW w:w="3438" w:type="dxa"/>
          </w:tcPr>
          <w:p>
            <w:pPr>
              <w:pStyle w:val="102"/>
            </w:pPr>
            <w:r>
              <w:t>Identifies the application(s) for which the payload is intended.</w:t>
            </w:r>
          </w:p>
          <w:p>
            <w:pPr>
              <w:pStyle w:val="102"/>
              <w:rPr>
                <w:szCs w:val="18"/>
              </w:rPr>
            </w:pPr>
            <w:r>
              <w:t>This list of Application IDs IE is required when the message is sent to one or multiple Application Clients served by same MSGin5G Client.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msgId</w:t>
            </w:r>
          </w:p>
        </w:tc>
        <w:tc>
          <w:tcPr>
            <w:tcW w:w="1006" w:type="dxa"/>
          </w:tcPr>
          <w:p>
            <w:pPr>
              <w:pStyle w:val="102"/>
            </w:pPr>
            <w:r>
              <w:t>string</w:t>
            </w:r>
          </w:p>
        </w:tc>
        <w:tc>
          <w:tcPr>
            <w:tcW w:w="425" w:type="dxa"/>
          </w:tcPr>
          <w:p>
            <w:pPr>
              <w:pStyle w:val="104"/>
            </w:pPr>
            <w:r>
              <w:t>M</w:t>
            </w:r>
          </w:p>
        </w:tc>
        <w:tc>
          <w:tcPr>
            <w:tcW w:w="1368" w:type="dxa"/>
          </w:tcPr>
          <w:p>
            <w:pPr>
              <w:pStyle w:val="102"/>
            </w:pPr>
            <w:r>
              <w:t>1</w:t>
            </w:r>
          </w:p>
        </w:tc>
        <w:tc>
          <w:tcPr>
            <w:tcW w:w="3438" w:type="dxa"/>
          </w:tcPr>
          <w:p>
            <w:pPr>
              <w:pStyle w:val="102"/>
            </w:pPr>
            <w:r>
              <w:t>Unique identifier of this message.</w:t>
            </w:r>
          </w:p>
          <w:p>
            <w:pPr>
              <w:pStyle w:val="102"/>
              <w:rPr>
                <w:szCs w:val="18"/>
              </w:rPr>
            </w:pPr>
            <w:r>
              <w:t>This IE is copied from the associated inbound message request</w:t>
            </w:r>
            <w:r>
              <w:rPr>
                <w:szCs w:val="18"/>
              </w:rPr>
              <w: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lang w:eastAsia="zh-CN"/>
              </w:rPr>
            </w:pPr>
            <w:r>
              <w:rPr>
                <w:lang w:eastAsia="zh-CN"/>
              </w:rPr>
              <w:t>d</w:t>
            </w:r>
            <w:r>
              <w:t>elivStReq</w:t>
            </w:r>
            <w:r>
              <w:rPr>
                <w:lang w:eastAsia="zh-CN"/>
              </w:rPr>
              <w:t>Ind</w:t>
            </w:r>
          </w:p>
        </w:tc>
        <w:tc>
          <w:tcPr>
            <w:tcW w:w="1006" w:type="dxa"/>
          </w:tcPr>
          <w:p>
            <w:pPr>
              <w:pStyle w:val="102"/>
            </w:pPr>
            <w:r>
              <w:t>boolean</w:t>
            </w:r>
          </w:p>
        </w:tc>
        <w:tc>
          <w:tcPr>
            <w:tcW w:w="425" w:type="dxa"/>
          </w:tcPr>
          <w:p>
            <w:pPr>
              <w:pStyle w:val="104"/>
            </w:pPr>
            <w:r>
              <w:t>O</w:t>
            </w:r>
          </w:p>
        </w:tc>
        <w:tc>
          <w:tcPr>
            <w:tcW w:w="1368" w:type="dxa"/>
          </w:tcPr>
          <w:p>
            <w:pPr>
              <w:pStyle w:val="102"/>
            </w:pPr>
            <w:r>
              <w:t>0..1</w:t>
            </w:r>
          </w:p>
        </w:tc>
        <w:tc>
          <w:tcPr>
            <w:tcW w:w="3438" w:type="dxa"/>
          </w:tcPr>
          <w:p>
            <w:pPr>
              <w:pStyle w:val="102"/>
            </w:pPr>
            <w:r>
              <w:t>Indicates if delivery acknowledgement from the recipient is requested.</w:t>
            </w:r>
          </w:p>
          <w:p>
            <w:pPr>
              <w:pStyle w:val="102"/>
              <w:rPr>
                <w:lang w:eastAsia="zh-CN"/>
              </w:rPr>
            </w:pPr>
            <w:r>
              <w:t>This IE is copied from the associated inbound message.</w:t>
            </w:r>
          </w:p>
          <w:p>
            <w:pPr>
              <w:pStyle w:val="102"/>
              <w:rPr>
                <w:szCs w:val="18"/>
                <w:lang w:eastAsia="zh-CN"/>
              </w:rPr>
            </w:pPr>
            <w:r>
              <w:rPr>
                <w:szCs w:val="18"/>
                <w:lang w:eastAsia="zh-CN"/>
              </w:rPr>
              <w:t>Set to "true" if delivery acknowledgement from the recipient is requested. otherwise set to "false". Default value is "false".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payload</w:t>
            </w:r>
          </w:p>
        </w:tc>
        <w:tc>
          <w:tcPr>
            <w:tcW w:w="1006" w:type="dxa"/>
          </w:tcPr>
          <w:p>
            <w:pPr>
              <w:pStyle w:val="102"/>
            </w:pPr>
            <w:r>
              <w:t>string</w:t>
            </w:r>
          </w:p>
        </w:tc>
        <w:tc>
          <w:tcPr>
            <w:tcW w:w="425" w:type="dxa"/>
          </w:tcPr>
          <w:p>
            <w:pPr>
              <w:pStyle w:val="104"/>
            </w:pPr>
            <w:r>
              <w:t>O</w:t>
            </w:r>
          </w:p>
        </w:tc>
        <w:tc>
          <w:tcPr>
            <w:tcW w:w="1368" w:type="dxa"/>
          </w:tcPr>
          <w:p>
            <w:pPr>
              <w:pStyle w:val="102"/>
            </w:pPr>
            <w:r>
              <w:t>0..1</w:t>
            </w:r>
          </w:p>
        </w:tc>
        <w:tc>
          <w:tcPr>
            <w:tcW w:w="3438" w:type="dxa"/>
          </w:tcPr>
          <w:p>
            <w:pPr>
              <w:pStyle w:val="102"/>
            </w:pPr>
            <w:r>
              <w:t>Payload of the message.</w:t>
            </w:r>
          </w:p>
          <w:p>
            <w:pPr>
              <w:pStyle w:val="102"/>
              <w:rPr>
                <w:szCs w:val="18"/>
              </w:rPr>
            </w:pPr>
            <w:r>
              <w:t>This IE is copied from the associated inbound message.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lang w:eastAsia="zh-CN"/>
              </w:rPr>
            </w:pPr>
            <w:r>
              <w:t>seg</w:t>
            </w:r>
            <w:r>
              <w:rPr>
                <w:lang w:eastAsia="zh-CN"/>
              </w:rPr>
              <w:t>Ind</w:t>
            </w:r>
          </w:p>
        </w:tc>
        <w:tc>
          <w:tcPr>
            <w:tcW w:w="1006" w:type="dxa"/>
          </w:tcPr>
          <w:p>
            <w:pPr>
              <w:pStyle w:val="102"/>
            </w:pPr>
            <w:r>
              <w:t>boolean</w:t>
            </w:r>
          </w:p>
        </w:tc>
        <w:tc>
          <w:tcPr>
            <w:tcW w:w="425" w:type="dxa"/>
          </w:tcPr>
          <w:p>
            <w:pPr>
              <w:pStyle w:val="104"/>
            </w:pPr>
            <w:r>
              <w:t>O</w:t>
            </w:r>
          </w:p>
        </w:tc>
        <w:tc>
          <w:tcPr>
            <w:tcW w:w="1368" w:type="dxa"/>
          </w:tcPr>
          <w:p>
            <w:pPr>
              <w:pStyle w:val="102"/>
            </w:pPr>
            <w:r>
              <w:t>0..1</w:t>
            </w:r>
          </w:p>
        </w:tc>
        <w:tc>
          <w:tcPr>
            <w:tcW w:w="3438" w:type="dxa"/>
          </w:tcPr>
          <w:p>
            <w:pPr>
              <w:pStyle w:val="102"/>
              <w:rPr>
                <w:lang w:eastAsia="zh-CN"/>
              </w:rPr>
            </w:pPr>
            <w:r>
              <w:rPr>
                <w:szCs w:val="18"/>
              </w:rPr>
              <w:t>I</w:t>
            </w:r>
            <w:r>
              <w:t>ndicates this message is part of a segmented message.</w:t>
            </w:r>
          </w:p>
          <w:p>
            <w:pPr>
              <w:pStyle w:val="102"/>
              <w:rPr>
                <w:szCs w:val="18"/>
                <w:lang w:eastAsia="zh-CN"/>
              </w:rPr>
            </w:pPr>
            <w:r>
              <w:rPr>
                <w:szCs w:val="18"/>
                <w:lang w:eastAsia="zh-CN"/>
              </w:rPr>
              <w:t>Set to "true" if the message is part of a segmented message. otherwise set to "false". Default value is "false".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segParams</w:t>
            </w:r>
          </w:p>
        </w:tc>
        <w:tc>
          <w:tcPr>
            <w:tcW w:w="1006" w:type="dxa"/>
          </w:tcPr>
          <w:p>
            <w:pPr>
              <w:pStyle w:val="102"/>
            </w:pPr>
            <w:r>
              <w:t>MessageSegmentPa</w:t>
            </w:r>
            <w:r>
              <w:rPr>
                <w:lang w:eastAsia="zh-CN"/>
              </w:rPr>
              <w:t>r</w:t>
            </w:r>
            <w:r>
              <w:t>ameters</w:t>
            </w:r>
          </w:p>
        </w:tc>
        <w:tc>
          <w:tcPr>
            <w:tcW w:w="425" w:type="dxa"/>
          </w:tcPr>
          <w:p>
            <w:pPr>
              <w:pStyle w:val="104"/>
            </w:pPr>
            <w:r>
              <w:t>O</w:t>
            </w:r>
          </w:p>
        </w:tc>
        <w:tc>
          <w:tcPr>
            <w:tcW w:w="1368" w:type="dxa"/>
          </w:tcPr>
          <w:p>
            <w:pPr>
              <w:pStyle w:val="102"/>
            </w:pPr>
            <w:r>
              <w:t>0..1</w:t>
            </w:r>
          </w:p>
        </w:tc>
        <w:tc>
          <w:tcPr>
            <w:tcW w:w="3438" w:type="dxa"/>
          </w:tcPr>
          <w:p>
            <w:pPr>
              <w:pStyle w:val="102"/>
            </w:pPr>
            <w:r>
              <w:t>The message segment parameters.</w:t>
            </w:r>
          </w:p>
          <w:p>
            <w:pPr>
              <w:pStyle w:val="102"/>
              <w:rPr>
                <w:szCs w:val="18"/>
              </w:rPr>
            </w:pPr>
            <w:r>
              <w:t>This IE shall be included only if the value of seg</w:t>
            </w:r>
            <w:r>
              <w:rPr>
                <w:lang w:eastAsia="zh-CN"/>
              </w:rPr>
              <w:t>Ind</w:t>
            </w:r>
            <w:r>
              <w:t xml:space="preserve"> is true to indicate that message Segment services are requested.</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szCs w:val="18"/>
              </w:rPr>
            </w:pPr>
            <w:r>
              <w:rPr>
                <w:szCs w:val="22"/>
              </w:rPr>
              <w:t>NOTE</w:t>
            </w:r>
            <w:r>
              <w:t>:</w:t>
            </w:r>
            <w:r>
              <w:tab/>
            </w:r>
            <w:r>
              <w:t>The addrType in Address data type shall only include AS or UE to represent the originating of message request.</w:t>
            </w:r>
          </w:p>
        </w:tc>
      </w:tr>
    </w:tbl>
    <w:p>
      <w:pPr>
        <w:rPr>
          <w:lang w:eastAsia="zh-CN"/>
        </w:rPr>
      </w:pPr>
    </w:p>
    <w:p>
      <w:pPr>
        <w:pStyle w:val="4"/>
      </w:pPr>
      <w:bookmarkStart w:id="1128" w:name="_Toc97197227"/>
      <w:bookmarkStart w:id="1129" w:name="_Toc83768424"/>
      <w:bookmarkStart w:id="1130" w:name="_Toc105667314"/>
      <w:bookmarkStart w:id="1131" w:name="_Toc93879087"/>
      <w:bookmarkStart w:id="1132" w:name="_Toc96996821"/>
      <w:r>
        <w:rPr>
          <w:lang w:eastAsia="zh-CN"/>
        </w:rPr>
        <w:t>9</w:t>
      </w:r>
      <w:r>
        <w:t>.</w:t>
      </w:r>
      <w:r>
        <w:rPr>
          <w:lang w:eastAsia="zh-CN"/>
        </w:rPr>
        <w:t>2</w:t>
      </w:r>
      <w:r>
        <w:t>.6</w:t>
      </w:r>
      <w:r>
        <w:tab/>
      </w:r>
      <w:r>
        <w:t>Error Handling</w:t>
      </w:r>
      <w:bookmarkEnd w:id="1128"/>
      <w:bookmarkEnd w:id="1129"/>
      <w:bookmarkEnd w:id="1130"/>
      <w:bookmarkEnd w:id="1131"/>
      <w:bookmarkEnd w:id="1132"/>
    </w:p>
    <w:p>
      <w:r>
        <w:t>General error responses will be defined in clause 7.7.</w:t>
      </w:r>
    </w:p>
    <w:p>
      <w:pPr>
        <w:pStyle w:val="4"/>
      </w:pPr>
      <w:bookmarkStart w:id="1133" w:name="_Toc105667315"/>
      <w:bookmarkStart w:id="1134" w:name="_Toc93879088"/>
      <w:bookmarkStart w:id="1135" w:name="_Toc96996822"/>
      <w:bookmarkStart w:id="1136" w:name="_Toc97197228"/>
      <w:bookmarkStart w:id="1137" w:name="_Toc83768425"/>
      <w:r>
        <w:rPr>
          <w:lang w:eastAsia="zh-CN"/>
        </w:rPr>
        <w:t>9</w:t>
      </w:r>
      <w:r>
        <w:t>.</w:t>
      </w:r>
      <w:r>
        <w:rPr>
          <w:lang w:eastAsia="zh-CN"/>
        </w:rPr>
        <w:t>2</w:t>
      </w:r>
      <w:r>
        <w:t>.7</w:t>
      </w:r>
      <w:r>
        <w:tab/>
      </w:r>
      <w:r>
        <w:t>Feature negotiation</w:t>
      </w:r>
      <w:bookmarkEnd w:id="1133"/>
      <w:bookmarkEnd w:id="1134"/>
      <w:bookmarkEnd w:id="1135"/>
      <w:bookmarkEnd w:id="1136"/>
      <w:bookmarkEnd w:id="1137"/>
    </w:p>
    <w:p>
      <w:pPr>
        <w:rPr>
          <w:lang w:eastAsia="zh-CN"/>
        </w:rPr>
      </w:pPr>
      <w:r>
        <w:rPr>
          <w:lang w:eastAsia="zh-CN"/>
        </w:rPr>
        <w:t>General feature negotiation procedures are defined in clause</w:t>
      </w:r>
      <w:r>
        <w:t> </w:t>
      </w:r>
      <w:r>
        <w:rPr>
          <w:lang w:eastAsia="zh-CN"/>
        </w:rPr>
        <w:t>7.8. Table</w:t>
      </w:r>
      <w:r>
        <w:t> </w:t>
      </w:r>
      <w:r>
        <w:rPr>
          <w:lang w:eastAsia="zh-CN"/>
        </w:rPr>
        <w:t>9.2.7-1 lists the supported features for MSGG_N3GDelivery API.</w:t>
      </w:r>
    </w:p>
    <w:p>
      <w:pPr>
        <w:pStyle w:val="112"/>
      </w:pPr>
      <w:r>
        <w:t>Table 9.2.7-1: Supported Features</w:t>
      </w:r>
    </w:p>
    <w:tbl>
      <w:tblPr>
        <w:tblStyle w:val="13"/>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pPr>
              <w:pStyle w:val="103"/>
            </w:pPr>
            <w:r>
              <w:t>Feature number</w:t>
            </w:r>
          </w:p>
        </w:tc>
        <w:tc>
          <w:tcPr>
            <w:tcW w:w="2207" w:type="dxa"/>
            <w:shd w:val="clear" w:color="auto" w:fill="C0C0C0"/>
          </w:tcPr>
          <w:p>
            <w:pPr>
              <w:pStyle w:val="103"/>
            </w:pPr>
            <w:r>
              <w:t>Feature Name</w:t>
            </w:r>
          </w:p>
        </w:tc>
        <w:tc>
          <w:tcPr>
            <w:tcW w:w="5758" w:type="dxa"/>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pPr>
              <w:pStyle w:val="102"/>
            </w:pPr>
          </w:p>
        </w:tc>
        <w:tc>
          <w:tcPr>
            <w:tcW w:w="2207" w:type="dxa"/>
          </w:tcPr>
          <w:p>
            <w:pPr>
              <w:pStyle w:val="102"/>
            </w:pPr>
          </w:p>
        </w:tc>
        <w:tc>
          <w:tcPr>
            <w:tcW w:w="5758" w:type="dxa"/>
          </w:tcPr>
          <w:p>
            <w:pPr>
              <w:pStyle w:val="102"/>
              <w:rPr>
                <w:szCs w:val="18"/>
              </w:rPr>
            </w:pPr>
          </w:p>
        </w:tc>
      </w:tr>
    </w:tbl>
    <w:p>
      <w:pPr>
        <w:rPr>
          <w:lang w:eastAsia="zh-CN"/>
        </w:rPr>
      </w:pPr>
    </w:p>
    <w:p>
      <w:pPr>
        <w:pStyle w:val="2"/>
      </w:pPr>
      <w:bookmarkStart w:id="1138" w:name="_Toc36037575"/>
      <w:bookmarkStart w:id="1139" w:name="_Toc36037879"/>
      <w:bookmarkStart w:id="1140" w:name="_Toc38877721"/>
      <w:bookmarkStart w:id="1141" w:name="_Toc34035582"/>
      <w:bookmarkStart w:id="1142" w:name="_Toc43199803"/>
      <w:bookmarkStart w:id="1143" w:name="_Toc105667316"/>
      <w:bookmarkStart w:id="1144" w:name="_Toc63171281"/>
      <w:bookmarkStart w:id="1145" w:name="_Toc66282318"/>
      <w:bookmarkStart w:id="1146" w:name="_Toc73435999"/>
      <w:bookmarkStart w:id="1147" w:name="_Toc59015725"/>
      <w:bookmarkStart w:id="1148" w:name="_Toc97197229"/>
      <w:bookmarkStart w:id="1149" w:name="_Toc70426549"/>
      <w:bookmarkStart w:id="1150" w:name="_Toc96996823"/>
      <w:bookmarkStart w:id="1151" w:name="_Toc93879125"/>
      <w:bookmarkStart w:id="1152" w:name="_Toc83768462"/>
      <w:bookmarkStart w:id="1153" w:name="_Toc75351816"/>
      <w:bookmarkStart w:id="1154" w:name="_Toc45132982"/>
      <w:bookmarkStart w:id="1155" w:name="_Toc73433951"/>
      <w:bookmarkStart w:id="1156" w:name="_Toc68166194"/>
      <w:bookmarkStart w:id="1157" w:name="_Toc73437406"/>
      <w:r>
        <w:rPr>
          <w:lang w:eastAsia="zh-CN"/>
        </w:rPr>
        <w:t>10</w:t>
      </w:r>
      <w:r>
        <w:tab/>
      </w:r>
      <w:r>
        <w:rPr>
          <w:lang w:eastAsia="zh-CN"/>
        </w:rPr>
        <w:t>Security</w:t>
      </w:r>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p>
    <w:p>
      <w:pPr>
        <w:rPr>
          <w:lang w:eastAsia="zh-CN"/>
        </w:rPr>
      </w:pPr>
      <w:r>
        <w:rPr>
          <w:lang w:eastAsia="zh-CN"/>
        </w:rPr>
        <w:t xml:space="preserve">TLS shall be used to support the security communication between the MSGin5G </w:t>
      </w:r>
      <w:r>
        <w:rPr>
          <w:rFonts w:hint="eastAsia"/>
          <w:lang w:eastAsia="zh-CN"/>
        </w:rPr>
        <w:t>S</w:t>
      </w:r>
      <w:r>
        <w:rPr>
          <w:lang w:eastAsia="zh-CN"/>
        </w:rPr>
        <w:t xml:space="preserve">erver and the </w:t>
      </w:r>
      <w:r>
        <w:rPr>
          <w:rFonts w:hint="eastAsia"/>
          <w:lang w:eastAsia="zh-CN"/>
        </w:rPr>
        <w:t>A</w:t>
      </w:r>
      <w:r>
        <w:rPr>
          <w:lang w:eastAsia="zh-CN"/>
        </w:rPr>
        <w:t xml:space="preserve">pplication </w:t>
      </w:r>
      <w:r>
        <w:rPr>
          <w:rFonts w:hint="eastAsia"/>
          <w:lang w:eastAsia="zh-CN"/>
        </w:rPr>
        <w:t>S</w:t>
      </w:r>
      <w:r>
        <w:rPr>
          <w:lang w:eastAsia="zh-CN"/>
        </w:rPr>
        <w:t xml:space="preserve">erver over MSGin5G-3 interface, and also between MSGin5G </w:t>
      </w:r>
      <w:r>
        <w:rPr>
          <w:rFonts w:hint="eastAsia"/>
          <w:lang w:eastAsia="zh-CN"/>
        </w:rPr>
        <w:t>S</w:t>
      </w:r>
      <w:r>
        <w:rPr>
          <w:lang w:eastAsia="zh-CN"/>
        </w:rPr>
        <w:t>erver and the Message Gateway over MSGin5G-2 or MSGin5G-4 interface as specified in 3GPP</w:t>
      </w:r>
      <w:r>
        <w:t> </w:t>
      </w:r>
      <w:r>
        <w:rPr>
          <w:lang w:eastAsia="zh-CN"/>
        </w:rPr>
        <w:t>TS</w:t>
      </w:r>
      <w:r>
        <w:t> </w:t>
      </w:r>
      <w:r>
        <w:rPr>
          <w:lang w:eastAsia="zh-CN"/>
        </w:rPr>
        <w:t>33.862</w:t>
      </w:r>
      <w:r>
        <w:t> </w:t>
      </w:r>
      <w:r>
        <w:rPr>
          <w:lang w:eastAsia="zh-CN"/>
        </w:rPr>
        <w:t>[19] and 3GPP</w:t>
      </w:r>
      <w:r>
        <w:t> </w:t>
      </w:r>
      <w:r>
        <w:rPr>
          <w:lang w:eastAsia="zh-CN"/>
        </w:rPr>
        <w:t>TS</w:t>
      </w:r>
      <w:r>
        <w:t> </w:t>
      </w:r>
      <w:r>
        <w:rPr>
          <w:lang w:eastAsia="zh-CN"/>
        </w:rPr>
        <w:t>33.501</w:t>
      </w:r>
      <w:r>
        <w:t> </w:t>
      </w:r>
      <w:r>
        <w:rPr>
          <w:lang w:eastAsia="zh-CN"/>
        </w:rPr>
        <w:t xml:space="preserve">[20]. The access to the MSGin5G </w:t>
      </w:r>
      <w:r>
        <w:rPr>
          <w:rFonts w:hint="eastAsia"/>
          <w:lang w:eastAsia="zh-CN"/>
        </w:rPr>
        <w:t>S</w:t>
      </w:r>
      <w:r>
        <w:rPr>
          <w:lang w:eastAsia="zh-CN"/>
        </w:rPr>
        <w:t>ervice APIs shall be authorized by means of OAuth2 protocol (see IETF</w:t>
      </w:r>
      <w:r>
        <w:t> </w:t>
      </w:r>
      <w:r>
        <w:rPr>
          <w:lang w:eastAsia="zh-CN"/>
        </w:rPr>
        <w:t>RFC</w:t>
      </w:r>
      <w:r>
        <w:t> </w:t>
      </w:r>
      <w:r>
        <w:rPr>
          <w:lang w:eastAsia="zh-CN"/>
        </w:rPr>
        <w:t>6749</w:t>
      </w:r>
      <w:r>
        <w:t> </w:t>
      </w:r>
      <w:r>
        <w:rPr>
          <w:lang w:eastAsia="zh-CN"/>
        </w:rPr>
        <w:t xml:space="preserve">[21]), based on local configuration, using the "Client Credentials" authorization grant. If OAuth2 is used, a client, prior to consuming services offered by the MSGin5G </w:t>
      </w:r>
      <w:r>
        <w:rPr>
          <w:rFonts w:hint="eastAsia"/>
          <w:lang w:eastAsia="zh-CN"/>
        </w:rPr>
        <w:t>S</w:t>
      </w:r>
      <w:r>
        <w:rPr>
          <w:lang w:eastAsia="zh-CN"/>
        </w:rPr>
        <w:t>ervice APIs, shall obtain a "token" from the authorization server.</w:t>
      </w:r>
    </w:p>
    <w:p>
      <w:pPr>
        <w:pStyle w:val="2"/>
        <w:rPr>
          <w:lang w:eastAsia="zh-CN"/>
        </w:rPr>
      </w:pPr>
      <w:bookmarkStart w:id="1158" w:name="_Toc51763968"/>
      <w:bookmarkStart w:id="1159" w:name="_Toc93879126"/>
      <w:bookmarkStart w:id="1160" w:name="_Toc34154179"/>
      <w:bookmarkStart w:id="1161" w:name="_Toc45134760"/>
      <w:bookmarkStart w:id="1162" w:name="_Toc59019541"/>
      <w:bookmarkStart w:id="1163" w:name="_Toc105667317"/>
      <w:bookmarkStart w:id="1164" w:name="_Toc96996824"/>
      <w:bookmarkStart w:id="1165" w:name="_Toc43196713"/>
      <w:bookmarkStart w:id="1166" w:name="_Toc36041123"/>
      <w:bookmarkStart w:id="1167" w:name="_Toc43481483"/>
      <w:bookmarkStart w:id="1168" w:name="_Toc51189292"/>
      <w:bookmarkStart w:id="1169" w:name="_Toc57206200"/>
      <w:bookmarkStart w:id="1170" w:name="_Toc24868674"/>
      <w:bookmarkStart w:id="1171" w:name="_Toc97197230"/>
      <w:bookmarkStart w:id="1172" w:name="_Toc36041436"/>
      <w:bookmarkStart w:id="1173" w:name="_Toc68170214"/>
      <w:bookmarkStart w:id="1174" w:name="_Toc74770092"/>
      <w:bookmarkStart w:id="1175" w:name="_Toc83768463"/>
      <w:r>
        <w:rPr>
          <w:lang w:eastAsia="zh-CN"/>
        </w:rPr>
        <w:t>11</w:t>
      </w:r>
      <w:r>
        <w:rPr>
          <w:lang w:eastAsia="zh-CN"/>
        </w:rPr>
        <w:tab/>
      </w:r>
      <w:r>
        <w:rPr>
          <w:lang w:eastAsia="zh-CN"/>
        </w:rPr>
        <w:t>Using Common API Framework</w:t>
      </w:r>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p>
    <w:p>
      <w:pPr>
        <w:pStyle w:val="3"/>
        <w:rPr>
          <w:lang w:eastAsia="zh-CN"/>
        </w:rPr>
      </w:pPr>
      <w:bookmarkStart w:id="1176" w:name="_Toc45134761"/>
      <w:bookmarkStart w:id="1177" w:name="_Toc105667318"/>
      <w:bookmarkStart w:id="1178" w:name="_Toc43196714"/>
      <w:bookmarkStart w:id="1179" w:name="_Toc57206201"/>
      <w:bookmarkStart w:id="1180" w:name="_Toc97197231"/>
      <w:bookmarkStart w:id="1181" w:name="_Toc83768464"/>
      <w:bookmarkStart w:id="1182" w:name="_Toc59019542"/>
      <w:bookmarkStart w:id="1183" w:name="_Toc51763969"/>
      <w:bookmarkStart w:id="1184" w:name="_Toc51189293"/>
      <w:bookmarkStart w:id="1185" w:name="_Toc34154180"/>
      <w:bookmarkStart w:id="1186" w:name="_Toc36041124"/>
      <w:bookmarkStart w:id="1187" w:name="_Toc93879127"/>
      <w:bookmarkStart w:id="1188" w:name="_Toc96996825"/>
      <w:bookmarkStart w:id="1189" w:name="_Toc74770093"/>
      <w:bookmarkStart w:id="1190" w:name="_Toc43481484"/>
      <w:bookmarkStart w:id="1191" w:name="_Toc68170215"/>
      <w:bookmarkStart w:id="1192" w:name="_Toc24868675"/>
      <w:bookmarkStart w:id="1193" w:name="_Toc36041437"/>
      <w:r>
        <w:rPr>
          <w:lang w:eastAsia="zh-CN"/>
        </w:rPr>
        <w:t>11.1</w:t>
      </w:r>
      <w:r>
        <w:rPr>
          <w:lang w:eastAsia="zh-CN"/>
        </w:rPr>
        <w:tab/>
      </w:r>
      <w:r>
        <w:rPr>
          <w:lang w:eastAsia="zh-CN"/>
        </w:rPr>
        <w:t>General</w:t>
      </w:r>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p>
    <w:p>
      <w:pPr>
        <w:rPr>
          <w:lang w:eastAsia="zh-CN"/>
        </w:rPr>
      </w:pPr>
      <w:r>
        <w:t xml:space="preserve">When CAPIF is used with a MSGin5G service, the MSGin5G </w:t>
      </w:r>
      <w:r>
        <w:rPr>
          <w:rFonts w:hint="eastAsia"/>
          <w:lang w:eastAsia="zh-CN"/>
        </w:rPr>
        <w:t>S</w:t>
      </w:r>
      <w:r>
        <w:t>erver shall support the following as defined in 3GPP TS 29.222 [</w:t>
      </w:r>
      <w:r>
        <w:rPr>
          <w:lang w:eastAsia="zh-CN"/>
        </w:rPr>
        <w:t>8</w:t>
      </w:r>
      <w:r>
        <w:t>]:</w:t>
      </w:r>
    </w:p>
    <w:p>
      <w:pPr>
        <w:pStyle w:val="110"/>
      </w:pPr>
      <w:r>
        <w:t>-</w:t>
      </w:r>
      <w:r>
        <w:tab/>
      </w:r>
      <w:r>
        <w:t>the API exposing function and related APIs over CAPIF-2/2e and CAPIF-3/3e reference points;</w:t>
      </w:r>
    </w:p>
    <w:p>
      <w:pPr>
        <w:pStyle w:val="110"/>
      </w:pPr>
      <w:r>
        <w:t>-</w:t>
      </w:r>
      <w:r>
        <w:tab/>
      </w:r>
      <w:r>
        <w:t>the API publishing function and related APIs over CAPIF-4/4e reference point;</w:t>
      </w:r>
    </w:p>
    <w:p>
      <w:pPr>
        <w:pStyle w:val="110"/>
      </w:pPr>
      <w:r>
        <w:t>-</w:t>
      </w:r>
      <w:r>
        <w:tab/>
      </w:r>
      <w:r>
        <w:t>the API management function and related APIs over CAPIF-5/5e reference point; and</w:t>
      </w:r>
    </w:p>
    <w:p>
      <w:pPr>
        <w:pStyle w:val="110"/>
      </w:pPr>
      <w:r>
        <w:t>-</w:t>
      </w:r>
      <w:r>
        <w:tab/>
      </w:r>
      <w:r>
        <w:t>at least one of the security methods for authentication and authorization, and related security mechanisms.</w:t>
      </w:r>
    </w:p>
    <w:p>
      <w:pPr>
        <w:rPr>
          <w:lang w:eastAsia="zh-CN"/>
        </w:rPr>
      </w:pPr>
      <w:r>
        <w:rPr>
          <w:lang w:eastAsia="zh-CN"/>
        </w:rPr>
        <w:t>In a centralized deployment as defined in 3GPP</w:t>
      </w:r>
      <w:r>
        <w:t> </w:t>
      </w:r>
      <w:r>
        <w:rPr>
          <w:lang w:eastAsia="zh-CN"/>
        </w:rPr>
        <w:t>TS</w:t>
      </w:r>
      <w:r>
        <w:t> </w:t>
      </w:r>
      <w:r>
        <w:rPr>
          <w:lang w:eastAsia="zh-CN"/>
        </w:rPr>
        <w:t>23.222</w:t>
      </w:r>
      <w:r>
        <w:t> </w:t>
      </w:r>
      <w:r>
        <w:rPr>
          <w:lang w:eastAsia="zh-CN"/>
        </w:rPr>
        <w:t xml:space="preserve">[7], where the CAPIF core function and API provider domain functions are co-located, the interactions between the CAPIF core function and API provider domain functions may be independent of CAPIF-3/3e, CAPIF-4/4e and CAPIF-5/5e reference points. </w:t>
      </w:r>
    </w:p>
    <w:p>
      <w:pPr>
        <w:rPr>
          <w:lang w:eastAsia="zh-CN"/>
        </w:rPr>
      </w:pPr>
      <w:r>
        <w:rPr>
          <w:lang w:eastAsia="zh-CN"/>
        </w:rPr>
        <w:t xml:space="preserve">When CAPIF is used with a MSGin5G service, the MSGin5G </w:t>
      </w:r>
      <w:r>
        <w:rPr>
          <w:rFonts w:hint="eastAsia"/>
          <w:lang w:eastAsia="zh-CN"/>
        </w:rPr>
        <w:t>S</w:t>
      </w:r>
      <w:r>
        <w:rPr>
          <w:lang w:eastAsia="zh-CN"/>
        </w:rPr>
        <w:t>erver shall register all the features for northbound APIs in the CAPIF Core Function.</w:t>
      </w:r>
    </w:p>
    <w:p>
      <w:pPr>
        <w:pStyle w:val="3"/>
      </w:pPr>
      <w:bookmarkStart w:id="1194" w:name="_Toc68170216"/>
      <w:bookmarkStart w:id="1195" w:name="_Toc34154181"/>
      <w:bookmarkStart w:id="1196" w:name="_Toc83768465"/>
      <w:bookmarkStart w:id="1197" w:name="_Toc36041438"/>
      <w:bookmarkStart w:id="1198" w:name="_Toc93879128"/>
      <w:bookmarkStart w:id="1199" w:name="_Toc45134762"/>
      <w:bookmarkStart w:id="1200" w:name="_Toc59019543"/>
      <w:bookmarkStart w:id="1201" w:name="_Toc96996826"/>
      <w:bookmarkStart w:id="1202" w:name="_Toc51189294"/>
      <w:bookmarkStart w:id="1203" w:name="_Toc74770094"/>
      <w:bookmarkStart w:id="1204" w:name="_Toc43196715"/>
      <w:bookmarkStart w:id="1205" w:name="_Toc51763970"/>
      <w:bookmarkStart w:id="1206" w:name="_Toc24868676"/>
      <w:bookmarkStart w:id="1207" w:name="_Toc43481485"/>
      <w:bookmarkStart w:id="1208" w:name="_Toc57206202"/>
      <w:bookmarkStart w:id="1209" w:name="_Toc105667319"/>
      <w:bookmarkStart w:id="1210" w:name="_Toc97197232"/>
      <w:bookmarkStart w:id="1211" w:name="_Toc36041125"/>
      <w:r>
        <w:rPr>
          <w:lang w:eastAsia="zh-CN"/>
        </w:rPr>
        <w:t>11</w:t>
      </w:r>
      <w:r>
        <w:t>.2</w:t>
      </w:r>
      <w:r>
        <w:tab/>
      </w:r>
      <w:r>
        <w:t>Security</w:t>
      </w:r>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p>
    <w:p>
      <w:pPr>
        <w:rPr>
          <w:lang w:eastAsia="zh-CN"/>
        </w:rPr>
      </w:pPr>
      <w:r>
        <w:rPr>
          <w:lang w:eastAsia="zh-CN"/>
        </w:rPr>
        <w:t xml:space="preserve">When CAPIF is used for external exposure, before invoking the API exposed by the MSGin5G </w:t>
      </w:r>
      <w:r>
        <w:rPr>
          <w:rFonts w:hint="eastAsia"/>
          <w:lang w:eastAsia="zh-CN"/>
        </w:rPr>
        <w:t>S</w:t>
      </w:r>
      <w:r>
        <w:rPr>
          <w:lang w:eastAsia="zh-CN"/>
        </w:rPr>
        <w:t xml:space="preserve">erver,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as API invoker shall negotiate the security method (PKI, TLS-PSK or OAUTH2) with CAPIF core function and ensure the MSGin5G </w:t>
      </w:r>
      <w:r>
        <w:rPr>
          <w:rFonts w:hint="eastAsia"/>
          <w:lang w:eastAsia="zh-CN"/>
        </w:rPr>
        <w:t>S</w:t>
      </w:r>
      <w:r>
        <w:rPr>
          <w:lang w:eastAsia="zh-CN"/>
        </w:rPr>
        <w:t xml:space="preserve">erver has enough credential to authenticate the NF service consumer (e.g. the </w:t>
      </w:r>
      <w:r>
        <w:rPr>
          <w:rFonts w:hint="eastAsia"/>
          <w:lang w:eastAsia="zh-CN"/>
        </w:rPr>
        <w:t>A</w:t>
      </w:r>
      <w:r>
        <w:rPr>
          <w:lang w:eastAsia="zh-CN"/>
        </w:rPr>
        <w:t xml:space="preserve">pplication </w:t>
      </w:r>
      <w:r>
        <w:rPr>
          <w:rFonts w:hint="eastAsia"/>
          <w:lang w:eastAsia="zh-CN"/>
        </w:rPr>
        <w:t>S</w:t>
      </w:r>
      <w:r>
        <w:rPr>
          <w:lang w:eastAsia="zh-CN"/>
        </w:rPr>
        <w:t>erver), see 3GPP</w:t>
      </w:r>
      <w:r>
        <w:t> </w:t>
      </w:r>
      <w:r>
        <w:rPr>
          <w:lang w:eastAsia="zh-CN"/>
        </w:rPr>
        <w:t>TS</w:t>
      </w:r>
      <w:r>
        <w:t> </w:t>
      </w:r>
      <w:r>
        <w:rPr>
          <w:lang w:eastAsia="zh-CN"/>
        </w:rPr>
        <w:t>29.222</w:t>
      </w:r>
      <w:r>
        <w:t> </w:t>
      </w:r>
      <w:r>
        <w:rPr>
          <w:lang w:eastAsia="zh-CN"/>
        </w:rPr>
        <w:t>[8], clause</w:t>
      </w:r>
      <w:r>
        <w:t> </w:t>
      </w:r>
      <w:r>
        <w:rPr>
          <w:lang w:eastAsia="zh-CN"/>
        </w:rPr>
        <w:t>5.6.2.2 and clause</w:t>
      </w:r>
      <w:r>
        <w:t> </w:t>
      </w:r>
      <w:r>
        <w:rPr>
          <w:lang w:eastAsia="zh-CN"/>
        </w:rPr>
        <w:t>6.2.2.2.</w:t>
      </w:r>
    </w:p>
    <w:p>
      <w:pPr>
        <w:rPr>
          <w:lang w:eastAsia="zh-CN"/>
        </w:rPr>
      </w:pPr>
      <w:r>
        <w:rPr>
          <w:lang w:eastAsia="zh-CN"/>
        </w:rPr>
        <w:t xml:space="preserve">If PKI or TLS-PSK is used as the selected security method between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and the MSGin5G </w:t>
      </w:r>
      <w:r>
        <w:rPr>
          <w:rFonts w:hint="eastAsia"/>
          <w:lang w:eastAsia="zh-CN"/>
        </w:rPr>
        <w:t>S</w:t>
      </w:r>
      <w:r>
        <w:rPr>
          <w:lang w:eastAsia="zh-CN"/>
        </w:rPr>
        <w:t xml:space="preserve">erver, upon API invocation, the MSGin5G </w:t>
      </w:r>
      <w:r>
        <w:rPr>
          <w:rFonts w:hint="eastAsia"/>
          <w:lang w:eastAsia="zh-CN"/>
        </w:rPr>
        <w:t>S</w:t>
      </w:r>
      <w:r>
        <w:rPr>
          <w:lang w:eastAsia="zh-CN"/>
        </w:rPr>
        <w:t>erver shall retrieve the authorization information from the CAPIF core function as described in 3GPP</w:t>
      </w:r>
      <w:r>
        <w:t> </w:t>
      </w:r>
      <w:r>
        <w:rPr>
          <w:lang w:eastAsia="zh-CN"/>
        </w:rPr>
        <w:t>TS</w:t>
      </w:r>
      <w:r>
        <w:t> </w:t>
      </w:r>
      <w:r>
        <w:rPr>
          <w:lang w:eastAsia="zh-CN"/>
        </w:rPr>
        <w:t>29.222</w:t>
      </w:r>
      <w:r>
        <w:t> </w:t>
      </w:r>
      <w:r>
        <w:rPr>
          <w:lang w:eastAsia="zh-CN"/>
        </w:rPr>
        <w:t>[8], clause</w:t>
      </w:r>
      <w:r>
        <w:t> </w:t>
      </w:r>
      <w:r>
        <w:rPr>
          <w:lang w:eastAsia="zh-CN"/>
        </w:rPr>
        <w:t xml:space="preserve">5.6.2.4. </w:t>
      </w:r>
    </w:p>
    <w:p>
      <w:pPr>
        <w:rPr>
          <w:lang w:eastAsia="zh-CN"/>
        </w:rPr>
      </w:pPr>
      <w:r>
        <w:rPr>
          <w:lang w:eastAsia="zh-CN"/>
        </w:rPr>
        <w:t>As indicated in 3GPP</w:t>
      </w:r>
      <w:r>
        <w:t> </w:t>
      </w:r>
      <w:r>
        <w:rPr>
          <w:lang w:eastAsia="zh-CN"/>
        </w:rPr>
        <w:t>TS</w:t>
      </w:r>
      <w:r>
        <w:t> </w:t>
      </w:r>
      <w:r>
        <w:rPr>
          <w:lang w:eastAsia="zh-CN"/>
        </w:rPr>
        <w:t>33.122</w:t>
      </w:r>
      <w:r>
        <w:t> </w:t>
      </w:r>
      <w:r>
        <w:rPr>
          <w:lang w:eastAsia="zh-CN"/>
        </w:rPr>
        <w:t>[22], the access to the MSGin5G APIs may be authorized by means of the OAuth2 protocol (see IETF</w:t>
      </w:r>
      <w:r>
        <w:t> </w:t>
      </w:r>
      <w:r>
        <w:rPr>
          <w:lang w:eastAsia="zh-CN"/>
        </w:rPr>
        <w:t>RFC</w:t>
      </w:r>
      <w:r>
        <w:t> </w:t>
      </w:r>
      <w:r>
        <w:rPr>
          <w:lang w:eastAsia="zh-CN"/>
        </w:rPr>
        <w:t>6749</w:t>
      </w:r>
      <w:r>
        <w:t> </w:t>
      </w:r>
      <w:r>
        <w:rPr>
          <w:lang w:eastAsia="zh-CN"/>
        </w:rPr>
        <w:t>[21]), using the "Client Credentials" authorization grant, where the CAPIF core function (see 3GPP</w:t>
      </w:r>
      <w:r>
        <w:t> </w:t>
      </w:r>
      <w:r>
        <w:rPr>
          <w:lang w:eastAsia="zh-CN"/>
        </w:rPr>
        <w:t>TS</w:t>
      </w:r>
      <w:r>
        <w:t> </w:t>
      </w:r>
      <w:r>
        <w:rPr>
          <w:lang w:eastAsia="zh-CN"/>
        </w:rPr>
        <w:t>29.222</w:t>
      </w:r>
      <w:r>
        <w:t> </w:t>
      </w:r>
      <w:r>
        <w:rPr>
          <w:lang w:eastAsia="zh-CN"/>
        </w:rPr>
        <w:t>[8]) plays the role of the authorization server.</w:t>
      </w:r>
    </w:p>
    <w:p>
      <w:pPr>
        <w:pStyle w:val="99"/>
      </w:pPr>
      <w:r>
        <w:t>NOTE 1:</w:t>
      </w:r>
      <w:r>
        <w:tab/>
      </w:r>
      <w:r>
        <w:t>In this release, only "Client Credentials" authorization grant is supported.</w:t>
      </w:r>
    </w:p>
    <w:p>
      <w:pPr>
        <w:rPr>
          <w:lang w:eastAsia="zh-CN"/>
        </w:rPr>
      </w:pPr>
      <w:r>
        <w:rPr>
          <w:lang w:eastAsia="zh-CN"/>
        </w:rPr>
        <w:t xml:space="preserve">If OAuth2 is used as the selected security method between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and the MSGin5G </w:t>
      </w:r>
      <w:r>
        <w:rPr>
          <w:rFonts w:hint="eastAsia"/>
          <w:lang w:eastAsia="zh-CN"/>
        </w:rPr>
        <w:t>S</w:t>
      </w:r>
      <w:r>
        <w:rPr>
          <w:lang w:eastAsia="zh-CN"/>
        </w:rPr>
        <w:t xml:space="preserve">erver, the the NF service consumer (e.g. the </w:t>
      </w:r>
      <w:r>
        <w:rPr>
          <w:rFonts w:hint="eastAsia"/>
          <w:lang w:eastAsia="zh-CN"/>
        </w:rPr>
        <w:t>A</w:t>
      </w:r>
      <w:r>
        <w:rPr>
          <w:lang w:eastAsia="zh-CN"/>
        </w:rPr>
        <w:t xml:space="preserve">pplication </w:t>
      </w:r>
      <w:r>
        <w:rPr>
          <w:rFonts w:hint="eastAsia"/>
          <w:lang w:eastAsia="zh-CN"/>
        </w:rPr>
        <w:t>S</w:t>
      </w:r>
      <w:r>
        <w:rPr>
          <w:lang w:eastAsia="zh-CN"/>
        </w:rPr>
        <w:t>erver), prior to consuming services offered by the MSGin5G APIs, shall obtain a "token" from the authorization server, by invoking the Obtain_Authorization service, as described in 3GPP</w:t>
      </w:r>
      <w:r>
        <w:t> </w:t>
      </w:r>
      <w:r>
        <w:rPr>
          <w:lang w:eastAsia="zh-CN"/>
        </w:rPr>
        <w:t>TS</w:t>
      </w:r>
      <w:r>
        <w:t> </w:t>
      </w:r>
      <w:r>
        <w:rPr>
          <w:lang w:eastAsia="zh-CN"/>
        </w:rPr>
        <w:t>29.222</w:t>
      </w:r>
      <w:r>
        <w:t> </w:t>
      </w:r>
      <w:r>
        <w:rPr>
          <w:lang w:eastAsia="zh-CN"/>
        </w:rPr>
        <w:t>[8], clause</w:t>
      </w:r>
      <w:r>
        <w:t> </w:t>
      </w:r>
      <w:r>
        <w:rPr>
          <w:lang w:eastAsia="zh-CN"/>
        </w:rPr>
        <w:t>5.6.2.3.2.</w:t>
      </w:r>
    </w:p>
    <w:p>
      <w:pPr>
        <w:rPr>
          <w:lang w:eastAsia="zh-CN"/>
        </w:rPr>
      </w:pPr>
      <w:r>
        <w:rPr>
          <w:lang w:eastAsia="zh-CN"/>
        </w:rPr>
        <w:t xml:space="preserve">The MSGin5G APIs do not define any scopes for OAuth2 authorization. It is the MSGin5G </w:t>
      </w:r>
      <w:r>
        <w:rPr>
          <w:rFonts w:hint="eastAsia"/>
          <w:lang w:eastAsia="zh-CN"/>
        </w:rPr>
        <w:t>S</w:t>
      </w:r>
      <w:r>
        <w:rPr>
          <w:lang w:eastAsia="zh-CN"/>
        </w:rPr>
        <w:t xml:space="preserve">erver responsibility to check whether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is authorized to use an API based on the "token". Once the MSGin5G </w:t>
      </w:r>
      <w:r>
        <w:rPr>
          <w:rFonts w:hint="eastAsia"/>
          <w:lang w:eastAsia="zh-CN"/>
        </w:rPr>
        <w:t>S</w:t>
      </w:r>
      <w:r>
        <w:rPr>
          <w:lang w:eastAsia="zh-CN"/>
        </w:rPr>
        <w:t xml:space="preserve">erver verifies the "token", it shall check whether the MSGin5G </w:t>
      </w:r>
      <w:r>
        <w:rPr>
          <w:rFonts w:hint="eastAsia"/>
          <w:lang w:eastAsia="zh-CN"/>
        </w:rPr>
        <w:t>S</w:t>
      </w:r>
      <w:r>
        <w:rPr>
          <w:lang w:eastAsia="zh-CN"/>
        </w:rPr>
        <w:t xml:space="preserve">erver identifier in the "token" matches its own published identifier, and whether the API name in the "token" matches its own published API name. If those checks are passed, the NF service consumer (e.g. the </w:t>
      </w:r>
      <w:r>
        <w:rPr>
          <w:rFonts w:hint="eastAsia"/>
          <w:lang w:eastAsia="zh-CN"/>
        </w:rPr>
        <w:t>A</w:t>
      </w:r>
      <w:r>
        <w:rPr>
          <w:lang w:eastAsia="zh-CN"/>
        </w:rPr>
        <w:t xml:space="preserve">pplication </w:t>
      </w:r>
      <w:r>
        <w:rPr>
          <w:rFonts w:hint="eastAsia"/>
          <w:lang w:eastAsia="zh-CN"/>
        </w:rPr>
        <w:t>S</w:t>
      </w:r>
      <w:r>
        <w:rPr>
          <w:lang w:eastAsia="zh-CN"/>
        </w:rPr>
        <w:t>erver) has full authority to access any resource or operation for the invoked API.</w:t>
      </w:r>
    </w:p>
    <w:p>
      <w:pPr>
        <w:pStyle w:val="99"/>
        <w:rPr>
          <w:lang w:eastAsia="zh-CN"/>
        </w:rPr>
      </w:pPr>
      <w:r>
        <w:t>NOTE 2:</w:t>
      </w:r>
      <w:r>
        <w:tab/>
      </w:r>
      <w:r>
        <w:t xml:space="preserve">For aforementioned security methods, the MSGin5G </w:t>
      </w:r>
      <w:r>
        <w:rPr>
          <w:rFonts w:hint="eastAsia"/>
          <w:lang w:eastAsia="zh-CN"/>
        </w:rPr>
        <w:t>S</w:t>
      </w:r>
      <w:r>
        <w:t>erver needs to apply admission control according to access control policies after performing the authorization checks.</w:t>
      </w:r>
    </w:p>
    <w:p>
      <w:pPr>
        <w:pStyle w:val="2"/>
      </w:pPr>
      <w:bookmarkStart w:id="1212" w:name="_Toc105667320"/>
      <w:r>
        <w:t>1</w:t>
      </w:r>
      <w:r>
        <w:rPr>
          <w:rFonts w:hint="eastAsia"/>
        </w:rPr>
        <w:t>2</w:t>
      </w:r>
      <w:r>
        <w:tab/>
      </w:r>
      <w:r>
        <w:t>Usage of Network Capabilities</w:t>
      </w:r>
      <w:bookmarkEnd w:id="1212"/>
    </w:p>
    <w:p>
      <w:pPr>
        <w:rPr>
          <w:lang w:eastAsia="zh-CN"/>
        </w:rPr>
      </w:pPr>
      <w:r>
        <w:t>As specified in 3GPP TS 23.554 </w:t>
      </w:r>
      <w:r>
        <w:rPr>
          <w:rFonts w:hint="eastAsia"/>
          <w:lang w:eastAsia="zh-CN"/>
        </w:rPr>
        <w:t xml:space="preserve">[2], </w:t>
      </w:r>
      <w:r>
        <w:rPr>
          <w:lang w:eastAsia="zh-CN"/>
        </w:rPr>
        <w:t xml:space="preserve">MSGin5G Server </w:t>
      </w:r>
      <w:r>
        <w:rPr>
          <w:rFonts w:hint="eastAsia"/>
          <w:lang w:eastAsia="zh-CN"/>
        </w:rPr>
        <w:t>may perform</w:t>
      </w:r>
      <w:r>
        <w:rPr>
          <w:lang w:eastAsia="zh-CN"/>
        </w:rPr>
        <w:t xml:space="preserve"> </w:t>
      </w:r>
      <w:r>
        <w:rPr>
          <w:rFonts w:hint="eastAsia"/>
          <w:lang w:eastAsia="zh-CN"/>
        </w:rPr>
        <w:t xml:space="preserve">procedures of UE reachability monitoring and device triggering </w:t>
      </w:r>
      <w:r>
        <w:rPr>
          <w:lang w:eastAsia="zh-CN"/>
        </w:rPr>
        <w:t xml:space="preserve">by consuming the 3GPP core network capabilities from </w:t>
      </w:r>
      <w:r>
        <w:rPr>
          <w:lang w:val="en-US" w:eastAsia="zh-CN"/>
        </w:rPr>
        <w:t>SCEF/</w:t>
      </w:r>
      <w:r>
        <w:rPr>
          <w:lang w:eastAsia="zh-CN"/>
        </w:rPr>
        <w:t>NEF as specified in 3GPP</w:t>
      </w:r>
      <w:r>
        <w:t> </w:t>
      </w:r>
      <w:r>
        <w:rPr>
          <w:lang w:eastAsia="zh-CN"/>
        </w:rPr>
        <w:t>TS</w:t>
      </w:r>
      <w:r>
        <w:t> </w:t>
      </w:r>
      <w:r>
        <w:rPr>
          <w:lang w:eastAsia="zh-CN"/>
        </w:rPr>
        <w:t>29.522</w:t>
      </w:r>
      <w:r>
        <w:t> </w:t>
      </w:r>
      <w:r>
        <w:rPr>
          <w:lang w:eastAsia="zh-CN"/>
        </w:rPr>
        <w:t>[</w:t>
      </w:r>
      <w:r>
        <w:rPr>
          <w:rFonts w:hint="eastAsia"/>
          <w:lang w:eastAsia="zh-CN"/>
        </w:rPr>
        <w:t>23</w:t>
      </w:r>
      <w:r>
        <w:rPr>
          <w:lang w:eastAsia="zh-CN"/>
        </w:rPr>
        <w:t>]</w:t>
      </w:r>
      <w:r>
        <w:rPr>
          <w:rFonts w:hint="eastAsia"/>
          <w:lang w:eastAsia="zh-CN"/>
        </w:rPr>
        <w:t xml:space="preserve">, with </w:t>
      </w:r>
      <w:r>
        <w:rPr>
          <w:lang w:eastAsia="zh-CN"/>
        </w:rPr>
        <w:t xml:space="preserve">description of the </w:t>
      </w:r>
      <w:r>
        <w:rPr>
          <w:rFonts w:hint="eastAsia"/>
          <w:lang w:eastAsia="zh-CN"/>
        </w:rPr>
        <w:t>AF</w:t>
      </w:r>
      <w:r>
        <w:rPr>
          <w:lang w:eastAsia="zh-CN"/>
        </w:rPr>
        <w:t xml:space="preserve"> applies to the </w:t>
      </w:r>
      <w:r>
        <w:rPr>
          <w:rFonts w:hint="eastAsia"/>
          <w:lang w:eastAsia="zh-CN"/>
        </w:rPr>
        <w:t>MSGin5G Server.</w:t>
      </w:r>
      <w:r>
        <w:rPr>
          <w:lang w:eastAsia="zh-CN"/>
        </w:rPr>
        <w:t xml:space="preserve"> With usage of network capabilities, the following procedure for UE reachability monitoring and device triggering procedure could be supported. Upon the MSGin5G Server receiving a request to send MSGin5G message to a MSGin5G UE, the MSGin5G Server may determine whether the recipient MSGin5G Client is not reachable:</w:t>
      </w:r>
    </w:p>
    <w:p>
      <w:pPr>
        <w:pStyle w:val="110"/>
      </w:pPr>
      <w:r>
        <w:t>-</w:t>
      </w:r>
      <w:r>
        <w:tab/>
      </w:r>
      <w:r>
        <w:t>by using the recipient's</w:t>
      </w:r>
      <w:bookmarkStart w:id="1213" w:name="_Hlk95293481"/>
      <w:r>
        <w:t xml:space="preserve"> information </w:t>
      </w:r>
      <w:bookmarkEnd w:id="1213"/>
      <w:r>
        <w:t>received when performing the procedures specified</w:t>
      </w:r>
      <w:r>
        <w:rPr>
          <w:rFonts w:hint="eastAsia"/>
        </w:rPr>
        <w:t xml:space="preserve"> in </w:t>
      </w:r>
      <w:r>
        <w:t>clause </w:t>
      </w:r>
      <w:r>
        <w:rPr>
          <w:rFonts w:hint="eastAsia"/>
        </w:rPr>
        <w:t>8</w:t>
      </w:r>
      <w:r>
        <w:t>.</w:t>
      </w:r>
      <w:r>
        <w:rPr>
          <w:rFonts w:hint="eastAsia"/>
        </w:rPr>
        <w:t xml:space="preserve">9.2.2 of </w:t>
      </w:r>
      <w:r>
        <w:t>3GPP TS 2</w:t>
      </w:r>
      <w:r>
        <w:rPr>
          <w:rFonts w:hint="eastAsia"/>
        </w:rPr>
        <w:t>3</w:t>
      </w:r>
      <w:r>
        <w:t>.</w:t>
      </w:r>
      <w:r>
        <w:rPr>
          <w:rFonts w:hint="eastAsia"/>
        </w:rPr>
        <w:t>554</w:t>
      </w:r>
      <w:r>
        <w:t> </w:t>
      </w:r>
      <w:r>
        <w:rPr>
          <w:rFonts w:hint="eastAsia"/>
        </w:rPr>
        <w:t>[2]</w:t>
      </w:r>
      <w:r>
        <w:t>; or</w:t>
      </w:r>
    </w:p>
    <w:p>
      <w:pPr>
        <w:pStyle w:val="110"/>
      </w:pPr>
      <w:r>
        <w:t>-</w:t>
      </w:r>
      <w:r>
        <w:tab/>
      </w:r>
      <w:r>
        <w:t>by using the recipient's availability information provided by MSGin5G Client at registration as specified in clause 8.2.1 of 3GPP TS 23.554 [2].</w:t>
      </w:r>
    </w:p>
    <w:p>
      <w:pPr>
        <w:rPr>
          <w:lang w:eastAsia="zh-CN"/>
        </w:rPr>
      </w:pPr>
      <w:r>
        <w:rPr>
          <w:lang w:eastAsia="zh-CN"/>
        </w:rPr>
        <w:t>If the recipient MSGin5G Client is not reachable, the MSGin5G Server may send a request for device triggering to SCEF/NEF as specified in</w:t>
      </w:r>
      <w:r>
        <w:rPr>
          <w:rFonts w:hint="eastAsia"/>
          <w:lang w:eastAsia="zh-CN"/>
        </w:rPr>
        <w:t xml:space="preserve"> </w:t>
      </w:r>
      <w:r>
        <w:t>clause 4.4.3 of 3GPP TS 29.522 [</w:t>
      </w:r>
      <w:r>
        <w:rPr>
          <w:rFonts w:hint="eastAsia"/>
          <w:lang w:eastAsia="zh-CN"/>
        </w:rPr>
        <w:t>23</w:t>
      </w:r>
      <w:r>
        <w:t>]</w:t>
      </w:r>
      <w:r>
        <w:rPr>
          <w:rFonts w:hint="eastAsia"/>
          <w:lang w:eastAsia="zh-CN"/>
        </w:rPr>
        <w:t>.</w:t>
      </w:r>
      <w:r>
        <w:rPr>
          <w:lang w:eastAsia="zh-CN"/>
        </w:rPr>
        <w:t xml:space="preserve"> The request uses the information provided by the MSGin5G Client at registration in the MSGin5G Client Triggering Information IE. And the MSGin5G Server may use the MSGin5G Client communication availability and/or pre-configured information to determine the timing of the device triggering request, e.g. the trigger request may be sent to ensure that the target UE is reachable prior to resuming MSGin5G communications.</w:t>
      </w:r>
    </w:p>
    <w:p>
      <w:pPr>
        <w:rPr>
          <w:lang w:eastAsia="zh-CN"/>
        </w:rPr>
      </w:pPr>
      <w:r>
        <w:t>As specified in</w:t>
      </w:r>
      <w:r>
        <w:rPr>
          <w:rFonts w:hint="eastAsia"/>
        </w:rPr>
        <w:t xml:space="preserve"> clause</w:t>
      </w:r>
      <w:r>
        <w:t> </w:t>
      </w:r>
      <w:r>
        <w:rPr>
          <w:rFonts w:hint="eastAsia"/>
        </w:rPr>
        <w:t>4.4.6 of 3GPP</w:t>
      </w:r>
      <w:r>
        <w:t> </w:t>
      </w:r>
      <w:r>
        <w:rPr>
          <w:rFonts w:hint="eastAsia"/>
        </w:rPr>
        <w:t>TS</w:t>
      </w:r>
      <w:r>
        <w:t> </w:t>
      </w:r>
      <w:r>
        <w:rPr>
          <w:rFonts w:hint="eastAsia"/>
        </w:rPr>
        <w:t>29.122</w:t>
      </w:r>
      <w:r>
        <w:t> </w:t>
      </w:r>
      <w:r>
        <w:rPr>
          <w:rFonts w:hint="eastAsia"/>
        </w:rPr>
        <w:t>[24]</w:t>
      </w:r>
      <w:r>
        <w:t>, upon the MSGin5G Server receiving an HTTP POST request from SCEF/NEF indicating the result of the triggering delivery, the MSGin5G Server shall respond with an HTTP 200 OK or 204 No Content response.</w:t>
      </w:r>
    </w:p>
    <w:p>
      <w:pPr>
        <w:pStyle w:val="10"/>
      </w:pPr>
      <w:r>
        <w:br w:type="page"/>
      </w:r>
      <w:bookmarkStart w:id="1214" w:name="_Toc105667321"/>
      <w:r>
        <w:t>Annex A (normative):</w:t>
      </w:r>
      <w:r>
        <w:br w:type="textWrapping"/>
      </w:r>
      <w:r>
        <w:t>OpenAPI specification</w:t>
      </w:r>
      <w:bookmarkEnd w:id="1214"/>
    </w:p>
    <w:p>
      <w:pPr>
        <w:pStyle w:val="2"/>
      </w:pPr>
      <w:bookmarkStart w:id="1215" w:name="_Toc96996828"/>
      <w:bookmarkStart w:id="1216" w:name="_Toc105667322"/>
      <w:bookmarkStart w:id="1217" w:name="_Toc97197234"/>
      <w:r>
        <w:t>A.1</w:t>
      </w:r>
      <w:r>
        <w:tab/>
      </w:r>
      <w:r>
        <w:t>General</w:t>
      </w:r>
      <w:bookmarkEnd w:id="1215"/>
      <w:bookmarkEnd w:id="1216"/>
      <w:bookmarkEnd w:id="1217"/>
    </w:p>
    <w:p>
      <w:pPr>
        <w:rPr>
          <w:lang w:eastAsia="zh-CN"/>
        </w:rPr>
      </w:pPr>
      <w:r>
        <w:rPr>
          <w:lang w:eastAsia="zh-CN"/>
        </w:rPr>
        <w:t>This Annex is based on the OpenAPI</w:t>
      </w:r>
      <w:r>
        <w:t> </w:t>
      </w:r>
      <w:r>
        <w:rPr>
          <w:lang w:eastAsia="zh-CN"/>
        </w:rPr>
        <w:t>Specification</w:t>
      </w:r>
      <w:r>
        <w:t> </w:t>
      </w:r>
      <w:r>
        <w:rPr>
          <w:lang w:eastAsia="zh-CN"/>
        </w:rPr>
        <w:t>[6] and provides corresponding representations of all APIs defined in the present specification.</w:t>
      </w:r>
    </w:p>
    <w:p>
      <w:pPr>
        <w:pStyle w:val="99"/>
      </w:pPr>
      <w:r>
        <w:t>NOTE 1:</w:t>
      </w:r>
      <w:r>
        <w:tab/>
      </w:r>
      <w:r>
        <w:t>An OpenAPIs representation embeds JSON Schema representations of HTTP message bodies.</w:t>
      </w:r>
    </w:p>
    <w:p>
      <w:pPr>
        <w:rPr>
          <w:lang w:eastAsia="zh-CN"/>
        </w:rPr>
      </w:pPr>
      <w:r>
        <w:rPr>
          <w:lang w:eastAsia="zh-CN"/>
        </w:rPr>
        <w:t>This Annex shall take precedence when being discrepant to other parts of the specification with respect to the encoding of information elements and methods within the API(s).</w:t>
      </w:r>
    </w:p>
    <w:p>
      <w:pPr>
        <w:pStyle w:val="99"/>
      </w:pPr>
      <w:r>
        <w:t>NOTE 2:</w:t>
      </w:r>
      <w:r>
        <w:tab/>
      </w:r>
      <w:r>
        <w:t>The semantics and procedures, as well as conditions, e.g. for the applicability and allowed combinations of attributes or values, not expressed in the OpenAPI definitions but defined in other parts of the specification also apply.</w:t>
      </w:r>
    </w:p>
    <w:p>
      <w:pPr>
        <w:rPr>
          <w:lang w:eastAsia="zh-CN"/>
        </w:rPr>
      </w:pPr>
      <w:r>
        <w:t xml:space="preserve">Informative copies of the OpenAPI specification files contained in this 3GPP Technical Specification are available on a Git-based repository, that uses the GitLab software version control system </w:t>
      </w:r>
      <w:r>
        <w:rPr>
          <w:lang w:eastAsia="zh-CN"/>
        </w:rPr>
        <w:t xml:space="preserve">(see clause 5B of the 3GPP TR 21.900 [18] and </w:t>
      </w:r>
      <w:r>
        <w:t>clause 5.3.1 of the 3GPP TS 29.501 [</w:t>
      </w:r>
      <w:r>
        <w:rPr>
          <w:lang w:eastAsia="zh-CN"/>
        </w:rPr>
        <w:t>9</w:t>
      </w:r>
      <w:r>
        <w:t xml:space="preserve">] </w:t>
      </w:r>
      <w:r>
        <w:rPr>
          <w:lang w:eastAsia="zh-CN"/>
        </w:rPr>
        <w:t>for further information).</w:t>
      </w:r>
    </w:p>
    <w:p>
      <w:pPr>
        <w:pStyle w:val="2"/>
        <w:rPr>
          <w:lang w:eastAsia="zh-CN"/>
        </w:rPr>
      </w:pPr>
      <w:bookmarkStart w:id="1218" w:name="_Toc97197235"/>
      <w:bookmarkStart w:id="1219" w:name="_Toc105667323"/>
      <w:bookmarkStart w:id="1220" w:name="_Toc96996829"/>
      <w:r>
        <w:rPr>
          <w:lang w:eastAsia="zh-CN"/>
        </w:rPr>
        <w:t>A.2</w:t>
      </w:r>
      <w:r>
        <w:rPr>
          <w:lang w:eastAsia="zh-CN"/>
        </w:rPr>
        <w:tab/>
      </w:r>
      <w:r>
        <w:rPr>
          <w:lang w:eastAsia="zh-CN"/>
        </w:rPr>
        <w:t>MSGS_ASRegistration API</w:t>
      </w:r>
      <w:bookmarkEnd w:id="1218"/>
      <w:bookmarkEnd w:id="1219"/>
      <w:bookmarkEnd w:id="1220"/>
    </w:p>
    <w:p>
      <w:pPr>
        <w:pStyle w:val="100"/>
        <w:rPr>
          <w:lang w:eastAsia="zh-CN"/>
        </w:rPr>
      </w:pPr>
      <w:r>
        <w:rPr>
          <w:lang w:eastAsia="zh-CN"/>
        </w:rPr>
        <w:t>openapi: 3.0.0</w:t>
      </w:r>
    </w:p>
    <w:p>
      <w:pPr>
        <w:pStyle w:val="100"/>
        <w:rPr>
          <w:lang w:eastAsia="zh-CN"/>
        </w:rPr>
      </w:pPr>
      <w:r>
        <w:rPr>
          <w:lang w:eastAsia="zh-CN"/>
        </w:rPr>
        <w:t>info:</w:t>
      </w:r>
    </w:p>
    <w:p>
      <w:pPr>
        <w:pStyle w:val="100"/>
        <w:rPr>
          <w:lang w:eastAsia="zh-CN"/>
        </w:rPr>
      </w:pPr>
      <w:r>
        <w:rPr>
          <w:lang w:eastAsia="zh-CN"/>
        </w:rPr>
        <w:t xml:space="preserve">  title: MSGS_ASRegistration</w:t>
      </w:r>
    </w:p>
    <w:p>
      <w:pPr>
        <w:pStyle w:val="100"/>
        <w:rPr>
          <w:lang w:eastAsia="zh-CN"/>
        </w:rPr>
      </w:pPr>
      <w:r>
        <w:rPr>
          <w:lang w:eastAsia="zh-CN"/>
        </w:rPr>
        <w:t xml:space="preserve">  version: 1.0.</w:t>
      </w:r>
      <w:r>
        <w:rPr>
          <w:rFonts w:hint="eastAsia"/>
          <w:lang w:val="en-US" w:eastAsia="zh-CN"/>
        </w:rPr>
        <w:t>1</w:t>
      </w:r>
    </w:p>
    <w:p>
      <w:pPr>
        <w:pStyle w:val="100"/>
        <w:rPr>
          <w:lang w:eastAsia="zh-CN"/>
        </w:rPr>
      </w:pPr>
      <w:r>
        <w:rPr>
          <w:lang w:eastAsia="zh-CN"/>
        </w:rPr>
        <w:t xml:space="preserve">  description: |</w:t>
      </w:r>
    </w:p>
    <w:p>
      <w:pPr>
        <w:pStyle w:val="100"/>
        <w:rPr>
          <w:lang w:eastAsia="zh-CN"/>
        </w:rPr>
      </w:pPr>
      <w:r>
        <w:rPr>
          <w:lang w:eastAsia="zh-CN"/>
        </w:rPr>
        <w:t xml:space="preserve">    API for MSGS AS Registration Service.  </w:t>
      </w:r>
    </w:p>
    <w:p>
      <w:pPr>
        <w:pStyle w:val="100"/>
        <w:rPr>
          <w:lang w:eastAsia="zh-CN"/>
        </w:rPr>
      </w:pPr>
      <w:r>
        <w:rPr>
          <w:lang w:eastAsia="zh-CN"/>
        </w:rPr>
        <w:t xml:space="preserve">    © 202</w:t>
      </w:r>
      <w:r>
        <w:rPr>
          <w:rFonts w:hint="eastAsia"/>
          <w:lang w:val="en-US" w:eastAsia="zh-CN"/>
        </w:rPr>
        <w:t>3</w:t>
      </w:r>
      <w:r>
        <w:rPr>
          <w:lang w:eastAsia="zh-CN"/>
        </w:rPr>
        <w:t xml:space="preserve">, 3GPP Organizational Partners (ARIB, ATIS, CCSA, ETSI, TSDSI, TTA, TTC).  </w:t>
      </w:r>
    </w:p>
    <w:p>
      <w:pPr>
        <w:pStyle w:val="100"/>
        <w:rPr>
          <w:lang w:eastAsia="zh-CN"/>
        </w:rPr>
      </w:pPr>
      <w:r>
        <w:rPr>
          <w:lang w:eastAsia="zh-CN"/>
        </w:rPr>
        <w:t xml:space="preserve">    All rights reserved.</w:t>
      </w:r>
    </w:p>
    <w:p>
      <w:pPr>
        <w:pStyle w:val="100"/>
        <w:rPr>
          <w:lang w:eastAsia="zh-CN"/>
        </w:rPr>
      </w:pPr>
    </w:p>
    <w:p>
      <w:pPr>
        <w:pStyle w:val="100"/>
        <w:rPr>
          <w:lang w:eastAsia="zh-CN"/>
        </w:rPr>
      </w:pPr>
      <w:r>
        <w:rPr>
          <w:lang w:eastAsia="zh-CN"/>
        </w:rPr>
        <w:t>externalDocs:</w:t>
      </w:r>
    </w:p>
    <w:p>
      <w:pPr>
        <w:pStyle w:val="100"/>
        <w:rPr>
          <w:lang w:eastAsia="zh-CN"/>
        </w:rPr>
      </w:pPr>
      <w:r>
        <w:rPr>
          <w:lang w:eastAsia="zh-CN"/>
        </w:rPr>
        <w:t xml:space="preserve">  description: &gt;</w:t>
      </w:r>
    </w:p>
    <w:p>
      <w:pPr>
        <w:pStyle w:val="100"/>
        <w:rPr>
          <w:lang w:eastAsia="zh-CN"/>
        </w:rPr>
      </w:pPr>
      <w:r>
        <w:rPr>
          <w:lang w:eastAsia="zh-CN"/>
        </w:rPr>
        <w:t xml:space="preserve">    3GPP TS 29.538 V17.</w:t>
      </w:r>
      <w:r>
        <w:rPr>
          <w:rFonts w:hint="eastAsia"/>
          <w:lang w:val="en-US" w:eastAsia="zh-CN"/>
        </w:rPr>
        <w:t>3</w:t>
      </w:r>
      <w:r>
        <w:rPr>
          <w:lang w:eastAsia="zh-CN"/>
        </w:rPr>
        <w:t>.0; Enabling MSGin5G Service; Application Programming Interfaces (API)</w:t>
      </w:r>
    </w:p>
    <w:p>
      <w:pPr>
        <w:pStyle w:val="100"/>
        <w:rPr>
          <w:lang w:eastAsia="zh-CN"/>
        </w:rPr>
      </w:pPr>
      <w:r>
        <w:rPr>
          <w:lang w:eastAsia="zh-CN"/>
        </w:rPr>
        <w:t xml:space="preserve">    specification; Stage 3</w:t>
      </w:r>
    </w:p>
    <w:p>
      <w:pPr>
        <w:pStyle w:val="100"/>
        <w:rPr>
          <w:lang w:eastAsia="zh-CN"/>
        </w:rPr>
      </w:pPr>
      <w:r>
        <w:rPr>
          <w:lang w:eastAsia="zh-CN"/>
        </w:rPr>
        <w:t xml:space="preserve">  url: https://www.3gpp.org/ftp/Specs/archive/29_series/29.538/</w:t>
      </w:r>
    </w:p>
    <w:p>
      <w:pPr>
        <w:pStyle w:val="100"/>
        <w:rPr>
          <w:lang w:eastAsia="zh-CN"/>
        </w:rPr>
      </w:pPr>
    </w:p>
    <w:p>
      <w:pPr>
        <w:pStyle w:val="100"/>
        <w:rPr>
          <w:lang w:eastAsia="zh-CN"/>
        </w:rPr>
      </w:pPr>
      <w:r>
        <w:rPr>
          <w:lang w:eastAsia="zh-CN"/>
        </w:rPr>
        <w:t>servers:</w:t>
      </w:r>
    </w:p>
    <w:p>
      <w:pPr>
        <w:pStyle w:val="100"/>
        <w:rPr>
          <w:lang w:eastAsia="zh-CN"/>
        </w:rPr>
      </w:pPr>
      <w:r>
        <w:rPr>
          <w:lang w:eastAsia="zh-CN"/>
        </w:rPr>
        <w:t xml:space="preserve">  - url: '{apiRoot}/msgs-asregistration/v1'</w:t>
      </w:r>
    </w:p>
    <w:p>
      <w:pPr>
        <w:pStyle w:val="100"/>
        <w:rPr>
          <w:lang w:eastAsia="zh-CN"/>
        </w:rPr>
      </w:pPr>
      <w:r>
        <w:rPr>
          <w:lang w:eastAsia="zh-CN"/>
        </w:rPr>
        <w:t xml:space="preserve">    variables:</w:t>
      </w:r>
    </w:p>
    <w:p>
      <w:pPr>
        <w:pStyle w:val="100"/>
        <w:rPr>
          <w:lang w:eastAsia="zh-CN"/>
        </w:rPr>
      </w:pPr>
      <w:r>
        <w:rPr>
          <w:lang w:eastAsia="zh-CN"/>
        </w:rPr>
        <w:t xml:space="preserve">      apiRoot:</w:t>
      </w:r>
    </w:p>
    <w:p>
      <w:pPr>
        <w:pStyle w:val="100"/>
        <w:rPr>
          <w:lang w:eastAsia="zh-CN"/>
        </w:rPr>
      </w:pPr>
      <w:r>
        <w:rPr>
          <w:lang w:eastAsia="zh-CN"/>
        </w:rPr>
        <w:t xml:space="preserve">        default: https://example.com</w:t>
      </w:r>
    </w:p>
    <w:p>
      <w:pPr>
        <w:pStyle w:val="100"/>
        <w:rPr>
          <w:lang w:eastAsia="zh-CN"/>
        </w:rPr>
      </w:pPr>
      <w:r>
        <w:rPr>
          <w:lang w:eastAsia="zh-CN"/>
        </w:rPr>
        <w:t xml:space="preserve">        description: apiRoot as defined in clause 4.4 of 3GPP TS 29.501</w:t>
      </w:r>
    </w:p>
    <w:p>
      <w:pPr>
        <w:pStyle w:val="100"/>
        <w:rPr>
          <w:lang w:eastAsia="zh-CN"/>
        </w:rPr>
      </w:pPr>
    </w:p>
    <w:p>
      <w:pPr>
        <w:pStyle w:val="100"/>
        <w:rPr>
          <w:lang w:eastAsia="zh-CN"/>
        </w:rPr>
      </w:pPr>
      <w:r>
        <w:rPr>
          <w:lang w:eastAsia="zh-CN"/>
        </w:rPr>
        <w:t>security:</w:t>
      </w:r>
    </w:p>
    <w:p>
      <w:pPr>
        <w:pStyle w:val="100"/>
        <w:rPr>
          <w:lang w:eastAsia="zh-CN"/>
        </w:rPr>
      </w:pPr>
      <w:r>
        <w:rPr>
          <w:lang w:eastAsia="zh-CN"/>
        </w:rPr>
        <w:t xml:space="preserve">  - {}</w:t>
      </w:r>
    </w:p>
    <w:p>
      <w:pPr>
        <w:pStyle w:val="100"/>
        <w:rPr>
          <w:lang w:eastAsia="zh-CN"/>
        </w:rPr>
      </w:pPr>
      <w:r>
        <w:rPr>
          <w:lang w:eastAsia="zh-CN"/>
        </w:rPr>
        <w:t xml:space="preserve">  - oAuth2ClientCredentials:</w:t>
      </w:r>
      <w:r>
        <w:rPr>
          <w:rFonts w:hint="eastAsia"/>
          <w:lang w:eastAsia="zh-CN"/>
        </w:rPr>
        <w:t xml:space="preserve"> []</w:t>
      </w:r>
    </w:p>
    <w:p>
      <w:pPr>
        <w:pStyle w:val="100"/>
        <w:rPr>
          <w:lang w:eastAsia="zh-CN"/>
        </w:rPr>
      </w:pPr>
    </w:p>
    <w:p>
      <w:pPr>
        <w:pStyle w:val="100"/>
        <w:rPr>
          <w:lang w:eastAsia="zh-CN"/>
        </w:rPr>
      </w:pPr>
      <w:r>
        <w:rPr>
          <w:lang w:eastAsia="zh-CN"/>
        </w:rPr>
        <w:t>paths:</w:t>
      </w:r>
    </w:p>
    <w:p>
      <w:pPr>
        <w:pStyle w:val="100"/>
        <w:rPr>
          <w:lang w:eastAsia="zh-CN"/>
        </w:rPr>
      </w:pPr>
      <w:r>
        <w:rPr>
          <w:lang w:eastAsia="zh-CN"/>
        </w:rPr>
        <w:t xml:space="preserve">  /registrations:</w:t>
      </w:r>
    </w:p>
    <w:p>
      <w:pPr>
        <w:pStyle w:val="100"/>
        <w:rPr>
          <w:lang w:eastAsia="zh-CN"/>
        </w:rPr>
      </w:pPr>
      <w:r>
        <w:rPr>
          <w:lang w:eastAsia="zh-CN"/>
        </w:rPr>
        <w:t xml:space="preserve">    post:</w:t>
      </w:r>
    </w:p>
    <w:p>
      <w:pPr>
        <w:pStyle w:val="100"/>
        <w:rPr>
          <w:lang w:eastAsia="zh-CN"/>
        </w:rPr>
      </w:pPr>
      <w:r>
        <w:rPr>
          <w:lang w:eastAsia="zh-CN"/>
        </w:rPr>
        <w:t xml:space="preserve">      summary: Registers a new AS at a MSGin5G Server</w:t>
      </w:r>
    </w:p>
    <w:p>
      <w:pPr>
        <w:pStyle w:val="100"/>
        <w:rPr>
          <w:lang w:eastAsia="zh-CN"/>
        </w:rPr>
      </w:pPr>
      <w:r>
        <w:rPr>
          <w:lang w:eastAsia="zh-CN"/>
        </w:rPr>
        <w:t xml:space="preserve">      tags:</w:t>
      </w:r>
    </w:p>
    <w:p>
      <w:pPr>
        <w:pStyle w:val="100"/>
        <w:rPr>
          <w:lang w:eastAsia="zh-CN"/>
        </w:rPr>
      </w:pPr>
      <w:r>
        <w:rPr>
          <w:lang w:eastAsia="zh-CN"/>
        </w:rPr>
        <w:t xml:space="preserve">        - AS registration</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'#/components/schemas/ASRegistration'</w:t>
      </w:r>
    </w:p>
    <w:p>
      <w:pPr>
        <w:pStyle w:val="100"/>
        <w:rPr>
          <w:lang w:eastAsia="zh-CN"/>
        </w:rPr>
      </w:pPr>
      <w:r>
        <w:rPr>
          <w:lang w:eastAsia="zh-CN"/>
        </w:rPr>
        <w:t xml:space="preserve">      responses:</w:t>
      </w:r>
    </w:p>
    <w:p>
      <w:pPr>
        <w:pStyle w:val="100"/>
        <w:rPr>
          <w:lang w:eastAsia="zh-CN"/>
        </w:rPr>
      </w:pPr>
      <w:r>
        <w:rPr>
          <w:lang w:eastAsia="zh-CN"/>
        </w:rPr>
        <w:t xml:space="preserve">        '201':</w:t>
      </w:r>
    </w:p>
    <w:p>
      <w:pPr>
        <w:pStyle w:val="100"/>
        <w:rPr>
          <w:lang w:eastAsia="zh-CN"/>
        </w:rPr>
      </w:pPr>
      <w:r>
        <w:rPr>
          <w:lang w:eastAsia="zh-CN"/>
        </w:rPr>
        <w:t xml:space="preserve">          description: AS information is registered successfully at MSGin5G Server</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pPr>
      <w:r>
        <w:t xml:space="preserve">                $ref: '#/components/schemas/ASRegistrationAck'</w:t>
      </w:r>
    </w:p>
    <w:p>
      <w:pPr>
        <w:pStyle w:val="100"/>
        <w:rPr>
          <w:lang w:eastAsia="zh-CN"/>
        </w:rPr>
      </w:pPr>
      <w:r>
        <w:rPr>
          <w:lang w:eastAsia="zh-CN"/>
        </w:rPr>
        <w:t xml:space="preserve">          headers:</w:t>
      </w:r>
    </w:p>
    <w:p>
      <w:pPr>
        <w:pStyle w:val="100"/>
        <w:rPr>
          <w:lang w:eastAsia="zh-CN"/>
        </w:rPr>
      </w:pPr>
      <w:r>
        <w:rPr>
          <w:lang w:eastAsia="zh-CN"/>
        </w:rPr>
        <w:t xml:space="preserve">            Location:</w:t>
      </w:r>
    </w:p>
    <w:p>
      <w:pPr>
        <w:pStyle w:val="100"/>
        <w:rPr>
          <w:lang w:eastAsia="zh-CN"/>
        </w:rPr>
      </w:pPr>
      <w:r>
        <w:rPr>
          <w:lang w:eastAsia="zh-CN"/>
        </w:rPr>
        <w:t xml:space="preserve">              description: 'Contains the URI of the newly created resource'</w:t>
      </w:r>
    </w:p>
    <w:p>
      <w:pPr>
        <w:pStyle w:val="100"/>
        <w:rPr>
          <w:lang w:eastAsia="zh-CN"/>
        </w:rPr>
      </w:pPr>
      <w:r>
        <w:rPr>
          <w:lang w:eastAsia="zh-CN"/>
        </w:rPr>
        <w:t xml:space="preserve">              required: true</w:t>
      </w:r>
    </w:p>
    <w:p>
      <w:pPr>
        <w:pStyle w:val="100"/>
        <w:rPr>
          <w:lang w:eastAsia="zh-CN"/>
        </w:rPr>
      </w:pPr>
      <w:r>
        <w:rPr>
          <w:lang w:eastAsia="zh-CN"/>
        </w:rPr>
        <w:t xml:space="preserve">              schema:</w:t>
      </w:r>
    </w:p>
    <w:p>
      <w:pPr>
        <w:pStyle w:val="100"/>
        <w:rPr>
          <w:lang w:eastAsia="zh-CN"/>
        </w:rPr>
      </w:pPr>
      <w:r>
        <w:rPr>
          <w:lang w:eastAsia="zh-CN"/>
        </w:rPr>
        <w:t xml:space="preserve">                type: string</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r>
        <w:rPr>
          <w:lang w:eastAsia="zh-CN"/>
        </w:rPr>
        <w:t xml:space="preserve">  /registrations/{registrationId}:</w:t>
      </w:r>
    </w:p>
    <w:p>
      <w:pPr>
        <w:pStyle w:val="100"/>
        <w:rPr>
          <w:lang w:eastAsia="zh-CN"/>
        </w:rPr>
      </w:pPr>
      <w:r>
        <w:rPr>
          <w:lang w:eastAsia="zh-CN"/>
        </w:rPr>
        <w:t xml:space="preserve">    delete:</w:t>
      </w:r>
    </w:p>
    <w:p>
      <w:pPr>
        <w:pStyle w:val="100"/>
        <w:rPr>
          <w:lang w:eastAsia="zh-CN"/>
        </w:rPr>
      </w:pPr>
      <w:r>
        <w:rPr>
          <w:lang w:eastAsia="zh-CN"/>
        </w:rPr>
        <w:t xml:space="preserve">      summary: Delete an existing AS registration at MSGin5G Server</w:t>
      </w:r>
    </w:p>
    <w:p>
      <w:pPr>
        <w:pStyle w:val="100"/>
        <w:rPr>
          <w:lang w:eastAsia="zh-CN"/>
        </w:rPr>
      </w:pPr>
      <w:r>
        <w:rPr>
          <w:lang w:eastAsia="zh-CN"/>
        </w:rPr>
        <w:t xml:space="preserve">      tags:</w:t>
      </w:r>
    </w:p>
    <w:p>
      <w:pPr>
        <w:pStyle w:val="100"/>
        <w:rPr>
          <w:lang w:eastAsia="zh-CN"/>
        </w:rPr>
      </w:pPr>
      <w:r>
        <w:rPr>
          <w:lang w:eastAsia="zh-CN"/>
        </w:rPr>
        <w:t xml:space="preserve">        - AS DeRegistration</w:t>
      </w:r>
    </w:p>
    <w:p>
      <w:pPr>
        <w:pStyle w:val="100"/>
        <w:rPr>
          <w:lang w:eastAsia="zh-CN"/>
        </w:rPr>
      </w:pPr>
      <w:r>
        <w:rPr>
          <w:lang w:eastAsia="zh-CN"/>
        </w:rPr>
        <w:t xml:space="preserve">      parameters:</w:t>
      </w:r>
    </w:p>
    <w:p>
      <w:pPr>
        <w:pStyle w:val="100"/>
        <w:rPr>
          <w:lang w:eastAsia="zh-CN"/>
        </w:rPr>
      </w:pPr>
      <w:r>
        <w:rPr>
          <w:lang w:eastAsia="zh-CN"/>
        </w:rPr>
        <w:t xml:space="preserve">        - name: registrationId</w:t>
      </w:r>
    </w:p>
    <w:p>
      <w:pPr>
        <w:pStyle w:val="100"/>
        <w:rPr>
          <w:lang w:eastAsia="zh-CN"/>
        </w:rPr>
      </w:pPr>
      <w:r>
        <w:rPr>
          <w:lang w:eastAsia="zh-CN"/>
        </w:rPr>
        <w:t xml:space="preserve">          in: path</w:t>
      </w:r>
    </w:p>
    <w:p>
      <w:pPr>
        <w:pStyle w:val="100"/>
        <w:rPr>
          <w:lang w:eastAsia="zh-CN"/>
        </w:rPr>
      </w:pPr>
      <w:r>
        <w:rPr>
          <w:lang w:eastAsia="zh-CN"/>
        </w:rPr>
        <w:t xml:space="preserve">          description: AS registration Id</w:t>
      </w:r>
    </w:p>
    <w:p>
      <w:pPr>
        <w:pStyle w:val="100"/>
        <w:rPr>
          <w:lang w:eastAsia="zh-CN"/>
        </w:rPr>
      </w:pPr>
      <w:r>
        <w:rPr>
          <w:lang w:eastAsia="zh-CN"/>
        </w:rPr>
        <w:t xml:space="preserve">          required: true</w:t>
      </w:r>
    </w:p>
    <w:p>
      <w:pPr>
        <w:pStyle w:val="100"/>
        <w:rPr>
          <w:lang w:eastAsia="zh-CN"/>
        </w:rPr>
      </w:pPr>
      <w:r>
        <w:rPr>
          <w:lang w:eastAsia="zh-CN"/>
        </w:rPr>
        <w:t xml:space="preserve">          schema:</w:t>
      </w:r>
    </w:p>
    <w:p>
      <w:pPr>
        <w:pStyle w:val="100"/>
        <w:rPr>
          <w:lang w:eastAsia="zh-CN"/>
        </w:rPr>
      </w:pPr>
      <w:r>
        <w:rPr>
          <w:lang w:eastAsia="zh-CN"/>
        </w:rPr>
        <w:t xml:space="preserve">            type: string</w:t>
      </w:r>
    </w:p>
    <w:p>
      <w:pPr>
        <w:pStyle w:val="100"/>
        <w:rPr>
          <w:lang w:eastAsia="zh-CN"/>
        </w:rPr>
      </w:pPr>
      <w:r>
        <w:rPr>
          <w:lang w:eastAsia="zh-CN"/>
        </w:rPr>
        <w:t xml:space="preserve">      responses:</w:t>
      </w:r>
    </w:p>
    <w:p>
      <w:pPr>
        <w:pStyle w:val="100"/>
        <w:rPr>
          <w:lang w:eastAsia="zh-CN"/>
        </w:rPr>
      </w:pPr>
      <w:r>
        <w:rPr>
          <w:lang w:eastAsia="zh-CN"/>
        </w:rPr>
        <w:t xml:space="preserve">        '200':</w:t>
      </w:r>
    </w:p>
    <w:p>
      <w:pPr>
        <w:pStyle w:val="100"/>
        <w:rPr>
          <w:lang w:eastAsia="zh-CN"/>
        </w:rPr>
      </w:pPr>
      <w:r>
        <w:rPr>
          <w:lang w:eastAsia="zh-CN"/>
        </w:rPr>
        <w:t xml:space="preserve">          description: The individual AS registration is deleted successfully.</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pPr>
      <w:r>
        <w:t xml:space="preserve">                $ref: '#/components/schemas/ASRegistrationAck'</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p>
    <w:p>
      <w:pPr>
        <w:pStyle w:val="100"/>
        <w:rPr>
          <w:lang w:eastAsia="zh-CN"/>
        </w:rPr>
      </w:pPr>
      <w:r>
        <w:rPr>
          <w:lang w:eastAsia="zh-CN"/>
        </w:rPr>
        <w:t>components:</w:t>
      </w:r>
    </w:p>
    <w:p>
      <w:pPr>
        <w:pStyle w:val="100"/>
        <w:rPr>
          <w:lang w:eastAsia="zh-CN"/>
        </w:rPr>
      </w:pPr>
      <w:r>
        <w:rPr>
          <w:lang w:eastAsia="zh-CN"/>
        </w:rPr>
        <w:t xml:space="preserve">  securitySchemes:</w:t>
      </w:r>
    </w:p>
    <w:p>
      <w:pPr>
        <w:pStyle w:val="100"/>
        <w:rPr>
          <w:lang w:eastAsia="zh-CN"/>
        </w:rPr>
      </w:pPr>
      <w:r>
        <w:rPr>
          <w:lang w:eastAsia="zh-CN"/>
        </w:rPr>
        <w:t xml:space="preserve">    oAuth2ClientCredentials:</w:t>
      </w:r>
    </w:p>
    <w:p>
      <w:pPr>
        <w:pStyle w:val="100"/>
        <w:rPr>
          <w:lang w:eastAsia="zh-CN"/>
        </w:rPr>
      </w:pPr>
      <w:r>
        <w:rPr>
          <w:lang w:eastAsia="zh-CN"/>
        </w:rPr>
        <w:t xml:space="preserve">      type: oauth2</w:t>
      </w:r>
    </w:p>
    <w:p>
      <w:pPr>
        <w:pStyle w:val="100"/>
        <w:rPr>
          <w:lang w:eastAsia="zh-CN"/>
        </w:rPr>
      </w:pPr>
      <w:r>
        <w:rPr>
          <w:lang w:eastAsia="zh-CN"/>
        </w:rPr>
        <w:t xml:space="preserve">      flows:</w:t>
      </w:r>
    </w:p>
    <w:p>
      <w:pPr>
        <w:pStyle w:val="100"/>
        <w:rPr>
          <w:lang w:eastAsia="zh-CN"/>
        </w:rPr>
      </w:pPr>
      <w:r>
        <w:rPr>
          <w:lang w:eastAsia="zh-CN"/>
        </w:rPr>
        <w:t xml:space="preserve">        clientCredentials:</w:t>
      </w:r>
    </w:p>
    <w:p>
      <w:pPr>
        <w:pStyle w:val="100"/>
        <w:rPr>
          <w:lang w:eastAsia="zh-CN"/>
        </w:rPr>
      </w:pPr>
      <w:r>
        <w:rPr>
          <w:lang w:eastAsia="zh-CN"/>
        </w:rPr>
        <w:t xml:space="preserve">          tokenUrl: '{</w:t>
      </w:r>
      <w:r>
        <w:rPr>
          <w:rFonts w:hint="eastAsia"/>
          <w:lang w:eastAsia="zh-CN"/>
        </w:rPr>
        <w:t>tokenUrl</w:t>
      </w:r>
      <w:r>
        <w:rPr>
          <w:lang w:eastAsia="zh-CN"/>
        </w:rPr>
        <w:t>}'</w:t>
      </w:r>
    </w:p>
    <w:p>
      <w:pPr>
        <w:pStyle w:val="100"/>
        <w:rPr>
          <w:lang w:eastAsia="zh-CN"/>
        </w:rPr>
      </w:pPr>
      <w:r>
        <w:rPr>
          <w:lang w:eastAsia="zh-CN"/>
        </w:rPr>
        <w:t xml:space="preserve">          scopes:</w:t>
      </w:r>
      <w:r>
        <w:rPr>
          <w:rFonts w:ascii="Courier New" w:hAnsi="Courier New" w:eastAsia="等线"/>
          <w:sz w:val="16"/>
          <w:lang w:eastAsia="zh-CN"/>
        </w:rPr>
        <w:t xml:space="preserve"> {}</w:t>
      </w:r>
    </w:p>
    <w:p>
      <w:pPr>
        <w:pStyle w:val="100"/>
        <w:rPr>
          <w:lang w:eastAsia="zh-CN"/>
        </w:rPr>
      </w:pPr>
    </w:p>
    <w:p>
      <w:pPr>
        <w:pStyle w:val="100"/>
        <w:rPr>
          <w:lang w:eastAsia="zh-CN"/>
        </w:rPr>
      </w:pPr>
    </w:p>
    <w:p>
      <w:pPr>
        <w:pStyle w:val="100"/>
        <w:rPr>
          <w:lang w:eastAsia="zh-CN"/>
        </w:rPr>
      </w:pPr>
    </w:p>
    <w:p>
      <w:pPr>
        <w:pStyle w:val="100"/>
        <w:rPr>
          <w:lang w:eastAsia="zh-CN"/>
        </w:rPr>
      </w:pPr>
      <w:r>
        <w:rPr>
          <w:lang w:eastAsia="zh-CN"/>
        </w:rPr>
        <w:t xml:space="preserve">  schemas:</w:t>
      </w:r>
    </w:p>
    <w:p>
      <w:pPr>
        <w:pStyle w:val="100"/>
        <w:rPr>
          <w:lang w:eastAsia="zh-CN"/>
        </w:rPr>
      </w:pPr>
      <w:r>
        <w:rPr>
          <w:lang w:eastAsia="zh-CN"/>
        </w:rPr>
        <w:t>#</w:t>
      </w:r>
    </w:p>
    <w:p>
      <w:pPr>
        <w:pStyle w:val="100"/>
        <w:rPr>
          <w:lang w:eastAsia="zh-CN"/>
        </w:rPr>
      </w:pPr>
      <w:r>
        <w:rPr>
          <w:lang w:eastAsia="zh-CN"/>
        </w:rPr>
        <w:t># STRUCTURED DATA TYPES</w:t>
      </w:r>
    </w:p>
    <w:p>
      <w:pPr>
        <w:pStyle w:val="100"/>
        <w:rPr>
          <w:lang w:eastAsia="zh-CN"/>
        </w:rPr>
      </w:pPr>
      <w:r>
        <w:rPr>
          <w:lang w:eastAsia="zh-CN"/>
        </w:rPr>
        <w:t>#</w:t>
      </w:r>
    </w:p>
    <w:p>
      <w:pPr>
        <w:pStyle w:val="100"/>
        <w:rPr>
          <w:lang w:eastAsia="zh-CN"/>
        </w:rPr>
      </w:pPr>
      <w:r>
        <w:rPr>
          <w:lang w:eastAsia="zh-CN"/>
        </w:rPr>
        <w:t xml:space="preserve">    ASRegistration:</w:t>
      </w:r>
    </w:p>
    <w:p>
      <w:pPr>
        <w:pStyle w:val="100"/>
        <w:rPr>
          <w:lang w:eastAsia="zh-CN"/>
        </w:rPr>
      </w:pPr>
      <w:r>
        <w:rPr>
          <w:lang w:eastAsia="zh-CN"/>
        </w:rPr>
        <w:t xml:space="preserve">      description: AS registration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asSvcId</w:t>
      </w:r>
    </w:p>
    <w:p>
      <w:pPr>
        <w:pStyle w:val="100"/>
        <w:rPr>
          <w:lang w:eastAsia="zh-CN"/>
        </w:rPr>
      </w:pPr>
      <w:r>
        <w:rPr>
          <w:lang w:eastAsia="zh-CN"/>
        </w:rPr>
        <w:t xml:space="preserve">      properties:</w:t>
      </w:r>
    </w:p>
    <w:p>
      <w:pPr>
        <w:pStyle w:val="100"/>
        <w:rPr>
          <w:lang w:eastAsia="zh-CN"/>
        </w:rPr>
      </w:pPr>
      <w:r>
        <w:rPr>
          <w:lang w:eastAsia="zh-CN"/>
        </w:rPr>
        <w:t xml:space="preserve">        asSvcId:</w:t>
      </w:r>
    </w:p>
    <w:p>
      <w:pPr>
        <w:pStyle w:val="100"/>
        <w:rPr>
          <w:lang w:eastAsia="zh-CN"/>
        </w:rPr>
      </w:pPr>
      <w:r>
        <w:rPr>
          <w:lang w:eastAsia="zh-CN"/>
        </w:rPr>
        <w:t xml:space="preserve">          type: string</w:t>
      </w:r>
    </w:p>
    <w:p>
      <w:pPr>
        <w:pStyle w:val="100"/>
        <w:rPr>
          <w:lang w:eastAsia="zh-CN"/>
        </w:rPr>
      </w:pPr>
      <w:r>
        <w:rPr>
          <w:lang w:eastAsia="zh-CN"/>
        </w:rPr>
        <w:t xml:space="preserve">        appId:</w:t>
      </w:r>
    </w:p>
    <w:p>
      <w:pPr>
        <w:pStyle w:val="100"/>
        <w:rPr>
          <w:lang w:eastAsia="zh-CN"/>
        </w:rPr>
      </w:pPr>
      <w:r>
        <w:rPr>
          <w:lang w:eastAsia="zh-CN"/>
        </w:rPr>
        <w:t xml:space="preserve">          type: string</w:t>
      </w:r>
    </w:p>
    <w:p>
      <w:pPr>
        <w:pStyle w:val="100"/>
        <w:rPr>
          <w:lang w:eastAsia="zh-CN"/>
        </w:rPr>
      </w:pPr>
      <w:r>
        <w:rPr>
          <w:lang w:eastAsia="zh-CN"/>
        </w:rPr>
        <w:t xml:space="preserve">        targetUri:</w:t>
      </w:r>
    </w:p>
    <w:p>
      <w:pPr>
        <w:pStyle w:val="100"/>
        <w:rPr>
          <w:lang w:eastAsia="zh-CN"/>
        </w:rPr>
      </w:pPr>
      <w:r>
        <w:rPr>
          <w:lang w:eastAsia="zh-CN"/>
        </w:rPr>
        <w:t xml:space="preserve">          $ref: 'TS29571_CommonData.yaml#/components/schemas/Uri'</w:t>
      </w:r>
    </w:p>
    <w:p>
      <w:pPr>
        <w:pStyle w:val="100"/>
        <w:rPr>
          <w:lang w:eastAsia="zh-CN"/>
        </w:rPr>
      </w:pPr>
      <w:r>
        <w:rPr>
          <w:lang w:eastAsia="zh-CN"/>
        </w:rPr>
        <w:t xml:space="preserve">        asProf:</w:t>
      </w:r>
    </w:p>
    <w:p>
      <w:pPr>
        <w:pStyle w:val="100"/>
        <w:rPr>
          <w:lang w:eastAsia="zh-CN"/>
        </w:rPr>
      </w:pPr>
      <w:r>
        <w:rPr>
          <w:lang w:eastAsia="zh-CN"/>
        </w:rPr>
        <w:t xml:space="preserve">          $ref: '#/components/schemas/ASProfile'</w:t>
      </w:r>
    </w:p>
    <w:p>
      <w:pPr>
        <w:pStyle w:val="100"/>
        <w:rPr>
          <w:lang w:eastAsia="zh-CN"/>
        </w:rPr>
      </w:pPr>
    </w:p>
    <w:p>
      <w:pPr>
        <w:pStyle w:val="100"/>
        <w:rPr>
          <w:lang w:eastAsia="zh-CN"/>
        </w:rPr>
      </w:pPr>
      <w:r>
        <w:rPr>
          <w:lang w:eastAsia="zh-CN"/>
        </w:rPr>
        <w:t xml:space="preserve">    ASRegistrationAck:</w:t>
      </w:r>
    </w:p>
    <w:p>
      <w:pPr>
        <w:pStyle w:val="100"/>
        <w:rPr>
          <w:lang w:eastAsia="zh-CN"/>
        </w:rPr>
      </w:pPr>
      <w:r>
        <w:rPr>
          <w:lang w:eastAsia="zh-CN"/>
        </w:rPr>
        <w:t xml:space="preserve">      description: AS registration response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asSvcId</w:t>
      </w:r>
    </w:p>
    <w:p>
      <w:pPr>
        <w:pStyle w:val="100"/>
        <w:rPr>
          <w:lang w:eastAsia="zh-CN"/>
        </w:rPr>
      </w:pPr>
      <w:r>
        <w:rPr>
          <w:lang w:eastAsia="zh-CN"/>
        </w:rPr>
        <w:t xml:space="preserve">        - result</w:t>
      </w:r>
    </w:p>
    <w:p>
      <w:pPr>
        <w:pStyle w:val="100"/>
        <w:rPr>
          <w:lang w:eastAsia="zh-CN"/>
        </w:rPr>
      </w:pPr>
      <w:r>
        <w:rPr>
          <w:lang w:eastAsia="zh-CN"/>
        </w:rPr>
        <w:t xml:space="preserve">      properties:</w:t>
      </w:r>
    </w:p>
    <w:p>
      <w:pPr>
        <w:pStyle w:val="100"/>
        <w:rPr>
          <w:lang w:eastAsia="zh-CN"/>
        </w:rPr>
      </w:pPr>
      <w:r>
        <w:rPr>
          <w:lang w:eastAsia="zh-CN"/>
        </w:rPr>
        <w:t xml:space="preserve">        asSvcId:</w:t>
      </w:r>
    </w:p>
    <w:p>
      <w:pPr>
        <w:pStyle w:val="100"/>
        <w:rPr>
          <w:lang w:eastAsia="zh-CN"/>
        </w:rPr>
      </w:pPr>
      <w:r>
        <w:rPr>
          <w:lang w:eastAsia="zh-CN"/>
        </w:rPr>
        <w:t xml:space="preserve">          type: string</w:t>
      </w:r>
    </w:p>
    <w:p>
      <w:pPr>
        <w:pStyle w:val="100"/>
        <w:rPr>
          <w:lang w:eastAsia="zh-CN"/>
        </w:rPr>
      </w:pPr>
      <w:r>
        <w:rPr>
          <w:lang w:eastAsia="zh-CN"/>
        </w:rPr>
        <w:t xml:space="preserve">        result:</w:t>
      </w:r>
    </w:p>
    <w:p>
      <w:pPr>
        <w:pStyle w:val="100"/>
        <w:rPr>
          <w:lang w:eastAsia="zh-CN"/>
        </w:rPr>
      </w:pPr>
      <w:r>
        <w:rPr>
          <w:lang w:eastAsia="zh-CN"/>
        </w:rPr>
        <w:t xml:space="preserve">          $ref: 'TS29571_CommonData.yaml#/components/schemas/ProblemDetails'</w:t>
      </w:r>
    </w:p>
    <w:p>
      <w:pPr>
        <w:pStyle w:val="100"/>
        <w:rPr>
          <w:lang w:eastAsia="zh-CN"/>
        </w:rPr>
      </w:pPr>
    </w:p>
    <w:p>
      <w:pPr>
        <w:pStyle w:val="100"/>
        <w:rPr>
          <w:lang w:eastAsia="zh-CN"/>
        </w:rPr>
      </w:pPr>
    </w:p>
    <w:p>
      <w:pPr>
        <w:pStyle w:val="100"/>
        <w:rPr>
          <w:lang w:eastAsia="zh-CN"/>
        </w:rPr>
      </w:pPr>
      <w:r>
        <w:rPr>
          <w:lang w:eastAsia="zh-CN"/>
        </w:rPr>
        <w:t xml:space="preserve">    ASProfile:</w:t>
      </w:r>
    </w:p>
    <w:p>
      <w:pPr>
        <w:pStyle w:val="100"/>
        <w:rPr>
          <w:lang w:eastAsia="zh-CN"/>
        </w:rPr>
      </w:pPr>
      <w:r>
        <w:rPr>
          <w:lang w:eastAsia="zh-CN"/>
        </w:rPr>
        <w:t xml:space="preserve">      description: AS profile information</w:t>
      </w:r>
    </w:p>
    <w:p>
      <w:pPr>
        <w:pStyle w:val="100"/>
        <w:rPr>
          <w:lang w:eastAsia="zh-CN"/>
        </w:rPr>
      </w:pPr>
      <w:r>
        <w:rPr>
          <w:lang w:eastAsia="zh-CN"/>
        </w:rPr>
        <w:t xml:space="preserve">      type: object</w:t>
      </w:r>
    </w:p>
    <w:p>
      <w:pPr>
        <w:pStyle w:val="100"/>
        <w:rPr>
          <w:lang w:eastAsia="zh-CN"/>
        </w:rPr>
      </w:pPr>
      <w:r>
        <w:rPr>
          <w:lang w:eastAsia="zh-CN"/>
        </w:rPr>
        <w:t xml:space="preserve">      properties:</w:t>
      </w:r>
    </w:p>
    <w:p>
      <w:pPr>
        <w:pStyle w:val="100"/>
        <w:rPr>
          <w:lang w:eastAsia="zh-CN"/>
        </w:rPr>
      </w:pPr>
      <w:r>
        <w:rPr>
          <w:lang w:eastAsia="zh-CN"/>
        </w:rPr>
        <w:t xml:space="preserve">        appName:</w:t>
      </w:r>
    </w:p>
    <w:p>
      <w:pPr>
        <w:pStyle w:val="100"/>
        <w:rPr>
          <w:lang w:eastAsia="zh-CN"/>
        </w:rPr>
      </w:pPr>
      <w:r>
        <w:rPr>
          <w:lang w:eastAsia="zh-CN"/>
        </w:rPr>
        <w:t xml:space="preserve">          type: string</w:t>
      </w:r>
    </w:p>
    <w:p>
      <w:pPr>
        <w:pStyle w:val="100"/>
        <w:rPr>
          <w:lang w:eastAsia="zh-CN"/>
        </w:rPr>
      </w:pPr>
      <w:r>
        <w:rPr>
          <w:lang w:eastAsia="zh-CN"/>
        </w:rPr>
        <w:t xml:space="preserve">        appProviders:</w:t>
      </w:r>
    </w:p>
    <w:p>
      <w:pPr>
        <w:pStyle w:val="100"/>
        <w:rPr>
          <w:lang w:eastAsia="zh-CN"/>
        </w:rPr>
      </w:pPr>
      <w:r>
        <w:rPr>
          <w:lang w:eastAsia="zh-CN"/>
        </w:rPr>
        <w:t xml:space="preserve">          type: array</w:t>
      </w:r>
    </w:p>
    <w:p>
      <w:pPr>
        <w:pStyle w:val="100"/>
        <w:rPr>
          <w:lang w:eastAsia="zh-CN"/>
        </w:rPr>
      </w:pPr>
      <w:r>
        <w:rPr>
          <w:lang w:eastAsia="zh-CN"/>
        </w:rPr>
        <w:t xml:space="preserve">          items:</w:t>
      </w:r>
    </w:p>
    <w:p>
      <w:pPr>
        <w:pStyle w:val="100"/>
        <w:rPr>
          <w:lang w:eastAsia="zh-CN"/>
        </w:rPr>
      </w:pPr>
      <w:r>
        <w:rPr>
          <w:lang w:eastAsia="zh-CN"/>
        </w:rPr>
        <w:t xml:space="preserve">            type: string</w:t>
      </w:r>
    </w:p>
    <w:p>
      <w:pPr>
        <w:pStyle w:val="100"/>
        <w:rPr>
          <w:lang w:eastAsia="zh-CN"/>
        </w:rPr>
      </w:pPr>
      <w:r>
        <w:rPr>
          <w:lang w:eastAsia="zh-CN"/>
        </w:rPr>
        <w:t xml:space="preserve">          minItems: 1</w:t>
      </w:r>
    </w:p>
    <w:p>
      <w:pPr>
        <w:pStyle w:val="100"/>
        <w:rPr>
          <w:lang w:eastAsia="zh-CN"/>
        </w:rPr>
      </w:pPr>
      <w:r>
        <w:rPr>
          <w:lang w:eastAsia="zh-CN"/>
        </w:rPr>
        <w:t xml:space="preserve">          description: The provider of the AS.</w:t>
      </w:r>
    </w:p>
    <w:p>
      <w:pPr>
        <w:pStyle w:val="100"/>
        <w:rPr>
          <w:lang w:eastAsia="zh-CN"/>
        </w:rPr>
      </w:pPr>
      <w:r>
        <w:rPr>
          <w:lang w:eastAsia="zh-CN"/>
        </w:rPr>
        <w:t xml:space="preserve">        appSenarios:</w:t>
      </w:r>
    </w:p>
    <w:p>
      <w:pPr>
        <w:pStyle w:val="100"/>
        <w:rPr>
          <w:lang w:eastAsia="zh-CN"/>
        </w:rPr>
      </w:pPr>
      <w:r>
        <w:rPr>
          <w:lang w:eastAsia="zh-CN"/>
        </w:rPr>
        <w:t xml:space="preserve">          type: array</w:t>
      </w:r>
    </w:p>
    <w:p>
      <w:pPr>
        <w:pStyle w:val="100"/>
        <w:rPr>
          <w:lang w:eastAsia="zh-CN"/>
        </w:rPr>
      </w:pPr>
      <w:r>
        <w:rPr>
          <w:lang w:eastAsia="zh-CN"/>
        </w:rPr>
        <w:t xml:space="preserve">          items:</w:t>
      </w:r>
    </w:p>
    <w:p>
      <w:pPr>
        <w:pStyle w:val="100"/>
        <w:rPr>
          <w:lang w:eastAsia="zh-CN"/>
        </w:rPr>
      </w:pPr>
      <w:r>
        <w:rPr>
          <w:lang w:eastAsia="zh-CN"/>
        </w:rPr>
        <w:t xml:space="preserve">            type: string</w:t>
      </w:r>
    </w:p>
    <w:p>
      <w:pPr>
        <w:pStyle w:val="100"/>
        <w:rPr>
          <w:lang w:eastAsia="zh-CN"/>
        </w:rPr>
      </w:pPr>
      <w:r>
        <w:rPr>
          <w:lang w:eastAsia="zh-CN"/>
        </w:rPr>
        <w:t xml:space="preserve">          minItems: 1</w:t>
      </w:r>
    </w:p>
    <w:p>
      <w:pPr>
        <w:pStyle w:val="100"/>
        <w:rPr>
          <w:lang w:eastAsia="zh-CN"/>
        </w:rPr>
      </w:pPr>
      <w:r>
        <w:rPr>
          <w:lang w:eastAsia="zh-CN"/>
        </w:rPr>
        <w:t xml:space="preserve">          description: The application scenario.</w:t>
      </w:r>
    </w:p>
    <w:p>
      <w:pPr>
        <w:pStyle w:val="100"/>
        <w:rPr>
          <w:lang w:eastAsia="zh-CN"/>
        </w:rPr>
      </w:pPr>
      <w:r>
        <w:rPr>
          <w:lang w:eastAsia="zh-CN"/>
        </w:rPr>
        <w:t xml:space="preserve">        appCategory:</w:t>
      </w:r>
    </w:p>
    <w:p>
      <w:pPr>
        <w:pStyle w:val="100"/>
        <w:rPr>
          <w:lang w:eastAsia="zh-CN"/>
        </w:rPr>
      </w:pPr>
      <w:r>
        <w:rPr>
          <w:lang w:eastAsia="zh-CN"/>
        </w:rPr>
        <w:t xml:space="preserve">          type: string</w:t>
      </w:r>
    </w:p>
    <w:p>
      <w:pPr>
        <w:pStyle w:val="100"/>
        <w:rPr>
          <w:lang w:eastAsia="zh-CN"/>
        </w:rPr>
      </w:pPr>
      <w:r>
        <w:rPr>
          <w:lang w:eastAsia="zh-CN"/>
        </w:rPr>
        <w:t xml:space="preserve">        asStatus:</w:t>
      </w:r>
    </w:p>
    <w:p>
      <w:pPr>
        <w:pStyle w:val="100"/>
        <w:rPr>
          <w:lang w:eastAsia="zh-CN"/>
        </w:rPr>
      </w:pPr>
      <w:r>
        <w:rPr>
          <w:lang w:eastAsia="zh-CN"/>
        </w:rPr>
        <w:t xml:space="preserve">          type: string</w:t>
      </w:r>
    </w:p>
    <w:p>
      <w:pPr>
        <w:pStyle w:val="2"/>
        <w:rPr>
          <w:lang w:eastAsia="zh-CN"/>
        </w:rPr>
      </w:pPr>
      <w:bookmarkStart w:id="1221" w:name="_Toc97197236"/>
      <w:bookmarkStart w:id="1222" w:name="_Toc105667324"/>
      <w:bookmarkStart w:id="1223" w:name="_Toc96996830"/>
      <w:r>
        <w:rPr>
          <w:lang w:eastAsia="zh-CN"/>
        </w:rPr>
        <w:t>A.3</w:t>
      </w:r>
      <w:r>
        <w:rPr>
          <w:lang w:eastAsia="zh-CN"/>
        </w:rPr>
        <w:tab/>
      </w:r>
      <w:r>
        <w:rPr>
          <w:lang w:eastAsia="zh-CN"/>
        </w:rPr>
        <w:t>MSGS_MSGDelivery API</w:t>
      </w:r>
      <w:bookmarkEnd w:id="1221"/>
      <w:bookmarkEnd w:id="1222"/>
      <w:bookmarkEnd w:id="1223"/>
    </w:p>
    <w:p>
      <w:pPr>
        <w:pStyle w:val="100"/>
        <w:rPr>
          <w:lang w:eastAsia="zh-CN"/>
        </w:rPr>
      </w:pPr>
      <w:r>
        <w:rPr>
          <w:lang w:eastAsia="zh-CN"/>
        </w:rPr>
        <w:t>openapi: 3.0.0</w:t>
      </w:r>
    </w:p>
    <w:p>
      <w:pPr>
        <w:pStyle w:val="100"/>
        <w:rPr>
          <w:lang w:eastAsia="zh-CN"/>
        </w:rPr>
      </w:pPr>
      <w:r>
        <w:rPr>
          <w:lang w:eastAsia="zh-CN"/>
        </w:rPr>
        <w:t>info:</w:t>
      </w:r>
    </w:p>
    <w:p>
      <w:pPr>
        <w:pStyle w:val="100"/>
        <w:rPr>
          <w:lang w:eastAsia="zh-CN"/>
        </w:rPr>
      </w:pPr>
      <w:r>
        <w:rPr>
          <w:lang w:eastAsia="zh-CN"/>
        </w:rPr>
        <w:t xml:space="preserve">  title: MSGS_MSGDelivery</w:t>
      </w:r>
    </w:p>
    <w:p>
      <w:pPr>
        <w:pStyle w:val="100"/>
        <w:rPr>
          <w:lang w:eastAsia="zh-CN"/>
        </w:rPr>
      </w:pPr>
      <w:r>
        <w:rPr>
          <w:lang w:eastAsia="zh-CN"/>
        </w:rPr>
        <w:t xml:space="preserve">  version: 1.0.</w:t>
      </w:r>
      <w:r>
        <w:rPr>
          <w:rFonts w:hint="eastAsia"/>
          <w:lang w:val="en-US" w:eastAsia="zh-CN"/>
        </w:rPr>
        <w:t>1</w:t>
      </w:r>
    </w:p>
    <w:p>
      <w:pPr>
        <w:pStyle w:val="100"/>
        <w:rPr>
          <w:lang w:eastAsia="zh-CN"/>
        </w:rPr>
      </w:pPr>
      <w:r>
        <w:rPr>
          <w:lang w:eastAsia="zh-CN"/>
        </w:rPr>
        <w:t xml:space="preserve">  description: |</w:t>
      </w:r>
    </w:p>
    <w:p>
      <w:pPr>
        <w:pStyle w:val="100"/>
        <w:rPr>
          <w:lang w:eastAsia="zh-CN"/>
        </w:rPr>
      </w:pPr>
      <w:r>
        <w:rPr>
          <w:lang w:eastAsia="zh-CN"/>
        </w:rPr>
        <w:t xml:space="preserve">    API for MSGG MSGin5G Server Message Delivery Service.  </w:t>
      </w:r>
    </w:p>
    <w:p>
      <w:pPr>
        <w:pStyle w:val="100"/>
        <w:rPr>
          <w:lang w:eastAsia="zh-CN"/>
        </w:rPr>
      </w:pPr>
      <w:r>
        <w:rPr>
          <w:lang w:eastAsia="zh-CN"/>
        </w:rPr>
        <w:t xml:space="preserve">    © 202</w:t>
      </w:r>
      <w:r>
        <w:rPr>
          <w:rFonts w:hint="eastAsia"/>
          <w:lang w:val="en-US" w:eastAsia="zh-CN"/>
        </w:rPr>
        <w:t>3</w:t>
      </w:r>
      <w:r>
        <w:rPr>
          <w:lang w:eastAsia="zh-CN"/>
        </w:rPr>
        <w:t xml:space="preserve">, 3GPP Organizational Partners (ARIB, ATIS, CCSA, ETSI, TSDSI, TTA, TTC).  </w:t>
      </w:r>
    </w:p>
    <w:p>
      <w:pPr>
        <w:pStyle w:val="100"/>
        <w:rPr>
          <w:lang w:eastAsia="zh-CN"/>
        </w:rPr>
      </w:pPr>
      <w:r>
        <w:rPr>
          <w:lang w:eastAsia="zh-CN"/>
        </w:rPr>
        <w:t xml:space="preserve">    All rights reserved.</w:t>
      </w:r>
    </w:p>
    <w:p>
      <w:pPr>
        <w:pStyle w:val="100"/>
        <w:rPr>
          <w:lang w:eastAsia="zh-CN"/>
        </w:rPr>
      </w:pPr>
    </w:p>
    <w:p>
      <w:pPr>
        <w:pStyle w:val="100"/>
        <w:rPr>
          <w:lang w:eastAsia="zh-CN"/>
        </w:rPr>
      </w:pPr>
      <w:r>
        <w:rPr>
          <w:lang w:eastAsia="zh-CN"/>
        </w:rPr>
        <w:t>externalDocs:</w:t>
      </w:r>
    </w:p>
    <w:p>
      <w:pPr>
        <w:pStyle w:val="100"/>
        <w:rPr>
          <w:lang w:eastAsia="zh-CN"/>
        </w:rPr>
      </w:pPr>
      <w:r>
        <w:rPr>
          <w:lang w:eastAsia="zh-CN"/>
        </w:rPr>
        <w:t xml:space="preserve">  description: &gt;</w:t>
      </w:r>
    </w:p>
    <w:p>
      <w:pPr>
        <w:pStyle w:val="100"/>
        <w:rPr>
          <w:lang w:eastAsia="zh-CN"/>
        </w:rPr>
      </w:pPr>
      <w:r>
        <w:rPr>
          <w:lang w:eastAsia="zh-CN"/>
        </w:rPr>
        <w:t xml:space="preserve">    3GPP TS 29.538 V17.</w:t>
      </w:r>
      <w:r>
        <w:rPr>
          <w:rFonts w:hint="eastAsia"/>
          <w:lang w:val="en-US" w:eastAsia="zh-CN"/>
        </w:rPr>
        <w:t>3</w:t>
      </w:r>
      <w:r>
        <w:rPr>
          <w:lang w:eastAsia="zh-CN"/>
        </w:rPr>
        <w:t>.0; Enabling MSGin5G Service; Application Programming Interfaces (API)</w:t>
      </w:r>
    </w:p>
    <w:p>
      <w:pPr>
        <w:pStyle w:val="100"/>
        <w:rPr>
          <w:lang w:eastAsia="zh-CN"/>
        </w:rPr>
      </w:pPr>
      <w:r>
        <w:rPr>
          <w:lang w:eastAsia="zh-CN"/>
        </w:rPr>
        <w:t xml:space="preserve">    specification; Stage 3</w:t>
      </w:r>
    </w:p>
    <w:p>
      <w:pPr>
        <w:pStyle w:val="100"/>
        <w:rPr>
          <w:lang w:eastAsia="zh-CN"/>
        </w:rPr>
      </w:pPr>
      <w:r>
        <w:rPr>
          <w:lang w:eastAsia="zh-CN"/>
        </w:rPr>
        <w:t xml:space="preserve">  url: https://www.3gpp.org/ftp/Specs/archive/29_series/29.538/</w:t>
      </w:r>
    </w:p>
    <w:p>
      <w:pPr>
        <w:pStyle w:val="100"/>
        <w:rPr>
          <w:lang w:eastAsia="zh-CN"/>
        </w:rPr>
      </w:pPr>
    </w:p>
    <w:p>
      <w:pPr>
        <w:pStyle w:val="100"/>
        <w:rPr>
          <w:lang w:eastAsia="zh-CN"/>
        </w:rPr>
      </w:pPr>
      <w:r>
        <w:rPr>
          <w:lang w:eastAsia="zh-CN"/>
        </w:rPr>
        <w:t>servers:</w:t>
      </w:r>
    </w:p>
    <w:p>
      <w:pPr>
        <w:pStyle w:val="100"/>
        <w:rPr>
          <w:lang w:eastAsia="zh-CN"/>
        </w:rPr>
      </w:pPr>
      <w:r>
        <w:rPr>
          <w:lang w:eastAsia="zh-CN"/>
        </w:rPr>
        <w:t xml:space="preserve">  - url: '{apiRoot}/msgs-msgdelivery/v1'</w:t>
      </w:r>
    </w:p>
    <w:p>
      <w:pPr>
        <w:pStyle w:val="100"/>
        <w:rPr>
          <w:lang w:eastAsia="zh-CN"/>
        </w:rPr>
      </w:pPr>
      <w:r>
        <w:rPr>
          <w:lang w:eastAsia="zh-CN"/>
        </w:rPr>
        <w:t xml:space="preserve">    variables:</w:t>
      </w:r>
    </w:p>
    <w:p>
      <w:pPr>
        <w:pStyle w:val="100"/>
        <w:rPr>
          <w:lang w:eastAsia="zh-CN"/>
        </w:rPr>
      </w:pPr>
      <w:r>
        <w:rPr>
          <w:lang w:eastAsia="zh-CN"/>
        </w:rPr>
        <w:t xml:space="preserve">      apiRoot:</w:t>
      </w:r>
    </w:p>
    <w:p>
      <w:pPr>
        <w:pStyle w:val="100"/>
        <w:rPr>
          <w:lang w:eastAsia="zh-CN"/>
        </w:rPr>
      </w:pPr>
      <w:r>
        <w:rPr>
          <w:lang w:eastAsia="zh-CN"/>
        </w:rPr>
        <w:t xml:space="preserve">        default: https://example.com</w:t>
      </w:r>
    </w:p>
    <w:p>
      <w:pPr>
        <w:pStyle w:val="100"/>
        <w:rPr>
          <w:lang w:eastAsia="zh-CN"/>
        </w:rPr>
      </w:pPr>
      <w:r>
        <w:rPr>
          <w:lang w:eastAsia="zh-CN"/>
        </w:rPr>
        <w:t xml:space="preserve">        description: apiRoot as defined in clause 4.4 of 3GPP TS 29.501</w:t>
      </w:r>
    </w:p>
    <w:p>
      <w:pPr>
        <w:pStyle w:val="100"/>
        <w:rPr>
          <w:lang w:eastAsia="zh-CN"/>
        </w:rPr>
      </w:pPr>
    </w:p>
    <w:p>
      <w:pPr>
        <w:pStyle w:val="100"/>
        <w:rPr>
          <w:lang w:eastAsia="zh-CN"/>
        </w:rPr>
      </w:pPr>
      <w:r>
        <w:rPr>
          <w:lang w:eastAsia="zh-CN"/>
        </w:rPr>
        <w:t>security:</w:t>
      </w:r>
    </w:p>
    <w:p>
      <w:pPr>
        <w:pStyle w:val="100"/>
        <w:rPr>
          <w:lang w:eastAsia="zh-CN"/>
        </w:rPr>
      </w:pPr>
      <w:r>
        <w:rPr>
          <w:lang w:eastAsia="zh-CN"/>
        </w:rPr>
        <w:t xml:space="preserve">  - {}</w:t>
      </w:r>
    </w:p>
    <w:p>
      <w:pPr>
        <w:pStyle w:val="100"/>
        <w:rPr>
          <w:lang w:eastAsia="zh-CN"/>
        </w:rPr>
      </w:pPr>
      <w:r>
        <w:rPr>
          <w:lang w:eastAsia="zh-CN"/>
        </w:rPr>
        <w:t xml:space="preserve">  - oAuth2ClientCredentials:</w:t>
      </w:r>
      <w:r>
        <w:rPr>
          <w:rFonts w:ascii="Courier New" w:hAnsi="Courier New" w:eastAsia="等线"/>
          <w:sz w:val="16"/>
          <w:lang w:eastAsia="zh-CN"/>
        </w:rPr>
        <w:t xml:space="preserve"> []</w:t>
      </w:r>
    </w:p>
    <w:p>
      <w:pPr>
        <w:pStyle w:val="100"/>
        <w:rPr>
          <w:lang w:eastAsia="zh-CN"/>
        </w:rPr>
      </w:pPr>
    </w:p>
    <w:p>
      <w:pPr>
        <w:pStyle w:val="100"/>
        <w:rPr>
          <w:lang w:eastAsia="zh-CN"/>
        </w:rPr>
      </w:pPr>
      <w:r>
        <w:rPr>
          <w:lang w:eastAsia="zh-CN"/>
        </w:rPr>
        <w:t>paths:</w:t>
      </w:r>
    </w:p>
    <w:p>
      <w:pPr>
        <w:pStyle w:val="100"/>
        <w:rPr>
          <w:lang w:eastAsia="zh-CN"/>
        </w:rPr>
      </w:pPr>
      <w:r>
        <w:rPr>
          <w:lang w:eastAsia="zh-CN"/>
        </w:rPr>
        <w:t xml:space="preserve">  /deliver-as-message:</w:t>
      </w:r>
    </w:p>
    <w:p>
      <w:pPr>
        <w:pStyle w:val="100"/>
        <w:rPr>
          <w:lang w:eastAsia="zh-CN"/>
        </w:rPr>
      </w:pPr>
      <w:r>
        <w:rPr>
          <w:lang w:eastAsia="zh-CN"/>
        </w:rPr>
        <w:t xml:space="preserve">    post:</w:t>
      </w:r>
    </w:p>
    <w:p>
      <w:pPr>
        <w:pStyle w:val="100"/>
        <w:rPr>
          <w:lang w:eastAsia="zh-CN"/>
        </w:rPr>
      </w:pPr>
      <w:r>
        <w:rPr>
          <w:lang w:eastAsia="zh-CN"/>
        </w:rPr>
        <w:t xml:space="preserve">      summary: AS deliver message to MSGin5G Server</w:t>
      </w:r>
    </w:p>
    <w:p>
      <w:pPr>
        <w:pStyle w:val="100"/>
        <w:rPr>
          <w:lang w:eastAsia="zh-CN"/>
        </w:rPr>
      </w:pPr>
      <w:r>
        <w:rPr>
          <w:lang w:eastAsia="zh-CN"/>
        </w:rPr>
        <w:t xml:space="preserve">      tags:</w:t>
      </w:r>
    </w:p>
    <w:p>
      <w:pPr>
        <w:pStyle w:val="100"/>
        <w:rPr>
          <w:lang w:eastAsia="zh-CN"/>
        </w:rPr>
      </w:pPr>
      <w:r>
        <w:rPr>
          <w:lang w:eastAsia="zh-CN"/>
        </w:rPr>
        <w:t xml:space="preserve">        - AS Message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'#/components/schemas/ASMessageDelivery'</w:t>
      </w:r>
    </w:p>
    <w:p>
      <w:pPr>
        <w:pStyle w:val="100"/>
        <w:rPr>
          <w:lang w:eastAsia="zh-CN"/>
        </w:rPr>
      </w:pPr>
      <w:r>
        <w:rPr>
          <w:lang w:eastAsia="zh-CN"/>
        </w:rPr>
        <w:t xml:space="preserve">      responses:</w:t>
      </w:r>
    </w:p>
    <w:p>
      <w:pPr>
        <w:pStyle w:val="100"/>
        <w:rPr>
          <w:lang w:eastAsia="zh-CN"/>
        </w:rPr>
      </w:pPr>
      <w:r>
        <w:rPr>
          <w:lang w:eastAsia="zh-CN"/>
        </w:rPr>
        <w:t xml:space="preserve">        '200':</w:t>
      </w:r>
    </w:p>
    <w:p>
      <w:pPr>
        <w:pStyle w:val="100"/>
        <w:rPr>
          <w:lang w:eastAsia="zh-CN"/>
        </w:rPr>
      </w:pPr>
      <w:r>
        <w:rPr>
          <w:lang w:eastAsia="zh-CN"/>
        </w:rPr>
        <w:t xml:space="preserve">          description: OK, AS Message delivery successful</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'#/components/schemas/MessageDeliveryAck'</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r>
        <w:rPr>
          <w:lang w:eastAsia="zh-CN"/>
        </w:rPr>
        <w:t xml:space="preserve">  /deliver-ue-message:</w:t>
      </w:r>
    </w:p>
    <w:p>
      <w:pPr>
        <w:pStyle w:val="100"/>
        <w:rPr>
          <w:lang w:eastAsia="zh-CN"/>
        </w:rPr>
      </w:pPr>
      <w:r>
        <w:rPr>
          <w:lang w:eastAsia="zh-CN"/>
        </w:rPr>
        <w:t xml:space="preserve">    post:</w:t>
      </w:r>
    </w:p>
    <w:p>
      <w:pPr>
        <w:pStyle w:val="100"/>
        <w:rPr>
          <w:lang w:eastAsia="zh-CN"/>
        </w:rPr>
      </w:pPr>
      <w:r>
        <w:rPr>
          <w:lang w:eastAsia="zh-CN"/>
        </w:rPr>
        <w:t xml:space="preserve">      summary: UE deliver message to MSGin5G Server</w:t>
      </w:r>
    </w:p>
    <w:p>
      <w:pPr>
        <w:pStyle w:val="100"/>
        <w:rPr>
          <w:lang w:eastAsia="zh-CN"/>
        </w:rPr>
      </w:pPr>
      <w:r>
        <w:rPr>
          <w:lang w:eastAsia="zh-CN"/>
        </w:rPr>
        <w:t xml:space="preserve">      tags:</w:t>
      </w:r>
    </w:p>
    <w:p>
      <w:pPr>
        <w:pStyle w:val="100"/>
        <w:rPr>
          <w:lang w:eastAsia="zh-CN"/>
        </w:rPr>
      </w:pPr>
      <w:r>
        <w:rPr>
          <w:lang w:eastAsia="zh-CN"/>
        </w:rPr>
        <w:t xml:space="preserve">        - UE Message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'#/components/schemas/UEMessageDelivery'</w:t>
      </w:r>
    </w:p>
    <w:p>
      <w:pPr>
        <w:pStyle w:val="100"/>
        <w:rPr>
          <w:lang w:eastAsia="zh-CN"/>
        </w:rPr>
      </w:pPr>
      <w:r>
        <w:rPr>
          <w:lang w:eastAsia="zh-CN"/>
        </w:rPr>
        <w:t xml:space="preserve">      responses:</w:t>
      </w:r>
    </w:p>
    <w:p>
      <w:pPr>
        <w:pStyle w:val="100"/>
        <w:rPr>
          <w:lang w:eastAsia="zh-CN"/>
        </w:rPr>
      </w:pPr>
      <w:r>
        <w:rPr>
          <w:lang w:eastAsia="zh-CN"/>
        </w:rPr>
        <w:t xml:space="preserve">        '200':</w:t>
      </w:r>
    </w:p>
    <w:p>
      <w:pPr>
        <w:pStyle w:val="100"/>
        <w:rPr>
          <w:lang w:eastAsia="zh-CN"/>
        </w:rPr>
      </w:pPr>
      <w:r>
        <w:rPr>
          <w:lang w:eastAsia="zh-CN"/>
        </w:rPr>
        <w:t xml:space="preserve">          description: OK, UE Message delivery successful</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'#/components/schemas/MessageDeliveryAck'</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r>
        <w:rPr>
          <w:lang w:eastAsia="zh-CN"/>
        </w:rPr>
        <w:t xml:space="preserve">  /deliver-report:</w:t>
      </w:r>
    </w:p>
    <w:p>
      <w:pPr>
        <w:pStyle w:val="100"/>
        <w:rPr>
          <w:lang w:eastAsia="zh-CN"/>
        </w:rPr>
      </w:pPr>
      <w:r>
        <w:rPr>
          <w:lang w:eastAsia="zh-CN"/>
        </w:rPr>
        <w:t xml:space="preserve">    post:</w:t>
      </w:r>
    </w:p>
    <w:p>
      <w:pPr>
        <w:pStyle w:val="100"/>
        <w:rPr>
          <w:lang w:eastAsia="zh-CN"/>
        </w:rPr>
      </w:pPr>
      <w:r>
        <w:rPr>
          <w:lang w:eastAsia="zh-CN"/>
        </w:rPr>
        <w:t xml:space="preserve">      summary: AS or UE deliver status report to MSGin5G Server</w:t>
      </w:r>
    </w:p>
    <w:p>
      <w:pPr>
        <w:pStyle w:val="100"/>
        <w:rPr>
          <w:lang w:eastAsia="zh-CN"/>
        </w:rPr>
      </w:pPr>
      <w:r>
        <w:rPr>
          <w:lang w:eastAsia="zh-CN"/>
        </w:rPr>
        <w:t xml:space="preserve">      tags:</w:t>
      </w:r>
    </w:p>
    <w:p>
      <w:pPr>
        <w:pStyle w:val="100"/>
        <w:rPr>
          <w:lang w:eastAsia="zh-CN"/>
        </w:rPr>
      </w:pPr>
      <w:r>
        <w:rPr>
          <w:lang w:eastAsia="zh-CN"/>
        </w:rPr>
        <w:t xml:space="preserve">        - AS/UE status report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'#/components/schemas/DeliveryStatusReport'</w:t>
      </w:r>
    </w:p>
    <w:p>
      <w:pPr>
        <w:pStyle w:val="100"/>
        <w:rPr>
          <w:lang w:eastAsia="zh-CN"/>
        </w:rPr>
      </w:pPr>
      <w:r>
        <w:rPr>
          <w:lang w:eastAsia="zh-CN"/>
        </w:rPr>
        <w:t xml:space="preserve">      responses:</w:t>
      </w:r>
    </w:p>
    <w:p>
      <w:pPr>
        <w:pStyle w:val="100"/>
        <w:rPr>
          <w:lang w:eastAsia="zh-CN"/>
        </w:rPr>
      </w:pPr>
      <w:r>
        <w:rPr>
          <w:lang w:eastAsia="zh-CN"/>
        </w:rPr>
        <w:t xml:space="preserve">        '200':</w:t>
      </w:r>
    </w:p>
    <w:p>
      <w:pPr>
        <w:pStyle w:val="100"/>
        <w:rPr>
          <w:lang w:eastAsia="zh-CN"/>
        </w:rPr>
      </w:pPr>
      <w:r>
        <w:rPr>
          <w:lang w:eastAsia="zh-CN"/>
        </w:rPr>
        <w:t xml:space="preserve">          description: OK, status report delivery successfully</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'#/components/schemas/MessageDeliveryAck'</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p>
    <w:p>
      <w:pPr>
        <w:pStyle w:val="100"/>
        <w:rPr>
          <w:lang w:eastAsia="zh-CN"/>
        </w:rPr>
      </w:pPr>
      <w:r>
        <w:rPr>
          <w:lang w:eastAsia="zh-CN"/>
        </w:rPr>
        <w:t>components:</w:t>
      </w:r>
    </w:p>
    <w:p>
      <w:pPr>
        <w:pStyle w:val="100"/>
        <w:rPr>
          <w:lang w:eastAsia="zh-CN"/>
        </w:rPr>
      </w:pPr>
      <w:r>
        <w:rPr>
          <w:lang w:eastAsia="zh-CN"/>
        </w:rPr>
        <w:t xml:space="preserve">  securitySchemes:</w:t>
      </w:r>
    </w:p>
    <w:p>
      <w:pPr>
        <w:pStyle w:val="100"/>
        <w:rPr>
          <w:lang w:eastAsia="zh-CN"/>
        </w:rPr>
      </w:pPr>
      <w:r>
        <w:rPr>
          <w:lang w:eastAsia="zh-CN"/>
        </w:rPr>
        <w:t xml:space="preserve">    oAuth2ClientCredentials:</w:t>
      </w:r>
    </w:p>
    <w:p>
      <w:pPr>
        <w:pStyle w:val="100"/>
        <w:rPr>
          <w:lang w:eastAsia="zh-CN"/>
        </w:rPr>
      </w:pPr>
      <w:r>
        <w:rPr>
          <w:lang w:eastAsia="zh-CN"/>
        </w:rPr>
        <w:t xml:space="preserve">      type: oauth2</w:t>
      </w:r>
    </w:p>
    <w:p>
      <w:pPr>
        <w:pStyle w:val="100"/>
        <w:rPr>
          <w:lang w:eastAsia="zh-CN"/>
        </w:rPr>
      </w:pPr>
      <w:r>
        <w:rPr>
          <w:lang w:eastAsia="zh-CN"/>
        </w:rPr>
        <w:t xml:space="preserve">      flows:</w:t>
      </w:r>
    </w:p>
    <w:p>
      <w:pPr>
        <w:pStyle w:val="100"/>
        <w:rPr>
          <w:lang w:eastAsia="zh-CN"/>
        </w:rPr>
      </w:pPr>
      <w:r>
        <w:rPr>
          <w:lang w:eastAsia="zh-CN"/>
        </w:rPr>
        <w:t xml:space="preserve">        clientCredentials:</w:t>
      </w:r>
    </w:p>
    <w:p>
      <w:pPr>
        <w:pStyle w:val="100"/>
        <w:rPr>
          <w:lang w:eastAsia="zh-CN"/>
        </w:rPr>
      </w:pPr>
      <w:r>
        <w:rPr>
          <w:lang w:eastAsia="zh-CN"/>
        </w:rPr>
        <w:t xml:space="preserve">          tokenUrl: '{</w:t>
      </w:r>
      <w:r>
        <w:rPr>
          <w:rFonts w:hint="eastAsia"/>
          <w:lang w:eastAsia="zh-CN"/>
        </w:rPr>
        <w:t>tokenUrl</w:t>
      </w:r>
      <w:r>
        <w:rPr>
          <w:lang w:eastAsia="zh-CN"/>
        </w:rPr>
        <w:t>}'</w:t>
      </w:r>
    </w:p>
    <w:p>
      <w:pPr>
        <w:pStyle w:val="100"/>
        <w:rPr>
          <w:lang w:eastAsia="zh-CN"/>
        </w:rPr>
      </w:pPr>
      <w:r>
        <w:rPr>
          <w:lang w:eastAsia="zh-CN"/>
        </w:rPr>
        <w:t xml:space="preserve">          scopes:</w:t>
      </w:r>
      <w:r>
        <w:rPr>
          <w:rFonts w:ascii="Courier New" w:hAnsi="Courier New" w:eastAsia="等线"/>
          <w:sz w:val="16"/>
          <w:lang w:eastAsia="zh-CN"/>
        </w:rPr>
        <w:t xml:space="preserve"> {}</w:t>
      </w:r>
    </w:p>
    <w:p>
      <w:pPr>
        <w:pStyle w:val="100"/>
        <w:rPr>
          <w:lang w:eastAsia="zh-CN"/>
        </w:rPr>
      </w:pPr>
    </w:p>
    <w:p>
      <w:pPr>
        <w:pStyle w:val="100"/>
        <w:rPr>
          <w:lang w:eastAsia="zh-CN"/>
        </w:rPr>
      </w:pPr>
    </w:p>
    <w:p>
      <w:pPr>
        <w:pStyle w:val="100"/>
        <w:rPr>
          <w:lang w:eastAsia="zh-CN"/>
        </w:rPr>
      </w:pPr>
    </w:p>
    <w:p>
      <w:pPr>
        <w:pStyle w:val="100"/>
        <w:rPr>
          <w:lang w:eastAsia="zh-CN"/>
        </w:rPr>
      </w:pPr>
      <w:r>
        <w:rPr>
          <w:lang w:eastAsia="zh-CN"/>
        </w:rPr>
        <w:t xml:space="preserve">  schemas:</w:t>
      </w:r>
    </w:p>
    <w:p>
      <w:pPr>
        <w:pStyle w:val="100"/>
        <w:rPr>
          <w:lang w:eastAsia="zh-CN"/>
        </w:rPr>
      </w:pPr>
      <w:r>
        <w:rPr>
          <w:lang w:eastAsia="zh-CN"/>
        </w:rPr>
        <w:t>#</w:t>
      </w:r>
    </w:p>
    <w:p>
      <w:pPr>
        <w:pStyle w:val="100"/>
        <w:rPr>
          <w:lang w:eastAsia="zh-CN"/>
        </w:rPr>
      </w:pPr>
      <w:r>
        <w:rPr>
          <w:lang w:eastAsia="zh-CN"/>
        </w:rPr>
        <w:t># STRUCTURED DATA TYPES</w:t>
      </w:r>
    </w:p>
    <w:p>
      <w:pPr>
        <w:pStyle w:val="100"/>
        <w:rPr>
          <w:lang w:eastAsia="zh-CN"/>
        </w:rPr>
      </w:pPr>
      <w:r>
        <w:rPr>
          <w:lang w:eastAsia="zh-CN"/>
        </w:rPr>
        <w:t>#</w:t>
      </w:r>
    </w:p>
    <w:p>
      <w:pPr>
        <w:pStyle w:val="100"/>
        <w:rPr>
          <w:lang w:eastAsia="zh-CN"/>
        </w:rPr>
      </w:pPr>
      <w:r>
        <w:rPr>
          <w:lang w:eastAsia="zh-CN"/>
        </w:rPr>
        <w:t xml:space="preserve">    ASMessageDelivery:</w:t>
      </w:r>
    </w:p>
    <w:p>
      <w:pPr>
        <w:pStyle w:val="100"/>
        <w:rPr>
          <w:lang w:eastAsia="zh-CN"/>
        </w:rPr>
      </w:pPr>
      <w:r>
        <w:rPr>
          <w:lang w:eastAsia="zh-CN"/>
        </w:rPr>
        <w:t xml:space="preserve">      description: Contains the AS message delivery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destAddr</w:t>
      </w:r>
    </w:p>
    <w:p>
      <w:pPr>
        <w:pStyle w:val="100"/>
        <w:rPr>
          <w:lang w:eastAsia="zh-CN"/>
        </w:rPr>
      </w:pPr>
      <w:r>
        <w:rPr>
          <w:lang w:eastAsia="zh-CN"/>
        </w:rPr>
        <w:t xml:space="preserve">        - msgId</w:t>
      </w:r>
    </w:p>
    <w:p>
      <w:pPr>
        <w:pStyle w:val="100"/>
        <w:rPr>
          <w:lang w:eastAsia="zh-CN"/>
        </w:rPr>
      </w:pPr>
      <w:r>
        <w:rPr>
          <w:lang w:eastAsia="zh-CN"/>
        </w:rPr>
        <w:t xml:space="preserve">        - stoAndFwInd</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destAddr: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appId:</w:t>
      </w:r>
    </w:p>
    <w:p>
      <w:pPr>
        <w:pStyle w:val="100"/>
        <w:rPr>
          <w:lang w:eastAsia="zh-CN"/>
        </w:rPr>
      </w:pPr>
      <w:r>
        <w:rPr>
          <w:lang w:eastAsia="zh-CN"/>
        </w:rPr>
        <w:t xml:space="preserve">          type: string</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secCred:</w:t>
      </w:r>
    </w:p>
    <w:p>
      <w:pPr>
        <w:pStyle w:val="100"/>
        <w:rPr>
          <w:lang w:eastAsia="zh-CN"/>
        </w:rPr>
      </w:pPr>
      <w:r>
        <w:rPr>
          <w:lang w:eastAsia="zh-CN"/>
        </w:rPr>
        <w:t xml:space="preserve">          type: string</w:t>
      </w:r>
    </w:p>
    <w:p>
      <w:pPr>
        <w:pStyle w:val="100"/>
        <w:rPr>
          <w:lang w:eastAsia="zh-CN"/>
        </w:rPr>
      </w:pPr>
      <w:r>
        <w:rPr>
          <w:lang w:eastAsia="zh-CN"/>
        </w:rPr>
        <w:t xml:space="preserve">        delivStReqInd:</w:t>
      </w:r>
    </w:p>
    <w:p>
      <w:pPr>
        <w:pStyle w:val="100"/>
        <w:rPr>
          <w:lang w:eastAsia="zh-CN"/>
        </w:rPr>
      </w:pPr>
      <w:r>
        <w:rPr>
          <w:lang w:eastAsia="zh-CN"/>
        </w:rPr>
        <w:t xml:space="preserve">          type: boolean</w:t>
      </w:r>
    </w:p>
    <w:p>
      <w:pPr>
        <w:pStyle w:val="100"/>
        <w:rPr>
          <w:lang w:eastAsia="zh-CN"/>
        </w:rPr>
      </w:pPr>
      <w:r>
        <w:rPr>
          <w:lang w:eastAsia="zh-CN"/>
        </w:rPr>
        <w:t xml:space="preserve">        payload:</w:t>
      </w:r>
    </w:p>
    <w:p>
      <w:pPr>
        <w:pStyle w:val="100"/>
        <w:rPr>
          <w:lang w:eastAsia="zh-CN"/>
        </w:rPr>
      </w:pPr>
      <w:r>
        <w:rPr>
          <w:lang w:eastAsia="zh-CN"/>
        </w:rPr>
        <w:t xml:space="preserve">          type: string</w:t>
      </w:r>
    </w:p>
    <w:p>
      <w:pPr>
        <w:pStyle w:val="100"/>
        <w:rPr>
          <w:lang w:eastAsia="zh-CN"/>
        </w:rPr>
      </w:pPr>
      <w:r>
        <w:rPr>
          <w:lang w:eastAsia="zh-CN"/>
        </w:rPr>
        <w:t xml:space="preserve">        priority:</w:t>
      </w:r>
    </w:p>
    <w:p>
      <w:pPr>
        <w:pStyle w:val="100"/>
        <w:rPr>
          <w:lang w:eastAsia="zh-CN"/>
        </w:rPr>
      </w:pPr>
      <w:r>
        <w:rPr>
          <w:lang w:eastAsia="zh-CN"/>
        </w:rPr>
        <w:t xml:space="preserve">          $ref: '#/components/schemas/Priority'</w:t>
      </w:r>
    </w:p>
    <w:p>
      <w:pPr>
        <w:pStyle w:val="100"/>
        <w:rPr>
          <w:lang w:eastAsia="zh-CN"/>
        </w:rPr>
      </w:pPr>
      <w:r>
        <w:rPr>
          <w:lang w:eastAsia="zh-CN"/>
        </w:rPr>
        <w:t xml:space="preserve">        segInd:</w:t>
      </w:r>
    </w:p>
    <w:p>
      <w:pPr>
        <w:pStyle w:val="100"/>
        <w:rPr>
          <w:lang w:eastAsia="zh-CN"/>
        </w:rPr>
      </w:pPr>
      <w:r>
        <w:rPr>
          <w:lang w:eastAsia="zh-CN"/>
        </w:rPr>
        <w:t xml:space="preserve">          type: boolean</w:t>
      </w:r>
    </w:p>
    <w:p>
      <w:pPr>
        <w:pStyle w:val="100"/>
        <w:rPr>
          <w:lang w:eastAsia="zh-CN"/>
        </w:rPr>
      </w:pPr>
      <w:r>
        <w:rPr>
          <w:lang w:eastAsia="zh-CN"/>
        </w:rPr>
        <w:t xml:space="preserve">        segParams:</w:t>
      </w:r>
    </w:p>
    <w:p>
      <w:pPr>
        <w:pStyle w:val="100"/>
        <w:rPr>
          <w:lang w:eastAsia="zh-CN"/>
        </w:rPr>
      </w:pPr>
      <w:r>
        <w:rPr>
          <w:lang w:eastAsia="zh-CN"/>
        </w:rPr>
        <w:t xml:space="preserve">          $ref: '#/components/schemas/MessageSegmentParameters'</w:t>
      </w:r>
    </w:p>
    <w:p>
      <w:pPr>
        <w:pStyle w:val="100"/>
        <w:rPr>
          <w:lang w:eastAsia="zh-CN"/>
        </w:rPr>
      </w:pPr>
      <w:r>
        <w:rPr>
          <w:lang w:eastAsia="zh-CN"/>
        </w:rPr>
        <w:t xml:space="preserve">        stoAndFwInd:</w:t>
      </w:r>
    </w:p>
    <w:p>
      <w:pPr>
        <w:pStyle w:val="100"/>
        <w:rPr>
          <w:lang w:eastAsia="zh-CN"/>
        </w:rPr>
      </w:pPr>
      <w:r>
        <w:rPr>
          <w:lang w:eastAsia="zh-CN"/>
        </w:rPr>
        <w:t xml:space="preserve">          type: boolean</w:t>
      </w:r>
    </w:p>
    <w:p>
      <w:pPr>
        <w:pStyle w:val="100"/>
        <w:rPr>
          <w:lang w:eastAsia="zh-CN"/>
        </w:rPr>
      </w:pPr>
      <w:r>
        <w:rPr>
          <w:lang w:eastAsia="zh-CN"/>
        </w:rPr>
        <w:t xml:space="preserve">        stoAndFwParams:</w:t>
      </w:r>
    </w:p>
    <w:p>
      <w:pPr>
        <w:pStyle w:val="100"/>
        <w:rPr>
          <w:lang w:eastAsia="zh-CN"/>
        </w:rPr>
      </w:pPr>
      <w:r>
        <w:rPr>
          <w:lang w:eastAsia="zh-CN"/>
        </w:rPr>
        <w:t xml:space="preserve">          $ref: '#/components/schemas/StoreAndForwardParameters'</w:t>
      </w:r>
    </w:p>
    <w:p>
      <w:pPr>
        <w:pStyle w:val="100"/>
        <w:rPr>
          <w:lang w:eastAsia="zh-CN"/>
        </w:rPr>
      </w:pPr>
      <w:r>
        <w:rPr>
          <w:lang w:eastAsia="zh-CN"/>
        </w:rPr>
        <w:t xml:space="preserve">        latency:</w:t>
      </w:r>
    </w:p>
    <w:p>
      <w:pPr>
        <w:pStyle w:val="100"/>
        <w:rPr>
          <w:lang w:eastAsia="zh-CN"/>
        </w:rPr>
      </w:pPr>
      <w:r>
        <w:rPr>
          <w:lang w:eastAsia="zh-CN"/>
        </w:rPr>
        <w:t xml:space="preserve">          type: integer</w:t>
      </w:r>
    </w:p>
    <w:p>
      <w:pPr>
        <w:pStyle w:val="100"/>
        <w:rPr>
          <w:lang w:eastAsia="zh-CN"/>
        </w:rPr>
      </w:pPr>
    </w:p>
    <w:p>
      <w:pPr>
        <w:pStyle w:val="100"/>
        <w:rPr>
          <w:lang w:eastAsia="zh-CN"/>
        </w:rPr>
      </w:pPr>
      <w:r>
        <w:rPr>
          <w:lang w:eastAsia="zh-CN"/>
        </w:rPr>
        <w:t xml:space="preserve">    UEMessageDelivery:</w:t>
      </w:r>
    </w:p>
    <w:p>
      <w:pPr>
        <w:pStyle w:val="100"/>
        <w:rPr>
          <w:lang w:eastAsia="zh-CN"/>
        </w:rPr>
      </w:pPr>
      <w:r>
        <w:rPr>
          <w:lang w:eastAsia="zh-CN"/>
        </w:rPr>
        <w:t xml:space="preserve">      description: Contains the UE message delivery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destAddr</w:t>
      </w:r>
    </w:p>
    <w:p>
      <w:pPr>
        <w:pStyle w:val="100"/>
        <w:rPr>
          <w:lang w:eastAsia="zh-CN"/>
        </w:rPr>
      </w:pPr>
      <w:r>
        <w:rPr>
          <w:lang w:eastAsia="zh-CN"/>
        </w:rPr>
        <w:t xml:space="preserve">        - msgId</w:t>
      </w:r>
    </w:p>
    <w:p>
      <w:pPr>
        <w:pStyle w:val="100"/>
        <w:rPr>
          <w:lang w:eastAsia="zh-CN"/>
        </w:rPr>
      </w:pPr>
      <w:r>
        <w:rPr>
          <w:lang w:eastAsia="zh-CN"/>
        </w:rPr>
        <w:t xml:space="preserve">        - stoAndFwInd</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destAddr: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appId:</w:t>
      </w:r>
    </w:p>
    <w:p>
      <w:pPr>
        <w:pStyle w:val="100"/>
        <w:rPr>
          <w:lang w:eastAsia="zh-CN"/>
        </w:rPr>
      </w:pPr>
      <w:r>
        <w:rPr>
          <w:lang w:eastAsia="zh-CN"/>
        </w:rPr>
        <w:t xml:space="preserve">          type: string</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secCred:</w:t>
      </w:r>
    </w:p>
    <w:p>
      <w:pPr>
        <w:pStyle w:val="100"/>
        <w:rPr>
          <w:lang w:eastAsia="zh-CN"/>
        </w:rPr>
      </w:pPr>
      <w:r>
        <w:rPr>
          <w:lang w:eastAsia="zh-CN"/>
        </w:rPr>
        <w:t xml:space="preserve">          type: string</w:t>
      </w:r>
    </w:p>
    <w:p>
      <w:pPr>
        <w:pStyle w:val="100"/>
        <w:rPr>
          <w:lang w:eastAsia="zh-CN"/>
        </w:rPr>
      </w:pPr>
      <w:r>
        <w:rPr>
          <w:lang w:eastAsia="zh-CN"/>
        </w:rPr>
        <w:t xml:space="preserve">        delivStReqInd:</w:t>
      </w:r>
    </w:p>
    <w:p>
      <w:pPr>
        <w:pStyle w:val="100"/>
        <w:rPr>
          <w:lang w:eastAsia="zh-CN"/>
        </w:rPr>
      </w:pPr>
      <w:r>
        <w:rPr>
          <w:lang w:eastAsia="zh-CN"/>
        </w:rPr>
        <w:t xml:space="preserve">          type: boolean</w:t>
      </w:r>
    </w:p>
    <w:p>
      <w:pPr>
        <w:pStyle w:val="100"/>
        <w:rPr>
          <w:lang w:eastAsia="zh-CN"/>
        </w:rPr>
      </w:pPr>
      <w:r>
        <w:rPr>
          <w:lang w:eastAsia="zh-CN"/>
        </w:rPr>
        <w:t xml:space="preserve">        payload:</w:t>
      </w:r>
    </w:p>
    <w:p>
      <w:pPr>
        <w:pStyle w:val="100"/>
        <w:rPr>
          <w:lang w:eastAsia="zh-CN"/>
        </w:rPr>
      </w:pPr>
      <w:r>
        <w:rPr>
          <w:lang w:eastAsia="zh-CN"/>
        </w:rPr>
        <w:t xml:space="preserve">          type: string</w:t>
      </w:r>
    </w:p>
    <w:p>
      <w:pPr>
        <w:pStyle w:val="100"/>
        <w:rPr>
          <w:lang w:eastAsia="zh-CN"/>
        </w:rPr>
      </w:pPr>
      <w:r>
        <w:rPr>
          <w:lang w:eastAsia="zh-CN"/>
        </w:rPr>
        <w:t xml:space="preserve">        segInd:</w:t>
      </w:r>
    </w:p>
    <w:p>
      <w:pPr>
        <w:pStyle w:val="100"/>
        <w:rPr>
          <w:lang w:eastAsia="zh-CN"/>
        </w:rPr>
      </w:pPr>
      <w:r>
        <w:rPr>
          <w:lang w:eastAsia="zh-CN"/>
        </w:rPr>
        <w:t xml:space="preserve">          type: boolean</w:t>
      </w:r>
    </w:p>
    <w:p>
      <w:pPr>
        <w:pStyle w:val="100"/>
        <w:rPr>
          <w:lang w:eastAsia="zh-CN"/>
        </w:rPr>
      </w:pPr>
      <w:r>
        <w:rPr>
          <w:lang w:eastAsia="zh-CN"/>
        </w:rPr>
        <w:t xml:space="preserve">        segParams:</w:t>
      </w:r>
    </w:p>
    <w:p>
      <w:pPr>
        <w:pStyle w:val="100"/>
        <w:rPr>
          <w:lang w:eastAsia="zh-CN"/>
        </w:rPr>
      </w:pPr>
      <w:r>
        <w:rPr>
          <w:lang w:eastAsia="zh-CN"/>
        </w:rPr>
        <w:t xml:space="preserve">          $ref: '#/components/schemas/MessageSegmentParameters'</w:t>
      </w:r>
    </w:p>
    <w:p>
      <w:pPr>
        <w:pStyle w:val="100"/>
        <w:rPr>
          <w:lang w:eastAsia="zh-CN"/>
        </w:rPr>
      </w:pPr>
      <w:r>
        <w:rPr>
          <w:lang w:eastAsia="zh-CN"/>
        </w:rPr>
        <w:t xml:space="preserve">        stoAndFwInd:</w:t>
      </w:r>
    </w:p>
    <w:p>
      <w:pPr>
        <w:pStyle w:val="100"/>
        <w:rPr>
          <w:lang w:eastAsia="zh-CN"/>
        </w:rPr>
      </w:pPr>
      <w:r>
        <w:rPr>
          <w:lang w:eastAsia="zh-CN"/>
        </w:rPr>
        <w:t xml:space="preserve">          type: boolean</w:t>
      </w:r>
    </w:p>
    <w:p>
      <w:pPr>
        <w:pStyle w:val="100"/>
        <w:rPr>
          <w:lang w:eastAsia="zh-CN"/>
        </w:rPr>
      </w:pPr>
      <w:r>
        <w:rPr>
          <w:lang w:eastAsia="zh-CN"/>
        </w:rPr>
        <w:t xml:space="preserve">        stoAndFwParams:</w:t>
      </w:r>
    </w:p>
    <w:p>
      <w:pPr>
        <w:pStyle w:val="100"/>
        <w:rPr>
          <w:lang w:eastAsia="zh-CN"/>
        </w:rPr>
      </w:pPr>
      <w:r>
        <w:rPr>
          <w:lang w:eastAsia="zh-CN"/>
        </w:rPr>
        <w:t xml:space="preserve">          $ref: '#/components/schemas/StoreAndForwardParameters'</w:t>
      </w:r>
    </w:p>
    <w:p>
      <w:pPr>
        <w:pStyle w:val="100"/>
        <w:rPr>
          <w:lang w:eastAsia="zh-CN"/>
        </w:rPr>
      </w:pPr>
    </w:p>
    <w:p>
      <w:pPr>
        <w:pStyle w:val="100"/>
        <w:rPr>
          <w:lang w:eastAsia="zh-CN"/>
        </w:rPr>
      </w:pPr>
      <w:r>
        <w:rPr>
          <w:lang w:eastAsia="zh-CN"/>
        </w:rPr>
        <w:t xml:space="preserve">    MessageDeliveryAck:</w:t>
      </w:r>
    </w:p>
    <w:p>
      <w:pPr>
        <w:pStyle w:val="100"/>
        <w:rPr>
          <w:lang w:eastAsia="zh-CN"/>
        </w:rPr>
      </w:pPr>
      <w:r>
        <w:rPr>
          <w:lang w:eastAsia="zh-CN"/>
        </w:rPr>
        <w:t xml:space="preserve">      description: Contains the message delivery ack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msgId</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status:</w:t>
      </w:r>
    </w:p>
    <w:p>
      <w:pPr>
        <w:pStyle w:val="100"/>
        <w:rPr>
          <w:lang w:eastAsia="zh-CN"/>
        </w:rPr>
      </w:pPr>
      <w:r>
        <w:rPr>
          <w:lang w:eastAsia="zh-CN"/>
        </w:rPr>
        <w:t xml:space="preserve">          $ref: '#/components/schemas/DeliveryStatus'</w:t>
      </w:r>
    </w:p>
    <w:p>
      <w:pPr>
        <w:pStyle w:val="100"/>
        <w:rPr>
          <w:lang w:eastAsia="zh-CN"/>
        </w:rPr>
      </w:pPr>
      <w:r>
        <w:rPr>
          <w:lang w:eastAsia="zh-CN"/>
        </w:rPr>
        <w:t xml:space="preserve">        failureCause:</w:t>
      </w:r>
    </w:p>
    <w:p>
      <w:pPr>
        <w:pStyle w:val="100"/>
        <w:rPr>
          <w:lang w:eastAsia="zh-CN"/>
        </w:rPr>
      </w:pPr>
      <w:r>
        <w:rPr>
          <w:lang w:eastAsia="zh-CN"/>
        </w:rPr>
        <w:t xml:space="preserve">          type: string</w:t>
      </w:r>
    </w:p>
    <w:p>
      <w:pPr>
        <w:pStyle w:val="100"/>
        <w:rPr>
          <w:lang w:eastAsia="zh-CN"/>
        </w:rPr>
      </w:pPr>
    </w:p>
    <w:p>
      <w:pPr>
        <w:pStyle w:val="100"/>
        <w:rPr>
          <w:lang w:eastAsia="zh-CN"/>
        </w:rPr>
      </w:pPr>
      <w:r>
        <w:rPr>
          <w:lang w:eastAsia="zh-CN"/>
        </w:rPr>
        <w:t xml:space="preserve">    MessageSegmentParameters:</w:t>
      </w:r>
    </w:p>
    <w:p>
      <w:pPr>
        <w:pStyle w:val="100"/>
        <w:rPr>
          <w:lang w:eastAsia="zh-CN"/>
        </w:rPr>
      </w:pPr>
      <w:r>
        <w:rPr>
          <w:lang w:eastAsia="zh-CN"/>
        </w:rPr>
        <w:t xml:space="preserve">      description: Contains the message segment parameters data</w:t>
      </w:r>
    </w:p>
    <w:p>
      <w:pPr>
        <w:pStyle w:val="100"/>
        <w:rPr>
          <w:lang w:eastAsia="zh-CN"/>
        </w:rPr>
      </w:pPr>
      <w:r>
        <w:rPr>
          <w:lang w:eastAsia="zh-CN"/>
        </w:rPr>
        <w:t xml:space="preserve">      type: object</w:t>
      </w:r>
    </w:p>
    <w:p>
      <w:pPr>
        <w:pStyle w:val="100"/>
        <w:rPr>
          <w:lang w:eastAsia="zh-CN"/>
        </w:rPr>
      </w:pPr>
      <w:r>
        <w:rPr>
          <w:lang w:eastAsia="zh-CN"/>
        </w:rPr>
        <w:t xml:space="preserve">      properties:</w:t>
      </w:r>
    </w:p>
    <w:p>
      <w:pPr>
        <w:pStyle w:val="100"/>
        <w:rPr>
          <w:lang w:eastAsia="zh-CN"/>
        </w:rPr>
      </w:pPr>
      <w:r>
        <w:rPr>
          <w:lang w:eastAsia="zh-CN"/>
        </w:rPr>
        <w:t xml:space="preserve">        segId:</w:t>
      </w:r>
    </w:p>
    <w:p>
      <w:pPr>
        <w:pStyle w:val="100"/>
        <w:rPr>
          <w:lang w:eastAsia="zh-CN"/>
        </w:rPr>
      </w:pPr>
      <w:r>
        <w:rPr>
          <w:lang w:eastAsia="zh-CN"/>
        </w:rPr>
        <w:t xml:space="preserve">          type: string</w:t>
      </w:r>
    </w:p>
    <w:p>
      <w:pPr>
        <w:pStyle w:val="100"/>
        <w:rPr>
          <w:lang w:eastAsia="zh-CN"/>
        </w:rPr>
      </w:pPr>
      <w:r>
        <w:rPr>
          <w:lang w:eastAsia="zh-CN"/>
        </w:rPr>
        <w:t xml:space="preserve">        totalSegCount:</w:t>
      </w:r>
    </w:p>
    <w:p>
      <w:pPr>
        <w:pStyle w:val="100"/>
        <w:rPr>
          <w:lang w:eastAsia="zh-CN"/>
        </w:rPr>
      </w:pPr>
      <w:r>
        <w:rPr>
          <w:lang w:eastAsia="zh-CN"/>
        </w:rPr>
        <w:t xml:space="preserve">          type: integer</w:t>
      </w:r>
    </w:p>
    <w:p>
      <w:pPr>
        <w:pStyle w:val="100"/>
        <w:rPr>
          <w:lang w:eastAsia="zh-CN"/>
        </w:rPr>
      </w:pPr>
      <w:r>
        <w:rPr>
          <w:lang w:eastAsia="zh-CN"/>
        </w:rPr>
        <w:t xml:space="preserve">        segNumb:</w:t>
      </w:r>
    </w:p>
    <w:p>
      <w:pPr>
        <w:pStyle w:val="100"/>
        <w:rPr>
          <w:lang w:eastAsia="zh-CN"/>
        </w:rPr>
      </w:pPr>
      <w:r>
        <w:rPr>
          <w:lang w:eastAsia="zh-CN"/>
        </w:rPr>
        <w:t xml:space="preserve">          type: integer</w:t>
      </w:r>
    </w:p>
    <w:p>
      <w:pPr>
        <w:pStyle w:val="100"/>
        <w:rPr>
          <w:lang w:eastAsia="zh-CN"/>
        </w:rPr>
      </w:pPr>
      <w:r>
        <w:rPr>
          <w:lang w:eastAsia="zh-CN"/>
        </w:rPr>
        <w:t xml:space="preserve">        lastSegFlag:</w:t>
      </w:r>
    </w:p>
    <w:p>
      <w:pPr>
        <w:pStyle w:val="100"/>
        <w:rPr>
          <w:lang w:eastAsia="zh-CN"/>
        </w:rPr>
      </w:pPr>
      <w:r>
        <w:rPr>
          <w:lang w:eastAsia="zh-CN"/>
        </w:rPr>
        <w:t xml:space="preserve">          type: boolean</w:t>
      </w:r>
    </w:p>
    <w:p>
      <w:pPr>
        <w:pStyle w:val="100"/>
        <w:rPr>
          <w:lang w:eastAsia="zh-CN"/>
        </w:rPr>
      </w:pPr>
    </w:p>
    <w:p>
      <w:pPr>
        <w:pStyle w:val="100"/>
        <w:rPr>
          <w:lang w:eastAsia="zh-CN"/>
        </w:rPr>
      </w:pPr>
      <w:r>
        <w:rPr>
          <w:lang w:eastAsia="zh-CN"/>
        </w:rPr>
        <w:t xml:space="preserve">    StoreAndForwardParameters:</w:t>
      </w:r>
    </w:p>
    <w:p>
      <w:pPr>
        <w:pStyle w:val="100"/>
        <w:rPr>
          <w:lang w:eastAsia="zh-CN"/>
        </w:rPr>
      </w:pPr>
      <w:r>
        <w:rPr>
          <w:lang w:eastAsia="zh-CN"/>
        </w:rPr>
        <w:t xml:space="preserve">      description: Contains the store and forward parameters data</w:t>
      </w:r>
    </w:p>
    <w:p>
      <w:pPr>
        <w:pStyle w:val="100"/>
        <w:rPr>
          <w:lang w:eastAsia="zh-CN"/>
        </w:rPr>
      </w:pPr>
      <w:r>
        <w:rPr>
          <w:lang w:eastAsia="zh-CN"/>
        </w:rPr>
        <w:t xml:space="preserve">      type: object</w:t>
      </w:r>
    </w:p>
    <w:p>
      <w:pPr>
        <w:pStyle w:val="100"/>
        <w:rPr>
          <w:lang w:eastAsia="zh-CN"/>
        </w:rPr>
      </w:pPr>
      <w:r>
        <w:rPr>
          <w:lang w:eastAsia="zh-CN"/>
        </w:rPr>
        <w:t xml:space="preserve">      properties:</w:t>
      </w:r>
    </w:p>
    <w:p>
      <w:pPr>
        <w:pStyle w:val="100"/>
        <w:rPr>
          <w:lang w:eastAsia="zh-CN"/>
        </w:rPr>
      </w:pPr>
      <w:r>
        <w:rPr>
          <w:lang w:eastAsia="zh-CN"/>
        </w:rPr>
        <w:t xml:space="preserve">        exprTime:</w:t>
      </w:r>
    </w:p>
    <w:p>
      <w:pPr>
        <w:pStyle w:val="100"/>
        <w:rPr>
          <w:lang w:eastAsia="zh-CN"/>
        </w:rPr>
      </w:pPr>
      <w:r>
        <w:rPr>
          <w:lang w:eastAsia="zh-CN"/>
        </w:rPr>
        <w:t xml:space="preserve">          $ref: 'TS29571_CommonData.yaml#/components/schemas/DateTime'</w:t>
      </w:r>
    </w:p>
    <w:p>
      <w:pPr>
        <w:pStyle w:val="100"/>
        <w:rPr>
          <w:lang w:eastAsia="zh-CN"/>
        </w:rPr>
      </w:pPr>
    </w:p>
    <w:p>
      <w:pPr>
        <w:pStyle w:val="100"/>
        <w:rPr>
          <w:lang w:eastAsia="zh-CN"/>
        </w:rPr>
      </w:pPr>
      <w:r>
        <w:rPr>
          <w:lang w:eastAsia="zh-CN"/>
        </w:rPr>
        <w:t xml:space="preserve">    DeliveryStatusReport:</w:t>
      </w:r>
    </w:p>
    <w:p>
      <w:pPr>
        <w:pStyle w:val="100"/>
        <w:rPr>
          <w:lang w:eastAsia="zh-CN"/>
        </w:rPr>
      </w:pPr>
      <w:r>
        <w:rPr>
          <w:lang w:eastAsia="zh-CN"/>
        </w:rPr>
        <w:t xml:space="preserve">      description: Contains the delivery status report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destAddr</w:t>
      </w:r>
    </w:p>
    <w:p>
      <w:pPr>
        <w:pStyle w:val="100"/>
        <w:rPr>
          <w:lang w:eastAsia="zh-CN"/>
        </w:rPr>
      </w:pPr>
      <w:r>
        <w:rPr>
          <w:lang w:eastAsia="zh-CN"/>
        </w:rPr>
        <w:t xml:space="preserve">        - msgId</w:t>
      </w:r>
    </w:p>
    <w:p>
      <w:pPr>
        <w:pStyle w:val="100"/>
        <w:rPr>
          <w:lang w:eastAsia="zh-CN"/>
        </w:rPr>
      </w:pPr>
      <w:r>
        <w:rPr>
          <w:lang w:eastAsia="zh-CN"/>
        </w:rPr>
        <w:t xml:space="preserve">        - delivSt</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destAddr: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secCred:</w:t>
      </w:r>
    </w:p>
    <w:p>
      <w:pPr>
        <w:pStyle w:val="100"/>
        <w:rPr>
          <w:lang w:eastAsia="zh-CN"/>
        </w:rPr>
      </w:pPr>
      <w:r>
        <w:rPr>
          <w:lang w:eastAsia="zh-CN"/>
        </w:rPr>
        <w:t xml:space="preserve">          type: string</w:t>
      </w:r>
    </w:p>
    <w:p>
      <w:pPr>
        <w:pStyle w:val="100"/>
        <w:rPr>
          <w:lang w:eastAsia="zh-CN"/>
        </w:rPr>
      </w:pPr>
      <w:r>
        <w:rPr>
          <w:lang w:eastAsia="zh-CN"/>
        </w:rPr>
        <w:t xml:space="preserve">        failureCause:</w:t>
      </w:r>
    </w:p>
    <w:p>
      <w:pPr>
        <w:pStyle w:val="100"/>
        <w:rPr>
          <w:lang w:eastAsia="zh-CN"/>
        </w:rPr>
      </w:pPr>
      <w:r>
        <w:rPr>
          <w:lang w:eastAsia="zh-CN"/>
        </w:rPr>
        <w:t xml:space="preserve">          type: string</w:t>
      </w:r>
    </w:p>
    <w:p>
      <w:pPr>
        <w:pStyle w:val="100"/>
        <w:rPr>
          <w:lang w:eastAsia="zh-CN"/>
        </w:rPr>
      </w:pPr>
      <w:r>
        <w:rPr>
          <w:lang w:eastAsia="zh-CN"/>
        </w:rPr>
        <w:t xml:space="preserve">        delivSt:</w:t>
      </w:r>
    </w:p>
    <w:p>
      <w:pPr>
        <w:pStyle w:val="100"/>
        <w:rPr>
          <w:lang w:eastAsia="zh-CN"/>
        </w:rPr>
      </w:pPr>
      <w:r>
        <w:rPr>
          <w:lang w:eastAsia="zh-CN"/>
        </w:rPr>
        <w:t xml:space="preserve">          $ref: '#/components/schemas/ReportDeliveryStatus'</w:t>
      </w:r>
    </w:p>
    <w:p>
      <w:pPr>
        <w:pStyle w:val="100"/>
        <w:rPr>
          <w:lang w:eastAsia="zh-CN"/>
        </w:rPr>
      </w:pPr>
    </w:p>
    <w:p>
      <w:pPr>
        <w:pStyle w:val="100"/>
        <w:rPr>
          <w:lang w:eastAsia="zh-CN"/>
        </w:rPr>
      </w:pPr>
      <w:r>
        <w:rPr>
          <w:lang w:eastAsia="zh-CN"/>
        </w:rPr>
        <w:t>#</w:t>
      </w:r>
    </w:p>
    <w:p>
      <w:pPr>
        <w:pStyle w:val="100"/>
        <w:rPr>
          <w:lang w:eastAsia="zh-CN"/>
        </w:rPr>
      </w:pPr>
      <w:r>
        <w:rPr>
          <w:lang w:eastAsia="zh-CN"/>
        </w:rPr>
        <w:t># SIMPLE DATA TYPES</w:t>
      </w:r>
    </w:p>
    <w:p>
      <w:pPr>
        <w:pStyle w:val="100"/>
        <w:rPr>
          <w:lang w:eastAsia="zh-CN"/>
        </w:rPr>
      </w:pPr>
      <w:r>
        <w:rPr>
          <w:lang w:eastAsia="zh-CN"/>
        </w:rPr>
        <w:t>#</w:t>
      </w:r>
    </w:p>
    <w:p>
      <w:pPr>
        <w:pStyle w:val="100"/>
        <w:rPr>
          <w:lang w:eastAsia="zh-CN"/>
        </w:rPr>
      </w:pPr>
    </w:p>
    <w:p>
      <w:pPr>
        <w:pStyle w:val="100"/>
        <w:rPr>
          <w:lang w:eastAsia="zh-CN"/>
        </w:rPr>
      </w:pPr>
      <w:r>
        <w:rPr>
          <w:lang w:eastAsia="zh-CN"/>
        </w:rPr>
        <w:t>#</w:t>
      </w:r>
    </w:p>
    <w:p>
      <w:pPr>
        <w:pStyle w:val="100"/>
        <w:rPr>
          <w:lang w:eastAsia="zh-CN"/>
        </w:rPr>
      </w:pPr>
      <w:r>
        <w:rPr>
          <w:lang w:eastAsia="zh-CN"/>
        </w:rPr>
        <w:t># ENUMERATIONS</w:t>
      </w:r>
    </w:p>
    <w:p>
      <w:pPr>
        <w:pStyle w:val="100"/>
        <w:rPr>
          <w:lang w:eastAsia="zh-CN"/>
        </w:rPr>
      </w:pPr>
      <w:r>
        <w:rPr>
          <w:lang w:eastAsia="zh-CN"/>
        </w:rPr>
        <w:t>#</w:t>
      </w:r>
    </w:p>
    <w:p>
      <w:pPr>
        <w:pStyle w:val="100"/>
        <w:rPr>
          <w:lang w:eastAsia="zh-CN"/>
        </w:rPr>
      </w:pPr>
    </w:p>
    <w:p>
      <w:pPr>
        <w:pStyle w:val="100"/>
        <w:rPr>
          <w:lang w:eastAsia="zh-CN"/>
        </w:rPr>
      </w:pPr>
      <w:r>
        <w:rPr>
          <w:lang w:eastAsia="zh-CN"/>
        </w:rPr>
        <w:t xml:space="preserve">    DeliveryStatus:</w:t>
      </w:r>
    </w:p>
    <w:p>
      <w:pPr>
        <w:pStyle w:val="100"/>
        <w:rPr>
          <w:lang w:eastAsia="zh-CN"/>
        </w:rPr>
      </w:pPr>
      <w:r>
        <w:rPr>
          <w:lang w:eastAsia="zh-CN"/>
        </w:rPr>
        <w:t xml:space="preserve">      anyOf:</w:t>
      </w:r>
    </w:p>
    <w:p>
      <w:pPr>
        <w:pStyle w:val="100"/>
        <w:rPr>
          <w:lang w:eastAsia="zh-CN"/>
        </w:rPr>
      </w:pPr>
      <w:r>
        <w:rPr>
          <w:lang w:eastAsia="zh-CN"/>
        </w:rPr>
        <w:t xml:space="preserve">      - type: string</w:t>
      </w:r>
    </w:p>
    <w:p>
      <w:pPr>
        <w:pStyle w:val="100"/>
        <w:rPr>
          <w:lang w:eastAsia="zh-CN"/>
        </w:rPr>
      </w:pPr>
      <w:r>
        <w:rPr>
          <w:lang w:eastAsia="zh-CN"/>
        </w:rPr>
        <w:t xml:space="preserve">        enum:</w:t>
      </w:r>
    </w:p>
    <w:p>
      <w:pPr>
        <w:pStyle w:val="100"/>
        <w:rPr>
          <w:lang w:eastAsia="zh-CN"/>
        </w:rPr>
      </w:pPr>
      <w:r>
        <w:rPr>
          <w:lang w:eastAsia="zh-CN"/>
        </w:rPr>
        <w:t xml:space="preserve">          - DELY_FAILED</w:t>
      </w:r>
    </w:p>
    <w:p>
      <w:pPr>
        <w:pStyle w:val="100"/>
        <w:rPr>
          <w:lang w:eastAsia="zh-CN"/>
        </w:rPr>
      </w:pPr>
      <w:r>
        <w:rPr>
          <w:lang w:eastAsia="zh-CN"/>
        </w:rPr>
        <w:t xml:space="preserve">          - DELY_STORED</w:t>
      </w:r>
    </w:p>
    <w:p>
      <w:pPr>
        <w:pStyle w:val="100"/>
        <w:rPr>
          <w:lang w:eastAsia="zh-CN"/>
        </w:rPr>
      </w:pPr>
      <w:r>
        <w:rPr>
          <w:lang w:eastAsia="zh-CN"/>
        </w:rPr>
        <w:t xml:space="preserve">      - type: string</w:t>
      </w:r>
    </w:p>
    <w:p>
      <w:pPr>
        <w:pStyle w:val="100"/>
        <w:rPr>
          <w:lang w:eastAsia="zh-CN"/>
        </w:rPr>
      </w:pPr>
      <w:r>
        <w:rPr>
          <w:lang w:eastAsia="zh-CN"/>
        </w:rPr>
        <w:t xml:space="preserve">        description: &gt;</w:t>
      </w:r>
    </w:p>
    <w:p>
      <w:pPr>
        <w:pStyle w:val="100"/>
        <w:rPr>
          <w:lang w:eastAsia="zh-CN"/>
        </w:rPr>
      </w:pPr>
      <w:r>
        <w:rPr>
          <w:lang w:eastAsia="zh-CN"/>
        </w:rPr>
        <w:t xml:space="preserve">          This string provides forward-compatibility with future</w:t>
      </w:r>
    </w:p>
    <w:p>
      <w:pPr>
        <w:pStyle w:val="100"/>
        <w:rPr>
          <w:lang w:eastAsia="zh-CN"/>
        </w:rPr>
      </w:pPr>
      <w:r>
        <w:rPr>
          <w:lang w:eastAsia="zh-CN"/>
        </w:rPr>
        <w:t xml:space="preserve">          extensions to the enumeration but is not used to encode</w:t>
      </w:r>
    </w:p>
    <w:p>
      <w:pPr>
        <w:pStyle w:val="100"/>
        <w:rPr>
          <w:lang w:eastAsia="zh-CN"/>
        </w:rPr>
      </w:pPr>
      <w:r>
        <w:rPr>
          <w:lang w:eastAsia="zh-CN"/>
        </w:rPr>
        <w:t xml:space="preserve">          content defined in the present version of this API.</w:t>
      </w:r>
    </w:p>
    <w:p>
      <w:pPr>
        <w:pStyle w:val="100"/>
        <w:rPr>
          <w:lang w:eastAsia="zh-CN"/>
        </w:rPr>
      </w:pPr>
      <w:r>
        <w:rPr>
          <w:lang w:eastAsia="zh-CN"/>
        </w:rPr>
        <w:t xml:space="preserve">      description: |</w:t>
      </w:r>
    </w:p>
    <w:p>
      <w:pPr>
        <w:pStyle w:val="100"/>
        <w:rPr>
          <w:lang w:eastAsia="zh-CN"/>
        </w:rPr>
      </w:pPr>
      <w:r>
        <w:rPr>
          <w:lang w:eastAsia="zh-CN"/>
        </w:rPr>
        <w:t xml:space="preserve">        Possible values are:</w:t>
      </w:r>
    </w:p>
    <w:p>
      <w:pPr>
        <w:pStyle w:val="100"/>
        <w:rPr>
          <w:lang w:eastAsia="zh-CN"/>
        </w:rPr>
      </w:pPr>
      <w:r>
        <w:rPr>
          <w:lang w:eastAsia="zh-CN"/>
        </w:rPr>
        <w:t xml:space="preserve">        - DELY_FAILED: Indicates that the message delivery is failed.</w:t>
      </w:r>
    </w:p>
    <w:p>
      <w:pPr>
        <w:pStyle w:val="100"/>
        <w:rPr>
          <w:lang w:eastAsia="zh-CN"/>
        </w:rPr>
      </w:pPr>
      <w:r>
        <w:rPr>
          <w:lang w:eastAsia="zh-CN"/>
        </w:rPr>
        <w:t xml:space="preserve">        - DELY_STORED: Indicates that the message is stored for deferred delivery.</w:t>
      </w:r>
    </w:p>
    <w:p>
      <w:pPr>
        <w:pStyle w:val="100"/>
        <w:rPr>
          <w:lang w:eastAsia="zh-CN"/>
        </w:rPr>
      </w:pPr>
    </w:p>
    <w:p>
      <w:pPr>
        <w:pStyle w:val="100"/>
        <w:rPr>
          <w:lang w:eastAsia="zh-CN"/>
        </w:rPr>
      </w:pPr>
      <w:r>
        <w:rPr>
          <w:lang w:eastAsia="zh-CN"/>
        </w:rPr>
        <w:t xml:space="preserve">    ReportDeliveryStatus:</w:t>
      </w:r>
    </w:p>
    <w:p>
      <w:pPr>
        <w:pStyle w:val="100"/>
        <w:rPr>
          <w:lang w:eastAsia="zh-CN"/>
        </w:rPr>
      </w:pPr>
      <w:r>
        <w:rPr>
          <w:lang w:eastAsia="zh-CN"/>
        </w:rPr>
        <w:t xml:space="preserve">      anyOf:</w:t>
      </w:r>
    </w:p>
    <w:p>
      <w:pPr>
        <w:pStyle w:val="100"/>
        <w:rPr>
          <w:lang w:eastAsia="zh-CN"/>
        </w:rPr>
      </w:pPr>
      <w:r>
        <w:rPr>
          <w:lang w:eastAsia="zh-CN"/>
        </w:rPr>
        <w:t xml:space="preserve">      - type: string</w:t>
      </w:r>
    </w:p>
    <w:p>
      <w:pPr>
        <w:pStyle w:val="100"/>
        <w:rPr>
          <w:lang w:eastAsia="zh-CN"/>
        </w:rPr>
      </w:pPr>
      <w:r>
        <w:rPr>
          <w:lang w:eastAsia="zh-CN"/>
        </w:rPr>
        <w:t xml:space="preserve">        enum:</w:t>
      </w:r>
    </w:p>
    <w:p>
      <w:pPr>
        <w:pStyle w:val="100"/>
        <w:rPr>
          <w:lang w:eastAsia="zh-CN"/>
        </w:rPr>
      </w:pPr>
      <w:r>
        <w:rPr>
          <w:lang w:eastAsia="zh-CN"/>
        </w:rPr>
        <w:t xml:space="preserve">          - REPT_DELY_SUCCESS</w:t>
      </w:r>
    </w:p>
    <w:p>
      <w:pPr>
        <w:pStyle w:val="100"/>
        <w:rPr>
          <w:lang w:eastAsia="zh-CN"/>
        </w:rPr>
      </w:pPr>
      <w:r>
        <w:rPr>
          <w:lang w:eastAsia="zh-CN"/>
        </w:rPr>
        <w:t xml:space="preserve">          - REPT_DELY_FAILED</w:t>
      </w:r>
    </w:p>
    <w:p>
      <w:pPr>
        <w:pStyle w:val="100"/>
        <w:rPr>
          <w:lang w:eastAsia="zh-CN"/>
        </w:rPr>
      </w:pPr>
      <w:r>
        <w:rPr>
          <w:lang w:eastAsia="zh-CN"/>
        </w:rPr>
        <w:t xml:space="preserve">      - type: string</w:t>
      </w:r>
    </w:p>
    <w:p>
      <w:pPr>
        <w:pStyle w:val="100"/>
        <w:rPr>
          <w:lang w:eastAsia="zh-CN"/>
        </w:rPr>
      </w:pPr>
      <w:r>
        <w:rPr>
          <w:lang w:eastAsia="zh-CN"/>
        </w:rPr>
        <w:t xml:space="preserve">        description: &gt;</w:t>
      </w:r>
    </w:p>
    <w:p>
      <w:pPr>
        <w:pStyle w:val="100"/>
        <w:rPr>
          <w:lang w:eastAsia="zh-CN"/>
        </w:rPr>
      </w:pPr>
      <w:r>
        <w:rPr>
          <w:lang w:eastAsia="zh-CN"/>
        </w:rPr>
        <w:t xml:space="preserve">          This string provides forward-compatibility with future</w:t>
      </w:r>
    </w:p>
    <w:p>
      <w:pPr>
        <w:pStyle w:val="100"/>
        <w:rPr>
          <w:lang w:eastAsia="zh-CN"/>
        </w:rPr>
      </w:pPr>
      <w:r>
        <w:rPr>
          <w:lang w:eastAsia="zh-CN"/>
        </w:rPr>
        <w:t xml:space="preserve">          extensions to the enumeration but is not used to encode</w:t>
      </w:r>
    </w:p>
    <w:p>
      <w:pPr>
        <w:pStyle w:val="100"/>
        <w:rPr>
          <w:lang w:eastAsia="zh-CN"/>
        </w:rPr>
      </w:pPr>
      <w:r>
        <w:rPr>
          <w:lang w:eastAsia="zh-CN"/>
        </w:rPr>
        <w:t xml:space="preserve">          content defined in the present version of this API.</w:t>
      </w:r>
    </w:p>
    <w:p>
      <w:pPr>
        <w:pStyle w:val="100"/>
        <w:rPr>
          <w:lang w:eastAsia="zh-CN"/>
        </w:rPr>
      </w:pPr>
      <w:r>
        <w:rPr>
          <w:lang w:eastAsia="zh-CN"/>
        </w:rPr>
        <w:t xml:space="preserve">      description: |</w:t>
      </w:r>
    </w:p>
    <w:p>
      <w:pPr>
        <w:pStyle w:val="100"/>
        <w:rPr>
          <w:lang w:eastAsia="zh-CN"/>
        </w:rPr>
      </w:pPr>
      <w:r>
        <w:rPr>
          <w:lang w:eastAsia="zh-CN"/>
        </w:rPr>
        <w:t xml:space="preserve">        Possible values are:</w:t>
      </w:r>
    </w:p>
    <w:p>
      <w:pPr>
        <w:pStyle w:val="100"/>
        <w:rPr>
          <w:lang w:eastAsia="zh-CN"/>
        </w:rPr>
      </w:pPr>
      <w:r>
        <w:rPr>
          <w:lang w:eastAsia="zh-CN"/>
        </w:rPr>
        <w:t xml:space="preserve">        - REPT_DELY_SUCCESS: Indicates that the report delivery is successful.</w:t>
      </w:r>
    </w:p>
    <w:p>
      <w:pPr>
        <w:pStyle w:val="100"/>
        <w:rPr>
          <w:lang w:eastAsia="zh-CN"/>
        </w:rPr>
      </w:pPr>
      <w:r>
        <w:rPr>
          <w:lang w:eastAsia="zh-CN"/>
        </w:rPr>
        <w:t xml:space="preserve">        - REPT_DELY_FAILED: Indicates that the report delivery is failed.</w:t>
      </w:r>
    </w:p>
    <w:p>
      <w:pPr>
        <w:pStyle w:val="100"/>
        <w:rPr>
          <w:lang w:eastAsia="zh-CN"/>
        </w:rPr>
      </w:pPr>
    </w:p>
    <w:p>
      <w:pPr>
        <w:pStyle w:val="100"/>
        <w:rPr>
          <w:lang w:eastAsia="zh-CN"/>
        </w:rPr>
      </w:pPr>
      <w:r>
        <w:rPr>
          <w:lang w:eastAsia="zh-CN"/>
        </w:rPr>
        <w:t xml:space="preserve">    Priority:</w:t>
      </w:r>
    </w:p>
    <w:p>
      <w:pPr>
        <w:pStyle w:val="100"/>
        <w:rPr>
          <w:lang w:eastAsia="zh-CN"/>
        </w:rPr>
      </w:pPr>
      <w:r>
        <w:rPr>
          <w:lang w:eastAsia="zh-CN"/>
        </w:rPr>
        <w:t xml:space="preserve">      anyOf:</w:t>
      </w:r>
    </w:p>
    <w:p>
      <w:pPr>
        <w:pStyle w:val="100"/>
        <w:rPr>
          <w:lang w:eastAsia="zh-CN"/>
        </w:rPr>
      </w:pPr>
      <w:r>
        <w:rPr>
          <w:lang w:eastAsia="zh-CN"/>
        </w:rPr>
        <w:t xml:space="preserve">      - type: string</w:t>
      </w:r>
    </w:p>
    <w:p>
      <w:pPr>
        <w:pStyle w:val="100"/>
        <w:rPr>
          <w:lang w:eastAsia="zh-CN"/>
        </w:rPr>
      </w:pPr>
      <w:r>
        <w:rPr>
          <w:lang w:eastAsia="zh-CN"/>
        </w:rPr>
        <w:t xml:space="preserve">        enum:</w:t>
      </w:r>
    </w:p>
    <w:p>
      <w:pPr>
        <w:pStyle w:val="100"/>
        <w:rPr>
          <w:lang w:eastAsia="zh-CN"/>
        </w:rPr>
      </w:pPr>
      <w:r>
        <w:rPr>
          <w:lang w:eastAsia="zh-CN"/>
        </w:rPr>
        <w:t xml:space="preserve">          - HIGH</w:t>
      </w:r>
    </w:p>
    <w:p>
      <w:pPr>
        <w:pStyle w:val="100"/>
        <w:rPr>
          <w:lang w:eastAsia="zh-CN"/>
        </w:rPr>
      </w:pPr>
      <w:r>
        <w:rPr>
          <w:lang w:eastAsia="zh-CN"/>
        </w:rPr>
        <w:t xml:space="preserve">          - MIDDLE</w:t>
      </w:r>
    </w:p>
    <w:p>
      <w:pPr>
        <w:pStyle w:val="100"/>
        <w:rPr>
          <w:lang w:eastAsia="zh-CN"/>
        </w:rPr>
      </w:pPr>
      <w:r>
        <w:rPr>
          <w:lang w:eastAsia="zh-CN"/>
        </w:rPr>
        <w:t xml:space="preserve">          - LOW</w:t>
      </w:r>
    </w:p>
    <w:p>
      <w:pPr>
        <w:pStyle w:val="100"/>
        <w:rPr>
          <w:lang w:eastAsia="zh-CN"/>
        </w:rPr>
      </w:pPr>
      <w:r>
        <w:rPr>
          <w:lang w:eastAsia="zh-CN"/>
        </w:rPr>
        <w:t xml:space="preserve">      - type: string</w:t>
      </w:r>
    </w:p>
    <w:p>
      <w:pPr>
        <w:pStyle w:val="100"/>
        <w:rPr>
          <w:lang w:eastAsia="zh-CN"/>
        </w:rPr>
      </w:pPr>
      <w:r>
        <w:rPr>
          <w:lang w:eastAsia="zh-CN"/>
        </w:rPr>
        <w:t xml:space="preserve">        description: &gt;</w:t>
      </w:r>
    </w:p>
    <w:p>
      <w:pPr>
        <w:pStyle w:val="100"/>
        <w:rPr>
          <w:lang w:eastAsia="zh-CN"/>
        </w:rPr>
      </w:pPr>
      <w:r>
        <w:rPr>
          <w:lang w:eastAsia="zh-CN"/>
        </w:rPr>
        <w:t xml:space="preserve">          This string provides forward-compatibility with future</w:t>
      </w:r>
    </w:p>
    <w:p>
      <w:pPr>
        <w:pStyle w:val="100"/>
        <w:rPr>
          <w:lang w:eastAsia="zh-CN"/>
        </w:rPr>
      </w:pPr>
      <w:r>
        <w:rPr>
          <w:lang w:eastAsia="zh-CN"/>
        </w:rPr>
        <w:t xml:space="preserve">          extensions to the enumeration but is not used to encode</w:t>
      </w:r>
    </w:p>
    <w:p>
      <w:pPr>
        <w:pStyle w:val="100"/>
        <w:rPr>
          <w:lang w:eastAsia="zh-CN"/>
        </w:rPr>
      </w:pPr>
      <w:r>
        <w:rPr>
          <w:lang w:eastAsia="zh-CN"/>
        </w:rPr>
        <w:t xml:space="preserve">          content defined in the present version of this API.</w:t>
      </w:r>
    </w:p>
    <w:p>
      <w:pPr>
        <w:pStyle w:val="100"/>
        <w:rPr>
          <w:lang w:eastAsia="zh-CN"/>
        </w:rPr>
      </w:pPr>
      <w:r>
        <w:rPr>
          <w:lang w:eastAsia="zh-CN"/>
        </w:rPr>
        <w:t xml:space="preserve">      description: |</w:t>
      </w:r>
    </w:p>
    <w:p>
      <w:pPr>
        <w:pStyle w:val="100"/>
        <w:rPr>
          <w:lang w:eastAsia="zh-CN"/>
        </w:rPr>
      </w:pPr>
      <w:r>
        <w:rPr>
          <w:lang w:eastAsia="zh-CN"/>
        </w:rPr>
        <w:t xml:space="preserve">        Possible values are:</w:t>
      </w:r>
    </w:p>
    <w:p>
      <w:pPr>
        <w:pStyle w:val="100"/>
        <w:rPr>
          <w:lang w:eastAsia="zh-CN"/>
        </w:rPr>
      </w:pPr>
      <w:r>
        <w:rPr>
          <w:lang w:eastAsia="zh-CN"/>
        </w:rPr>
        <w:t xml:space="preserve">        - HIGH: Indicates the messages should be sent in high priority.</w:t>
      </w:r>
    </w:p>
    <w:p>
      <w:pPr>
        <w:pStyle w:val="100"/>
        <w:rPr>
          <w:lang w:eastAsia="zh-CN"/>
        </w:rPr>
      </w:pPr>
      <w:r>
        <w:rPr>
          <w:lang w:eastAsia="zh-CN"/>
        </w:rPr>
        <w:t xml:space="preserve">        - MIDDLE: Indicates the messages should be sent in middle priority.</w:t>
      </w:r>
    </w:p>
    <w:p>
      <w:pPr>
        <w:pStyle w:val="100"/>
        <w:rPr>
          <w:lang w:eastAsia="zh-CN"/>
        </w:rPr>
      </w:pPr>
      <w:r>
        <w:rPr>
          <w:lang w:eastAsia="zh-CN"/>
        </w:rPr>
        <w:t xml:space="preserve">        - LOW: Indicates the messages should be sent in low priority.</w:t>
      </w:r>
    </w:p>
    <w:p>
      <w:pPr>
        <w:pStyle w:val="2"/>
        <w:rPr>
          <w:lang w:eastAsia="zh-CN"/>
        </w:rPr>
      </w:pPr>
      <w:bookmarkStart w:id="1224" w:name="_Toc105667325"/>
      <w:bookmarkStart w:id="1225" w:name="_Toc97197237"/>
      <w:bookmarkStart w:id="1226" w:name="_Toc96996831"/>
      <w:r>
        <w:rPr>
          <w:lang w:eastAsia="zh-CN"/>
        </w:rPr>
        <w:t>A.4</w:t>
      </w:r>
      <w:r>
        <w:rPr>
          <w:lang w:eastAsia="zh-CN"/>
        </w:rPr>
        <w:tab/>
      </w:r>
      <w:r>
        <w:rPr>
          <w:lang w:eastAsia="zh-CN"/>
        </w:rPr>
        <w:t>MSGG_L3GDelivery API</w:t>
      </w:r>
      <w:bookmarkEnd w:id="1224"/>
      <w:bookmarkEnd w:id="1225"/>
      <w:bookmarkEnd w:id="1226"/>
    </w:p>
    <w:p>
      <w:pPr>
        <w:pStyle w:val="100"/>
        <w:rPr>
          <w:lang w:eastAsia="zh-CN"/>
        </w:rPr>
      </w:pPr>
      <w:r>
        <w:rPr>
          <w:lang w:eastAsia="zh-CN"/>
        </w:rPr>
        <w:t>openapi: 3.0.0</w:t>
      </w:r>
    </w:p>
    <w:p>
      <w:pPr>
        <w:pStyle w:val="100"/>
        <w:rPr>
          <w:lang w:eastAsia="zh-CN"/>
        </w:rPr>
      </w:pPr>
      <w:r>
        <w:rPr>
          <w:lang w:eastAsia="zh-CN"/>
        </w:rPr>
        <w:t>info:</w:t>
      </w:r>
    </w:p>
    <w:p>
      <w:pPr>
        <w:pStyle w:val="100"/>
        <w:rPr>
          <w:lang w:eastAsia="zh-CN"/>
        </w:rPr>
      </w:pPr>
      <w:r>
        <w:rPr>
          <w:lang w:eastAsia="zh-CN"/>
        </w:rPr>
        <w:t xml:space="preserve">  title: MSGG_L3GDelivery</w:t>
      </w:r>
    </w:p>
    <w:p>
      <w:pPr>
        <w:pStyle w:val="100"/>
        <w:rPr>
          <w:lang w:eastAsia="zh-CN"/>
        </w:rPr>
      </w:pPr>
      <w:r>
        <w:rPr>
          <w:lang w:eastAsia="zh-CN"/>
        </w:rPr>
        <w:t xml:space="preserve">  version: 1.0.</w:t>
      </w:r>
      <w:r>
        <w:rPr>
          <w:rFonts w:hint="eastAsia"/>
          <w:lang w:val="en-US" w:eastAsia="zh-CN"/>
        </w:rPr>
        <w:t>1</w:t>
      </w:r>
    </w:p>
    <w:p>
      <w:pPr>
        <w:pStyle w:val="100"/>
        <w:rPr>
          <w:lang w:eastAsia="zh-CN"/>
        </w:rPr>
      </w:pPr>
      <w:r>
        <w:rPr>
          <w:lang w:eastAsia="zh-CN"/>
        </w:rPr>
        <w:t xml:space="preserve">  description: |</w:t>
      </w:r>
    </w:p>
    <w:p>
      <w:pPr>
        <w:pStyle w:val="100"/>
        <w:rPr>
          <w:lang w:eastAsia="zh-CN"/>
        </w:rPr>
      </w:pPr>
      <w:r>
        <w:rPr>
          <w:lang w:eastAsia="zh-CN"/>
        </w:rPr>
        <w:t xml:space="preserve">    API for MSGG L3G Message Delivery Service.  </w:t>
      </w:r>
    </w:p>
    <w:p>
      <w:pPr>
        <w:pStyle w:val="100"/>
        <w:rPr>
          <w:lang w:eastAsia="zh-CN"/>
        </w:rPr>
      </w:pPr>
      <w:r>
        <w:rPr>
          <w:lang w:eastAsia="zh-CN"/>
        </w:rPr>
        <w:t xml:space="preserve">    © 202</w:t>
      </w:r>
      <w:r>
        <w:rPr>
          <w:rFonts w:hint="eastAsia"/>
          <w:lang w:val="en-US" w:eastAsia="zh-CN"/>
        </w:rPr>
        <w:t>3</w:t>
      </w:r>
      <w:r>
        <w:rPr>
          <w:lang w:eastAsia="zh-CN"/>
        </w:rPr>
        <w:t xml:space="preserve">, 3GPP Organizational Partners (ARIB, ATIS, CCSA, ETSI, TSDSI, TTA, TTC).  </w:t>
      </w:r>
    </w:p>
    <w:p>
      <w:pPr>
        <w:pStyle w:val="100"/>
        <w:rPr>
          <w:lang w:eastAsia="zh-CN"/>
        </w:rPr>
      </w:pPr>
      <w:r>
        <w:rPr>
          <w:lang w:eastAsia="zh-CN"/>
        </w:rPr>
        <w:t xml:space="preserve">    All rights reserved.</w:t>
      </w:r>
    </w:p>
    <w:p>
      <w:pPr>
        <w:pStyle w:val="100"/>
        <w:rPr>
          <w:lang w:eastAsia="zh-CN"/>
        </w:rPr>
      </w:pPr>
    </w:p>
    <w:p>
      <w:pPr>
        <w:pStyle w:val="100"/>
        <w:rPr>
          <w:lang w:eastAsia="zh-CN"/>
        </w:rPr>
      </w:pPr>
      <w:r>
        <w:rPr>
          <w:lang w:eastAsia="zh-CN"/>
        </w:rPr>
        <w:t>externalDocs:</w:t>
      </w:r>
    </w:p>
    <w:p>
      <w:pPr>
        <w:pStyle w:val="100"/>
        <w:rPr>
          <w:lang w:eastAsia="zh-CN"/>
        </w:rPr>
      </w:pPr>
      <w:r>
        <w:rPr>
          <w:lang w:eastAsia="zh-CN"/>
        </w:rPr>
        <w:t xml:space="preserve">  description: &gt;</w:t>
      </w:r>
    </w:p>
    <w:p>
      <w:pPr>
        <w:pStyle w:val="100"/>
        <w:rPr>
          <w:lang w:eastAsia="zh-CN"/>
        </w:rPr>
      </w:pPr>
      <w:r>
        <w:rPr>
          <w:lang w:eastAsia="zh-CN"/>
        </w:rPr>
        <w:t xml:space="preserve">    3GPP TS 29.538 V17.</w:t>
      </w:r>
      <w:r>
        <w:rPr>
          <w:rFonts w:hint="eastAsia"/>
          <w:lang w:val="en-US" w:eastAsia="zh-CN"/>
        </w:rPr>
        <w:t>3</w:t>
      </w:r>
      <w:r>
        <w:rPr>
          <w:lang w:eastAsia="zh-CN"/>
        </w:rPr>
        <w:t>.0; Enabling MSGin5G Service; Application Programming Interfaces (API)</w:t>
      </w:r>
    </w:p>
    <w:p>
      <w:pPr>
        <w:pStyle w:val="100"/>
        <w:rPr>
          <w:lang w:eastAsia="zh-CN"/>
        </w:rPr>
      </w:pPr>
      <w:r>
        <w:rPr>
          <w:lang w:eastAsia="zh-CN"/>
        </w:rPr>
        <w:t xml:space="preserve">    specification; Stage 3</w:t>
      </w:r>
    </w:p>
    <w:p>
      <w:pPr>
        <w:pStyle w:val="100"/>
        <w:rPr>
          <w:lang w:eastAsia="zh-CN"/>
        </w:rPr>
      </w:pPr>
      <w:r>
        <w:rPr>
          <w:lang w:eastAsia="zh-CN"/>
        </w:rPr>
        <w:t xml:space="preserve">  url: https://www.3gpp.org/ftp/Specs/archive/29_series/29.538/</w:t>
      </w:r>
    </w:p>
    <w:p>
      <w:pPr>
        <w:pStyle w:val="100"/>
        <w:rPr>
          <w:lang w:eastAsia="zh-CN"/>
        </w:rPr>
      </w:pPr>
    </w:p>
    <w:p>
      <w:pPr>
        <w:pStyle w:val="100"/>
        <w:rPr>
          <w:lang w:eastAsia="zh-CN"/>
        </w:rPr>
      </w:pPr>
      <w:r>
        <w:rPr>
          <w:lang w:eastAsia="zh-CN"/>
        </w:rPr>
        <w:t>servers:</w:t>
      </w:r>
    </w:p>
    <w:p>
      <w:pPr>
        <w:pStyle w:val="100"/>
        <w:rPr>
          <w:lang w:eastAsia="zh-CN"/>
        </w:rPr>
      </w:pPr>
      <w:r>
        <w:rPr>
          <w:lang w:eastAsia="zh-CN"/>
        </w:rPr>
        <w:t xml:space="preserve">  - url: '{apiRoot}/msgg-l3gdelivery/v1'</w:t>
      </w:r>
    </w:p>
    <w:p>
      <w:pPr>
        <w:pStyle w:val="100"/>
        <w:rPr>
          <w:lang w:eastAsia="zh-CN"/>
        </w:rPr>
      </w:pPr>
      <w:r>
        <w:rPr>
          <w:lang w:eastAsia="zh-CN"/>
        </w:rPr>
        <w:t xml:space="preserve">    variables:</w:t>
      </w:r>
    </w:p>
    <w:p>
      <w:pPr>
        <w:pStyle w:val="100"/>
        <w:rPr>
          <w:lang w:eastAsia="zh-CN"/>
        </w:rPr>
      </w:pPr>
      <w:r>
        <w:rPr>
          <w:lang w:eastAsia="zh-CN"/>
        </w:rPr>
        <w:t xml:space="preserve">      apiRoot:</w:t>
      </w:r>
    </w:p>
    <w:p>
      <w:pPr>
        <w:pStyle w:val="100"/>
        <w:rPr>
          <w:lang w:eastAsia="zh-CN"/>
        </w:rPr>
      </w:pPr>
      <w:r>
        <w:rPr>
          <w:lang w:eastAsia="zh-CN"/>
        </w:rPr>
        <w:t xml:space="preserve">        default: https://example.com</w:t>
      </w:r>
    </w:p>
    <w:p>
      <w:pPr>
        <w:pStyle w:val="100"/>
        <w:rPr>
          <w:lang w:eastAsia="zh-CN"/>
        </w:rPr>
      </w:pPr>
      <w:r>
        <w:rPr>
          <w:lang w:eastAsia="zh-CN"/>
        </w:rPr>
        <w:t xml:space="preserve">        description: apiRoot as defined in clause 4.4 of 3GPP TS 29.501</w:t>
      </w:r>
    </w:p>
    <w:p>
      <w:pPr>
        <w:pStyle w:val="100"/>
        <w:rPr>
          <w:lang w:eastAsia="zh-CN"/>
        </w:rPr>
      </w:pPr>
    </w:p>
    <w:p>
      <w:pPr>
        <w:pStyle w:val="100"/>
        <w:rPr>
          <w:lang w:eastAsia="zh-CN"/>
        </w:rPr>
      </w:pPr>
      <w:r>
        <w:rPr>
          <w:lang w:eastAsia="zh-CN"/>
        </w:rPr>
        <w:t>security:</w:t>
      </w:r>
    </w:p>
    <w:p>
      <w:pPr>
        <w:pStyle w:val="100"/>
        <w:rPr>
          <w:lang w:eastAsia="zh-CN"/>
        </w:rPr>
      </w:pPr>
      <w:r>
        <w:rPr>
          <w:lang w:eastAsia="zh-CN"/>
        </w:rPr>
        <w:t xml:space="preserve">  - {}</w:t>
      </w:r>
    </w:p>
    <w:p>
      <w:pPr>
        <w:pStyle w:val="100"/>
        <w:rPr>
          <w:lang w:eastAsia="zh-CN"/>
        </w:rPr>
      </w:pPr>
      <w:r>
        <w:rPr>
          <w:lang w:eastAsia="zh-CN"/>
        </w:rPr>
        <w:t xml:space="preserve">  - oAuth2ClientCredentials:</w:t>
      </w:r>
      <w:r>
        <w:rPr>
          <w:rFonts w:ascii="Courier New" w:hAnsi="Courier New" w:eastAsia="等线"/>
          <w:sz w:val="16"/>
          <w:lang w:eastAsia="zh-CN"/>
        </w:rPr>
        <w:t xml:space="preserve"> []</w:t>
      </w:r>
    </w:p>
    <w:p>
      <w:pPr>
        <w:pStyle w:val="100"/>
        <w:rPr>
          <w:lang w:eastAsia="zh-CN"/>
        </w:rPr>
      </w:pPr>
    </w:p>
    <w:p>
      <w:pPr>
        <w:pStyle w:val="100"/>
        <w:rPr>
          <w:lang w:eastAsia="zh-CN"/>
        </w:rPr>
      </w:pPr>
      <w:r>
        <w:rPr>
          <w:lang w:eastAsia="zh-CN"/>
        </w:rPr>
        <w:t>paths:</w:t>
      </w:r>
    </w:p>
    <w:p>
      <w:pPr>
        <w:pStyle w:val="100"/>
        <w:rPr>
          <w:lang w:eastAsia="zh-CN"/>
        </w:rPr>
      </w:pPr>
      <w:r>
        <w:rPr>
          <w:lang w:eastAsia="zh-CN"/>
        </w:rPr>
        <w:t xml:space="preserve">  /deliver-message:</w:t>
      </w:r>
    </w:p>
    <w:p>
      <w:pPr>
        <w:pStyle w:val="100"/>
        <w:rPr>
          <w:lang w:eastAsia="zh-CN"/>
        </w:rPr>
      </w:pPr>
      <w:r>
        <w:rPr>
          <w:lang w:eastAsia="zh-CN"/>
        </w:rPr>
        <w:t xml:space="preserve">    post:</w:t>
      </w:r>
    </w:p>
    <w:p>
      <w:pPr>
        <w:pStyle w:val="100"/>
        <w:rPr>
          <w:lang w:eastAsia="zh-CN"/>
        </w:rPr>
      </w:pPr>
      <w:r>
        <w:rPr>
          <w:lang w:eastAsia="zh-CN"/>
        </w:rPr>
        <w:t xml:space="preserve">      summary: deliver message to Legacy 3GPP Message Gateway</w:t>
      </w:r>
    </w:p>
    <w:p>
      <w:pPr>
        <w:pStyle w:val="100"/>
        <w:rPr>
          <w:lang w:eastAsia="zh-CN"/>
        </w:rPr>
      </w:pPr>
      <w:r>
        <w:rPr>
          <w:lang w:eastAsia="zh-CN"/>
        </w:rPr>
        <w:t xml:space="preserve">      tags:</w:t>
      </w:r>
    </w:p>
    <w:p>
      <w:pPr>
        <w:pStyle w:val="100"/>
        <w:rPr>
          <w:lang w:eastAsia="zh-CN"/>
        </w:rPr>
      </w:pPr>
      <w:r>
        <w:rPr>
          <w:lang w:eastAsia="zh-CN"/>
        </w:rPr>
        <w:t xml:space="preserve">        - L3G Message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'#/components/schemas/L3gMessageDelivery'</w:t>
      </w:r>
    </w:p>
    <w:p>
      <w:pPr>
        <w:pStyle w:val="100"/>
        <w:rPr>
          <w:lang w:eastAsia="zh-CN"/>
        </w:rPr>
      </w:pPr>
      <w:r>
        <w:rPr>
          <w:lang w:eastAsia="zh-CN"/>
        </w:rPr>
        <w:t xml:space="preserve">      responses:</w:t>
      </w:r>
    </w:p>
    <w:p>
      <w:pPr>
        <w:pStyle w:val="100"/>
        <w:rPr>
          <w:lang w:eastAsia="zh-CN"/>
        </w:rPr>
      </w:pPr>
      <w:r>
        <w:rPr>
          <w:lang w:eastAsia="zh-CN"/>
        </w:rPr>
        <w:t xml:space="preserve">        '204':</w:t>
      </w:r>
    </w:p>
    <w:p>
      <w:pPr>
        <w:pStyle w:val="100"/>
        <w:rPr>
          <w:lang w:eastAsia="zh-CN"/>
        </w:rPr>
      </w:pPr>
      <w:r>
        <w:rPr>
          <w:lang w:eastAsia="zh-CN"/>
        </w:rPr>
        <w:t xml:space="preserve">          description: No Content, Message delivery successful</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r>
        <w:rPr>
          <w:lang w:eastAsia="zh-CN"/>
        </w:rPr>
        <w:t xml:space="preserve">  /deliver-report:</w:t>
      </w:r>
    </w:p>
    <w:p>
      <w:pPr>
        <w:pStyle w:val="100"/>
        <w:rPr>
          <w:lang w:eastAsia="zh-CN"/>
        </w:rPr>
      </w:pPr>
      <w:r>
        <w:rPr>
          <w:lang w:eastAsia="zh-CN"/>
        </w:rPr>
        <w:t xml:space="preserve">    post:</w:t>
      </w:r>
    </w:p>
    <w:p>
      <w:pPr>
        <w:pStyle w:val="100"/>
        <w:rPr>
          <w:lang w:eastAsia="zh-CN"/>
        </w:rPr>
      </w:pPr>
      <w:r>
        <w:rPr>
          <w:lang w:eastAsia="zh-CN"/>
        </w:rPr>
        <w:t xml:space="preserve">      summary: deliver status report to Legacy 3GPP Message Gateway</w:t>
      </w:r>
    </w:p>
    <w:p>
      <w:pPr>
        <w:pStyle w:val="100"/>
        <w:rPr>
          <w:lang w:eastAsia="zh-CN"/>
        </w:rPr>
      </w:pPr>
      <w:r>
        <w:rPr>
          <w:lang w:eastAsia="zh-CN"/>
        </w:rPr>
        <w:t xml:space="preserve">      tags:</w:t>
      </w:r>
    </w:p>
    <w:p>
      <w:pPr>
        <w:pStyle w:val="100"/>
        <w:rPr>
          <w:lang w:eastAsia="zh-CN"/>
        </w:rPr>
      </w:pPr>
      <w:r>
        <w:rPr>
          <w:lang w:eastAsia="zh-CN"/>
        </w:rPr>
        <w:t xml:space="preserve">        - L3G status report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'TS29538_MSGS_MSGDelivery.yaml#/components/schemas/DeliveryStatusReport'</w:t>
      </w:r>
    </w:p>
    <w:p>
      <w:pPr>
        <w:pStyle w:val="100"/>
        <w:rPr>
          <w:lang w:eastAsia="zh-CN"/>
        </w:rPr>
      </w:pPr>
      <w:r>
        <w:rPr>
          <w:lang w:eastAsia="zh-CN"/>
        </w:rPr>
        <w:t xml:space="preserve">      responses:</w:t>
      </w:r>
    </w:p>
    <w:p>
      <w:pPr>
        <w:pStyle w:val="100"/>
        <w:rPr>
          <w:lang w:eastAsia="zh-CN"/>
        </w:rPr>
      </w:pPr>
      <w:r>
        <w:rPr>
          <w:lang w:eastAsia="zh-CN"/>
        </w:rPr>
        <w:t xml:space="preserve">        '204':</w:t>
      </w:r>
    </w:p>
    <w:p>
      <w:pPr>
        <w:pStyle w:val="100"/>
        <w:rPr>
          <w:lang w:eastAsia="zh-CN"/>
        </w:rPr>
      </w:pPr>
      <w:r>
        <w:rPr>
          <w:lang w:eastAsia="zh-CN"/>
        </w:rPr>
        <w:t xml:space="preserve">          description: No Content, status report delivery successfully</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p>
    <w:p>
      <w:pPr>
        <w:pStyle w:val="100"/>
        <w:rPr>
          <w:lang w:eastAsia="zh-CN"/>
        </w:rPr>
      </w:pPr>
      <w:r>
        <w:rPr>
          <w:lang w:eastAsia="zh-CN"/>
        </w:rPr>
        <w:t>components:</w:t>
      </w:r>
    </w:p>
    <w:p>
      <w:pPr>
        <w:pStyle w:val="100"/>
        <w:rPr>
          <w:lang w:eastAsia="zh-CN"/>
        </w:rPr>
      </w:pPr>
      <w:r>
        <w:rPr>
          <w:lang w:eastAsia="zh-CN"/>
        </w:rPr>
        <w:t xml:space="preserve">  securitySchemes:</w:t>
      </w:r>
    </w:p>
    <w:p>
      <w:pPr>
        <w:pStyle w:val="100"/>
        <w:rPr>
          <w:lang w:eastAsia="zh-CN"/>
        </w:rPr>
      </w:pPr>
      <w:r>
        <w:rPr>
          <w:lang w:eastAsia="zh-CN"/>
        </w:rPr>
        <w:t xml:space="preserve">    oAuth2ClientCredentials:</w:t>
      </w:r>
    </w:p>
    <w:p>
      <w:pPr>
        <w:pStyle w:val="100"/>
        <w:rPr>
          <w:lang w:eastAsia="zh-CN"/>
        </w:rPr>
      </w:pPr>
      <w:r>
        <w:rPr>
          <w:lang w:eastAsia="zh-CN"/>
        </w:rPr>
        <w:t xml:space="preserve">      type: oauth2</w:t>
      </w:r>
    </w:p>
    <w:p>
      <w:pPr>
        <w:pStyle w:val="100"/>
        <w:rPr>
          <w:lang w:eastAsia="zh-CN"/>
        </w:rPr>
      </w:pPr>
      <w:r>
        <w:rPr>
          <w:lang w:eastAsia="zh-CN"/>
        </w:rPr>
        <w:t xml:space="preserve">      flows:</w:t>
      </w:r>
    </w:p>
    <w:p>
      <w:pPr>
        <w:pStyle w:val="100"/>
        <w:rPr>
          <w:lang w:eastAsia="zh-CN"/>
        </w:rPr>
      </w:pPr>
      <w:r>
        <w:rPr>
          <w:lang w:eastAsia="zh-CN"/>
        </w:rPr>
        <w:t xml:space="preserve">        clientCredentials:</w:t>
      </w:r>
    </w:p>
    <w:p>
      <w:pPr>
        <w:pStyle w:val="100"/>
        <w:rPr>
          <w:lang w:eastAsia="zh-CN"/>
        </w:rPr>
      </w:pPr>
      <w:r>
        <w:rPr>
          <w:lang w:eastAsia="zh-CN"/>
        </w:rPr>
        <w:t xml:space="preserve">          tokenUrl: '{}'</w:t>
      </w:r>
    </w:p>
    <w:p>
      <w:pPr>
        <w:pStyle w:val="100"/>
        <w:rPr>
          <w:lang w:eastAsia="zh-CN"/>
        </w:rPr>
      </w:pPr>
      <w:r>
        <w:rPr>
          <w:lang w:eastAsia="zh-CN"/>
        </w:rPr>
        <w:t xml:space="preserve">          scopes:</w:t>
      </w:r>
      <w:r>
        <w:rPr>
          <w:rFonts w:ascii="Courier New" w:hAnsi="Courier New" w:eastAsia="等线"/>
          <w:sz w:val="16"/>
          <w:lang w:eastAsia="zh-CN"/>
        </w:rPr>
        <w:t xml:space="preserve"> {}</w:t>
      </w:r>
    </w:p>
    <w:p>
      <w:pPr>
        <w:pStyle w:val="100"/>
        <w:rPr>
          <w:lang w:eastAsia="zh-CN"/>
        </w:rPr>
      </w:pPr>
    </w:p>
    <w:p>
      <w:pPr>
        <w:pStyle w:val="100"/>
        <w:rPr>
          <w:lang w:eastAsia="zh-CN"/>
        </w:rPr>
      </w:pPr>
    </w:p>
    <w:p>
      <w:pPr>
        <w:pStyle w:val="100"/>
        <w:rPr>
          <w:lang w:eastAsia="zh-CN"/>
        </w:rPr>
      </w:pPr>
    </w:p>
    <w:p>
      <w:pPr>
        <w:pStyle w:val="100"/>
        <w:rPr>
          <w:lang w:eastAsia="zh-CN"/>
        </w:rPr>
      </w:pPr>
      <w:r>
        <w:rPr>
          <w:lang w:eastAsia="zh-CN"/>
        </w:rPr>
        <w:t xml:space="preserve">  schemas:</w:t>
      </w:r>
    </w:p>
    <w:p>
      <w:pPr>
        <w:pStyle w:val="100"/>
        <w:rPr>
          <w:lang w:eastAsia="zh-CN"/>
        </w:rPr>
      </w:pPr>
      <w:r>
        <w:rPr>
          <w:lang w:eastAsia="zh-CN"/>
        </w:rPr>
        <w:t>#</w:t>
      </w:r>
    </w:p>
    <w:p>
      <w:pPr>
        <w:pStyle w:val="100"/>
        <w:rPr>
          <w:lang w:eastAsia="zh-CN"/>
        </w:rPr>
      </w:pPr>
      <w:r>
        <w:rPr>
          <w:lang w:eastAsia="zh-CN"/>
        </w:rPr>
        <w:t># STRUCTURED DATA TYPES</w:t>
      </w:r>
    </w:p>
    <w:p>
      <w:pPr>
        <w:pStyle w:val="100"/>
        <w:rPr>
          <w:lang w:eastAsia="zh-CN"/>
        </w:rPr>
      </w:pPr>
      <w:r>
        <w:rPr>
          <w:lang w:eastAsia="zh-CN"/>
        </w:rPr>
        <w:t>#</w:t>
      </w:r>
    </w:p>
    <w:p>
      <w:pPr>
        <w:pStyle w:val="100"/>
        <w:rPr>
          <w:lang w:eastAsia="zh-CN"/>
        </w:rPr>
      </w:pPr>
      <w:r>
        <w:rPr>
          <w:lang w:eastAsia="zh-CN"/>
        </w:rPr>
        <w:t xml:space="preserve">    L3gMessageDelivery:</w:t>
      </w:r>
    </w:p>
    <w:p>
      <w:pPr>
        <w:pStyle w:val="100"/>
        <w:rPr>
          <w:lang w:eastAsia="zh-CN"/>
        </w:rPr>
      </w:pPr>
      <w:r>
        <w:rPr>
          <w:lang w:eastAsia="zh-CN"/>
        </w:rPr>
        <w:t xml:space="preserve">      description: Contains the L3G message delivery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destAddr</w:t>
      </w:r>
    </w:p>
    <w:p>
      <w:pPr>
        <w:pStyle w:val="100"/>
        <w:rPr>
          <w:lang w:eastAsia="zh-CN"/>
        </w:rPr>
      </w:pPr>
      <w:r>
        <w:rPr>
          <w:lang w:eastAsia="zh-CN"/>
        </w:rPr>
        <w:t xml:space="preserve">        - msgId</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'#/components/schemas/Address'</w:t>
      </w:r>
    </w:p>
    <w:p>
      <w:pPr>
        <w:pStyle w:val="100"/>
        <w:rPr>
          <w:lang w:eastAsia="zh-CN"/>
        </w:rPr>
      </w:pPr>
      <w:r>
        <w:rPr>
          <w:lang w:eastAsia="zh-CN"/>
        </w:rPr>
        <w:t xml:space="preserve">        destAddr:</w:t>
      </w:r>
    </w:p>
    <w:p>
      <w:pPr>
        <w:pStyle w:val="100"/>
        <w:rPr>
          <w:lang w:eastAsia="zh-CN"/>
        </w:rPr>
      </w:pPr>
      <w:r>
        <w:rPr>
          <w:lang w:eastAsia="zh-CN"/>
        </w:rPr>
        <w:t xml:space="preserve">          $ref: '#/components/schemas/Address'</w:t>
      </w:r>
    </w:p>
    <w:p>
      <w:pPr>
        <w:pStyle w:val="100"/>
        <w:rPr>
          <w:lang w:eastAsia="zh-CN"/>
        </w:rPr>
      </w:pPr>
      <w:r>
        <w:rPr>
          <w:lang w:eastAsia="zh-CN"/>
        </w:rPr>
        <w:t xml:space="preserve">        appId:</w:t>
      </w:r>
    </w:p>
    <w:p>
      <w:pPr>
        <w:pStyle w:val="100"/>
        <w:rPr>
          <w:lang w:eastAsia="zh-CN"/>
        </w:rPr>
      </w:pPr>
      <w:r>
        <w:rPr>
          <w:lang w:eastAsia="zh-CN"/>
        </w:rPr>
        <w:t xml:space="preserve">          type: string</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delivStReqInd:</w:t>
      </w:r>
    </w:p>
    <w:p>
      <w:pPr>
        <w:pStyle w:val="100"/>
        <w:rPr>
          <w:lang w:eastAsia="zh-CN"/>
        </w:rPr>
      </w:pPr>
      <w:r>
        <w:rPr>
          <w:lang w:eastAsia="zh-CN"/>
        </w:rPr>
        <w:t xml:space="preserve">          type: boolean</w:t>
      </w:r>
    </w:p>
    <w:p>
      <w:pPr>
        <w:pStyle w:val="100"/>
        <w:rPr>
          <w:lang w:eastAsia="zh-CN"/>
        </w:rPr>
      </w:pPr>
      <w:r>
        <w:rPr>
          <w:lang w:eastAsia="zh-CN"/>
        </w:rPr>
        <w:t xml:space="preserve">        payload:</w:t>
      </w:r>
    </w:p>
    <w:p>
      <w:pPr>
        <w:pStyle w:val="100"/>
        <w:rPr>
          <w:lang w:eastAsia="zh-CN"/>
        </w:rPr>
      </w:pPr>
      <w:r>
        <w:rPr>
          <w:lang w:eastAsia="zh-CN"/>
        </w:rPr>
        <w:t xml:space="preserve">          type: string</w:t>
      </w:r>
    </w:p>
    <w:p>
      <w:pPr>
        <w:pStyle w:val="100"/>
        <w:rPr>
          <w:lang w:eastAsia="zh-CN"/>
        </w:rPr>
      </w:pPr>
      <w:r>
        <w:rPr>
          <w:lang w:eastAsia="zh-CN"/>
        </w:rPr>
        <w:t xml:space="preserve">        segInd:</w:t>
      </w:r>
    </w:p>
    <w:p>
      <w:pPr>
        <w:pStyle w:val="100"/>
        <w:rPr>
          <w:lang w:eastAsia="zh-CN"/>
        </w:rPr>
      </w:pPr>
      <w:r>
        <w:rPr>
          <w:lang w:eastAsia="zh-CN"/>
        </w:rPr>
        <w:t xml:space="preserve">          type: boolean</w:t>
      </w:r>
    </w:p>
    <w:p>
      <w:pPr>
        <w:pStyle w:val="100"/>
        <w:rPr>
          <w:lang w:eastAsia="zh-CN"/>
        </w:rPr>
      </w:pPr>
      <w:r>
        <w:rPr>
          <w:lang w:eastAsia="zh-CN"/>
        </w:rPr>
        <w:t xml:space="preserve">        segParams:</w:t>
      </w:r>
    </w:p>
    <w:p>
      <w:pPr>
        <w:pStyle w:val="100"/>
        <w:rPr>
          <w:lang w:eastAsia="zh-CN"/>
        </w:rPr>
      </w:pPr>
      <w:r>
        <w:rPr>
          <w:lang w:eastAsia="zh-CN"/>
        </w:rPr>
        <w:t xml:space="preserve">          $ref: 'TS29538_MSGS_MSGDelivery.yaml#/components/schemas/MessageSegmentParameters'</w:t>
      </w:r>
    </w:p>
    <w:p>
      <w:pPr>
        <w:pStyle w:val="100"/>
        <w:rPr>
          <w:lang w:eastAsia="zh-CN"/>
        </w:rPr>
      </w:pPr>
    </w:p>
    <w:p>
      <w:pPr>
        <w:pStyle w:val="100"/>
        <w:rPr>
          <w:lang w:eastAsia="zh-CN"/>
        </w:rPr>
      </w:pPr>
    </w:p>
    <w:p>
      <w:pPr>
        <w:pStyle w:val="100"/>
        <w:rPr>
          <w:lang w:eastAsia="zh-CN"/>
        </w:rPr>
      </w:pPr>
      <w:r>
        <w:rPr>
          <w:lang w:eastAsia="zh-CN"/>
        </w:rPr>
        <w:t xml:space="preserve">    Address:</w:t>
      </w:r>
    </w:p>
    <w:p>
      <w:pPr>
        <w:pStyle w:val="100"/>
        <w:rPr>
          <w:lang w:eastAsia="zh-CN"/>
        </w:rPr>
      </w:pPr>
      <w:r>
        <w:rPr>
          <w:lang w:eastAsia="zh-CN"/>
        </w:rPr>
        <w:t xml:space="preserve">      description: Contains the Message type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addrType</w:t>
      </w:r>
    </w:p>
    <w:p>
      <w:pPr>
        <w:pStyle w:val="100"/>
        <w:rPr>
          <w:lang w:eastAsia="zh-CN"/>
        </w:rPr>
      </w:pPr>
      <w:r>
        <w:rPr>
          <w:lang w:eastAsia="zh-CN"/>
        </w:rPr>
        <w:t xml:space="preserve">        - addr</w:t>
      </w:r>
    </w:p>
    <w:p>
      <w:pPr>
        <w:pStyle w:val="100"/>
        <w:rPr>
          <w:lang w:eastAsia="zh-CN"/>
        </w:rPr>
      </w:pPr>
      <w:r>
        <w:rPr>
          <w:lang w:eastAsia="zh-CN"/>
        </w:rPr>
        <w:t xml:space="preserve">      properties:</w:t>
      </w:r>
    </w:p>
    <w:p>
      <w:pPr>
        <w:pStyle w:val="100"/>
        <w:rPr>
          <w:lang w:eastAsia="zh-CN"/>
        </w:rPr>
      </w:pPr>
      <w:r>
        <w:rPr>
          <w:lang w:eastAsia="zh-CN"/>
        </w:rPr>
        <w:t xml:space="preserve">        addrType:</w:t>
      </w:r>
    </w:p>
    <w:p>
      <w:pPr>
        <w:pStyle w:val="100"/>
        <w:rPr>
          <w:lang w:eastAsia="zh-CN"/>
        </w:rPr>
      </w:pPr>
      <w:r>
        <w:rPr>
          <w:lang w:eastAsia="zh-CN"/>
        </w:rPr>
        <w:t xml:space="preserve">          $ref: '#/components/schemas/AddressType'</w:t>
      </w:r>
    </w:p>
    <w:p>
      <w:pPr>
        <w:pStyle w:val="100"/>
        <w:rPr>
          <w:lang w:eastAsia="zh-CN"/>
        </w:rPr>
      </w:pPr>
      <w:r>
        <w:rPr>
          <w:lang w:eastAsia="zh-CN"/>
        </w:rPr>
        <w:t xml:space="preserve">        addr:</w:t>
      </w:r>
    </w:p>
    <w:p>
      <w:pPr>
        <w:pStyle w:val="100"/>
        <w:rPr>
          <w:lang w:eastAsia="zh-CN"/>
        </w:rPr>
      </w:pPr>
      <w:r>
        <w:rPr>
          <w:lang w:eastAsia="zh-CN"/>
        </w:rPr>
        <w:t xml:space="preserve">          type: string</w:t>
      </w:r>
    </w:p>
    <w:p>
      <w:pPr>
        <w:pStyle w:val="100"/>
        <w:rPr>
          <w:lang w:eastAsia="zh-CN"/>
        </w:rPr>
      </w:pPr>
    </w:p>
    <w:p>
      <w:pPr>
        <w:pStyle w:val="100"/>
        <w:rPr>
          <w:lang w:eastAsia="zh-CN"/>
        </w:rPr>
      </w:pPr>
    </w:p>
    <w:p>
      <w:pPr>
        <w:pStyle w:val="100"/>
        <w:rPr>
          <w:lang w:eastAsia="zh-CN"/>
        </w:rPr>
      </w:pPr>
      <w:r>
        <w:rPr>
          <w:lang w:eastAsia="zh-CN"/>
        </w:rPr>
        <w:t>#</w:t>
      </w:r>
    </w:p>
    <w:p>
      <w:pPr>
        <w:pStyle w:val="100"/>
        <w:rPr>
          <w:lang w:eastAsia="zh-CN"/>
        </w:rPr>
      </w:pPr>
      <w:r>
        <w:rPr>
          <w:lang w:eastAsia="zh-CN"/>
        </w:rPr>
        <w:t># SIMPLE DATA TYPES</w:t>
      </w:r>
    </w:p>
    <w:p>
      <w:pPr>
        <w:pStyle w:val="100"/>
        <w:rPr>
          <w:lang w:eastAsia="zh-CN"/>
        </w:rPr>
      </w:pPr>
      <w:r>
        <w:rPr>
          <w:lang w:eastAsia="zh-CN"/>
        </w:rPr>
        <w:t>#</w:t>
      </w:r>
    </w:p>
    <w:p>
      <w:pPr>
        <w:pStyle w:val="100"/>
        <w:rPr>
          <w:lang w:eastAsia="zh-CN"/>
        </w:rPr>
      </w:pPr>
    </w:p>
    <w:p>
      <w:pPr>
        <w:pStyle w:val="100"/>
        <w:rPr>
          <w:lang w:eastAsia="zh-CN"/>
        </w:rPr>
      </w:pPr>
      <w:r>
        <w:rPr>
          <w:lang w:eastAsia="zh-CN"/>
        </w:rPr>
        <w:t>#</w:t>
      </w:r>
    </w:p>
    <w:p>
      <w:pPr>
        <w:pStyle w:val="100"/>
        <w:rPr>
          <w:lang w:eastAsia="zh-CN"/>
        </w:rPr>
      </w:pPr>
      <w:r>
        <w:rPr>
          <w:lang w:eastAsia="zh-CN"/>
        </w:rPr>
        <w:t># ENUMERATIONS</w:t>
      </w:r>
    </w:p>
    <w:p>
      <w:pPr>
        <w:pStyle w:val="100"/>
        <w:rPr>
          <w:lang w:eastAsia="zh-CN"/>
        </w:rPr>
      </w:pPr>
      <w:r>
        <w:rPr>
          <w:lang w:eastAsia="zh-CN"/>
        </w:rPr>
        <w:t>#</w:t>
      </w:r>
    </w:p>
    <w:p>
      <w:pPr>
        <w:pStyle w:val="100"/>
        <w:rPr>
          <w:lang w:eastAsia="zh-CN"/>
        </w:rPr>
      </w:pPr>
    </w:p>
    <w:p>
      <w:pPr>
        <w:pStyle w:val="100"/>
        <w:rPr>
          <w:lang w:eastAsia="zh-CN"/>
        </w:rPr>
      </w:pPr>
      <w:r>
        <w:rPr>
          <w:lang w:eastAsia="zh-CN"/>
        </w:rPr>
        <w:t xml:space="preserve">    AddressType:</w:t>
      </w:r>
    </w:p>
    <w:p>
      <w:pPr>
        <w:pStyle w:val="100"/>
        <w:rPr>
          <w:lang w:eastAsia="zh-CN"/>
        </w:rPr>
      </w:pPr>
      <w:r>
        <w:rPr>
          <w:lang w:eastAsia="zh-CN"/>
        </w:rPr>
        <w:t xml:space="preserve">      anyOf:</w:t>
      </w:r>
    </w:p>
    <w:p>
      <w:pPr>
        <w:pStyle w:val="100"/>
        <w:rPr>
          <w:lang w:eastAsia="zh-CN"/>
        </w:rPr>
      </w:pPr>
      <w:r>
        <w:rPr>
          <w:lang w:eastAsia="zh-CN"/>
        </w:rPr>
        <w:t xml:space="preserve">      - type: string</w:t>
      </w:r>
    </w:p>
    <w:p>
      <w:pPr>
        <w:pStyle w:val="100"/>
        <w:rPr>
          <w:lang w:eastAsia="zh-CN"/>
        </w:rPr>
      </w:pPr>
      <w:r>
        <w:rPr>
          <w:lang w:eastAsia="zh-CN"/>
        </w:rPr>
        <w:t xml:space="preserve">        enum:</w:t>
      </w:r>
    </w:p>
    <w:p>
      <w:pPr>
        <w:pStyle w:val="100"/>
        <w:rPr>
          <w:lang w:eastAsia="zh-CN"/>
        </w:rPr>
      </w:pPr>
      <w:r>
        <w:rPr>
          <w:lang w:eastAsia="zh-CN"/>
        </w:rPr>
        <w:t xml:space="preserve">          - UE</w:t>
      </w:r>
    </w:p>
    <w:p>
      <w:pPr>
        <w:pStyle w:val="100"/>
        <w:rPr>
          <w:lang w:eastAsia="zh-CN"/>
        </w:rPr>
      </w:pPr>
      <w:r>
        <w:rPr>
          <w:lang w:eastAsia="zh-CN"/>
        </w:rPr>
        <w:t xml:space="preserve">          - AS</w:t>
      </w:r>
    </w:p>
    <w:p>
      <w:pPr>
        <w:pStyle w:val="100"/>
        <w:rPr>
          <w:lang w:eastAsia="zh-CN"/>
        </w:rPr>
      </w:pPr>
      <w:r>
        <w:rPr>
          <w:lang w:eastAsia="zh-CN"/>
        </w:rPr>
        <w:t xml:space="preserve">          - GROUP</w:t>
      </w:r>
    </w:p>
    <w:p>
      <w:pPr>
        <w:pStyle w:val="100"/>
        <w:rPr>
          <w:lang w:eastAsia="zh-CN"/>
        </w:rPr>
      </w:pPr>
      <w:r>
        <w:rPr>
          <w:lang w:eastAsia="zh-CN"/>
        </w:rPr>
        <w:t xml:space="preserve">          - BC</w:t>
      </w:r>
    </w:p>
    <w:p>
      <w:pPr>
        <w:pStyle w:val="100"/>
        <w:rPr>
          <w:lang w:eastAsia="zh-CN"/>
        </w:rPr>
      </w:pPr>
      <w:r>
        <w:rPr>
          <w:lang w:eastAsia="zh-CN"/>
        </w:rPr>
        <w:t xml:space="preserve">          - TOPIC</w:t>
      </w:r>
    </w:p>
    <w:p>
      <w:pPr>
        <w:pStyle w:val="100"/>
        <w:rPr>
          <w:lang w:eastAsia="zh-CN"/>
        </w:rPr>
      </w:pPr>
      <w:r>
        <w:rPr>
          <w:lang w:eastAsia="zh-CN"/>
        </w:rPr>
        <w:t xml:space="preserve">      - type: string</w:t>
      </w:r>
    </w:p>
    <w:p>
      <w:pPr>
        <w:pStyle w:val="100"/>
        <w:rPr>
          <w:lang w:eastAsia="zh-CN"/>
        </w:rPr>
      </w:pPr>
      <w:r>
        <w:rPr>
          <w:lang w:eastAsia="zh-CN"/>
        </w:rPr>
        <w:t xml:space="preserve">        description: &gt;</w:t>
      </w:r>
    </w:p>
    <w:p>
      <w:pPr>
        <w:pStyle w:val="100"/>
        <w:rPr>
          <w:lang w:eastAsia="zh-CN"/>
        </w:rPr>
      </w:pPr>
      <w:r>
        <w:rPr>
          <w:lang w:eastAsia="zh-CN"/>
        </w:rPr>
        <w:t xml:space="preserve">          This string provides forward-compatibility with future</w:t>
      </w:r>
    </w:p>
    <w:p>
      <w:pPr>
        <w:pStyle w:val="100"/>
        <w:rPr>
          <w:lang w:eastAsia="zh-CN"/>
        </w:rPr>
      </w:pPr>
      <w:r>
        <w:rPr>
          <w:lang w:eastAsia="zh-CN"/>
        </w:rPr>
        <w:t xml:space="preserve">          extensions to the enumeration but is not used to encode</w:t>
      </w:r>
    </w:p>
    <w:p>
      <w:pPr>
        <w:pStyle w:val="100"/>
        <w:rPr>
          <w:lang w:eastAsia="zh-CN"/>
        </w:rPr>
      </w:pPr>
      <w:r>
        <w:rPr>
          <w:lang w:eastAsia="zh-CN"/>
        </w:rPr>
        <w:t xml:space="preserve">          content defined in the present version of this API.</w:t>
      </w:r>
    </w:p>
    <w:p>
      <w:pPr>
        <w:pStyle w:val="100"/>
        <w:rPr>
          <w:lang w:eastAsia="zh-CN"/>
        </w:rPr>
      </w:pPr>
      <w:r>
        <w:rPr>
          <w:lang w:eastAsia="zh-CN"/>
        </w:rPr>
        <w:t xml:space="preserve">      description: |</w:t>
      </w:r>
    </w:p>
    <w:p>
      <w:pPr>
        <w:pStyle w:val="100"/>
        <w:rPr>
          <w:lang w:eastAsia="zh-CN"/>
        </w:rPr>
      </w:pPr>
      <w:r>
        <w:rPr>
          <w:lang w:eastAsia="zh-CN"/>
        </w:rPr>
        <w:t xml:space="preserve">        Possible values are:</w:t>
      </w:r>
    </w:p>
    <w:p>
      <w:pPr>
        <w:pStyle w:val="100"/>
        <w:rPr>
          <w:lang w:eastAsia="zh-CN"/>
        </w:rPr>
      </w:pPr>
      <w:r>
        <w:rPr>
          <w:lang w:eastAsia="zh-CN"/>
        </w:rPr>
        <w:t xml:space="preserve">        - UE: The address type is UE.</w:t>
      </w:r>
    </w:p>
    <w:p>
      <w:pPr>
        <w:pStyle w:val="100"/>
        <w:rPr>
          <w:lang w:eastAsia="zh-CN"/>
        </w:rPr>
      </w:pPr>
      <w:r>
        <w:rPr>
          <w:lang w:eastAsia="zh-CN"/>
        </w:rPr>
        <w:t xml:space="preserve">        - AS: The address type is AS.</w:t>
      </w:r>
    </w:p>
    <w:p>
      <w:pPr>
        <w:pStyle w:val="100"/>
        <w:rPr>
          <w:lang w:eastAsia="zh-CN"/>
        </w:rPr>
      </w:pPr>
      <w:r>
        <w:rPr>
          <w:lang w:eastAsia="zh-CN"/>
        </w:rPr>
        <w:t xml:space="preserve">        - GROUP: The address type is GROUP.</w:t>
      </w:r>
    </w:p>
    <w:p>
      <w:pPr>
        <w:pStyle w:val="100"/>
        <w:rPr>
          <w:lang w:eastAsia="zh-CN"/>
        </w:rPr>
      </w:pPr>
      <w:r>
        <w:rPr>
          <w:lang w:eastAsia="zh-CN"/>
        </w:rPr>
        <w:t xml:space="preserve">        - BC: The address type is BC.</w:t>
      </w:r>
    </w:p>
    <w:p>
      <w:pPr>
        <w:pStyle w:val="100"/>
        <w:rPr>
          <w:lang w:eastAsia="zh-CN"/>
        </w:rPr>
      </w:pPr>
      <w:r>
        <w:rPr>
          <w:lang w:eastAsia="zh-CN"/>
        </w:rPr>
        <w:t xml:space="preserve">        - TOPIC: The address type is TOPIC.</w:t>
      </w:r>
    </w:p>
    <w:p>
      <w:pPr>
        <w:pStyle w:val="2"/>
        <w:rPr>
          <w:lang w:eastAsia="zh-CN"/>
        </w:rPr>
      </w:pPr>
      <w:bookmarkStart w:id="1227" w:name="_Toc97197238"/>
      <w:bookmarkStart w:id="1228" w:name="_Toc96996832"/>
      <w:bookmarkStart w:id="1229" w:name="_Toc105667326"/>
      <w:r>
        <w:rPr>
          <w:lang w:eastAsia="zh-CN"/>
        </w:rPr>
        <w:t>A.5</w:t>
      </w:r>
      <w:r>
        <w:rPr>
          <w:lang w:eastAsia="zh-CN"/>
        </w:rPr>
        <w:tab/>
      </w:r>
      <w:r>
        <w:rPr>
          <w:lang w:eastAsia="zh-CN"/>
        </w:rPr>
        <w:t>MSGG_N3GDelivery API</w:t>
      </w:r>
      <w:bookmarkEnd w:id="1227"/>
      <w:bookmarkEnd w:id="1228"/>
      <w:bookmarkEnd w:id="1229"/>
    </w:p>
    <w:p>
      <w:pPr>
        <w:pStyle w:val="100"/>
        <w:rPr>
          <w:lang w:eastAsia="zh-CN"/>
        </w:rPr>
      </w:pPr>
      <w:r>
        <w:rPr>
          <w:lang w:eastAsia="zh-CN"/>
        </w:rPr>
        <w:t>openapi: 3.0.0</w:t>
      </w:r>
    </w:p>
    <w:p>
      <w:pPr>
        <w:pStyle w:val="100"/>
        <w:rPr>
          <w:lang w:eastAsia="zh-CN"/>
        </w:rPr>
      </w:pPr>
      <w:r>
        <w:rPr>
          <w:lang w:eastAsia="zh-CN"/>
        </w:rPr>
        <w:t>info:</w:t>
      </w:r>
    </w:p>
    <w:p>
      <w:pPr>
        <w:pStyle w:val="100"/>
        <w:rPr>
          <w:lang w:eastAsia="zh-CN"/>
        </w:rPr>
      </w:pPr>
      <w:r>
        <w:rPr>
          <w:lang w:eastAsia="zh-CN"/>
        </w:rPr>
        <w:t xml:space="preserve">  title: MSGG_N3GDelivery</w:t>
      </w:r>
    </w:p>
    <w:p>
      <w:pPr>
        <w:pStyle w:val="100"/>
        <w:rPr>
          <w:lang w:eastAsia="zh-CN"/>
        </w:rPr>
      </w:pPr>
      <w:r>
        <w:rPr>
          <w:lang w:eastAsia="zh-CN"/>
        </w:rPr>
        <w:t xml:space="preserve">  version: 1.0.</w:t>
      </w:r>
      <w:r>
        <w:rPr>
          <w:rFonts w:hint="eastAsia"/>
          <w:lang w:val="en-US" w:eastAsia="zh-CN"/>
        </w:rPr>
        <w:t>1</w:t>
      </w:r>
    </w:p>
    <w:p>
      <w:pPr>
        <w:pStyle w:val="100"/>
        <w:rPr>
          <w:lang w:eastAsia="zh-CN"/>
        </w:rPr>
      </w:pPr>
      <w:r>
        <w:rPr>
          <w:lang w:eastAsia="zh-CN"/>
        </w:rPr>
        <w:t xml:space="preserve">  description: |</w:t>
      </w:r>
    </w:p>
    <w:p>
      <w:pPr>
        <w:pStyle w:val="100"/>
        <w:rPr>
          <w:lang w:eastAsia="zh-CN"/>
        </w:rPr>
      </w:pPr>
      <w:r>
        <w:rPr>
          <w:lang w:eastAsia="zh-CN"/>
        </w:rPr>
        <w:t xml:space="preserve">    API for MSGG N3G Message Delivery Service.  </w:t>
      </w:r>
    </w:p>
    <w:p>
      <w:pPr>
        <w:pStyle w:val="100"/>
        <w:rPr>
          <w:lang w:eastAsia="zh-CN"/>
        </w:rPr>
      </w:pPr>
      <w:r>
        <w:rPr>
          <w:lang w:eastAsia="zh-CN"/>
        </w:rPr>
        <w:t xml:space="preserve">    © 202</w:t>
      </w:r>
      <w:r>
        <w:rPr>
          <w:rFonts w:hint="eastAsia"/>
          <w:lang w:val="en-US" w:eastAsia="zh-CN"/>
        </w:rPr>
        <w:t>3</w:t>
      </w:r>
      <w:r>
        <w:rPr>
          <w:lang w:eastAsia="zh-CN"/>
        </w:rPr>
        <w:t xml:space="preserve">, 3GPP Organizational Partners (ARIB, ATIS, CCSA, ETSI, TSDSI, TTA, TTC).  </w:t>
      </w:r>
    </w:p>
    <w:p>
      <w:pPr>
        <w:pStyle w:val="100"/>
        <w:rPr>
          <w:lang w:eastAsia="zh-CN"/>
        </w:rPr>
      </w:pPr>
      <w:r>
        <w:rPr>
          <w:lang w:eastAsia="zh-CN"/>
        </w:rPr>
        <w:t xml:space="preserve">    All rights reserved.</w:t>
      </w:r>
    </w:p>
    <w:p>
      <w:pPr>
        <w:pStyle w:val="100"/>
        <w:rPr>
          <w:lang w:eastAsia="zh-CN"/>
        </w:rPr>
      </w:pPr>
    </w:p>
    <w:p>
      <w:pPr>
        <w:pStyle w:val="100"/>
        <w:rPr>
          <w:lang w:eastAsia="zh-CN"/>
        </w:rPr>
      </w:pPr>
      <w:r>
        <w:rPr>
          <w:lang w:eastAsia="zh-CN"/>
        </w:rPr>
        <w:t>externalDocs:</w:t>
      </w:r>
    </w:p>
    <w:p>
      <w:pPr>
        <w:pStyle w:val="100"/>
        <w:rPr>
          <w:lang w:eastAsia="zh-CN"/>
        </w:rPr>
      </w:pPr>
      <w:r>
        <w:rPr>
          <w:lang w:eastAsia="zh-CN"/>
        </w:rPr>
        <w:t xml:space="preserve">  description: &gt;</w:t>
      </w:r>
    </w:p>
    <w:p>
      <w:pPr>
        <w:pStyle w:val="100"/>
        <w:rPr>
          <w:lang w:eastAsia="zh-CN"/>
        </w:rPr>
      </w:pPr>
      <w:r>
        <w:rPr>
          <w:lang w:eastAsia="zh-CN"/>
        </w:rPr>
        <w:t xml:space="preserve">    3GPP TS 29.538 V17.</w:t>
      </w:r>
      <w:r>
        <w:rPr>
          <w:rFonts w:hint="eastAsia"/>
          <w:lang w:val="en-US" w:eastAsia="zh-CN"/>
        </w:rPr>
        <w:t>3</w:t>
      </w:r>
      <w:r>
        <w:rPr>
          <w:lang w:eastAsia="zh-CN"/>
        </w:rPr>
        <w:t>.0; Enabling MSGin5G Service; Application Programming Interfaces (API)</w:t>
      </w:r>
    </w:p>
    <w:p>
      <w:pPr>
        <w:pStyle w:val="100"/>
        <w:rPr>
          <w:lang w:eastAsia="zh-CN"/>
        </w:rPr>
      </w:pPr>
      <w:r>
        <w:rPr>
          <w:lang w:eastAsia="zh-CN"/>
        </w:rPr>
        <w:t xml:space="preserve">    specification; Stage 3</w:t>
      </w:r>
    </w:p>
    <w:p>
      <w:pPr>
        <w:pStyle w:val="100"/>
        <w:rPr>
          <w:lang w:eastAsia="zh-CN"/>
        </w:rPr>
      </w:pPr>
      <w:r>
        <w:rPr>
          <w:lang w:eastAsia="zh-CN"/>
        </w:rPr>
        <w:t xml:space="preserve">  url: https://www.3gpp.org/ftp/Specs/archive/29_series/29.538/</w:t>
      </w:r>
    </w:p>
    <w:p>
      <w:pPr>
        <w:pStyle w:val="100"/>
        <w:rPr>
          <w:lang w:eastAsia="zh-CN"/>
        </w:rPr>
      </w:pPr>
    </w:p>
    <w:p>
      <w:pPr>
        <w:pStyle w:val="100"/>
        <w:rPr>
          <w:lang w:eastAsia="zh-CN"/>
        </w:rPr>
      </w:pPr>
      <w:r>
        <w:rPr>
          <w:lang w:eastAsia="zh-CN"/>
        </w:rPr>
        <w:t>servers:</w:t>
      </w:r>
    </w:p>
    <w:p>
      <w:pPr>
        <w:pStyle w:val="100"/>
        <w:rPr>
          <w:lang w:eastAsia="zh-CN"/>
        </w:rPr>
      </w:pPr>
      <w:r>
        <w:rPr>
          <w:lang w:eastAsia="zh-CN"/>
        </w:rPr>
        <w:t xml:space="preserve">  - url: '{apiRoot}/msgg-n3gdelivery/v1'</w:t>
      </w:r>
    </w:p>
    <w:p>
      <w:pPr>
        <w:pStyle w:val="100"/>
        <w:rPr>
          <w:lang w:eastAsia="zh-CN"/>
        </w:rPr>
      </w:pPr>
      <w:r>
        <w:rPr>
          <w:lang w:eastAsia="zh-CN"/>
        </w:rPr>
        <w:t xml:space="preserve">    variables:</w:t>
      </w:r>
    </w:p>
    <w:p>
      <w:pPr>
        <w:pStyle w:val="100"/>
        <w:rPr>
          <w:lang w:eastAsia="zh-CN"/>
        </w:rPr>
      </w:pPr>
      <w:r>
        <w:rPr>
          <w:lang w:eastAsia="zh-CN"/>
        </w:rPr>
        <w:t xml:space="preserve">      apiRoot:</w:t>
      </w:r>
    </w:p>
    <w:p>
      <w:pPr>
        <w:pStyle w:val="100"/>
        <w:rPr>
          <w:lang w:eastAsia="zh-CN"/>
        </w:rPr>
      </w:pPr>
      <w:r>
        <w:rPr>
          <w:lang w:eastAsia="zh-CN"/>
        </w:rPr>
        <w:t xml:space="preserve">        default: https://example.com</w:t>
      </w:r>
    </w:p>
    <w:p>
      <w:pPr>
        <w:pStyle w:val="100"/>
        <w:rPr>
          <w:lang w:eastAsia="zh-CN"/>
        </w:rPr>
      </w:pPr>
      <w:r>
        <w:rPr>
          <w:lang w:eastAsia="zh-CN"/>
        </w:rPr>
        <w:t xml:space="preserve">        description: apiRoot as defined in clause 4.4 of 3GPP TS 29.501</w:t>
      </w:r>
    </w:p>
    <w:p>
      <w:pPr>
        <w:pStyle w:val="100"/>
        <w:rPr>
          <w:lang w:eastAsia="zh-CN"/>
        </w:rPr>
      </w:pPr>
    </w:p>
    <w:p>
      <w:pPr>
        <w:pStyle w:val="100"/>
        <w:rPr>
          <w:lang w:eastAsia="zh-CN"/>
        </w:rPr>
      </w:pPr>
      <w:r>
        <w:rPr>
          <w:lang w:eastAsia="zh-CN"/>
        </w:rPr>
        <w:t>security:</w:t>
      </w:r>
    </w:p>
    <w:p>
      <w:pPr>
        <w:pStyle w:val="100"/>
        <w:rPr>
          <w:lang w:eastAsia="zh-CN"/>
        </w:rPr>
      </w:pPr>
      <w:r>
        <w:rPr>
          <w:lang w:eastAsia="zh-CN"/>
        </w:rPr>
        <w:t xml:space="preserve">  - {}</w:t>
      </w:r>
    </w:p>
    <w:p>
      <w:pPr>
        <w:pStyle w:val="100"/>
        <w:rPr>
          <w:lang w:eastAsia="zh-CN"/>
        </w:rPr>
      </w:pPr>
      <w:r>
        <w:rPr>
          <w:lang w:eastAsia="zh-CN"/>
        </w:rPr>
        <w:t xml:space="preserve">  - oAuth2ClientCredentials:</w:t>
      </w:r>
      <w:r>
        <w:rPr>
          <w:rFonts w:ascii="Courier New" w:hAnsi="Courier New" w:eastAsia="等线"/>
          <w:sz w:val="16"/>
          <w:lang w:eastAsia="zh-CN"/>
        </w:rPr>
        <w:t xml:space="preserve"> []</w:t>
      </w:r>
    </w:p>
    <w:p>
      <w:pPr>
        <w:pStyle w:val="100"/>
        <w:rPr>
          <w:lang w:eastAsia="zh-CN"/>
        </w:rPr>
      </w:pPr>
    </w:p>
    <w:p>
      <w:pPr>
        <w:pStyle w:val="100"/>
        <w:rPr>
          <w:lang w:eastAsia="zh-CN"/>
        </w:rPr>
      </w:pPr>
      <w:r>
        <w:rPr>
          <w:lang w:eastAsia="zh-CN"/>
        </w:rPr>
        <w:t>paths:</w:t>
      </w:r>
    </w:p>
    <w:p>
      <w:pPr>
        <w:pStyle w:val="100"/>
        <w:rPr>
          <w:lang w:eastAsia="zh-CN"/>
        </w:rPr>
      </w:pPr>
      <w:r>
        <w:rPr>
          <w:lang w:eastAsia="zh-CN"/>
        </w:rPr>
        <w:t xml:space="preserve">  /deliver-message:</w:t>
      </w:r>
    </w:p>
    <w:p>
      <w:pPr>
        <w:pStyle w:val="100"/>
        <w:rPr>
          <w:lang w:eastAsia="zh-CN"/>
        </w:rPr>
      </w:pPr>
      <w:r>
        <w:rPr>
          <w:lang w:eastAsia="zh-CN"/>
        </w:rPr>
        <w:t xml:space="preserve">    post:</w:t>
      </w:r>
    </w:p>
    <w:p>
      <w:pPr>
        <w:pStyle w:val="100"/>
        <w:rPr>
          <w:lang w:eastAsia="zh-CN"/>
        </w:rPr>
      </w:pPr>
      <w:r>
        <w:rPr>
          <w:lang w:eastAsia="zh-CN"/>
        </w:rPr>
        <w:t xml:space="preserve">      summary: deliver message to NON-3GPP Message Gateway</w:t>
      </w:r>
    </w:p>
    <w:p>
      <w:pPr>
        <w:pStyle w:val="100"/>
        <w:rPr>
          <w:lang w:eastAsia="zh-CN"/>
        </w:rPr>
      </w:pPr>
      <w:r>
        <w:rPr>
          <w:lang w:eastAsia="zh-CN"/>
        </w:rPr>
        <w:t xml:space="preserve">      tags:</w:t>
      </w:r>
    </w:p>
    <w:p>
      <w:pPr>
        <w:pStyle w:val="100"/>
        <w:rPr>
          <w:lang w:eastAsia="zh-CN"/>
        </w:rPr>
      </w:pPr>
      <w:r>
        <w:rPr>
          <w:lang w:eastAsia="zh-CN"/>
        </w:rPr>
        <w:t xml:space="preserve">        - N3G Message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'#/components/schemas/N3gMessageDelivery'</w:t>
      </w:r>
    </w:p>
    <w:p>
      <w:pPr>
        <w:pStyle w:val="100"/>
        <w:rPr>
          <w:lang w:eastAsia="zh-CN"/>
        </w:rPr>
      </w:pPr>
      <w:r>
        <w:rPr>
          <w:lang w:eastAsia="zh-CN"/>
        </w:rPr>
        <w:t xml:space="preserve">      responses:</w:t>
      </w:r>
    </w:p>
    <w:p>
      <w:pPr>
        <w:pStyle w:val="100"/>
        <w:rPr>
          <w:lang w:eastAsia="zh-CN"/>
        </w:rPr>
      </w:pPr>
      <w:r>
        <w:rPr>
          <w:lang w:eastAsia="zh-CN"/>
        </w:rPr>
        <w:t xml:space="preserve">        '204':</w:t>
      </w:r>
    </w:p>
    <w:p>
      <w:pPr>
        <w:pStyle w:val="100"/>
        <w:rPr>
          <w:lang w:eastAsia="zh-CN"/>
        </w:rPr>
      </w:pPr>
      <w:r>
        <w:rPr>
          <w:lang w:eastAsia="zh-CN"/>
        </w:rPr>
        <w:t xml:space="preserve">          description: No Content,Message delivery successful</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r>
        <w:rPr>
          <w:lang w:eastAsia="zh-CN"/>
        </w:rPr>
        <w:t xml:space="preserve">  /deliver-report:</w:t>
      </w:r>
    </w:p>
    <w:p>
      <w:pPr>
        <w:pStyle w:val="100"/>
        <w:rPr>
          <w:lang w:eastAsia="zh-CN"/>
        </w:rPr>
      </w:pPr>
      <w:r>
        <w:rPr>
          <w:lang w:eastAsia="zh-CN"/>
        </w:rPr>
        <w:t xml:space="preserve">    post:</w:t>
      </w:r>
    </w:p>
    <w:p>
      <w:pPr>
        <w:pStyle w:val="100"/>
        <w:rPr>
          <w:lang w:eastAsia="zh-CN"/>
        </w:rPr>
      </w:pPr>
      <w:r>
        <w:rPr>
          <w:lang w:eastAsia="zh-CN"/>
        </w:rPr>
        <w:t xml:space="preserve">      summary: deliver status report to NON-3GPP Message Gateway</w:t>
      </w:r>
    </w:p>
    <w:p>
      <w:pPr>
        <w:pStyle w:val="100"/>
        <w:rPr>
          <w:lang w:eastAsia="zh-CN"/>
        </w:rPr>
      </w:pPr>
      <w:r>
        <w:rPr>
          <w:lang w:eastAsia="zh-CN"/>
        </w:rPr>
        <w:t xml:space="preserve">      tags:</w:t>
      </w:r>
    </w:p>
    <w:p>
      <w:pPr>
        <w:pStyle w:val="100"/>
        <w:rPr>
          <w:lang w:eastAsia="zh-CN"/>
        </w:rPr>
      </w:pPr>
      <w:r>
        <w:rPr>
          <w:lang w:eastAsia="zh-CN"/>
        </w:rPr>
        <w:t xml:space="preserve">        - N3G status report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'TS29538_MSGS_MSGDelivery.yaml#/components/schemas/DeliveryStatusReport'</w:t>
      </w:r>
    </w:p>
    <w:p>
      <w:pPr>
        <w:pStyle w:val="100"/>
        <w:rPr>
          <w:lang w:eastAsia="zh-CN"/>
        </w:rPr>
      </w:pPr>
      <w:r>
        <w:rPr>
          <w:lang w:eastAsia="zh-CN"/>
        </w:rPr>
        <w:t xml:space="preserve">      responses:</w:t>
      </w:r>
    </w:p>
    <w:p>
      <w:pPr>
        <w:pStyle w:val="100"/>
        <w:rPr>
          <w:lang w:eastAsia="zh-CN"/>
        </w:rPr>
      </w:pPr>
      <w:r>
        <w:rPr>
          <w:lang w:eastAsia="zh-CN"/>
        </w:rPr>
        <w:t xml:space="preserve">        '204':</w:t>
      </w:r>
    </w:p>
    <w:p>
      <w:pPr>
        <w:pStyle w:val="100"/>
        <w:rPr>
          <w:lang w:eastAsia="zh-CN"/>
        </w:rPr>
      </w:pPr>
      <w:r>
        <w:rPr>
          <w:lang w:eastAsia="zh-CN"/>
        </w:rPr>
        <w:t xml:space="preserve">          description: No Content, status report delivery successfully</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p>
    <w:p>
      <w:pPr>
        <w:pStyle w:val="100"/>
        <w:rPr>
          <w:lang w:eastAsia="zh-CN"/>
        </w:rPr>
      </w:pPr>
      <w:r>
        <w:rPr>
          <w:lang w:eastAsia="zh-CN"/>
        </w:rPr>
        <w:t>components:</w:t>
      </w:r>
    </w:p>
    <w:p>
      <w:pPr>
        <w:pStyle w:val="100"/>
        <w:rPr>
          <w:lang w:eastAsia="zh-CN"/>
        </w:rPr>
      </w:pPr>
      <w:r>
        <w:rPr>
          <w:lang w:eastAsia="zh-CN"/>
        </w:rPr>
        <w:t xml:space="preserve">  securitySchemes:</w:t>
      </w:r>
    </w:p>
    <w:p>
      <w:pPr>
        <w:pStyle w:val="100"/>
        <w:rPr>
          <w:lang w:eastAsia="zh-CN"/>
        </w:rPr>
      </w:pPr>
      <w:r>
        <w:rPr>
          <w:lang w:eastAsia="zh-CN"/>
        </w:rPr>
        <w:t xml:space="preserve">    oAuth2ClientCredentials:</w:t>
      </w:r>
    </w:p>
    <w:p>
      <w:pPr>
        <w:pStyle w:val="100"/>
        <w:rPr>
          <w:lang w:eastAsia="zh-CN"/>
        </w:rPr>
      </w:pPr>
      <w:r>
        <w:rPr>
          <w:lang w:eastAsia="zh-CN"/>
        </w:rPr>
        <w:t xml:space="preserve">      type: oauth2</w:t>
      </w:r>
    </w:p>
    <w:p>
      <w:pPr>
        <w:pStyle w:val="100"/>
        <w:rPr>
          <w:lang w:eastAsia="zh-CN"/>
        </w:rPr>
      </w:pPr>
      <w:r>
        <w:rPr>
          <w:lang w:eastAsia="zh-CN"/>
        </w:rPr>
        <w:t xml:space="preserve">      flows:</w:t>
      </w:r>
    </w:p>
    <w:p>
      <w:pPr>
        <w:pStyle w:val="100"/>
        <w:rPr>
          <w:lang w:eastAsia="zh-CN"/>
        </w:rPr>
      </w:pPr>
      <w:r>
        <w:rPr>
          <w:lang w:eastAsia="zh-CN"/>
        </w:rPr>
        <w:t xml:space="preserve">        clientCredentials:</w:t>
      </w:r>
    </w:p>
    <w:p>
      <w:pPr>
        <w:pStyle w:val="100"/>
        <w:rPr>
          <w:lang w:eastAsia="zh-CN"/>
        </w:rPr>
      </w:pPr>
      <w:r>
        <w:rPr>
          <w:lang w:eastAsia="zh-CN"/>
        </w:rPr>
        <w:t xml:space="preserve">          tokenUrl: '{</w:t>
      </w:r>
      <w:r>
        <w:rPr>
          <w:rFonts w:hint="eastAsia"/>
          <w:lang w:eastAsia="zh-CN"/>
        </w:rPr>
        <w:t>tokenUrl</w:t>
      </w:r>
      <w:r>
        <w:rPr>
          <w:lang w:eastAsia="zh-CN"/>
        </w:rPr>
        <w:t>}'</w:t>
      </w:r>
    </w:p>
    <w:p>
      <w:pPr>
        <w:pStyle w:val="100"/>
        <w:rPr>
          <w:lang w:eastAsia="zh-CN"/>
        </w:rPr>
      </w:pPr>
      <w:r>
        <w:rPr>
          <w:lang w:eastAsia="zh-CN"/>
        </w:rPr>
        <w:t xml:space="preserve">          scopes:</w:t>
      </w:r>
      <w:r>
        <w:rPr>
          <w:rFonts w:ascii="Courier New" w:hAnsi="Courier New" w:eastAsia="等线"/>
          <w:sz w:val="16"/>
          <w:lang w:eastAsia="zh-CN"/>
        </w:rPr>
        <w:t xml:space="preserve"> {}</w:t>
      </w:r>
    </w:p>
    <w:p>
      <w:pPr>
        <w:pStyle w:val="100"/>
        <w:rPr>
          <w:lang w:eastAsia="zh-CN"/>
        </w:rPr>
      </w:pPr>
    </w:p>
    <w:p>
      <w:pPr>
        <w:pStyle w:val="100"/>
        <w:rPr>
          <w:lang w:eastAsia="zh-CN"/>
        </w:rPr>
      </w:pPr>
    </w:p>
    <w:p>
      <w:pPr>
        <w:pStyle w:val="100"/>
        <w:rPr>
          <w:lang w:eastAsia="zh-CN"/>
        </w:rPr>
      </w:pPr>
    </w:p>
    <w:p>
      <w:pPr>
        <w:pStyle w:val="100"/>
        <w:rPr>
          <w:lang w:eastAsia="zh-CN"/>
        </w:rPr>
      </w:pPr>
      <w:r>
        <w:rPr>
          <w:lang w:eastAsia="zh-CN"/>
        </w:rPr>
        <w:t xml:space="preserve">  schemas:</w:t>
      </w:r>
    </w:p>
    <w:p>
      <w:pPr>
        <w:pStyle w:val="100"/>
        <w:rPr>
          <w:lang w:eastAsia="zh-CN"/>
        </w:rPr>
      </w:pPr>
      <w:r>
        <w:rPr>
          <w:lang w:eastAsia="zh-CN"/>
        </w:rPr>
        <w:t>#</w:t>
      </w:r>
    </w:p>
    <w:p>
      <w:pPr>
        <w:pStyle w:val="100"/>
        <w:rPr>
          <w:lang w:eastAsia="zh-CN"/>
        </w:rPr>
      </w:pPr>
      <w:r>
        <w:rPr>
          <w:lang w:eastAsia="zh-CN"/>
        </w:rPr>
        <w:t># STRUCTURED DATA TYPES</w:t>
      </w:r>
    </w:p>
    <w:p>
      <w:pPr>
        <w:pStyle w:val="100"/>
        <w:rPr>
          <w:lang w:eastAsia="zh-CN"/>
        </w:rPr>
      </w:pPr>
      <w:r>
        <w:rPr>
          <w:lang w:eastAsia="zh-CN"/>
        </w:rPr>
        <w:t>#</w:t>
      </w:r>
    </w:p>
    <w:p>
      <w:pPr>
        <w:pStyle w:val="100"/>
        <w:rPr>
          <w:lang w:eastAsia="zh-CN"/>
        </w:rPr>
      </w:pPr>
      <w:r>
        <w:rPr>
          <w:lang w:eastAsia="zh-CN"/>
        </w:rPr>
        <w:t xml:space="preserve">    N3gMessageDelivery:</w:t>
      </w:r>
    </w:p>
    <w:p>
      <w:pPr>
        <w:pStyle w:val="100"/>
        <w:rPr>
          <w:lang w:eastAsia="zh-CN"/>
        </w:rPr>
      </w:pPr>
      <w:r>
        <w:rPr>
          <w:lang w:eastAsia="zh-CN"/>
        </w:rPr>
        <w:t xml:space="preserve">      description: N3G message delivery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destAddr</w:t>
      </w:r>
    </w:p>
    <w:p>
      <w:pPr>
        <w:pStyle w:val="100"/>
        <w:rPr>
          <w:lang w:eastAsia="zh-CN"/>
        </w:rPr>
      </w:pPr>
      <w:r>
        <w:rPr>
          <w:lang w:eastAsia="zh-CN"/>
        </w:rPr>
        <w:t xml:space="preserve">        - msgId</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destAddr: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appId:</w:t>
      </w:r>
    </w:p>
    <w:p>
      <w:pPr>
        <w:pStyle w:val="100"/>
        <w:rPr>
          <w:lang w:eastAsia="zh-CN"/>
        </w:rPr>
      </w:pPr>
      <w:r>
        <w:rPr>
          <w:lang w:eastAsia="zh-CN"/>
        </w:rPr>
        <w:t xml:space="preserve">          type: string</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delivStReqInd:</w:t>
      </w:r>
    </w:p>
    <w:p>
      <w:pPr>
        <w:pStyle w:val="100"/>
        <w:rPr>
          <w:lang w:eastAsia="zh-CN"/>
        </w:rPr>
      </w:pPr>
      <w:r>
        <w:rPr>
          <w:lang w:eastAsia="zh-CN"/>
        </w:rPr>
        <w:t xml:space="preserve">          type: boolean</w:t>
      </w:r>
    </w:p>
    <w:p>
      <w:pPr>
        <w:pStyle w:val="100"/>
        <w:rPr>
          <w:lang w:eastAsia="zh-CN"/>
        </w:rPr>
      </w:pPr>
      <w:r>
        <w:rPr>
          <w:lang w:eastAsia="zh-CN"/>
        </w:rPr>
        <w:t xml:space="preserve">        payload:</w:t>
      </w:r>
    </w:p>
    <w:p>
      <w:pPr>
        <w:pStyle w:val="100"/>
        <w:rPr>
          <w:lang w:eastAsia="zh-CN"/>
        </w:rPr>
      </w:pPr>
      <w:r>
        <w:rPr>
          <w:lang w:eastAsia="zh-CN"/>
        </w:rPr>
        <w:t xml:space="preserve">          type: string</w:t>
      </w:r>
    </w:p>
    <w:p>
      <w:pPr>
        <w:pStyle w:val="100"/>
        <w:rPr>
          <w:lang w:eastAsia="zh-CN"/>
        </w:rPr>
      </w:pPr>
      <w:r>
        <w:rPr>
          <w:lang w:eastAsia="zh-CN"/>
        </w:rPr>
        <w:t xml:space="preserve">        segInd:</w:t>
      </w:r>
    </w:p>
    <w:p>
      <w:pPr>
        <w:pStyle w:val="100"/>
        <w:rPr>
          <w:lang w:eastAsia="zh-CN"/>
        </w:rPr>
      </w:pPr>
      <w:r>
        <w:rPr>
          <w:lang w:eastAsia="zh-CN"/>
        </w:rPr>
        <w:t xml:space="preserve">          type: boolean</w:t>
      </w:r>
    </w:p>
    <w:p>
      <w:pPr>
        <w:pStyle w:val="100"/>
        <w:rPr>
          <w:lang w:eastAsia="zh-CN"/>
        </w:rPr>
      </w:pPr>
      <w:r>
        <w:rPr>
          <w:lang w:eastAsia="zh-CN"/>
        </w:rPr>
        <w:t xml:space="preserve">        segParams:</w:t>
      </w:r>
    </w:p>
    <w:p>
      <w:pPr>
        <w:pStyle w:val="100"/>
        <w:rPr>
          <w:lang w:eastAsia="zh-CN"/>
        </w:rPr>
      </w:pPr>
      <w:r>
        <w:rPr>
          <w:lang w:eastAsia="zh-CN"/>
        </w:rPr>
        <w:t xml:space="preserve">          $ref: 'TS29538_MSGS_MSGDelivery.yaml#/components/schemas/MessageSegmentParameters'</w:t>
      </w:r>
    </w:p>
    <w:p/>
    <w:p>
      <w:pPr>
        <w:pStyle w:val="10"/>
      </w:pPr>
      <w:r>
        <w:br w:type="page"/>
      </w:r>
      <w:bookmarkStart w:id="1230" w:name="_Toc105667327"/>
      <w:r>
        <w:t>Annex B (informative):</w:t>
      </w:r>
      <w:r>
        <w:br w:type="textWrapping"/>
      </w:r>
      <w:r>
        <w:t>Change history</w:t>
      </w:r>
      <w:bookmarkEnd w:id="1230"/>
    </w:p>
    <w:p>
      <w:pPr>
        <w:pStyle w:val="112"/>
      </w:pPr>
      <w:bookmarkStart w:id="1231" w:name="historyclause"/>
      <w:bookmarkEnd w:id="1231"/>
    </w:p>
    <w:tbl>
      <w:tblPr>
        <w:tblStyle w:val="13"/>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1279"/>
        <w:gridCol w:w="992"/>
        <w:gridCol w:w="473"/>
        <w:gridCol w:w="377"/>
        <w:gridCol w:w="426"/>
        <w:gridCol w:w="4584"/>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102"/>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102"/>
              <w:rPr>
                <w:b/>
                <w:sz w:val="16"/>
              </w:rPr>
            </w:pPr>
            <w:r>
              <w:rPr>
                <w:b/>
                <w:sz w:val="16"/>
              </w:rPr>
              <w:t>Date</w:t>
            </w:r>
          </w:p>
        </w:tc>
        <w:tc>
          <w:tcPr>
            <w:tcW w:w="1279" w:type="dxa"/>
            <w:shd w:val="pct10" w:color="auto" w:fill="FFFFFF"/>
          </w:tcPr>
          <w:p>
            <w:pPr>
              <w:pStyle w:val="102"/>
              <w:rPr>
                <w:b/>
                <w:sz w:val="16"/>
              </w:rPr>
            </w:pPr>
            <w:r>
              <w:rPr>
                <w:b/>
                <w:sz w:val="16"/>
              </w:rPr>
              <w:t>Meeting</w:t>
            </w:r>
          </w:p>
        </w:tc>
        <w:tc>
          <w:tcPr>
            <w:tcW w:w="992" w:type="dxa"/>
            <w:shd w:val="pct10" w:color="auto" w:fill="FFFFFF"/>
          </w:tcPr>
          <w:p>
            <w:pPr>
              <w:pStyle w:val="102"/>
              <w:rPr>
                <w:b/>
                <w:sz w:val="16"/>
              </w:rPr>
            </w:pPr>
            <w:r>
              <w:rPr>
                <w:b/>
                <w:sz w:val="16"/>
              </w:rPr>
              <w:t>TDoc</w:t>
            </w:r>
          </w:p>
        </w:tc>
        <w:tc>
          <w:tcPr>
            <w:tcW w:w="473" w:type="dxa"/>
            <w:shd w:val="pct10" w:color="auto" w:fill="FFFFFF"/>
          </w:tcPr>
          <w:p>
            <w:pPr>
              <w:pStyle w:val="102"/>
              <w:rPr>
                <w:b/>
                <w:sz w:val="16"/>
              </w:rPr>
            </w:pPr>
            <w:r>
              <w:rPr>
                <w:b/>
                <w:sz w:val="16"/>
              </w:rPr>
              <w:t>CR</w:t>
            </w:r>
          </w:p>
        </w:tc>
        <w:tc>
          <w:tcPr>
            <w:tcW w:w="377" w:type="dxa"/>
            <w:shd w:val="pct10" w:color="auto" w:fill="FFFFFF"/>
          </w:tcPr>
          <w:p>
            <w:pPr>
              <w:pStyle w:val="102"/>
              <w:rPr>
                <w:b/>
                <w:sz w:val="16"/>
              </w:rPr>
            </w:pPr>
            <w:r>
              <w:rPr>
                <w:b/>
                <w:sz w:val="16"/>
              </w:rPr>
              <w:t>Rev</w:t>
            </w:r>
          </w:p>
        </w:tc>
        <w:tc>
          <w:tcPr>
            <w:tcW w:w="426" w:type="dxa"/>
            <w:shd w:val="pct10" w:color="auto" w:fill="FFFFFF"/>
          </w:tcPr>
          <w:p>
            <w:pPr>
              <w:pStyle w:val="102"/>
              <w:rPr>
                <w:b/>
                <w:sz w:val="16"/>
              </w:rPr>
            </w:pPr>
            <w:r>
              <w:rPr>
                <w:b/>
                <w:sz w:val="16"/>
              </w:rPr>
              <w:t>Cat</w:t>
            </w:r>
          </w:p>
        </w:tc>
        <w:tc>
          <w:tcPr>
            <w:tcW w:w="4584" w:type="dxa"/>
            <w:shd w:val="pct10" w:color="auto" w:fill="FFFFFF"/>
          </w:tcPr>
          <w:p>
            <w:pPr>
              <w:pStyle w:val="102"/>
              <w:rPr>
                <w:b/>
                <w:sz w:val="16"/>
              </w:rPr>
            </w:pPr>
            <w:r>
              <w:rPr>
                <w:b/>
                <w:sz w:val="16"/>
              </w:rPr>
              <w:t>Subject/Comment</w:t>
            </w:r>
          </w:p>
        </w:tc>
        <w:tc>
          <w:tcPr>
            <w:tcW w:w="708" w:type="dxa"/>
            <w:shd w:val="pct10" w:color="auto" w:fill="FFFFFF"/>
          </w:tcPr>
          <w:p>
            <w:pPr>
              <w:pStyle w:val="102"/>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kern w:val="2"/>
                <w:sz w:val="16"/>
                <w:szCs w:val="16"/>
                <w:lang w:eastAsia="zh-CN"/>
              </w:rPr>
              <w:t>2021-10</w:t>
            </w:r>
          </w:p>
        </w:tc>
        <w:tc>
          <w:tcPr>
            <w:tcW w:w="1279" w:type="dxa"/>
            <w:shd w:val="solid" w:color="FFFFFF" w:fill="auto"/>
          </w:tcPr>
          <w:p>
            <w:pPr>
              <w:pStyle w:val="104"/>
              <w:rPr>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18-</w:t>
            </w:r>
            <w:r>
              <w:rPr>
                <w:kern w:val="2"/>
                <w:sz w:val="16"/>
                <w:szCs w:val="16"/>
              </w:rPr>
              <w:t>e</w:t>
            </w:r>
          </w:p>
        </w:tc>
        <w:tc>
          <w:tcPr>
            <w:tcW w:w="992" w:type="dxa"/>
            <w:shd w:val="solid" w:color="FFFFFF" w:fill="auto"/>
          </w:tcPr>
          <w:p>
            <w:pPr>
              <w:pStyle w:val="104"/>
              <w:rPr>
                <w:sz w:val="16"/>
                <w:szCs w:val="16"/>
              </w:rPr>
            </w:pPr>
            <w:r>
              <w:rPr>
                <w:kern w:val="2"/>
                <w:sz w:val="16"/>
                <w:szCs w:val="16"/>
                <w:lang w:eastAsia="zh-CN"/>
              </w:rPr>
              <w:t>C3-215030</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sz w:val="16"/>
                <w:szCs w:val="16"/>
              </w:rPr>
            </w:pPr>
            <w:r>
              <w:rPr>
                <w:kern w:val="2"/>
                <w:sz w:val="16"/>
                <w:szCs w:val="16"/>
                <w:lang w:eastAsia="zh-CN"/>
              </w:rPr>
              <w:t>Draft skeleton provided by the rap</w:t>
            </w:r>
            <w:r>
              <w:rPr>
                <w:kern w:val="2"/>
                <w:sz w:val="16"/>
                <w:szCs w:val="16"/>
              </w:rPr>
              <w:t>p</w:t>
            </w:r>
            <w:r>
              <w:rPr>
                <w:kern w:val="2"/>
                <w:sz w:val="16"/>
                <w:szCs w:val="16"/>
                <w:lang w:eastAsia="zh-CN"/>
              </w:rPr>
              <w:t>orteur</w:t>
            </w:r>
          </w:p>
        </w:tc>
        <w:tc>
          <w:tcPr>
            <w:tcW w:w="708" w:type="dxa"/>
            <w:shd w:val="solid" w:color="FFFFFF" w:fill="auto"/>
          </w:tcPr>
          <w:p>
            <w:pPr>
              <w:pStyle w:val="104"/>
              <w:rPr>
                <w:sz w:val="16"/>
                <w:szCs w:val="16"/>
              </w:rPr>
            </w:pPr>
            <w:r>
              <w:rPr>
                <w:kern w:val="2"/>
                <w:sz w:val="16"/>
                <w:szCs w:val="16"/>
                <w:lang w:eastAsia="zh-CN"/>
              </w:rPr>
              <w:t>0.0.0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kern w:val="2"/>
                <w:sz w:val="16"/>
                <w:szCs w:val="16"/>
                <w:lang w:eastAsia="zh-CN"/>
              </w:rPr>
            </w:pPr>
            <w:r>
              <w:rPr>
                <w:kern w:val="2"/>
                <w:sz w:val="16"/>
                <w:szCs w:val="16"/>
                <w:lang w:eastAsia="zh-CN"/>
              </w:rPr>
              <w:t>2021-10</w:t>
            </w:r>
          </w:p>
        </w:tc>
        <w:tc>
          <w:tcPr>
            <w:tcW w:w="1279" w:type="dxa"/>
            <w:shd w:val="solid" w:color="FFFFFF" w:fill="auto"/>
          </w:tcPr>
          <w:p>
            <w:pPr>
              <w:pStyle w:val="104"/>
              <w:rPr>
                <w:kern w:val="2"/>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18-</w:t>
            </w:r>
            <w:r>
              <w:rPr>
                <w:kern w:val="2"/>
                <w:sz w:val="16"/>
                <w:szCs w:val="16"/>
              </w:rPr>
              <w:t>e</w:t>
            </w:r>
          </w:p>
        </w:tc>
        <w:tc>
          <w:tcPr>
            <w:tcW w:w="992" w:type="dxa"/>
            <w:shd w:val="solid" w:color="FFFFFF" w:fill="auto"/>
          </w:tcPr>
          <w:p>
            <w:pPr>
              <w:pStyle w:val="104"/>
              <w:rPr>
                <w:kern w:val="2"/>
                <w:sz w:val="16"/>
                <w:szCs w:val="16"/>
                <w:lang w:eastAsia="zh-CN"/>
              </w:rPr>
            </w:pPr>
            <w:r>
              <w:rPr>
                <w:kern w:val="2"/>
                <w:sz w:val="16"/>
                <w:szCs w:val="16"/>
                <w:lang w:eastAsia="zh-CN"/>
              </w:rPr>
              <w:t>C3-215479</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kern w:val="2"/>
                <w:sz w:val="16"/>
                <w:szCs w:val="16"/>
                <w:lang w:eastAsia="zh-CN"/>
              </w:rPr>
            </w:pPr>
            <w:r>
              <w:rPr>
                <w:kern w:val="2"/>
                <w:sz w:val="16"/>
                <w:szCs w:val="16"/>
                <w:lang w:eastAsia="zh-CN"/>
              </w:rPr>
              <w:t xml:space="preserve">Inclusion of documents agreed in CT3#118e C3-215116, </w:t>
            </w:r>
            <w:r>
              <w:rPr>
                <w:kern w:val="2"/>
                <w:sz w:val="16"/>
                <w:szCs w:val="16"/>
                <w:lang w:eastAsia="zh-CN"/>
              </w:rPr>
              <w:br w:type="textWrapping"/>
            </w:r>
            <w:r>
              <w:rPr>
                <w:kern w:val="2"/>
                <w:sz w:val="16"/>
                <w:szCs w:val="16"/>
                <w:lang w:eastAsia="zh-CN"/>
              </w:rPr>
              <w:t>C3-215165, C3-215206, C3-215432, C3-215441, C3-215462.</w:t>
            </w:r>
          </w:p>
          <w:p>
            <w:pPr>
              <w:pStyle w:val="102"/>
              <w:rPr>
                <w:kern w:val="2"/>
                <w:sz w:val="16"/>
                <w:szCs w:val="16"/>
                <w:lang w:eastAsia="zh-CN"/>
              </w:rPr>
            </w:pPr>
            <w:r>
              <w:rPr>
                <w:kern w:val="2"/>
                <w:sz w:val="16"/>
                <w:szCs w:val="16"/>
                <w:lang w:eastAsia="zh-CN"/>
              </w:rPr>
              <w:t>Editorial change from the rapporteur.</w:t>
            </w:r>
          </w:p>
          <w:p>
            <w:pPr>
              <w:pStyle w:val="102"/>
              <w:rPr>
                <w:kern w:val="2"/>
                <w:sz w:val="16"/>
                <w:szCs w:val="16"/>
                <w:lang w:eastAsia="zh-CN"/>
              </w:rPr>
            </w:pPr>
            <w:r>
              <w:rPr>
                <w:kern w:val="2"/>
                <w:sz w:val="16"/>
                <w:szCs w:val="16"/>
                <w:lang w:eastAsia="zh-CN"/>
              </w:rPr>
              <w:t>Correction from the rapporteur.</w:t>
            </w:r>
          </w:p>
        </w:tc>
        <w:tc>
          <w:tcPr>
            <w:tcW w:w="708" w:type="dxa"/>
            <w:shd w:val="solid" w:color="FFFFFF" w:fill="auto"/>
          </w:tcPr>
          <w:p>
            <w:pPr>
              <w:pStyle w:val="104"/>
              <w:rPr>
                <w:kern w:val="2"/>
                <w:sz w:val="16"/>
                <w:szCs w:val="16"/>
                <w:lang w:eastAsia="zh-CN"/>
              </w:rPr>
            </w:pPr>
            <w:r>
              <w:rPr>
                <w:kern w:val="2"/>
                <w:sz w:val="16"/>
                <w:szCs w:val="16"/>
                <w:lang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kern w:val="2"/>
                <w:sz w:val="16"/>
                <w:szCs w:val="16"/>
                <w:lang w:eastAsia="zh-CN"/>
              </w:rPr>
            </w:pPr>
            <w:r>
              <w:rPr>
                <w:kern w:val="2"/>
                <w:sz w:val="16"/>
                <w:szCs w:val="16"/>
                <w:lang w:eastAsia="zh-CN"/>
              </w:rPr>
              <w:t>2021-11</w:t>
            </w:r>
          </w:p>
        </w:tc>
        <w:tc>
          <w:tcPr>
            <w:tcW w:w="1279" w:type="dxa"/>
            <w:shd w:val="solid" w:color="FFFFFF" w:fill="auto"/>
          </w:tcPr>
          <w:p>
            <w:pPr>
              <w:pStyle w:val="104"/>
              <w:rPr>
                <w:kern w:val="2"/>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19-</w:t>
            </w:r>
            <w:r>
              <w:rPr>
                <w:kern w:val="2"/>
                <w:sz w:val="16"/>
                <w:szCs w:val="16"/>
              </w:rPr>
              <w:t>e</w:t>
            </w:r>
          </w:p>
        </w:tc>
        <w:tc>
          <w:tcPr>
            <w:tcW w:w="992" w:type="dxa"/>
            <w:shd w:val="solid" w:color="FFFFFF" w:fill="auto"/>
          </w:tcPr>
          <w:p>
            <w:pPr>
              <w:pStyle w:val="104"/>
              <w:rPr>
                <w:kern w:val="2"/>
                <w:sz w:val="16"/>
                <w:szCs w:val="16"/>
                <w:lang w:eastAsia="zh-CN"/>
              </w:rPr>
            </w:pPr>
            <w:r>
              <w:rPr>
                <w:kern w:val="2"/>
                <w:sz w:val="16"/>
                <w:szCs w:val="16"/>
                <w:lang w:eastAsia="zh-CN"/>
              </w:rPr>
              <w:t>C3-216552</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kern w:val="2"/>
                <w:sz w:val="16"/>
                <w:szCs w:val="16"/>
                <w:lang w:eastAsia="zh-CN"/>
              </w:rPr>
            </w:pPr>
            <w:r>
              <w:rPr>
                <w:kern w:val="2"/>
                <w:sz w:val="16"/>
                <w:szCs w:val="16"/>
                <w:lang w:eastAsia="zh-CN"/>
              </w:rPr>
              <w:t xml:space="preserve">Inclusion of documents agreed in CT3#119e C3-216175, </w:t>
            </w:r>
            <w:r>
              <w:rPr>
                <w:kern w:val="2"/>
                <w:sz w:val="16"/>
                <w:szCs w:val="16"/>
                <w:lang w:eastAsia="zh-CN"/>
              </w:rPr>
              <w:br w:type="textWrapping"/>
            </w:r>
            <w:r>
              <w:rPr>
                <w:kern w:val="2"/>
                <w:sz w:val="16"/>
                <w:szCs w:val="16"/>
                <w:lang w:eastAsia="zh-CN"/>
              </w:rPr>
              <w:t>C3-216525, C3-216528, C3-216529, C3-216545, C3-216546, C3-216581.</w:t>
            </w:r>
          </w:p>
          <w:p>
            <w:pPr>
              <w:pStyle w:val="91"/>
              <w:rPr>
                <w:kern w:val="2"/>
                <w:sz w:val="16"/>
                <w:szCs w:val="16"/>
                <w:lang w:eastAsia="zh-CN"/>
              </w:rPr>
            </w:pPr>
            <w:r>
              <w:rPr>
                <w:kern w:val="2"/>
                <w:sz w:val="16"/>
                <w:szCs w:val="16"/>
                <w:lang w:eastAsia="zh-CN"/>
              </w:rPr>
              <w:t>Correction from the rapporteur.</w:t>
            </w:r>
          </w:p>
        </w:tc>
        <w:tc>
          <w:tcPr>
            <w:tcW w:w="708" w:type="dxa"/>
            <w:shd w:val="solid" w:color="FFFFFF" w:fill="auto"/>
          </w:tcPr>
          <w:p>
            <w:pPr>
              <w:pStyle w:val="104"/>
              <w:rPr>
                <w:kern w:val="2"/>
                <w:sz w:val="16"/>
                <w:szCs w:val="16"/>
                <w:lang w:eastAsia="zh-CN"/>
              </w:rPr>
            </w:pPr>
            <w:r>
              <w:rPr>
                <w:kern w:val="2"/>
                <w:sz w:val="16"/>
                <w:szCs w:val="16"/>
                <w:lang w:eastAsia="zh-CN"/>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kern w:val="2"/>
                <w:sz w:val="16"/>
                <w:szCs w:val="16"/>
                <w:lang w:eastAsia="zh-CN"/>
              </w:rPr>
            </w:pPr>
            <w:r>
              <w:rPr>
                <w:kern w:val="2"/>
                <w:sz w:val="16"/>
                <w:szCs w:val="16"/>
                <w:lang w:eastAsia="zh-CN"/>
              </w:rPr>
              <w:t>2022-01</w:t>
            </w:r>
          </w:p>
        </w:tc>
        <w:tc>
          <w:tcPr>
            <w:tcW w:w="1279" w:type="dxa"/>
            <w:shd w:val="solid" w:color="FFFFFF" w:fill="auto"/>
          </w:tcPr>
          <w:p>
            <w:pPr>
              <w:pStyle w:val="104"/>
              <w:rPr>
                <w:kern w:val="2"/>
                <w:sz w:val="16"/>
                <w:szCs w:val="16"/>
              </w:rPr>
            </w:pPr>
            <w:r>
              <w:rPr>
                <w:kern w:val="2"/>
                <w:sz w:val="16"/>
                <w:szCs w:val="16"/>
                <w:lang w:eastAsia="zh-CN"/>
              </w:rPr>
              <w:t>CT3#</w:t>
            </w:r>
            <w:r>
              <w:rPr>
                <w:kern w:val="2"/>
                <w:sz w:val="16"/>
                <w:szCs w:val="16"/>
              </w:rPr>
              <w:t>119bis-e</w:t>
            </w:r>
          </w:p>
        </w:tc>
        <w:tc>
          <w:tcPr>
            <w:tcW w:w="992" w:type="dxa"/>
            <w:shd w:val="solid" w:color="FFFFFF" w:fill="auto"/>
          </w:tcPr>
          <w:p>
            <w:pPr>
              <w:pStyle w:val="104"/>
              <w:rPr>
                <w:kern w:val="2"/>
                <w:sz w:val="16"/>
                <w:szCs w:val="16"/>
                <w:lang w:eastAsia="zh-CN"/>
              </w:rPr>
            </w:pPr>
            <w:r>
              <w:rPr>
                <w:kern w:val="2"/>
                <w:sz w:val="16"/>
                <w:szCs w:val="16"/>
                <w:lang w:eastAsia="zh-CN"/>
              </w:rPr>
              <w:t>C3-220458</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kern w:val="2"/>
                <w:sz w:val="16"/>
                <w:szCs w:val="16"/>
                <w:lang w:eastAsia="zh-CN"/>
              </w:rPr>
            </w:pPr>
            <w:r>
              <w:rPr>
                <w:kern w:val="2"/>
                <w:sz w:val="16"/>
                <w:szCs w:val="16"/>
                <w:lang w:eastAsia="zh-CN"/>
              </w:rPr>
              <w:t>Inclusion of documents agreed in CT3#119bis-e C3-220384, C3-220385, C3-220386, C3-220387, C3-220389, C3-220391, C3-220410, C3-220411, C3-220412 and C3-220413.</w:t>
            </w:r>
          </w:p>
          <w:p>
            <w:pPr>
              <w:pStyle w:val="91"/>
              <w:rPr>
                <w:kern w:val="2"/>
                <w:sz w:val="16"/>
                <w:szCs w:val="16"/>
                <w:lang w:eastAsia="zh-CN"/>
              </w:rPr>
            </w:pPr>
            <w:r>
              <w:rPr>
                <w:kern w:val="2"/>
                <w:sz w:val="16"/>
                <w:szCs w:val="16"/>
                <w:lang w:eastAsia="zh-CN"/>
              </w:rPr>
              <w:t>Correction from the rapporteur.</w:t>
            </w:r>
          </w:p>
        </w:tc>
        <w:tc>
          <w:tcPr>
            <w:tcW w:w="708" w:type="dxa"/>
            <w:shd w:val="solid" w:color="FFFFFF" w:fill="auto"/>
          </w:tcPr>
          <w:p>
            <w:pPr>
              <w:pStyle w:val="104"/>
              <w:rPr>
                <w:kern w:val="2"/>
                <w:sz w:val="16"/>
                <w:szCs w:val="16"/>
                <w:lang w:eastAsia="zh-CN"/>
              </w:rPr>
            </w:pPr>
            <w:r>
              <w:rPr>
                <w:kern w:val="2"/>
                <w:sz w:val="16"/>
                <w:szCs w:val="16"/>
                <w:lang w:eastAsia="zh-CN"/>
              </w:rPr>
              <w:t>0.3.0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kern w:val="2"/>
                <w:sz w:val="16"/>
                <w:szCs w:val="16"/>
                <w:lang w:eastAsia="zh-CN"/>
              </w:rPr>
            </w:pPr>
            <w:r>
              <w:rPr>
                <w:kern w:val="2"/>
                <w:sz w:val="16"/>
                <w:szCs w:val="16"/>
                <w:lang w:eastAsia="zh-CN"/>
              </w:rPr>
              <w:t>2022-02</w:t>
            </w:r>
          </w:p>
        </w:tc>
        <w:tc>
          <w:tcPr>
            <w:tcW w:w="1279" w:type="dxa"/>
            <w:shd w:val="solid" w:color="FFFFFF" w:fill="auto"/>
          </w:tcPr>
          <w:p>
            <w:pPr>
              <w:pStyle w:val="104"/>
              <w:rPr>
                <w:kern w:val="2"/>
                <w:sz w:val="16"/>
                <w:szCs w:val="16"/>
                <w:lang w:eastAsia="zh-CN"/>
              </w:rPr>
            </w:pPr>
            <w:r>
              <w:rPr>
                <w:kern w:val="2"/>
                <w:sz w:val="16"/>
                <w:szCs w:val="16"/>
                <w:lang w:eastAsia="zh-CN"/>
              </w:rPr>
              <w:t>CT3#</w:t>
            </w:r>
            <w:r>
              <w:rPr>
                <w:kern w:val="2"/>
                <w:sz w:val="16"/>
                <w:szCs w:val="16"/>
              </w:rPr>
              <w:t>1</w:t>
            </w:r>
            <w:r>
              <w:rPr>
                <w:kern w:val="2"/>
                <w:sz w:val="16"/>
                <w:szCs w:val="16"/>
                <w:lang w:eastAsia="zh-CN"/>
              </w:rPr>
              <w:t>20</w:t>
            </w:r>
            <w:r>
              <w:rPr>
                <w:kern w:val="2"/>
                <w:sz w:val="16"/>
                <w:szCs w:val="16"/>
              </w:rPr>
              <w:t>e</w:t>
            </w:r>
          </w:p>
        </w:tc>
        <w:tc>
          <w:tcPr>
            <w:tcW w:w="992" w:type="dxa"/>
            <w:shd w:val="solid" w:color="FFFFFF" w:fill="auto"/>
          </w:tcPr>
          <w:p>
            <w:pPr>
              <w:pStyle w:val="104"/>
              <w:rPr>
                <w:kern w:val="2"/>
                <w:sz w:val="16"/>
                <w:szCs w:val="16"/>
                <w:lang w:eastAsia="zh-CN"/>
              </w:rPr>
            </w:pPr>
            <w:r>
              <w:rPr>
                <w:kern w:val="2"/>
                <w:sz w:val="16"/>
                <w:szCs w:val="16"/>
                <w:lang w:eastAsia="zh-CN"/>
              </w:rPr>
              <w:t>C3-221559</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kern w:val="2"/>
                <w:sz w:val="16"/>
                <w:szCs w:val="16"/>
                <w:lang w:eastAsia="zh-CN"/>
              </w:rPr>
            </w:pPr>
            <w:r>
              <w:rPr>
                <w:kern w:val="2"/>
                <w:sz w:val="16"/>
                <w:szCs w:val="16"/>
                <w:lang w:eastAsia="zh-CN"/>
              </w:rPr>
              <w:t xml:space="preserve">Inclusion of documents agreed in CT3#120e C3-221245, </w:t>
            </w:r>
            <w:r>
              <w:rPr>
                <w:kern w:val="2"/>
                <w:sz w:val="16"/>
                <w:szCs w:val="16"/>
                <w:lang w:eastAsia="zh-CN"/>
              </w:rPr>
              <w:br w:type="textWrapping"/>
            </w:r>
            <w:r>
              <w:rPr>
                <w:kern w:val="2"/>
                <w:sz w:val="16"/>
                <w:szCs w:val="16"/>
                <w:lang w:eastAsia="zh-CN"/>
              </w:rPr>
              <w:t>C3-221246, C3-221247, C3-221248, C3-221249, C3-221529, C3-221530, C3-221531, C3-221532, C3-221533, C3-222534, C3-221535, C3-221536, C3-221537, C3-221538, C3-221541, C3-221542, C3-221543, C3-221544, C3-221545, C3-221546, C3-221547, C3-221548 and C3-221549.</w:t>
            </w:r>
          </w:p>
          <w:p>
            <w:pPr>
              <w:pStyle w:val="91"/>
              <w:rPr>
                <w:kern w:val="2"/>
                <w:sz w:val="16"/>
                <w:szCs w:val="16"/>
                <w:lang w:eastAsia="zh-CN"/>
              </w:rPr>
            </w:pPr>
            <w:r>
              <w:rPr>
                <w:kern w:val="2"/>
                <w:sz w:val="16"/>
                <w:szCs w:val="16"/>
                <w:lang w:eastAsia="zh-CN"/>
              </w:rPr>
              <w:t>Correction from the rapporteur.</w:t>
            </w:r>
          </w:p>
        </w:tc>
        <w:tc>
          <w:tcPr>
            <w:tcW w:w="708" w:type="dxa"/>
            <w:shd w:val="solid" w:color="FFFFFF" w:fill="auto"/>
          </w:tcPr>
          <w:p>
            <w:pPr>
              <w:pStyle w:val="104"/>
              <w:rPr>
                <w:kern w:val="2"/>
                <w:sz w:val="16"/>
                <w:szCs w:val="16"/>
                <w:lang w:eastAsia="zh-CN"/>
              </w:rPr>
            </w:pPr>
            <w:r>
              <w:rPr>
                <w:kern w:val="2"/>
                <w:sz w:val="16"/>
                <w:szCs w:val="16"/>
                <w:lang w:eastAsia="zh-CN"/>
              </w:rPr>
              <w:t>0.4.0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kern w:val="2"/>
                <w:sz w:val="16"/>
                <w:szCs w:val="16"/>
                <w:lang w:eastAsia="zh-CN"/>
              </w:rPr>
            </w:pPr>
            <w:r>
              <w:rPr>
                <w:sz w:val="16"/>
                <w:szCs w:val="16"/>
              </w:rPr>
              <w:t>2022-03</w:t>
            </w:r>
          </w:p>
        </w:tc>
        <w:tc>
          <w:tcPr>
            <w:tcW w:w="1279" w:type="dxa"/>
            <w:shd w:val="solid" w:color="FFFFFF" w:fill="auto"/>
          </w:tcPr>
          <w:p>
            <w:pPr>
              <w:pStyle w:val="104"/>
              <w:rPr>
                <w:kern w:val="2"/>
                <w:sz w:val="16"/>
                <w:szCs w:val="16"/>
                <w:lang w:eastAsia="zh-CN"/>
              </w:rPr>
            </w:pPr>
            <w:r>
              <w:rPr>
                <w:sz w:val="16"/>
                <w:szCs w:val="16"/>
              </w:rPr>
              <w:t>CT#95e</w:t>
            </w:r>
          </w:p>
        </w:tc>
        <w:tc>
          <w:tcPr>
            <w:tcW w:w="992" w:type="dxa"/>
            <w:shd w:val="solid" w:color="FFFFFF" w:fill="auto"/>
          </w:tcPr>
          <w:p>
            <w:pPr>
              <w:pStyle w:val="104"/>
              <w:rPr>
                <w:kern w:val="2"/>
                <w:sz w:val="16"/>
                <w:szCs w:val="16"/>
                <w:lang w:eastAsia="zh-CN"/>
              </w:rPr>
            </w:pPr>
            <w:r>
              <w:rPr>
                <w:sz w:val="16"/>
                <w:szCs w:val="16"/>
              </w:rPr>
              <w:t>CP-220163</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kern w:val="2"/>
                <w:sz w:val="16"/>
                <w:szCs w:val="16"/>
                <w:lang w:eastAsia="zh-CN"/>
              </w:rPr>
            </w:pPr>
            <w:r>
              <w:rPr>
                <w:sz w:val="16"/>
                <w:szCs w:val="16"/>
              </w:rPr>
              <w:t>Presentation to TSG CT for approval</w:t>
            </w:r>
          </w:p>
        </w:tc>
        <w:tc>
          <w:tcPr>
            <w:tcW w:w="708" w:type="dxa"/>
            <w:shd w:val="solid" w:color="FFFFFF" w:fill="auto"/>
          </w:tcPr>
          <w:p>
            <w:pPr>
              <w:pStyle w:val="104"/>
              <w:rPr>
                <w:kern w:val="2"/>
                <w:sz w:val="16"/>
                <w:szCs w:val="16"/>
                <w:lang w:eastAsia="zh-CN"/>
              </w:rPr>
            </w:pPr>
            <w:r>
              <w:rPr>
                <w:sz w:val="16"/>
                <w:szCs w:val="16"/>
              </w:rPr>
              <w:t>1.0.0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sz w:val="16"/>
                <w:szCs w:val="16"/>
              </w:rPr>
              <w:t>2022-03</w:t>
            </w:r>
          </w:p>
        </w:tc>
        <w:tc>
          <w:tcPr>
            <w:tcW w:w="1279" w:type="dxa"/>
            <w:shd w:val="solid" w:color="FFFFFF" w:fill="auto"/>
          </w:tcPr>
          <w:p>
            <w:pPr>
              <w:pStyle w:val="104"/>
              <w:rPr>
                <w:sz w:val="16"/>
                <w:szCs w:val="16"/>
              </w:rPr>
            </w:pPr>
            <w:r>
              <w:rPr>
                <w:sz w:val="16"/>
                <w:szCs w:val="16"/>
              </w:rPr>
              <w:t>CT#95e</w:t>
            </w:r>
          </w:p>
        </w:tc>
        <w:tc>
          <w:tcPr>
            <w:tcW w:w="992" w:type="dxa"/>
            <w:shd w:val="solid" w:color="FFFFFF" w:fill="auto"/>
          </w:tcPr>
          <w:p>
            <w:pPr>
              <w:pStyle w:val="104"/>
              <w:rPr>
                <w:sz w:val="16"/>
                <w:szCs w:val="16"/>
              </w:rPr>
            </w:pPr>
            <w:r>
              <w:rPr>
                <w:sz w:val="16"/>
                <w:szCs w:val="16"/>
              </w:rPr>
              <w:t>CP-220163</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sz w:val="16"/>
                <w:szCs w:val="16"/>
              </w:rPr>
            </w:pPr>
            <w:r>
              <w:rPr>
                <w:sz w:val="16"/>
                <w:szCs w:val="16"/>
              </w:rPr>
              <w:t>Approved by TSG CT</w:t>
            </w:r>
          </w:p>
        </w:tc>
        <w:tc>
          <w:tcPr>
            <w:tcW w:w="708" w:type="dxa"/>
            <w:shd w:val="solid" w:color="FFFFFF" w:fill="auto"/>
          </w:tcPr>
          <w:p>
            <w:pPr>
              <w:pStyle w:val="104"/>
              <w:rPr>
                <w:sz w:val="16"/>
                <w:szCs w:val="16"/>
              </w:rPr>
            </w:pPr>
            <w:r>
              <w:rPr>
                <w:sz w:val="16"/>
                <w:szCs w:val="16"/>
              </w:rPr>
              <w:t>17.0.0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pPr>
              <w:pStyle w:val="104"/>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pPr>
              <w:pStyle w:val="104"/>
              <w:rPr>
                <w:sz w:val="16"/>
                <w:szCs w:val="16"/>
              </w:rPr>
            </w:pPr>
            <w:r>
              <w:rPr>
                <w:sz w:val="16"/>
                <w:szCs w:val="16"/>
                <w:lang w:eastAsia="zh-CN"/>
              </w:rPr>
              <w:t>CP-221118</w:t>
            </w:r>
          </w:p>
        </w:tc>
        <w:tc>
          <w:tcPr>
            <w:tcW w:w="473" w:type="dxa"/>
            <w:shd w:val="solid" w:color="FFFFFF" w:fill="auto"/>
          </w:tcPr>
          <w:p>
            <w:pPr>
              <w:pStyle w:val="102"/>
              <w:rPr>
                <w:sz w:val="16"/>
                <w:szCs w:val="16"/>
              </w:rPr>
            </w:pPr>
            <w:r>
              <w:rPr>
                <w:rFonts w:hint="eastAsia"/>
                <w:sz w:val="16"/>
                <w:szCs w:val="16"/>
                <w:lang w:eastAsia="zh-CN"/>
              </w:rPr>
              <w:t>0001</w:t>
            </w:r>
          </w:p>
        </w:tc>
        <w:tc>
          <w:tcPr>
            <w:tcW w:w="377" w:type="dxa"/>
            <w:shd w:val="solid" w:color="FFFFFF" w:fill="auto"/>
          </w:tcPr>
          <w:p>
            <w:pPr>
              <w:pStyle w:val="101"/>
              <w:rPr>
                <w:sz w:val="16"/>
                <w:szCs w:val="16"/>
              </w:rPr>
            </w:pPr>
            <w:r>
              <w:rPr>
                <w:rFonts w:hint="eastAsia"/>
                <w:sz w:val="16"/>
                <w:szCs w:val="16"/>
                <w:lang w:eastAsia="zh-CN"/>
              </w:rPr>
              <w:t>1</w:t>
            </w:r>
          </w:p>
        </w:tc>
        <w:tc>
          <w:tcPr>
            <w:tcW w:w="426" w:type="dxa"/>
            <w:shd w:val="solid" w:color="FFFFFF" w:fill="auto"/>
          </w:tcPr>
          <w:p>
            <w:pPr>
              <w:pStyle w:val="104"/>
              <w:rPr>
                <w:sz w:val="16"/>
                <w:szCs w:val="16"/>
              </w:rPr>
            </w:pPr>
            <w:r>
              <w:rPr>
                <w:rFonts w:hint="eastAsia"/>
                <w:sz w:val="16"/>
                <w:szCs w:val="16"/>
                <w:lang w:eastAsia="zh-CN"/>
              </w:rPr>
              <w:t>B</w:t>
            </w:r>
          </w:p>
        </w:tc>
        <w:tc>
          <w:tcPr>
            <w:tcW w:w="4584" w:type="dxa"/>
            <w:shd w:val="solid" w:color="FFFFFF" w:fill="auto"/>
          </w:tcPr>
          <w:p>
            <w:pPr>
              <w:pStyle w:val="102"/>
              <w:rPr>
                <w:sz w:val="16"/>
                <w:szCs w:val="16"/>
              </w:rPr>
            </w:pPr>
            <w:r>
              <w:rPr>
                <w:sz w:val="16"/>
                <w:szCs w:val="16"/>
              </w:rPr>
              <w:t>Add Usage of Network Capabilities in MSGin5G Server</w:t>
            </w:r>
          </w:p>
        </w:tc>
        <w:tc>
          <w:tcPr>
            <w:tcW w:w="708" w:type="dxa"/>
            <w:shd w:val="solid" w:color="FFFFFF" w:fill="auto"/>
          </w:tcPr>
          <w:p>
            <w:pPr>
              <w:pStyle w:val="104"/>
              <w:rPr>
                <w:sz w:val="16"/>
                <w:szCs w:val="16"/>
              </w:rPr>
            </w:pPr>
            <w:r>
              <w:rPr>
                <w:rFonts w:hint="eastAsia"/>
                <w:sz w:val="16"/>
                <w:szCs w:val="16"/>
                <w:lang w:eastAsia="zh-CN"/>
              </w:rPr>
              <w:t>17.1.0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pPr>
              <w:pStyle w:val="104"/>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pPr>
              <w:pStyle w:val="104"/>
              <w:rPr>
                <w:sz w:val="16"/>
                <w:szCs w:val="16"/>
                <w:lang w:eastAsia="zh-CN"/>
              </w:rPr>
            </w:pPr>
            <w:r>
              <w:rPr>
                <w:sz w:val="16"/>
                <w:szCs w:val="16"/>
                <w:lang w:eastAsia="zh-CN"/>
              </w:rPr>
              <w:t>CP-221118</w:t>
            </w:r>
          </w:p>
        </w:tc>
        <w:tc>
          <w:tcPr>
            <w:tcW w:w="473" w:type="dxa"/>
            <w:shd w:val="solid" w:color="FFFFFF" w:fill="auto"/>
          </w:tcPr>
          <w:p>
            <w:pPr>
              <w:pStyle w:val="102"/>
              <w:rPr>
                <w:sz w:val="16"/>
                <w:szCs w:val="16"/>
                <w:lang w:eastAsia="zh-CN"/>
              </w:rPr>
            </w:pPr>
            <w:r>
              <w:rPr>
                <w:rFonts w:hint="eastAsia"/>
                <w:sz w:val="16"/>
                <w:szCs w:val="16"/>
                <w:lang w:eastAsia="zh-CN"/>
              </w:rPr>
              <w:t>0002</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Update of abbreviations and terms</w:t>
            </w:r>
          </w:p>
        </w:tc>
        <w:tc>
          <w:tcPr>
            <w:tcW w:w="708" w:type="dxa"/>
            <w:shd w:val="solid" w:color="FFFFFF" w:fill="auto"/>
          </w:tcPr>
          <w:p>
            <w:pPr>
              <w:pStyle w:val="104"/>
              <w:rPr>
                <w:sz w:val="16"/>
                <w:szCs w:val="16"/>
              </w:rPr>
            </w:pPr>
            <w:r>
              <w:rPr>
                <w:rFonts w:hint="eastAsia"/>
                <w:sz w:val="16"/>
                <w:szCs w:val="16"/>
                <w:lang w:eastAsia="zh-CN"/>
              </w:rPr>
              <w:t>17.1.0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pPr>
              <w:pStyle w:val="104"/>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pPr>
              <w:pStyle w:val="104"/>
              <w:rPr>
                <w:sz w:val="16"/>
                <w:szCs w:val="16"/>
                <w:lang w:eastAsia="zh-CN"/>
              </w:rPr>
            </w:pPr>
            <w:r>
              <w:rPr>
                <w:sz w:val="16"/>
                <w:szCs w:val="16"/>
                <w:lang w:eastAsia="zh-CN"/>
              </w:rPr>
              <w:t>CP-221118</w:t>
            </w:r>
          </w:p>
        </w:tc>
        <w:tc>
          <w:tcPr>
            <w:tcW w:w="473" w:type="dxa"/>
            <w:shd w:val="solid" w:color="FFFFFF" w:fill="auto"/>
          </w:tcPr>
          <w:p>
            <w:pPr>
              <w:pStyle w:val="102"/>
              <w:rPr>
                <w:sz w:val="16"/>
                <w:szCs w:val="16"/>
              </w:rPr>
            </w:pPr>
            <w:r>
              <w:rPr>
                <w:rFonts w:hint="eastAsia"/>
                <w:sz w:val="16"/>
                <w:szCs w:val="16"/>
                <w:lang w:eastAsia="zh-CN"/>
              </w:rPr>
              <w:t>0003</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Update the Presence condition of appId in Table 8.1.5.2.2-1</w:t>
            </w:r>
          </w:p>
        </w:tc>
        <w:tc>
          <w:tcPr>
            <w:tcW w:w="708" w:type="dxa"/>
            <w:shd w:val="solid" w:color="FFFFFF" w:fill="auto"/>
          </w:tcPr>
          <w:p>
            <w:pPr>
              <w:pStyle w:val="104"/>
              <w:rPr>
                <w:sz w:val="16"/>
                <w:szCs w:val="16"/>
              </w:rPr>
            </w:pPr>
            <w:r>
              <w:rPr>
                <w:rFonts w:hint="eastAsia"/>
                <w:sz w:val="16"/>
                <w:szCs w:val="16"/>
                <w:lang w:eastAsia="zh-CN"/>
              </w:rPr>
              <w:t>17.1.0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2022-0</w:t>
            </w:r>
            <w:r>
              <w:rPr>
                <w:sz w:val="16"/>
                <w:szCs w:val="16"/>
                <w:lang w:eastAsia="zh-CN"/>
              </w:rPr>
              <w:t>6</w:t>
            </w:r>
          </w:p>
        </w:tc>
        <w:tc>
          <w:tcPr>
            <w:tcW w:w="1279" w:type="dxa"/>
            <w:shd w:val="solid" w:color="FFFFFF" w:fill="auto"/>
          </w:tcPr>
          <w:p>
            <w:pPr>
              <w:pStyle w:val="104"/>
              <w:rPr>
                <w:sz w:val="16"/>
                <w:szCs w:val="16"/>
                <w:lang w:eastAsia="zh-CN"/>
              </w:rPr>
            </w:pPr>
            <w:r>
              <w:rPr>
                <w:rFonts w:hint="eastAsia"/>
                <w:sz w:val="16"/>
                <w:szCs w:val="16"/>
                <w:lang w:eastAsia="zh-CN"/>
              </w:rPr>
              <w:t>CT#</w:t>
            </w:r>
            <w:r>
              <w:rPr>
                <w:sz w:val="16"/>
                <w:szCs w:val="16"/>
                <w:lang w:eastAsia="zh-CN"/>
              </w:rPr>
              <w:t>96</w:t>
            </w:r>
          </w:p>
        </w:tc>
        <w:tc>
          <w:tcPr>
            <w:tcW w:w="992" w:type="dxa"/>
            <w:shd w:val="solid" w:color="FFFFFF" w:fill="auto"/>
          </w:tcPr>
          <w:p>
            <w:pPr>
              <w:pStyle w:val="104"/>
              <w:rPr>
                <w:sz w:val="16"/>
                <w:szCs w:val="16"/>
                <w:lang w:eastAsia="zh-CN"/>
              </w:rPr>
            </w:pPr>
            <w:r>
              <w:rPr>
                <w:sz w:val="16"/>
                <w:szCs w:val="16"/>
                <w:lang w:eastAsia="zh-CN"/>
              </w:rPr>
              <w:t>CP-221151</w:t>
            </w:r>
          </w:p>
        </w:tc>
        <w:tc>
          <w:tcPr>
            <w:tcW w:w="473" w:type="dxa"/>
            <w:shd w:val="solid" w:color="FFFFFF" w:fill="auto"/>
          </w:tcPr>
          <w:p>
            <w:pPr>
              <w:pStyle w:val="102"/>
              <w:rPr>
                <w:sz w:val="16"/>
                <w:szCs w:val="16"/>
                <w:lang w:eastAsia="zh-CN"/>
              </w:rPr>
            </w:pPr>
            <w:r>
              <w:rPr>
                <w:rFonts w:hint="eastAsia"/>
                <w:sz w:val="16"/>
                <w:szCs w:val="16"/>
                <w:lang w:eastAsia="zh-CN"/>
              </w:rPr>
              <w:t>0004</w:t>
            </w:r>
          </w:p>
        </w:tc>
        <w:tc>
          <w:tcPr>
            <w:tcW w:w="377" w:type="dxa"/>
            <w:shd w:val="solid" w:color="FFFFFF" w:fill="auto"/>
          </w:tcPr>
          <w:p>
            <w:pPr>
              <w:pStyle w:val="101"/>
              <w:rPr>
                <w:sz w:val="16"/>
                <w:szCs w:val="16"/>
                <w:lang w:eastAsia="zh-CN"/>
              </w:rPr>
            </w:pP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Update of info and externalDocs fields</w:t>
            </w:r>
          </w:p>
        </w:tc>
        <w:tc>
          <w:tcPr>
            <w:tcW w:w="708" w:type="dxa"/>
            <w:shd w:val="solid" w:color="FFFFFF" w:fill="auto"/>
          </w:tcPr>
          <w:p>
            <w:pPr>
              <w:pStyle w:val="104"/>
              <w:rPr>
                <w:sz w:val="16"/>
                <w:szCs w:val="16"/>
                <w:lang w:eastAsia="zh-CN"/>
              </w:rPr>
            </w:pPr>
            <w:r>
              <w:rPr>
                <w:rFonts w:hint="eastAsia"/>
                <w:sz w:val="16"/>
                <w:szCs w:val="16"/>
                <w:lang w:eastAsia="zh-CN"/>
              </w:rPr>
              <w:t>17.1.0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2022-09</w:t>
            </w:r>
          </w:p>
        </w:tc>
        <w:tc>
          <w:tcPr>
            <w:tcW w:w="1279" w:type="dxa"/>
            <w:shd w:val="solid" w:color="FFFFFF" w:fill="auto"/>
          </w:tcPr>
          <w:p>
            <w:pPr>
              <w:pStyle w:val="104"/>
              <w:rPr>
                <w:sz w:val="16"/>
                <w:szCs w:val="16"/>
                <w:lang w:eastAsia="zh-CN"/>
              </w:rPr>
            </w:pPr>
            <w:r>
              <w:rPr>
                <w:kern w:val="2"/>
                <w:sz w:val="16"/>
                <w:szCs w:val="16"/>
                <w:lang w:eastAsia="zh-CN"/>
              </w:rPr>
              <w:t>CT#</w:t>
            </w:r>
            <w:r>
              <w:rPr>
                <w:kern w:val="2"/>
                <w:sz w:val="16"/>
                <w:szCs w:val="16"/>
              </w:rPr>
              <w:t>97e</w:t>
            </w:r>
          </w:p>
        </w:tc>
        <w:tc>
          <w:tcPr>
            <w:tcW w:w="992" w:type="dxa"/>
            <w:shd w:val="solid" w:color="FFFFFF" w:fill="auto"/>
          </w:tcPr>
          <w:p>
            <w:pPr>
              <w:pStyle w:val="104"/>
              <w:rPr>
                <w:sz w:val="16"/>
                <w:szCs w:val="16"/>
                <w:lang w:eastAsia="zh-CN"/>
              </w:rPr>
            </w:pPr>
            <w:r>
              <w:rPr>
                <w:sz w:val="16"/>
                <w:szCs w:val="16"/>
                <w:lang w:eastAsia="zh-CN"/>
              </w:rPr>
              <w:t>CP-222</w:t>
            </w:r>
            <w:r>
              <w:rPr>
                <w:rFonts w:hint="eastAsia"/>
                <w:sz w:val="16"/>
                <w:szCs w:val="16"/>
                <w:lang w:eastAsia="zh-CN"/>
              </w:rPr>
              <w:t>092</w:t>
            </w:r>
          </w:p>
        </w:tc>
        <w:tc>
          <w:tcPr>
            <w:tcW w:w="473" w:type="dxa"/>
            <w:shd w:val="solid" w:color="FFFFFF" w:fill="auto"/>
          </w:tcPr>
          <w:p>
            <w:pPr>
              <w:pStyle w:val="102"/>
              <w:rPr>
                <w:sz w:val="16"/>
                <w:szCs w:val="16"/>
                <w:lang w:eastAsia="zh-CN"/>
              </w:rPr>
            </w:pPr>
            <w:r>
              <w:rPr>
                <w:rFonts w:hint="eastAsia"/>
                <w:sz w:val="16"/>
                <w:szCs w:val="16"/>
                <w:lang w:eastAsia="zh-CN"/>
              </w:rPr>
              <w:t>0005</w:t>
            </w:r>
          </w:p>
        </w:tc>
        <w:tc>
          <w:tcPr>
            <w:tcW w:w="377" w:type="dxa"/>
            <w:shd w:val="solid" w:color="FFFFFF" w:fill="auto"/>
          </w:tcPr>
          <w:p>
            <w:pPr>
              <w:pStyle w:val="101"/>
              <w:rPr>
                <w:sz w:val="16"/>
                <w:szCs w:val="16"/>
                <w:lang w:eastAsia="zh-CN"/>
              </w:rPr>
            </w:pPr>
            <w:r>
              <w:rPr>
                <w:rFonts w:hint="eastAsia"/>
                <w:sz w:val="16"/>
                <w:szCs w:val="16"/>
                <w:lang w:eastAsia="zh-CN"/>
              </w:rPr>
              <w:t>2</w:t>
            </w: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Update the Presence condition of Store and forward flag</w:t>
            </w:r>
          </w:p>
        </w:tc>
        <w:tc>
          <w:tcPr>
            <w:tcW w:w="708" w:type="dxa"/>
            <w:shd w:val="solid" w:color="FFFFFF" w:fill="auto"/>
          </w:tcPr>
          <w:p>
            <w:pPr>
              <w:pStyle w:val="104"/>
              <w:rPr>
                <w:sz w:val="16"/>
                <w:szCs w:val="16"/>
                <w:lang w:eastAsia="zh-CN"/>
              </w:rPr>
            </w:pPr>
            <w:r>
              <w:rPr>
                <w:rFonts w:hint="eastAsia"/>
                <w:sz w:val="16"/>
                <w:szCs w:val="16"/>
                <w:lang w:eastAsia="zh-CN"/>
              </w:rPr>
              <w:t>17.2.0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rFonts w:hint="default"/>
                <w:sz w:val="16"/>
                <w:szCs w:val="16"/>
                <w:lang w:val="en-US" w:eastAsia="zh-CN"/>
              </w:rPr>
            </w:pPr>
            <w:r>
              <w:rPr>
                <w:rFonts w:hint="eastAsia"/>
                <w:sz w:val="16"/>
                <w:szCs w:val="16"/>
                <w:lang w:val="en-US" w:eastAsia="zh-CN"/>
              </w:rPr>
              <w:t>2023-12</w:t>
            </w:r>
          </w:p>
        </w:tc>
        <w:tc>
          <w:tcPr>
            <w:tcW w:w="1279" w:type="dxa"/>
            <w:shd w:val="solid" w:color="FFFFFF" w:fill="auto"/>
          </w:tcPr>
          <w:p>
            <w:pPr>
              <w:pStyle w:val="104"/>
              <w:rPr>
                <w:rFonts w:hint="default"/>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rFonts w:hint="default"/>
                <w:sz w:val="16"/>
                <w:szCs w:val="16"/>
                <w:lang w:val="en-US" w:eastAsia="zh-CN"/>
              </w:rPr>
            </w:pPr>
            <w:r>
              <w:rPr>
                <w:rFonts w:hint="eastAsia"/>
                <w:sz w:val="16"/>
                <w:szCs w:val="16"/>
                <w:lang w:val="en-US" w:eastAsia="zh-CN"/>
              </w:rPr>
              <w:t>C3-234523</w:t>
            </w:r>
          </w:p>
        </w:tc>
        <w:tc>
          <w:tcPr>
            <w:tcW w:w="473" w:type="dxa"/>
            <w:shd w:val="solid" w:color="FFFFFF" w:fill="auto"/>
          </w:tcPr>
          <w:p>
            <w:pPr>
              <w:pStyle w:val="102"/>
              <w:rPr>
                <w:rFonts w:hint="default"/>
                <w:sz w:val="16"/>
                <w:szCs w:val="16"/>
                <w:lang w:val="en-US" w:eastAsia="zh-CN"/>
              </w:rPr>
            </w:pPr>
            <w:r>
              <w:rPr>
                <w:rFonts w:hint="eastAsia"/>
                <w:sz w:val="16"/>
                <w:szCs w:val="16"/>
                <w:lang w:val="en-US" w:eastAsia="zh-CN"/>
              </w:rPr>
              <w:t>0031</w:t>
            </w:r>
          </w:p>
        </w:tc>
        <w:tc>
          <w:tcPr>
            <w:tcW w:w="377" w:type="dxa"/>
            <w:shd w:val="solid" w:color="FFFFFF" w:fill="auto"/>
          </w:tcPr>
          <w:p>
            <w:pPr>
              <w:pStyle w:val="101"/>
              <w:rPr>
                <w:rFonts w:hint="default"/>
                <w:sz w:val="16"/>
                <w:szCs w:val="16"/>
                <w:lang w:val="en-US" w:eastAsia="zh-CN"/>
              </w:rPr>
            </w:pPr>
            <w:r>
              <w:rPr>
                <w:rFonts w:hint="eastAsia"/>
                <w:sz w:val="16"/>
                <w:szCs w:val="16"/>
                <w:lang w:val="en-US" w:eastAsia="zh-CN"/>
              </w:rPr>
              <w:t>1</w:t>
            </w:r>
          </w:p>
        </w:tc>
        <w:tc>
          <w:tcPr>
            <w:tcW w:w="426" w:type="dxa"/>
            <w:shd w:val="solid" w:color="FFFFFF" w:fill="auto"/>
          </w:tcPr>
          <w:p>
            <w:pPr>
              <w:pStyle w:val="104"/>
              <w:rPr>
                <w:rFonts w:hint="default"/>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rPr>
            </w:pPr>
            <w:r>
              <w:rPr>
                <w:rFonts w:hint="eastAsia"/>
                <w:sz w:val="16"/>
                <w:szCs w:val="16"/>
              </w:rPr>
              <w:t>Correction on the openAPI files</w:t>
            </w:r>
          </w:p>
        </w:tc>
        <w:tc>
          <w:tcPr>
            <w:tcW w:w="708" w:type="dxa"/>
            <w:shd w:val="solid" w:color="FFFFFF" w:fill="auto"/>
          </w:tcPr>
          <w:p>
            <w:pPr>
              <w:pStyle w:val="104"/>
              <w:rPr>
                <w:rFonts w:hint="default"/>
                <w:sz w:val="16"/>
                <w:szCs w:val="16"/>
                <w:lang w:val="en-US" w:eastAsia="zh-CN"/>
              </w:rPr>
            </w:pPr>
            <w:r>
              <w:rPr>
                <w:rFonts w:hint="eastAsia"/>
                <w:sz w:val="16"/>
                <w:szCs w:val="16"/>
                <w:lang w:val="en-US" w:eastAsia="zh-CN"/>
              </w:rPr>
              <w:t>17.3.0</w:t>
            </w:r>
          </w:p>
        </w:tc>
      </w:tr>
    </w:tbl>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10022FF" w:usb1="C000E47F" w:usb2="00000029" w:usb3="00000000" w:csb0="200001DF" w:csb1="20000000"/>
  </w:font>
  <w:font w:name="Calibri Light">
    <w:panose1 w:val="020F0302020204030204"/>
    <w:charset w:val="00"/>
    <w:family w:val="swiss"/>
    <w:pitch w:val="default"/>
    <w:sig w:usb0="A00002EF" w:usb1="4000207B" w:usb2="00000000" w:usb3="00000000" w:csb0="2000019F" w:csb1="00000000"/>
  </w:font>
  <w:font w:name="等线 Light">
    <w:panose1 w:val="02010600030101010101"/>
    <w:charset w:val="86"/>
    <w:family w:val="auto"/>
    <w:pitch w:val="default"/>
    <w:sig w:usb0="A00002BF" w:usb1="38CF7CFA" w:usb2="00000016" w:usb3="00000000" w:csb0="0004000F" w:csb1="00000000"/>
  </w:font>
  <w:font w:name="Consolas">
    <w:panose1 w:val="020B0609020204030204"/>
    <w:charset w:val="00"/>
    <w:family w:val="modern"/>
    <w:pitch w:val="default"/>
    <w:sig w:usb0="E10002FF" w:usb1="4000FCFF" w:usb2="00000009" w:usb3="00000000" w:csb0="6000019F" w:csb1="DFD70000"/>
  </w:font>
  <w:font w:name="Symbol">
    <w:panose1 w:val="05050102010706020507"/>
    <w:charset w:val="02"/>
    <w:family w:val="roman"/>
    <w:pitch w:val="default"/>
    <w:sig w:usb0="00000000" w:usb1="00000000" w:usb2="00000000" w:usb3="00000000" w:csb0="80000000" w:csb1="00000000"/>
  </w:font>
  <w:font w:name="Batang">
    <w:panose1 w:val="02030600000101010101"/>
    <w:charset w:val="81"/>
    <w:family w:val="auto"/>
    <w:pitch w:val="default"/>
    <w:sig w:usb0="B00002AF" w:usb1="69D77CFB" w:usb2="00000030" w:usb3="00000000" w:csb0="4008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TS 29.538 V17.3.0 (2023-12)</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60</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17</w:t>
    </w:r>
    <w:r>
      <w:rPr>
        <w:rFonts w:ascii="Arial" w:hAnsi="Arial" w:cs="Arial"/>
        <w:b/>
        <w:sz w:val="18"/>
        <w:szCs w:val="18"/>
      </w:rPr>
      <w:fldChar w:fldCharType="end"/>
    </w:r>
  </w:p>
  <w:p>
    <w:pPr>
      <w:pStyle w:val="3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70"/>
      <w:lvlText w:val="%1."/>
      <w:lvlJc w:val="left"/>
      <w:pPr>
        <w:tabs>
          <w:tab w:val="left" w:pos="2040"/>
        </w:tabs>
        <w:ind w:left="2040" w:leftChars="800" w:hanging="360" w:hangingChars="200"/>
      </w:pPr>
    </w:lvl>
  </w:abstractNum>
  <w:abstractNum w:abstractNumId="1">
    <w:nsid w:val="FFFFFF7D"/>
    <w:multiLevelType w:val="singleLevel"/>
    <w:tmpl w:val="FFFFFF7D"/>
    <w:lvl w:ilvl="0" w:tentative="0">
      <w:start w:val="1"/>
      <w:numFmt w:val="decimal"/>
      <w:pStyle w:val="69"/>
      <w:lvlText w:val="%1."/>
      <w:lvlJc w:val="left"/>
      <w:pPr>
        <w:tabs>
          <w:tab w:val="left" w:pos="1620"/>
        </w:tabs>
        <w:ind w:left="1620" w:leftChars="600" w:hanging="360" w:hangingChars="200"/>
      </w:pPr>
    </w:lvl>
  </w:abstractNum>
  <w:abstractNum w:abstractNumId="2">
    <w:nsid w:val="FFFFFF7E"/>
    <w:multiLevelType w:val="singleLevel"/>
    <w:tmpl w:val="FFFFFF7E"/>
    <w:lvl w:ilvl="0" w:tentative="0">
      <w:start w:val="1"/>
      <w:numFmt w:val="decimal"/>
      <w:pStyle w:val="68"/>
      <w:lvlText w:val="%1."/>
      <w:lvlJc w:val="left"/>
      <w:pPr>
        <w:tabs>
          <w:tab w:val="left" w:pos="1200"/>
        </w:tabs>
        <w:ind w:left="1200" w:leftChars="400" w:hanging="360" w:hangingChars="200"/>
      </w:pPr>
    </w:lvl>
  </w:abstractNum>
  <w:abstractNum w:abstractNumId="3">
    <w:nsid w:val="FFFFFF7F"/>
    <w:multiLevelType w:val="singleLevel"/>
    <w:tmpl w:val="FFFFFF7F"/>
    <w:lvl w:ilvl="0" w:tentative="0">
      <w:start w:val="1"/>
      <w:numFmt w:val="decimal"/>
      <w:pStyle w:val="67"/>
      <w:lvlText w:val="%1."/>
      <w:lvlJc w:val="left"/>
      <w:pPr>
        <w:tabs>
          <w:tab w:val="left" w:pos="780"/>
        </w:tabs>
        <w:ind w:left="780" w:leftChars="200" w:hanging="360" w:hangingChars="200"/>
      </w:pPr>
    </w:lvl>
  </w:abstractNum>
  <w:abstractNum w:abstractNumId="4">
    <w:nsid w:val="FFFFFF80"/>
    <w:multiLevelType w:val="singleLevel"/>
    <w:tmpl w:val="FFFFFF80"/>
    <w:lvl w:ilvl="0" w:tentative="0">
      <w:start w:val="1"/>
      <w:numFmt w:val="bullet"/>
      <w:pStyle w:val="60"/>
      <w:lvlText w:val=""/>
      <w:lvlJc w:val="left"/>
      <w:pPr>
        <w:tabs>
          <w:tab w:val="left" w:pos="2040"/>
        </w:tabs>
        <w:ind w:left="2040" w:leftChars="800" w:hanging="360" w:hangingChars="200"/>
      </w:pPr>
      <w:rPr>
        <w:rFonts w:hint="default" w:ascii="Wingdings" w:hAnsi="Wingdings"/>
      </w:rPr>
    </w:lvl>
  </w:abstractNum>
  <w:abstractNum w:abstractNumId="5">
    <w:nsid w:val="FFFFFF81"/>
    <w:multiLevelType w:val="singleLevel"/>
    <w:tmpl w:val="FFFFFF81"/>
    <w:lvl w:ilvl="0" w:tentative="0">
      <w:start w:val="1"/>
      <w:numFmt w:val="bullet"/>
      <w:pStyle w:val="59"/>
      <w:lvlText w:val=""/>
      <w:lvlJc w:val="left"/>
      <w:pPr>
        <w:tabs>
          <w:tab w:val="left" w:pos="1620"/>
        </w:tabs>
        <w:ind w:left="1620" w:leftChars="600" w:hanging="360" w:hangingChars="200"/>
      </w:pPr>
      <w:rPr>
        <w:rFonts w:hint="default" w:ascii="Wingdings" w:hAnsi="Wingdings"/>
      </w:rPr>
    </w:lvl>
  </w:abstractNum>
  <w:abstractNum w:abstractNumId="6">
    <w:nsid w:val="FFFFFF82"/>
    <w:multiLevelType w:val="singleLevel"/>
    <w:tmpl w:val="FFFFFF82"/>
    <w:lvl w:ilvl="0" w:tentative="0">
      <w:start w:val="1"/>
      <w:numFmt w:val="bullet"/>
      <w:pStyle w:val="58"/>
      <w:lvlText w:val=""/>
      <w:lvlJc w:val="left"/>
      <w:pPr>
        <w:tabs>
          <w:tab w:val="left" w:pos="1200"/>
        </w:tabs>
        <w:ind w:left="1200" w:leftChars="400" w:hanging="360" w:hangingChars="200"/>
      </w:pPr>
      <w:rPr>
        <w:rFonts w:hint="default" w:ascii="Wingdings" w:hAnsi="Wingdings"/>
      </w:rPr>
    </w:lvl>
  </w:abstractNum>
  <w:abstractNum w:abstractNumId="7">
    <w:nsid w:val="FFFFFF83"/>
    <w:multiLevelType w:val="singleLevel"/>
    <w:tmpl w:val="FFFFFF83"/>
    <w:lvl w:ilvl="0" w:tentative="0">
      <w:start w:val="1"/>
      <w:numFmt w:val="bullet"/>
      <w:pStyle w:val="57"/>
      <w:lvlText w:val=""/>
      <w:lvlJc w:val="left"/>
      <w:pPr>
        <w:tabs>
          <w:tab w:val="left" w:pos="780"/>
        </w:tabs>
        <w:ind w:left="780" w:leftChars="200" w:hanging="360" w:hangingChars="200"/>
      </w:pPr>
      <w:rPr>
        <w:rFonts w:hint="default" w:ascii="Wingdings" w:hAnsi="Wingdings"/>
      </w:rPr>
    </w:lvl>
  </w:abstractNum>
  <w:abstractNum w:abstractNumId="8">
    <w:nsid w:val="FFFFFF89"/>
    <w:multiLevelType w:val="singleLevel"/>
    <w:tmpl w:val="FFFFFF89"/>
    <w:lvl w:ilvl="0" w:tentative="0">
      <w:start w:val="1"/>
      <w:numFmt w:val="bullet"/>
      <w:pStyle w:val="56"/>
      <w:lvlText w:val=""/>
      <w:lvlJc w:val="left"/>
      <w:pPr>
        <w:tabs>
          <w:tab w:val="left" w:pos="360"/>
        </w:tabs>
        <w:ind w:left="360" w:hanging="360" w:hangingChars="200"/>
      </w:pPr>
      <w:rPr>
        <w:rFonts w:hint="default" w:ascii="Wingdings" w:hAnsi="Wingdings"/>
      </w:rPr>
    </w:lvl>
  </w:abstractNum>
  <w:abstractNum w:abstractNumId="9">
    <w:nsid w:val="29F978E9"/>
    <w:multiLevelType w:val="multilevel"/>
    <w:tmpl w:val="29F978E9"/>
    <w:lvl w:ilvl="0" w:tentative="0">
      <w:start w:val="1"/>
      <w:numFmt w:val="bullet"/>
      <w:pStyle w:val="139"/>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1"/>
  <w:bordersDoNotSurroundFooter w:val="1"/>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doNotUseHTMLParagraphAutoSpacing/>
    <w:useFELayout/>
    <w:compatSetting w:name="compatibilityMode" w:uri="http://schemas.microsoft.com/office/word" w:val="12"/>
  </w:compat>
  <w:rsids>
    <w:rsidRoot w:val="004E213A"/>
    <w:rsid w:val="00016B84"/>
    <w:rsid w:val="00033397"/>
    <w:rsid w:val="000367CF"/>
    <w:rsid w:val="00040095"/>
    <w:rsid w:val="00051834"/>
    <w:rsid w:val="00054A22"/>
    <w:rsid w:val="00062023"/>
    <w:rsid w:val="000655A6"/>
    <w:rsid w:val="00080512"/>
    <w:rsid w:val="000C47C3"/>
    <w:rsid w:val="000C6864"/>
    <w:rsid w:val="000D58AB"/>
    <w:rsid w:val="00133525"/>
    <w:rsid w:val="001425ED"/>
    <w:rsid w:val="00146503"/>
    <w:rsid w:val="00176883"/>
    <w:rsid w:val="001A4C42"/>
    <w:rsid w:val="001A7420"/>
    <w:rsid w:val="001B6637"/>
    <w:rsid w:val="001B7FA0"/>
    <w:rsid w:val="001C21C3"/>
    <w:rsid w:val="001D02C2"/>
    <w:rsid w:val="001F0C1D"/>
    <w:rsid w:val="001F1132"/>
    <w:rsid w:val="001F1345"/>
    <w:rsid w:val="001F168B"/>
    <w:rsid w:val="00223355"/>
    <w:rsid w:val="00232AE4"/>
    <w:rsid w:val="002347A2"/>
    <w:rsid w:val="00235DCA"/>
    <w:rsid w:val="002417C1"/>
    <w:rsid w:val="002675F0"/>
    <w:rsid w:val="002760EE"/>
    <w:rsid w:val="00277C4B"/>
    <w:rsid w:val="002979DA"/>
    <w:rsid w:val="002B00DE"/>
    <w:rsid w:val="002B6339"/>
    <w:rsid w:val="002E00EE"/>
    <w:rsid w:val="002F440C"/>
    <w:rsid w:val="003172DC"/>
    <w:rsid w:val="0035462D"/>
    <w:rsid w:val="00356555"/>
    <w:rsid w:val="003765B8"/>
    <w:rsid w:val="00397DE4"/>
    <w:rsid w:val="003A0AB5"/>
    <w:rsid w:val="003C3971"/>
    <w:rsid w:val="003D4FCE"/>
    <w:rsid w:val="0042176A"/>
    <w:rsid w:val="00423334"/>
    <w:rsid w:val="004345EC"/>
    <w:rsid w:val="00465515"/>
    <w:rsid w:val="0049751D"/>
    <w:rsid w:val="004A13A4"/>
    <w:rsid w:val="004B4819"/>
    <w:rsid w:val="004C30AC"/>
    <w:rsid w:val="004D3578"/>
    <w:rsid w:val="004E213A"/>
    <w:rsid w:val="004F0988"/>
    <w:rsid w:val="004F3340"/>
    <w:rsid w:val="0051150B"/>
    <w:rsid w:val="0053388B"/>
    <w:rsid w:val="00535773"/>
    <w:rsid w:val="00543E6C"/>
    <w:rsid w:val="00553E20"/>
    <w:rsid w:val="00565087"/>
    <w:rsid w:val="00595558"/>
    <w:rsid w:val="00597B11"/>
    <w:rsid w:val="005A38F6"/>
    <w:rsid w:val="005D0BA1"/>
    <w:rsid w:val="005D2E01"/>
    <w:rsid w:val="005D7526"/>
    <w:rsid w:val="005E4BB2"/>
    <w:rsid w:val="005E79B4"/>
    <w:rsid w:val="005F788A"/>
    <w:rsid w:val="00602AEA"/>
    <w:rsid w:val="00614DA7"/>
    <w:rsid w:val="00614FDF"/>
    <w:rsid w:val="0063543D"/>
    <w:rsid w:val="00647114"/>
    <w:rsid w:val="006577BD"/>
    <w:rsid w:val="006912E9"/>
    <w:rsid w:val="006A323F"/>
    <w:rsid w:val="006B30D0"/>
    <w:rsid w:val="006C3D95"/>
    <w:rsid w:val="006E5C86"/>
    <w:rsid w:val="00701116"/>
    <w:rsid w:val="00704775"/>
    <w:rsid w:val="0071174C"/>
    <w:rsid w:val="00713C44"/>
    <w:rsid w:val="00734A5B"/>
    <w:rsid w:val="0074026F"/>
    <w:rsid w:val="007429F6"/>
    <w:rsid w:val="00744E76"/>
    <w:rsid w:val="00765EA3"/>
    <w:rsid w:val="00774DA4"/>
    <w:rsid w:val="00781F0F"/>
    <w:rsid w:val="00792C10"/>
    <w:rsid w:val="007B600E"/>
    <w:rsid w:val="007F0F4A"/>
    <w:rsid w:val="0080148B"/>
    <w:rsid w:val="008028A4"/>
    <w:rsid w:val="00824058"/>
    <w:rsid w:val="00830747"/>
    <w:rsid w:val="00850452"/>
    <w:rsid w:val="008768CA"/>
    <w:rsid w:val="008926F9"/>
    <w:rsid w:val="00896B9E"/>
    <w:rsid w:val="008A4AB6"/>
    <w:rsid w:val="008C384C"/>
    <w:rsid w:val="008E2D68"/>
    <w:rsid w:val="008E6756"/>
    <w:rsid w:val="008F2B81"/>
    <w:rsid w:val="0090271F"/>
    <w:rsid w:val="00902E23"/>
    <w:rsid w:val="00905C5D"/>
    <w:rsid w:val="00906287"/>
    <w:rsid w:val="009114D7"/>
    <w:rsid w:val="00912044"/>
    <w:rsid w:val="0091348E"/>
    <w:rsid w:val="00916979"/>
    <w:rsid w:val="00917CCB"/>
    <w:rsid w:val="00933FB0"/>
    <w:rsid w:val="00942EC2"/>
    <w:rsid w:val="00957EC6"/>
    <w:rsid w:val="00970429"/>
    <w:rsid w:val="00990CC5"/>
    <w:rsid w:val="009B50E0"/>
    <w:rsid w:val="009D7B44"/>
    <w:rsid w:val="009F2599"/>
    <w:rsid w:val="009F37B7"/>
    <w:rsid w:val="00A10F02"/>
    <w:rsid w:val="00A164B4"/>
    <w:rsid w:val="00A26956"/>
    <w:rsid w:val="00A27486"/>
    <w:rsid w:val="00A53724"/>
    <w:rsid w:val="00A56066"/>
    <w:rsid w:val="00A73129"/>
    <w:rsid w:val="00A82346"/>
    <w:rsid w:val="00A92BA1"/>
    <w:rsid w:val="00A95A32"/>
    <w:rsid w:val="00AA0E42"/>
    <w:rsid w:val="00AA4EC1"/>
    <w:rsid w:val="00AB4A5D"/>
    <w:rsid w:val="00AB573B"/>
    <w:rsid w:val="00AC6BC6"/>
    <w:rsid w:val="00AE65E2"/>
    <w:rsid w:val="00AF1460"/>
    <w:rsid w:val="00B13380"/>
    <w:rsid w:val="00B15449"/>
    <w:rsid w:val="00B62ACB"/>
    <w:rsid w:val="00B74C77"/>
    <w:rsid w:val="00B93086"/>
    <w:rsid w:val="00BA19ED"/>
    <w:rsid w:val="00BA36CF"/>
    <w:rsid w:val="00BA4B8D"/>
    <w:rsid w:val="00BC0F7D"/>
    <w:rsid w:val="00BD7D31"/>
    <w:rsid w:val="00BE3255"/>
    <w:rsid w:val="00BF128E"/>
    <w:rsid w:val="00C074DD"/>
    <w:rsid w:val="00C1496A"/>
    <w:rsid w:val="00C33079"/>
    <w:rsid w:val="00C45231"/>
    <w:rsid w:val="00C45D66"/>
    <w:rsid w:val="00C46DEB"/>
    <w:rsid w:val="00C509FD"/>
    <w:rsid w:val="00C551FF"/>
    <w:rsid w:val="00C64771"/>
    <w:rsid w:val="00C666CE"/>
    <w:rsid w:val="00C6757B"/>
    <w:rsid w:val="00C72833"/>
    <w:rsid w:val="00C80F1D"/>
    <w:rsid w:val="00C85264"/>
    <w:rsid w:val="00C855EE"/>
    <w:rsid w:val="00C86CF6"/>
    <w:rsid w:val="00C91962"/>
    <w:rsid w:val="00C93F40"/>
    <w:rsid w:val="00CA1EEC"/>
    <w:rsid w:val="00CA3D0C"/>
    <w:rsid w:val="00CF0F36"/>
    <w:rsid w:val="00D30C0A"/>
    <w:rsid w:val="00D57972"/>
    <w:rsid w:val="00D675A9"/>
    <w:rsid w:val="00D738D6"/>
    <w:rsid w:val="00D74513"/>
    <w:rsid w:val="00D755EB"/>
    <w:rsid w:val="00D76048"/>
    <w:rsid w:val="00D82E6F"/>
    <w:rsid w:val="00D87E00"/>
    <w:rsid w:val="00D9134D"/>
    <w:rsid w:val="00DA1583"/>
    <w:rsid w:val="00DA6505"/>
    <w:rsid w:val="00DA7A03"/>
    <w:rsid w:val="00DB0CAB"/>
    <w:rsid w:val="00DB1818"/>
    <w:rsid w:val="00DC309B"/>
    <w:rsid w:val="00DC36E4"/>
    <w:rsid w:val="00DC4DA2"/>
    <w:rsid w:val="00DD4C17"/>
    <w:rsid w:val="00DD74A5"/>
    <w:rsid w:val="00DF2B1F"/>
    <w:rsid w:val="00DF62CD"/>
    <w:rsid w:val="00E0064F"/>
    <w:rsid w:val="00E16509"/>
    <w:rsid w:val="00E254A3"/>
    <w:rsid w:val="00E3232E"/>
    <w:rsid w:val="00E324FB"/>
    <w:rsid w:val="00E34AC5"/>
    <w:rsid w:val="00E44582"/>
    <w:rsid w:val="00E611DC"/>
    <w:rsid w:val="00E63D1F"/>
    <w:rsid w:val="00E77645"/>
    <w:rsid w:val="00EA15B0"/>
    <w:rsid w:val="00EA5EA7"/>
    <w:rsid w:val="00EC4A25"/>
    <w:rsid w:val="00ED4F86"/>
    <w:rsid w:val="00EF608C"/>
    <w:rsid w:val="00F025A2"/>
    <w:rsid w:val="00F0278A"/>
    <w:rsid w:val="00F03F71"/>
    <w:rsid w:val="00F04712"/>
    <w:rsid w:val="00F13360"/>
    <w:rsid w:val="00F22EC7"/>
    <w:rsid w:val="00F325C8"/>
    <w:rsid w:val="00F34557"/>
    <w:rsid w:val="00F34B7A"/>
    <w:rsid w:val="00F653B8"/>
    <w:rsid w:val="00F9008D"/>
    <w:rsid w:val="00F90B01"/>
    <w:rsid w:val="00FA1266"/>
    <w:rsid w:val="00FB21FE"/>
    <w:rsid w:val="00FC1192"/>
    <w:rsid w:val="00FC3BB5"/>
    <w:rsid w:val="00FE519B"/>
    <w:rsid w:val="00FF0DE4"/>
    <w:rsid w:val="00FF1BA2"/>
    <w:rsid w:val="04010DB0"/>
    <w:rsid w:val="19771060"/>
    <w:rsid w:val="1E7D677F"/>
    <w:rsid w:val="231F5822"/>
    <w:rsid w:val="2CB40960"/>
    <w:rsid w:val="56851BD0"/>
    <w:rsid w:val="634D7D05"/>
    <w:rsid w:val="7B7A6E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8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12">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4">
    <w:name w:val="Balloon Text"/>
    <w:basedOn w:val="1"/>
    <w:link w:val="129"/>
    <w:qFormat/>
    <w:uiPriority w:val="0"/>
    <w:pPr>
      <w:spacing w:after="0"/>
    </w:pPr>
    <w:rPr>
      <w:rFonts w:ascii="Segoe UI" w:hAnsi="Segoe UI" w:cs="Segoe UI"/>
      <w:sz w:val="18"/>
      <w:szCs w:val="18"/>
    </w:rPr>
  </w:style>
  <w:style w:type="paragraph" w:styleId="15">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cstheme="minorBidi"/>
      <w:i/>
      <w:iCs/>
      <w:color w:val="4472C4" w:themeColor="accent1"/>
    </w:rPr>
  </w:style>
  <w:style w:type="paragraph" w:styleId="16">
    <w:name w:val="Body Text"/>
    <w:basedOn w:val="1"/>
    <w:link w:val="148"/>
    <w:qFormat/>
    <w:uiPriority w:val="0"/>
    <w:pPr>
      <w:spacing w:after="120"/>
    </w:pPr>
  </w:style>
  <w:style w:type="paragraph" w:styleId="17">
    <w:name w:val="Body Text 2"/>
    <w:basedOn w:val="1"/>
    <w:link w:val="149"/>
    <w:qFormat/>
    <w:uiPriority w:val="0"/>
    <w:pPr>
      <w:spacing w:after="120" w:line="480" w:lineRule="auto"/>
    </w:pPr>
  </w:style>
  <w:style w:type="paragraph" w:styleId="18">
    <w:name w:val="Body Text 3"/>
    <w:basedOn w:val="1"/>
    <w:link w:val="150"/>
    <w:qFormat/>
    <w:uiPriority w:val="0"/>
    <w:pPr>
      <w:spacing w:after="120"/>
    </w:pPr>
    <w:rPr>
      <w:sz w:val="16"/>
      <w:szCs w:val="16"/>
    </w:rPr>
  </w:style>
  <w:style w:type="paragraph" w:styleId="19">
    <w:name w:val="Body Text First Indent"/>
    <w:basedOn w:val="16"/>
    <w:link w:val="151"/>
    <w:qFormat/>
    <w:uiPriority w:val="0"/>
    <w:pPr>
      <w:spacing w:after="180"/>
      <w:ind w:firstLine="360"/>
    </w:pPr>
  </w:style>
  <w:style w:type="paragraph" w:styleId="20">
    <w:name w:val="Body Text Indent"/>
    <w:basedOn w:val="1"/>
    <w:link w:val="152"/>
    <w:qFormat/>
    <w:uiPriority w:val="0"/>
    <w:pPr>
      <w:spacing w:after="120"/>
      <w:ind w:left="283"/>
    </w:pPr>
  </w:style>
  <w:style w:type="paragraph" w:styleId="21">
    <w:name w:val="Body Text First Indent 2"/>
    <w:basedOn w:val="20"/>
    <w:link w:val="153"/>
    <w:qFormat/>
    <w:uiPriority w:val="0"/>
    <w:pPr>
      <w:spacing w:after="180"/>
      <w:ind w:left="360" w:firstLine="360"/>
    </w:pPr>
  </w:style>
  <w:style w:type="paragraph" w:styleId="22">
    <w:name w:val="Body Text Indent 2"/>
    <w:basedOn w:val="1"/>
    <w:link w:val="154"/>
    <w:qFormat/>
    <w:uiPriority w:val="0"/>
    <w:pPr>
      <w:spacing w:after="120" w:line="480" w:lineRule="auto"/>
      <w:ind w:left="283"/>
    </w:pPr>
  </w:style>
  <w:style w:type="paragraph" w:styleId="23">
    <w:name w:val="Body Text Indent 3"/>
    <w:basedOn w:val="1"/>
    <w:link w:val="155"/>
    <w:qFormat/>
    <w:uiPriority w:val="0"/>
    <w:pPr>
      <w:spacing w:after="120"/>
      <w:ind w:left="283"/>
    </w:pPr>
    <w:rPr>
      <w:sz w:val="16"/>
      <w:szCs w:val="16"/>
    </w:rPr>
  </w:style>
  <w:style w:type="paragraph" w:styleId="24">
    <w:name w:val="caption"/>
    <w:basedOn w:val="1"/>
    <w:next w:val="1"/>
    <w:semiHidden/>
    <w:unhideWhenUsed/>
    <w:qFormat/>
    <w:uiPriority w:val="0"/>
    <w:pPr>
      <w:spacing w:after="200"/>
    </w:pPr>
    <w:rPr>
      <w:i/>
      <w:iCs/>
      <w:color w:val="44546A" w:themeColor="text2"/>
      <w:sz w:val="18"/>
      <w:szCs w:val="18"/>
    </w:rPr>
  </w:style>
  <w:style w:type="paragraph" w:styleId="25">
    <w:name w:val="Closing"/>
    <w:basedOn w:val="1"/>
    <w:link w:val="156"/>
    <w:qFormat/>
    <w:uiPriority w:val="0"/>
    <w:pPr>
      <w:spacing w:after="0"/>
      <w:ind w:left="4252"/>
    </w:pPr>
  </w:style>
  <w:style w:type="paragraph" w:styleId="26">
    <w:name w:val="annotation text"/>
    <w:basedOn w:val="1"/>
    <w:link w:val="157"/>
    <w:qFormat/>
    <w:uiPriority w:val="0"/>
  </w:style>
  <w:style w:type="paragraph" w:styleId="27">
    <w:name w:val="annotation subject"/>
    <w:basedOn w:val="26"/>
    <w:next w:val="26"/>
    <w:link w:val="158"/>
    <w:qFormat/>
    <w:uiPriority w:val="0"/>
    <w:rPr>
      <w:b/>
      <w:bCs/>
    </w:rPr>
  </w:style>
  <w:style w:type="paragraph" w:styleId="28">
    <w:name w:val="Date"/>
    <w:basedOn w:val="1"/>
    <w:next w:val="1"/>
    <w:link w:val="159"/>
    <w:qFormat/>
    <w:uiPriority w:val="0"/>
  </w:style>
  <w:style w:type="paragraph" w:styleId="29">
    <w:name w:val="Document Map"/>
    <w:basedOn w:val="1"/>
    <w:link w:val="135"/>
    <w:qFormat/>
    <w:uiPriority w:val="0"/>
    <w:rPr>
      <w:rFonts w:ascii="宋体"/>
      <w:sz w:val="18"/>
      <w:szCs w:val="18"/>
    </w:rPr>
  </w:style>
  <w:style w:type="paragraph" w:styleId="30">
    <w:name w:val="E-mail Signature"/>
    <w:basedOn w:val="1"/>
    <w:link w:val="160"/>
    <w:qFormat/>
    <w:uiPriority w:val="0"/>
    <w:pPr>
      <w:spacing w:after="0"/>
    </w:pPr>
  </w:style>
  <w:style w:type="paragraph" w:styleId="31">
    <w:name w:val="endnote text"/>
    <w:basedOn w:val="1"/>
    <w:link w:val="161"/>
    <w:qFormat/>
    <w:uiPriority w:val="0"/>
    <w:pPr>
      <w:spacing w:after="0"/>
    </w:pPr>
  </w:style>
  <w:style w:type="paragraph" w:styleId="32">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3">
    <w:name w:val="envelope return"/>
    <w:basedOn w:val="1"/>
    <w:qFormat/>
    <w:uiPriority w:val="0"/>
    <w:pPr>
      <w:spacing w:after="0"/>
    </w:pPr>
    <w:rPr>
      <w:rFonts w:asciiTheme="majorHAnsi" w:hAnsiTheme="majorHAnsi" w:eastAsiaTheme="majorEastAsia" w:cstheme="majorBidi"/>
    </w:rPr>
  </w:style>
  <w:style w:type="character" w:styleId="34">
    <w:name w:val="FollowedHyperlink"/>
    <w:qFormat/>
    <w:uiPriority w:val="0"/>
    <w:rPr>
      <w:color w:val="954F72"/>
      <w:u w:val="single"/>
    </w:rPr>
  </w:style>
  <w:style w:type="paragraph" w:styleId="35">
    <w:name w:val="footer"/>
    <w:basedOn w:val="36"/>
    <w:qFormat/>
    <w:uiPriority w:val="0"/>
    <w:pPr>
      <w:jc w:val="center"/>
    </w:pPr>
    <w:rPr>
      <w:i/>
    </w:rPr>
  </w:style>
  <w:style w:type="paragraph" w:styleId="36">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37">
    <w:name w:val="footnote text"/>
    <w:basedOn w:val="1"/>
    <w:link w:val="162"/>
    <w:qFormat/>
    <w:uiPriority w:val="0"/>
    <w:pPr>
      <w:spacing w:after="0"/>
    </w:pPr>
  </w:style>
  <w:style w:type="paragraph" w:styleId="38">
    <w:name w:val="HTML Address"/>
    <w:basedOn w:val="1"/>
    <w:link w:val="163"/>
    <w:qFormat/>
    <w:uiPriority w:val="0"/>
    <w:pPr>
      <w:spacing w:after="0"/>
    </w:pPr>
    <w:rPr>
      <w:i/>
      <w:iCs/>
    </w:rPr>
  </w:style>
  <w:style w:type="paragraph" w:styleId="39">
    <w:name w:val="HTML Preformatted"/>
    <w:basedOn w:val="1"/>
    <w:link w:val="164"/>
    <w:qFormat/>
    <w:uiPriority w:val="0"/>
    <w:pPr>
      <w:spacing w:after="0"/>
    </w:pPr>
    <w:rPr>
      <w:rFonts w:ascii="Consolas" w:hAnsi="Consolas"/>
    </w:rPr>
  </w:style>
  <w:style w:type="character" w:styleId="40">
    <w:name w:val="Hyperlink"/>
    <w:qFormat/>
    <w:uiPriority w:val="0"/>
    <w:rPr>
      <w:color w:val="0563C1"/>
      <w:u w:val="single"/>
    </w:rPr>
  </w:style>
  <w:style w:type="paragraph" w:styleId="41">
    <w:name w:val="index 1"/>
    <w:basedOn w:val="1"/>
    <w:next w:val="1"/>
    <w:qFormat/>
    <w:uiPriority w:val="0"/>
    <w:pPr>
      <w:spacing w:after="0"/>
      <w:ind w:left="200" w:hanging="200"/>
    </w:pPr>
  </w:style>
  <w:style w:type="paragraph" w:styleId="42">
    <w:name w:val="index 2"/>
    <w:basedOn w:val="1"/>
    <w:next w:val="1"/>
    <w:qFormat/>
    <w:uiPriority w:val="0"/>
    <w:pPr>
      <w:spacing w:after="0"/>
      <w:ind w:left="400" w:hanging="200"/>
    </w:pPr>
  </w:style>
  <w:style w:type="paragraph" w:styleId="43">
    <w:name w:val="index 3"/>
    <w:basedOn w:val="1"/>
    <w:next w:val="1"/>
    <w:qFormat/>
    <w:uiPriority w:val="0"/>
    <w:pPr>
      <w:spacing w:after="0"/>
      <w:ind w:left="600" w:hanging="200"/>
    </w:pPr>
  </w:style>
  <w:style w:type="paragraph" w:styleId="44">
    <w:name w:val="index 4"/>
    <w:basedOn w:val="1"/>
    <w:next w:val="1"/>
    <w:qFormat/>
    <w:uiPriority w:val="0"/>
    <w:pPr>
      <w:spacing w:after="0"/>
      <w:ind w:left="800" w:hanging="200"/>
    </w:pPr>
  </w:style>
  <w:style w:type="paragraph" w:styleId="45">
    <w:name w:val="index 5"/>
    <w:basedOn w:val="1"/>
    <w:next w:val="1"/>
    <w:qFormat/>
    <w:uiPriority w:val="0"/>
    <w:pPr>
      <w:spacing w:after="0"/>
      <w:ind w:left="1000" w:hanging="200"/>
    </w:pPr>
  </w:style>
  <w:style w:type="paragraph" w:styleId="46">
    <w:name w:val="index 6"/>
    <w:basedOn w:val="1"/>
    <w:next w:val="1"/>
    <w:qFormat/>
    <w:uiPriority w:val="0"/>
    <w:pPr>
      <w:spacing w:after="0"/>
      <w:ind w:left="1200" w:hanging="200"/>
    </w:pPr>
  </w:style>
  <w:style w:type="paragraph" w:styleId="47">
    <w:name w:val="index 7"/>
    <w:basedOn w:val="1"/>
    <w:next w:val="1"/>
    <w:qFormat/>
    <w:uiPriority w:val="0"/>
    <w:pPr>
      <w:spacing w:after="0"/>
      <w:ind w:left="1400" w:hanging="200"/>
    </w:pPr>
  </w:style>
  <w:style w:type="paragraph" w:styleId="48">
    <w:name w:val="index 8"/>
    <w:basedOn w:val="1"/>
    <w:next w:val="1"/>
    <w:qFormat/>
    <w:uiPriority w:val="0"/>
    <w:pPr>
      <w:spacing w:after="0"/>
      <w:ind w:left="1600" w:hanging="200"/>
    </w:pPr>
  </w:style>
  <w:style w:type="paragraph" w:styleId="49">
    <w:name w:val="index 9"/>
    <w:basedOn w:val="1"/>
    <w:next w:val="1"/>
    <w:qFormat/>
    <w:uiPriority w:val="0"/>
    <w:pPr>
      <w:spacing w:after="0"/>
      <w:ind w:left="1800" w:hanging="200"/>
    </w:pPr>
  </w:style>
  <w:style w:type="paragraph" w:styleId="50">
    <w:name w:val="index heading"/>
    <w:basedOn w:val="1"/>
    <w:next w:val="41"/>
    <w:qFormat/>
    <w:uiPriority w:val="0"/>
    <w:rPr>
      <w:rFonts w:asciiTheme="majorHAnsi" w:hAnsiTheme="majorHAnsi" w:eastAsiaTheme="majorEastAsia" w:cstheme="majorBidi"/>
      <w:b/>
      <w:bCs/>
    </w:rPr>
  </w:style>
  <w:style w:type="paragraph" w:styleId="51">
    <w:name w:val="List"/>
    <w:basedOn w:val="1"/>
    <w:qFormat/>
    <w:uiPriority w:val="0"/>
    <w:pPr>
      <w:ind w:left="568" w:hanging="284"/>
    </w:pPr>
  </w:style>
  <w:style w:type="paragraph" w:styleId="52">
    <w:name w:val="List 2"/>
    <w:basedOn w:val="51"/>
    <w:qFormat/>
    <w:uiPriority w:val="0"/>
    <w:pPr>
      <w:ind w:left="851"/>
    </w:pPr>
  </w:style>
  <w:style w:type="paragraph" w:styleId="53">
    <w:name w:val="List 3"/>
    <w:basedOn w:val="1"/>
    <w:qFormat/>
    <w:uiPriority w:val="0"/>
    <w:pPr>
      <w:ind w:left="849" w:hanging="283"/>
      <w:contextualSpacing/>
    </w:pPr>
  </w:style>
  <w:style w:type="paragraph" w:styleId="54">
    <w:name w:val="List 4"/>
    <w:basedOn w:val="1"/>
    <w:qFormat/>
    <w:uiPriority w:val="0"/>
    <w:pPr>
      <w:ind w:left="1132" w:hanging="283"/>
      <w:contextualSpacing/>
    </w:pPr>
  </w:style>
  <w:style w:type="paragraph" w:styleId="55">
    <w:name w:val="List 5"/>
    <w:basedOn w:val="1"/>
    <w:qFormat/>
    <w:uiPriority w:val="0"/>
    <w:pPr>
      <w:ind w:left="1415" w:hanging="283"/>
      <w:contextualSpacing/>
    </w:pPr>
  </w:style>
  <w:style w:type="paragraph" w:styleId="56">
    <w:name w:val="List Bullet"/>
    <w:basedOn w:val="1"/>
    <w:qFormat/>
    <w:uiPriority w:val="0"/>
    <w:pPr>
      <w:numPr>
        <w:ilvl w:val="0"/>
        <w:numId w:val="1"/>
      </w:numPr>
      <w:contextualSpacing/>
    </w:pPr>
  </w:style>
  <w:style w:type="paragraph" w:styleId="57">
    <w:name w:val="List Bullet 2"/>
    <w:basedOn w:val="1"/>
    <w:qFormat/>
    <w:uiPriority w:val="0"/>
    <w:pPr>
      <w:numPr>
        <w:ilvl w:val="0"/>
        <w:numId w:val="2"/>
      </w:numPr>
      <w:contextualSpacing/>
    </w:pPr>
  </w:style>
  <w:style w:type="paragraph" w:styleId="58">
    <w:name w:val="List Bullet 3"/>
    <w:basedOn w:val="1"/>
    <w:qFormat/>
    <w:uiPriority w:val="0"/>
    <w:pPr>
      <w:numPr>
        <w:ilvl w:val="0"/>
        <w:numId w:val="3"/>
      </w:numPr>
      <w:contextualSpacing/>
    </w:pPr>
  </w:style>
  <w:style w:type="paragraph" w:styleId="59">
    <w:name w:val="List Bullet 4"/>
    <w:basedOn w:val="1"/>
    <w:qFormat/>
    <w:uiPriority w:val="0"/>
    <w:pPr>
      <w:numPr>
        <w:ilvl w:val="0"/>
        <w:numId w:val="4"/>
      </w:numPr>
      <w:contextualSpacing/>
    </w:pPr>
  </w:style>
  <w:style w:type="paragraph" w:styleId="60">
    <w:name w:val="List Bullet 5"/>
    <w:basedOn w:val="1"/>
    <w:qFormat/>
    <w:uiPriority w:val="0"/>
    <w:pPr>
      <w:numPr>
        <w:ilvl w:val="0"/>
        <w:numId w:val="5"/>
      </w:numPr>
      <w:contextualSpacing/>
    </w:pPr>
  </w:style>
  <w:style w:type="paragraph" w:styleId="61">
    <w:name w:val="List Continue"/>
    <w:basedOn w:val="1"/>
    <w:qFormat/>
    <w:uiPriority w:val="0"/>
    <w:pPr>
      <w:spacing w:after="120"/>
      <w:ind w:left="283"/>
      <w:contextualSpacing/>
    </w:pPr>
  </w:style>
  <w:style w:type="paragraph" w:styleId="62">
    <w:name w:val="List Continue 2"/>
    <w:basedOn w:val="1"/>
    <w:qFormat/>
    <w:uiPriority w:val="0"/>
    <w:pPr>
      <w:spacing w:after="120"/>
      <w:ind w:left="566"/>
      <w:contextualSpacing/>
    </w:pPr>
  </w:style>
  <w:style w:type="paragraph" w:styleId="63">
    <w:name w:val="List Continue 3"/>
    <w:basedOn w:val="1"/>
    <w:qFormat/>
    <w:uiPriority w:val="0"/>
    <w:pPr>
      <w:spacing w:after="120"/>
      <w:ind w:left="849"/>
      <w:contextualSpacing/>
    </w:pPr>
  </w:style>
  <w:style w:type="paragraph" w:styleId="64">
    <w:name w:val="List Continue 4"/>
    <w:basedOn w:val="1"/>
    <w:qFormat/>
    <w:uiPriority w:val="0"/>
    <w:pPr>
      <w:spacing w:after="120"/>
      <w:ind w:left="1132"/>
      <w:contextualSpacing/>
    </w:pPr>
  </w:style>
  <w:style w:type="paragraph" w:styleId="65">
    <w:name w:val="List Continue 5"/>
    <w:basedOn w:val="1"/>
    <w:qFormat/>
    <w:uiPriority w:val="0"/>
    <w:pPr>
      <w:spacing w:after="120"/>
      <w:ind w:left="1415"/>
      <w:contextualSpacing/>
    </w:pPr>
  </w:style>
  <w:style w:type="paragraph" w:styleId="66">
    <w:name w:val="List Number"/>
    <w:basedOn w:val="51"/>
    <w:qFormat/>
    <w:uiPriority w:val="0"/>
    <w:rPr>
      <w:rFonts w:eastAsia="宋体"/>
    </w:rPr>
  </w:style>
  <w:style w:type="paragraph" w:styleId="67">
    <w:name w:val="List Number 2"/>
    <w:basedOn w:val="1"/>
    <w:qFormat/>
    <w:uiPriority w:val="0"/>
    <w:pPr>
      <w:numPr>
        <w:ilvl w:val="0"/>
        <w:numId w:val="6"/>
      </w:numPr>
      <w:contextualSpacing/>
    </w:pPr>
  </w:style>
  <w:style w:type="paragraph" w:styleId="68">
    <w:name w:val="List Number 3"/>
    <w:basedOn w:val="1"/>
    <w:qFormat/>
    <w:uiPriority w:val="0"/>
    <w:pPr>
      <w:numPr>
        <w:ilvl w:val="0"/>
        <w:numId w:val="7"/>
      </w:numPr>
      <w:contextualSpacing/>
    </w:pPr>
  </w:style>
  <w:style w:type="paragraph" w:styleId="69">
    <w:name w:val="List Number 4"/>
    <w:basedOn w:val="1"/>
    <w:qFormat/>
    <w:uiPriority w:val="0"/>
    <w:pPr>
      <w:numPr>
        <w:ilvl w:val="0"/>
        <w:numId w:val="8"/>
      </w:numPr>
      <w:contextualSpacing/>
    </w:pPr>
  </w:style>
  <w:style w:type="paragraph" w:styleId="70">
    <w:name w:val="List Number 5"/>
    <w:basedOn w:val="1"/>
    <w:qFormat/>
    <w:uiPriority w:val="0"/>
    <w:pPr>
      <w:numPr>
        <w:ilvl w:val="0"/>
        <w:numId w:val="9"/>
      </w:numPr>
      <w:contextualSpacing/>
    </w:pPr>
  </w:style>
  <w:style w:type="paragraph" w:styleId="71">
    <w:name w:val="macro"/>
    <w:link w:val="168"/>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cs="Times New Roman" w:eastAsiaTheme="minorEastAsia"/>
      <w:lang w:val="en-GB" w:eastAsia="en-US" w:bidi="ar-SA"/>
    </w:rPr>
  </w:style>
  <w:style w:type="paragraph" w:styleId="72">
    <w:name w:val="Message Header"/>
    <w:basedOn w:val="1"/>
    <w:link w:val="169"/>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73">
    <w:name w:val="Normal (Web)"/>
    <w:basedOn w:val="1"/>
    <w:qFormat/>
    <w:uiPriority w:val="0"/>
    <w:rPr>
      <w:sz w:val="24"/>
    </w:rPr>
  </w:style>
  <w:style w:type="paragraph" w:styleId="74">
    <w:name w:val="Normal Indent"/>
    <w:basedOn w:val="1"/>
    <w:qFormat/>
    <w:uiPriority w:val="0"/>
    <w:pPr>
      <w:ind w:left="720"/>
    </w:pPr>
  </w:style>
  <w:style w:type="paragraph" w:styleId="75">
    <w:name w:val="Note Heading"/>
    <w:basedOn w:val="1"/>
    <w:next w:val="1"/>
    <w:link w:val="171"/>
    <w:qFormat/>
    <w:uiPriority w:val="0"/>
    <w:pPr>
      <w:spacing w:after="0"/>
    </w:pPr>
  </w:style>
  <w:style w:type="paragraph" w:styleId="76">
    <w:name w:val="Plain Text"/>
    <w:basedOn w:val="1"/>
    <w:link w:val="172"/>
    <w:qFormat/>
    <w:uiPriority w:val="0"/>
    <w:pPr>
      <w:spacing w:after="0"/>
    </w:pPr>
    <w:rPr>
      <w:rFonts w:ascii="Consolas" w:hAnsi="Consolas"/>
      <w:sz w:val="21"/>
      <w:szCs w:val="21"/>
    </w:rPr>
  </w:style>
  <w:style w:type="paragraph" w:styleId="77">
    <w:name w:val="Salutation"/>
    <w:basedOn w:val="1"/>
    <w:next w:val="1"/>
    <w:link w:val="175"/>
    <w:qFormat/>
    <w:uiPriority w:val="0"/>
  </w:style>
  <w:style w:type="paragraph" w:styleId="78">
    <w:name w:val="Signature"/>
    <w:basedOn w:val="1"/>
    <w:link w:val="176"/>
    <w:qFormat/>
    <w:uiPriority w:val="0"/>
    <w:pPr>
      <w:spacing w:after="0"/>
      <w:ind w:left="4252"/>
    </w:pPr>
  </w:style>
  <w:style w:type="paragraph" w:styleId="79">
    <w:name w:val="Subtitle"/>
    <w:basedOn w:val="1"/>
    <w:next w:val="1"/>
    <w:link w:val="177"/>
    <w:qFormat/>
    <w:uiPriority w:val="0"/>
    <w:pPr>
      <w:spacing w:after="160"/>
    </w:pPr>
    <w:rPr>
      <w:rFonts w:asciiTheme="minorHAnsi" w:hAnsiTheme="minorHAnsi" w:cstheme="minorBidi"/>
      <w:color w:val="595959" w:themeColor="text1" w:themeTint="A5"/>
      <w:spacing w:val="15"/>
      <w:sz w:val="22"/>
      <w:szCs w:val="22"/>
    </w:rPr>
  </w:style>
  <w:style w:type="table" w:styleId="80">
    <w:name w:val="Table Grid"/>
    <w:basedOn w:val="1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81">
    <w:name w:val="table of authorities"/>
    <w:basedOn w:val="1"/>
    <w:next w:val="1"/>
    <w:qFormat/>
    <w:uiPriority w:val="0"/>
    <w:pPr>
      <w:spacing w:after="0"/>
      <w:ind w:left="200" w:hanging="200"/>
    </w:pPr>
  </w:style>
  <w:style w:type="paragraph" w:styleId="82">
    <w:name w:val="table of figures"/>
    <w:basedOn w:val="1"/>
    <w:next w:val="1"/>
    <w:qFormat/>
    <w:uiPriority w:val="0"/>
    <w:pPr>
      <w:spacing w:after="0"/>
    </w:pPr>
  </w:style>
  <w:style w:type="paragraph" w:styleId="83">
    <w:name w:val="Title"/>
    <w:basedOn w:val="1"/>
    <w:next w:val="1"/>
    <w:link w:val="178"/>
    <w:qFormat/>
    <w:uiPriority w:val="0"/>
    <w:pPr>
      <w:spacing w:after="0"/>
      <w:contextualSpacing/>
    </w:pPr>
    <w:rPr>
      <w:rFonts w:asciiTheme="majorHAnsi" w:hAnsiTheme="majorHAnsi" w:eastAsiaTheme="majorEastAsia" w:cstheme="majorBidi"/>
      <w:spacing w:val="-10"/>
      <w:kern w:val="28"/>
      <w:sz w:val="56"/>
      <w:szCs w:val="56"/>
    </w:rPr>
  </w:style>
  <w:style w:type="paragraph" w:styleId="84">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85">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86">
    <w:name w:val="toc 2"/>
    <w:basedOn w:val="85"/>
    <w:next w:val="1"/>
    <w:qFormat/>
    <w:uiPriority w:val="39"/>
    <w:pPr>
      <w:keepNext w:val="0"/>
      <w:spacing w:before="0"/>
      <w:ind w:left="851" w:hanging="851"/>
    </w:pPr>
    <w:rPr>
      <w:sz w:val="20"/>
    </w:rPr>
  </w:style>
  <w:style w:type="paragraph" w:styleId="87">
    <w:name w:val="toc 3"/>
    <w:basedOn w:val="86"/>
    <w:next w:val="1"/>
    <w:qFormat/>
    <w:uiPriority w:val="39"/>
    <w:pPr>
      <w:ind w:left="1134" w:hanging="1134"/>
    </w:pPr>
  </w:style>
  <w:style w:type="paragraph" w:styleId="88">
    <w:name w:val="toc 4"/>
    <w:basedOn w:val="87"/>
    <w:next w:val="1"/>
    <w:qFormat/>
    <w:uiPriority w:val="39"/>
    <w:pPr>
      <w:ind w:left="1418" w:hanging="1418"/>
    </w:pPr>
  </w:style>
  <w:style w:type="paragraph" w:styleId="89">
    <w:name w:val="toc 5"/>
    <w:basedOn w:val="88"/>
    <w:next w:val="1"/>
    <w:qFormat/>
    <w:uiPriority w:val="39"/>
    <w:pPr>
      <w:ind w:left="1701" w:hanging="1701"/>
    </w:pPr>
  </w:style>
  <w:style w:type="paragraph" w:styleId="90">
    <w:name w:val="toc 6"/>
    <w:basedOn w:val="89"/>
    <w:next w:val="1"/>
    <w:qFormat/>
    <w:uiPriority w:val="39"/>
    <w:pPr>
      <w:ind w:left="1985" w:hanging="1985"/>
    </w:pPr>
  </w:style>
  <w:style w:type="paragraph" w:styleId="91">
    <w:name w:val="toc 7"/>
    <w:basedOn w:val="90"/>
    <w:next w:val="1"/>
    <w:qFormat/>
    <w:uiPriority w:val="39"/>
    <w:pPr>
      <w:ind w:left="2268" w:hanging="2268"/>
    </w:pPr>
  </w:style>
  <w:style w:type="paragraph" w:styleId="92">
    <w:name w:val="toc 8"/>
    <w:basedOn w:val="85"/>
    <w:next w:val="1"/>
    <w:qFormat/>
    <w:uiPriority w:val="39"/>
    <w:pPr>
      <w:spacing w:before="180"/>
      <w:ind w:left="2693" w:hanging="2693"/>
    </w:pPr>
    <w:rPr>
      <w:b/>
    </w:rPr>
  </w:style>
  <w:style w:type="paragraph" w:styleId="93">
    <w:name w:val="toc 9"/>
    <w:basedOn w:val="92"/>
    <w:next w:val="1"/>
    <w:qFormat/>
    <w:uiPriority w:val="39"/>
    <w:pPr>
      <w:ind w:left="1418" w:hanging="1418"/>
    </w:pPr>
  </w:style>
  <w:style w:type="paragraph" w:customStyle="1" w:styleId="94">
    <w:name w:val="EQ"/>
    <w:basedOn w:val="1"/>
    <w:next w:val="1"/>
    <w:qFormat/>
    <w:uiPriority w:val="0"/>
    <w:pPr>
      <w:keepLines/>
      <w:tabs>
        <w:tab w:val="center" w:pos="4536"/>
        <w:tab w:val="right" w:pos="9072"/>
      </w:tabs>
    </w:pPr>
  </w:style>
  <w:style w:type="character" w:customStyle="1" w:styleId="95">
    <w:name w:val="ZGSM"/>
    <w:qFormat/>
    <w:uiPriority w:val="0"/>
  </w:style>
  <w:style w:type="paragraph" w:customStyle="1" w:styleId="9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7">
    <w:name w:val="TT"/>
    <w:basedOn w:val="2"/>
    <w:next w:val="1"/>
    <w:qFormat/>
    <w:uiPriority w:val="0"/>
    <w:pPr>
      <w:outlineLvl w:val="9"/>
    </w:pPr>
  </w:style>
  <w:style w:type="paragraph" w:customStyle="1" w:styleId="98">
    <w:name w:val="NF"/>
    <w:basedOn w:val="99"/>
    <w:qFormat/>
    <w:uiPriority w:val="0"/>
    <w:pPr>
      <w:keepNext/>
      <w:spacing w:after="0"/>
    </w:pPr>
    <w:rPr>
      <w:rFonts w:ascii="Arial" w:hAnsi="Arial"/>
      <w:sz w:val="18"/>
    </w:rPr>
  </w:style>
  <w:style w:type="paragraph" w:customStyle="1" w:styleId="99">
    <w:name w:val="NO"/>
    <w:basedOn w:val="1"/>
    <w:link w:val="138"/>
    <w:qFormat/>
    <w:uiPriority w:val="0"/>
    <w:pPr>
      <w:keepLines/>
      <w:ind w:left="1135" w:hanging="851"/>
    </w:pPr>
  </w:style>
  <w:style w:type="paragraph" w:customStyle="1" w:styleId="10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1">
    <w:name w:val="TAR"/>
    <w:basedOn w:val="102"/>
    <w:qFormat/>
    <w:uiPriority w:val="0"/>
    <w:pPr>
      <w:jc w:val="right"/>
    </w:pPr>
  </w:style>
  <w:style w:type="paragraph" w:customStyle="1" w:styleId="102">
    <w:name w:val="TAL"/>
    <w:basedOn w:val="1"/>
    <w:link w:val="133"/>
    <w:qFormat/>
    <w:uiPriority w:val="0"/>
    <w:pPr>
      <w:keepNext/>
      <w:keepLines/>
      <w:spacing w:after="0"/>
    </w:pPr>
    <w:rPr>
      <w:rFonts w:ascii="Arial" w:hAnsi="Arial"/>
      <w:sz w:val="18"/>
    </w:rPr>
  </w:style>
  <w:style w:type="paragraph" w:customStyle="1" w:styleId="103">
    <w:name w:val="TAH"/>
    <w:basedOn w:val="104"/>
    <w:link w:val="134"/>
    <w:qFormat/>
    <w:uiPriority w:val="0"/>
    <w:rPr>
      <w:b/>
    </w:rPr>
  </w:style>
  <w:style w:type="paragraph" w:customStyle="1" w:styleId="104">
    <w:name w:val="TAC"/>
    <w:basedOn w:val="102"/>
    <w:link w:val="140"/>
    <w:qFormat/>
    <w:uiPriority w:val="0"/>
    <w:pPr>
      <w:jc w:val="center"/>
    </w:pPr>
  </w:style>
  <w:style w:type="paragraph" w:customStyle="1" w:styleId="105">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106">
    <w:name w:val="EX"/>
    <w:basedOn w:val="1"/>
    <w:qFormat/>
    <w:uiPriority w:val="0"/>
    <w:pPr>
      <w:keepLines/>
      <w:ind w:left="1702" w:hanging="1418"/>
    </w:pPr>
  </w:style>
  <w:style w:type="paragraph" w:customStyle="1" w:styleId="107">
    <w:name w:val="FP"/>
    <w:basedOn w:val="1"/>
    <w:qFormat/>
    <w:uiPriority w:val="0"/>
    <w:pPr>
      <w:spacing w:after="0"/>
    </w:pPr>
  </w:style>
  <w:style w:type="paragraph" w:customStyle="1" w:styleId="108">
    <w:name w:val="NW"/>
    <w:basedOn w:val="99"/>
    <w:qFormat/>
    <w:uiPriority w:val="0"/>
    <w:pPr>
      <w:spacing w:after="0"/>
    </w:pPr>
  </w:style>
  <w:style w:type="paragraph" w:customStyle="1" w:styleId="109">
    <w:name w:val="EW"/>
    <w:basedOn w:val="106"/>
    <w:qFormat/>
    <w:uiPriority w:val="0"/>
    <w:pPr>
      <w:spacing w:after="0"/>
    </w:pPr>
  </w:style>
  <w:style w:type="paragraph" w:customStyle="1" w:styleId="110">
    <w:name w:val="B1"/>
    <w:basedOn w:val="1"/>
    <w:link w:val="131"/>
    <w:qFormat/>
    <w:uiPriority w:val="0"/>
    <w:pPr>
      <w:ind w:left="568" w:hanging="284"/>
    </w:pPr>
  </w:style>
  <w:style w:type="paragraph" w:customStyle="1" w:styleId="111">
    <w:name w:val="Editor's Note"/>
    <w:basedOn w:val="99"/>
    <w:link w:val="142"/>
    <w:qFormat/>
    <w:uiPriority w:val="0"/>
    <w:rPr>
      <w:color w:val="FF0000"/>
    </w:rPr>
  </w:style>
  <w:style w:type="paragraph" w:customStyle="1" w:styleId="112">
    <w:name w:val="TH"/>
    <w:basedOn w:val="1"/>
    <w:link w:val="132"/>
    <w:qFormat/>
    <w:uiPriority w:val="0"/>
    <w:pPr>
      <w:keepNext/>
      <w:keepLines/>
      <w:spacing w:before="60"/>
      <w:jc w:val="center"/>
    </w:pPr>
    <w:rPr>
      <w:rFonts w:ascii="Arial" w:hAnsi="Arial"/>
      <w:b/>
    </w:rPr>
  </w:style>
  <w:style w:type="paragraph" w:customStyle="1" w:styleId="113">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4">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116">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7">
    <w:name w:val="TAN"/>
    <w:basedOn w:val="102"/>
    <w:link w:val="141"/>
    <w:qFormat/>
    <w:uiPriority w:val="0"/>
    <w:pPr>
      <w:ind w:left="851" w:hanging="851"/>
    </w:pPr>
  </w:style>
  <w:style w:type="paragraph" w:customStyle="1" w:styleId="118">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119">
    <w:name w:val="TF"/>
    <w:basedOn w:val="112"/>
    <w:link w:val="137"/>
    <w:qFormat/>
    <w:uiPriority w:val="0"/>
    <w:pPr>
      <w:keepNext w:val="0"/>
      <w:spacing w:before="0" w:after="240"/>
    </w:pPr>
  </w:style>
  <w:style w:type="paragraph" w:customStyle="1" w:styleId="12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1">
    <w:name w:val="B2"/>
    <w:basedOn w:val="1"/>
    <w:qFormat/>
    <w:uiPriority w:val="0"/>
    <w:pPr>
      <w:ind w:left="851" w:hanging="284"/>
    </w:pPr>
  </w:style>
  <w:style w:type="paragraph" w:customStyle="1" w:styleId="122">
    <w:name w:val="B3"/>
    <w:basedOn w:val="1"/>
    <w:qFormat/>
    <w:uiPriority w:val="0"/>
    <w:pPr>
      <w:ind w:left="1135" w:hanging="284"/>
    </w:pPr>
  </w:style>
  <w:style w:type="paragraph" w:customStyle="1" w:styleId="123">
    <w:name w:val="B4"/>
    <w:basedOn w:val="1"/>
    <w:qFormat/>
    <w:uiPriority w:val="0"/>
    <w:pPr>
      <w:ind w:left="1418" w:hanging="284"/>
    </w:pPr>
  </w:style>
  <w:style w:type="paragraph" w:customStyle="1" w:styleId="124">
    <w:name w:val="B5"/>
    <w:basedOn w:val="1"/>
    <w:qFormat/>
    <w:uiPriority w:val="0"/>
    <w:pPr>
      <w:ind w:left="1702" w:hanging="284"/>
    </w:pPr>
  </w:style>
  <w:style w:type="paragraph" w:customStyle="1" w:styleId="125">
    <w:name w:val="ZTD"/>
    <w:basedOn w:val="114"/>
    <w:qFormat/>
    <w:uiPriority w:val="0"/>
    <w:pPr>
      <w:framePr w:hRule="auto" w:y="852"/>
    </w:pPr>
    <w:rPr>
      <w:i w:val="0"/>
      <w:sz w:val="40"/>
    </w:rPr>
  </w:style>
  <w:style w:type="paragraph" w:customStyle="1" w:styleId="126">
    <w:name w:val="ZV"/>
    <w:basedOn w:val="116"/>
    <w:qFormat/>
    <w:uiPriority w:val="0"/>
    <w:pPr>
      <w:framePr w:y="16161"/>
    </w:pPr>
  </w:style>
  <w:style w:type="paragraph" w:customStyle="1" w:styleId="127">
    <w:name w:val="TAJ"/>
    <w:basedOn w:val="112"/>
    <w:qFormat/>
    <w:uiPriority w:val="0"/>
  </w:style>
  <w:style w:type="paragraph" w:customStyle="1" w:styleId="128">
    <w:name w:val="Guidance"/>
    <w:basedOn w:val="1"/>
    <w:qFormat/>
    <w:uiPriority w:val="0"/>
    <w:rPr>
      <w:i/>
      <w:color w:val="0000FF"/>
    </w:rPr>
  </w:style>
  <w:style w:type="character" w:customStyle="1" w:styleId="129">
    <w:name w:val="批注框文本 Char"/>
    <w:link w:val="14"/>
    <w:qFormat/>
    <w:uiPriority w:val="0"/>
    <w:rPr>
      <w:rFonts w:ascii="Segoe UI" w:hAnsi="Segoe UI" w:cs="Segoe UI"/>
      <w:sz w:val="18"/>
      <w:szCs w:val="18"/>
      <w:lang w:eastAsia="en-US"/>
    </w:rPr>
  </w:style>
  <w:style w:type="character" w:customStyle="1" w:styleId="130">
    <w:name w:val="Unresolved Mention1"/>
    <w:semiHidden/>
    <w:unhideWhenUsed/>
    <w:qFormat/>
    <w:uiPriority w:val="99"/>
    <w:rPr>
      <w:color w:val="605E5C"/>
      <w:shd w:val="clear" w:color="auto" w:fill="E1DFDD"/>
    </w:rPr>
  </w:style>
  <w:style w:type="character" w:customStyle="1" w:styleId="131">
    <w:name w:val="B1 Char"/>
    <w:link w:val="110"/>
    <w:qFormat/>
    <w:uiPriority w:val="0"/>
    <w:rPr>
      <w:lang w:eastAsia="en-US"/>
    </w:rPr>
  </w:style>
  <w:style w:type="character" w:customStyle="1" w:styleId="132">
    <w:name w:val="TH Char"/>
    <w:link w:val="112"/>
    <w:qFormat/>
    <w:locked/>
    <w:uiPriority w:val="0"/>
    <w:rPr>
      <w:rFonts w:ascii="Arial" w:hAnsi="Arial"/>
      <w:b/>
      <w:lang w:eastAsia="en-US"/>
    </w:rPr>
  </w:style>
  <w:style w:type="character" w:customStyle="1" w:styleId="133">
    <w:name w:val="TAL Char"/>
    <w:link w:val="102"/>
    <w:qFormat/>
    <w:locked/>
    <w:uiPriority w:val="0"/>
    <w:rPr>
      <w:rFonts w:ascii="Arial" w:hAnsi="Arial"/>
      <w:sz w:val="18"/>
      <w:lang w:eastAsia="en-US"/>
    </w:rPr>
  </w:style>
  <w:style w:type="character" w:customStyle="1" w:styleId="134">
    <w:name w:val="TAH Char"/>
    <w:link w:val="103"/>
    <w:qFormat/>
    <w:locked/>
    <w:uiPriority w:val="0"/>
    <w:rPr>
      <w:rFonts w:ascii="Arial" w:hAnsi="Arial"/>
      <w:b/>
      <w:sz w:val="18"/>
      <w:lang w:eastAsia="en-US"/>
    </w:rPr>
  </w:style>
  <w:style w:type="character" w:customStyle="1" w:styleId="135">
    <w:name w:val="文档结构图 Char"/>
    <w:basedOn w:val="12"/>
    <w:link w:val="29"/>
    <w:qFormat/>
    <w:uiPriority w:val="0"/>
    <w:rPr>
      <w:rFonts w:ascii="宋体"/>
      <w:sz w:val="18"/>
      <w:szCs w:val="18"/>
      <w:lang w:eastAsia="en-US"/>
    </w:rPr>
  </w:style>
  <w:style w:type="character" w:customStyle="1" w:styleId="136">
    <w:name w:val="未处理的提及1"/>
    <w:semiHidden/>
    <w:unhideWhenUsed/>
    <w:qFormat/>
    <w:uiPriority w:val="99"/>
    <w:rPr>
      <w:color w:val="605E5C"/>
      <w:shd w:val="clear" w:color="auto" w:fill="E1DFDD"/>
    </w:rPr>
  </w:style>
  <w:style w:type="character" w:customStyle="1" w:styleId="137">
    <w:name w:val="TF Char"/>
    <w:link w:val="119"/>
    <w:qFormat/>
    <w:uiPriority w:val="0"/>
    <w:rPr>
      <w:rFonts w:ascii="Arial" w:hAnsi="Arial"/>
      <w:b/>
      <w:lang w:eastAsia="en-US"/>
    </w:rPr>
  </w:style>
  <w:style w:type="character" w:customStyle="1" w:styleId="138">
    <w:name w:val="NO Char"/>
    <w:link w:val="99"/>
    <w:qFormat/>
    <w:uiPriority w:val="0"/>
    <w:rPr>
      <w:lang w:eastAsia="en-US"/>
    </w:rPr>
  </w:style>
  <w:style w:type="paragraph" w:customStyle="1" w:styleId="139">
    <w:name w:val="B1+"/>
    <w:basedOn w:val="1"/>
    <w:qFormat/>
    <w:uiPriority w:val="0"/>
    <w:pPr>
      <w:numPr>
        <w:ilvl w:val="0"/>
        <w:numId w:val="10"/>
      </w:numPr>
      <w:overflowPunct w:val="0"/>
      <w:autoSpaceDE w:val="0"/>
      <w:autoSpaceDN w:val="0"/>
      <w:adjustRightInd w:val="0"/>
      <w:textAlignment w:val="baseline"/>
    </w:pPr>
  </w:style>
  <w:style w:type="character" w:customStyle="1" w:styleId="140">
    <w:name w:val="TAC Char"/>
    <w:link w:val="104"/>
    <w:qFormat/>
    <w:uiPriority w:val="0"/>
    <w:rPr>
      <w:rFonts w:ascii="Arial" w:hAnsi="Arial"/>
      <w:sz w:val="18"/>
      <w:lang w:eastAsia="en-US"/>
    </w:rPr>
  </w:style>
  <w:style w:type="character" w:customStyle="1" w:styleId="141">
    <w:name w:val="TAN Char"/>
    <w:link w:val="117"/>
    <w:qFormat/>
    <w:uiPriority w:val="0"/>
    <w:rPr>
      <w:rFonts w:ascii="Arial" w:hAnsi="Arial"/>
      <w:sz w:val="18"/>
      <w:lang w:eastAsia="en-US"/>
    </w:rPr>
  </w:style>
  <w:style w:type="character" w:customStyle="1" w:styleId="142">
    <w:name w:val="Editor's Note Char"/>
    <w:link w:val="111"/>
    <w:qFormat/>
    <w:uiPriority w:val="0"/>
    <w:rPr>
      <w:color w:val="FF0000"/>
      <w:lang w:eastAsia="en-US"/>
    </w:rPr>
  </w:style>
  <w:style w:type="character" w:customStyle="1" w:styleId="143">
    <w:name w:val="B2 Char"/>
    <w:basedOn w:val="12"/>
    <w:qFormat/>
    <w:uiPriority w:val="0"/>
    <w:rPr>
      <w:rFonts w:hint="default" w:ascii="Times New Roman" w:hAnsi="Times New Roman" w:cs="Times New Roman"/>
      <w:lang w:eastAsia="en-US"/>
    </w:rPr>
  </w:style>
  <w:style w:type="paragraph" w:customStyle="1" w:styleId="144">
    <w:name w:val="Editor's Note1"/>
    <w:basedOn w:val="1"/>
    <w:link w:val="145"/>
    <w:qFormat/>
    <w:uiPriority w:val="0"/>
    <w:pPr>
      <w:keepLines/>
      <w:ind w:left="1135" w:hanging="851"/>
    </w:pPr>
    <w:rPr>
      <w:color w:val="FF0000"/>
      <w:lang w:eastAsia="zh-CN"/>
    </w:rPr>
  </w:style>
  <w:style w:type="character" w:customStyle="1" w:styleId="145">
    <w:name w:val="Editor's Note Char1"/>
    <w:basedOn w:val="12"/>
    <w:link w:val="144"/>
    <w:qFormat/>
    <w:uiPriority w:val="0"/>
    <w:rPr>
      <w:color w:val="FF0000"/>
      <w:lang w:eastAsia="zh-CN"/>
    </w:rPr>
  </w:style>
  <w:style w:type="character" w:customStyle="1" w:styleId="146">
    <w:name w:val="NO Zchn"/>
    <w:qFormat/>
    <w:uiPriority w:val="0"/>
    <w:rPr>
      <w:rFonts w:ascii="Times New Roman" w:hAnsi="Times New Roman"/>
      <w:lang w:eastAsia="en-US"/>
    </w:rPr>
  </w:style>
  <w:style w:type="paragraph" w:customStyle="1" w:styleId="147">
    <w:name w:val="Bibliography"/>
    <w:basedOn w:val="1"/>
    <w:next w:val="1"/>
    <w:semiHidden/>
    <w:unhideWhenUsed/>
    <w:qFormat/>
    <w:uiPriority w:val="37"/>
  </w:style>
  <w:style w:type="character" w:customStyle="1" w:styleId="148">
    <w:name w:val="正文文本 Char"/>
    <w:basedOn w:val="12"/>
    <w:link w:val="16"/>
    <w:qFormat/>
    <w:uiPriority w:val="0"/>
    <w:rPr>
      <w:lang w:eastAsia="en-US"/>
    </w:rPr>
  </w:style>
  <w:style w:type="character" w:customStyle="1" w:styleId="149">
    <w:name w:val="正文文本 2 Char"/>
    <w:basedOn w:val="12"/>
    <w:link w:val="17"/>
    <w:qFormat/>
    <w:uiPriority w:val="0"/>
    <w:rPr>
      <w:lang w:eastAsia="en-US"/>
    </w:rPr>
  </w:style>
  <w:style w:type="character" w:customStyle="1" w:styleId="150">
    <w:name w:val="正文文本 3 Char"/>
    <w:basedOn w:val="12"/>
    <w:link w:val="18"/>
    <w:qFormat/>
    <w:uiPriority w:val="0"/>
    <w:rPr>
      <w:sz w:val="16"/>
      <w:szCs w:val="16"/>
      <w:lang w:eastAsia="en-US"/>
    </w:rPr>
  </w:style>
  <w:style w:type="character" w:customStyle="1" w:styleId="151">
    <w:name w:val="正文首行缩进 Char"/>
    <w:basedOn w:val="148"/>
    <w:link w:val="19"/>
    <w:qFormat/>
    <w:uiPriority w:val="0"/>
    <w:rPr>
      <w:lang w:eastAsia="en-US"/>
    </w:rPr>
  </w:style>
  <w:style w:type="character" w:customStyle="1" w:styleId="152">
    <w:name w:val="正文文本缩进 Char"/>
    <w:basedOn w:val="12"/>
    <w:link w:val="20"/>
    <w:qFormat/>
    <w:uiPriority w:val="0"/>
    <w:rPr>
      <w:lang w:eastAsia="en-US"/>
    </w:rPr>
  </w:style>
  <w:style w:type="character" w:customStyle="1" w:styleId="153">
    <w:name w:val="正文首行缩进 2 Char"/>
    <w:basedOn w:val="152"/>
    <w:link w:val="21"/>
    <w:qFormat/>
    <w:uiPriority w:val="0"/>
    <w:rPr>
      <w:lang w:eastAsia="en-US"/>
    </w:rPr>
  </w:style>
  <w:style w:type="character" w:customStyle="1" w:styleId="154">
    <w:name w:val="正文文本缩进 2 Char"/>
    <w:basedOn w:val="12"/>
    <w:link w:val="22"/>
    <w:qFormat/>
    <w:uiPriority w:val="0"/>
    <w:rPr>
      <w:lang w:eastAsia="en-US"/>
    </w:rPr>
  </w:style>
  <w:style w:type="character" w:customStyle="1" w:styleId="155">
    <w:name w:val="正文文本缩进 3 Char"/>
    <w:basedOn w:val="12"/>
    <w:link w:val="23"/>
    <w:qFormat/>
    <w:uiPriority w:val="0"/>
    <w:rPr>
      <w:sz w:val="16"/>
      <w:szCs w:val="16"/>
      <w:lang w:eastAsia="en-US"/>
    </w:rPr>
  </w:style>
  <w:style w:type="character" w:customStyle="1" w:styleId="156">
    <w:name w:val="结束语 Char"/>
    <w:basedOn w:val="12"/>
    <w:link w:val="25"/>
    <w:qFormat/>
    <w:uiPriority w:val="0"/>
    <w:rPr>
      <w:lang w:eastAsia="en-US"/>
    </w:rPr>
  </w:style>
  <w:style w:type="character" w:customStyle="1" w:styleId="157">
    <w:name w:val="批注文字 Char"/>
    <w:basedOn w:val="12"/>
    <w:link w:val="26"/>
    <w:qFormat/>
    <w:uiPriority w:val="0"/>
    <w:rPr>
      <w:lang w:eastAsia="en-US"/>
    </w:rPr>
  </w:style>
  <w:style w:type="character" w:customStyle="1" w:styleId="158">
    <w:name w:val="批注主题 Char"/>
    <w:basedOn w:val="157"/>
    <w:link w:val="27"/>
    <w:qFormat/>
    <w:uiPriority w:val="0"/>
    <w:rPr>
      <w:b/>
      <w:bCs/>
      <w:lang w:eastAsia="en-US"/>
    </w:rPr>
  </w:style>
  <w:style w:type="character" w:customStyle="1" w:styleId="159">
    <w:name w:val="日期 Char"/>
    <w:basedOn w:val="12"/>
    <w:link w:val="28"/>
    <w:qFormat/>
    <w:uiPriority w:val="0"/>
    <w:rPr>
      <w:lang w:eastAsia="en-US"/>
    </w:rPr>
  </w:style>
  <w:style w:type="character" w:customStyle="1" w:styleId="160">
    <w:name w:val="电子邮件签名 Char"/>
    <w:basedOn w:val="12"/>
    <w:link w:val="30"/>
    <w:qFormat/>
    <w:uiPriority w:val="0"/>
    <w:rPr>
      <w:lang w:eastAsia="en-US"/>
    </w:rPr>
  </w:style>
  <w:style w:type="character" w:customStyle="1" w:styleId="161">
    <w:name w:val="尾注文本 Char"/>
    <w:basedOn w:val="12"/>
    <w:link w:val="31"/>
    <w:qFormat/>
    <w:uiPriority w:val="0"/>
    <w:rPr>
      <w:lang w:eastAsia="en-US"/>
    </w:rPr>
  </w:style>
  <w:style w:type="character" w:customStyle="1" w:styleId="162">
    <w:name w:val="脚注文本 Char"/>
    <w:basedOn w:val="12"/>
    <w:link w:val="37"/>
    <w:qFormat/>
    <w:uiPriority w:val="0"/>
    <w:rPr>
      <w:lang w:eastAsia="en-US"/>
    </w:rPr>
  </w:style>
  <w:style w:type="character" w:customStyle="1" w:styleId="163">
    <w:name w:val="HTML 地址 Char"/>
    <w:basedOn w:val="12"/>
    <w:link w:val="38"/>
    <w:qFormat/>
    <w:uiPriority w:val="0"/>
    <w:rPr>
      <w:i/>
      <w:iCs/>
      <w:lang w:eastAsia="en-US"/>
    </w:rPr>
  </w:style>
  <w:style w:type="character" w:customStyle="1" w:styleId="164">
    <w:name w:val="HTML 预设格式 Char"/>
    <w:basedOn w:val="12"/>
    <w:link w:val="39"/>
    <w:qFormat/>
    <w:uiPriority w:val="0"/>
    <w:rPr>
      <w:rFonts w:ascii="Consolas" w:hAnsi="Consolas"/>
      <w:lang w:eastAsia="en-US"/>
    </w:rPr>
  </w:style>
  <w:style w:type="paragraph" w:styleId="165">
    <w:name w:val="Intense Quote"/>
    <w:basedOn w:val="1"/>
    <w:next w:val="1"/>
    <w:link w:val="166"/>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rPr>
  </w:style>
  <w:style w:type="character" w:customStyle="1" w:styleId="166">
    <w:name w:val="明显引用 Char"/>
    <w:basedOn w:val="12"/>
    <w:link w:val="165"/>
    <w:qFormat/>
    <w:uiPriority w:val="30"/>
    <w:rPr>
      <w:i/>
      <w:iCs/>
      <w:color w:val="4472C4" w:themeColor="accent1"/>
      <w:lang w:eastAsia="en-US"/>
    </w:rPr>
  </w:style>
  <w:style w:type="paragraph" w:styleId="167">
    <w:name w:val="List Paragraph"/>
    <w:basedOn w:val="1"/>
    <w:qFormat/>
    <w:uiPriority w:val="34"/>
    <w:pPr>
      <w:ind w:left="720"/>
      <w:contextualSpacing/>
    </w:pPr>
  </w:style>
  <w:style w:type="character" w:customStyle="1" w:styleId="168">
    <w:name w:val="宏文本 Char"/>
    <w:basedOn w:val="12"/>
    <w:link w:val="71"/>
    <w:qFormat/>
    <w:uiPriority w:val="0"/>
    <w:rPr>
      <w:rFonts w:ascii="Consolas" w:hAnsi="Consolas"/>
      <w:lang w:eastAsia="en-US"/>
    </w:rPr>
  </w:style>
  <w:style w:type="character" w:customStyle="1" w:styleId="169">
    <w:name w:val="信息标题 Char"/>
    <w:basedOn w:val="12"/>
    <w:link w:val="72"/>
    <w:qFormat/>
    <w:uiPriority w:val="0"/>
    <w:rPr>
      <w:rFonts w:asciiTheme="majorHAnsi" w:hAnsiTheme="majorHAnsi" w:eastAsiaTheme="majorEastAsia" w:cstheme="majorBidi"/>
      <w:sz w:val="24"/>
      <w:szCs w:val="24"/>
      <w:shd w:val="pct20" w:color="auto" w:fill="auto"/>
      <w:lang w:eastAsia="en-US"/>
    </w:rPr>
  </w:style>
  <w:style w:type="paragraph" w:styleId="170">
    <w:name w:val="No Spacing"/>
    <w:qFormat/>
    <w:uiPriority w:val="1"/>
    <w:rPr>
      <w:rFonts w:ascii="Times New Roman" w:hAnsi="Times New Roman" w:cs="Times New Roman" w:eastAsiaTheme="minorEastAsia"/>
      <w:lang w:val="en-GB" w:eastAsia="en-US" w:bidi="ar-SA"/>
    </w:rPr>
  </w:style>
  <w:style w:type="character" w:customStyle="1" w:styleId="171">
    <w:name w:val="注释标题 Char"/>
    <w:basedOn w:val="12"/>
    <w:link w:val="75"/>
    <w:qFormat/>
    <w:uiPriority w:val="0"/>
    <w:rPr>
      <w:lang w:eastAsia="en-US"/>
    </w:rPr>
  </w:style>
  <w:style w:type="character" w:customStyle="1" w:styleId="172">
    <w:name w:val="纯文本 Char"/>
    <w:basedOn w:val="12"/>
    <w:link w:val="76"/>
    <w:qFormat/>
    <w:uiPriority w:val="0"/>
    <w:rPr>
      <w:rFonts w:ascii="Consolas" w:hAnsi="Consolas"/>
      <w:sz w:val="21"/>
      <w:szCs w:val="21"/>
      <w:lang w:eastAsia="en-US"/>
    </w:rPr>
  </w:style>
  <w:style w:type="paragraph" w:styleId="173">
    <w:name w:val="Quote"/>
    <w:basedOn w:val="1"/>
    <w:next w:val="1"/>
    <w:link w:val="174"/>
    <w:qFormat/>
    <w:uiPriority w:val="29"/>
    <w:pPr>
      <w:spacing w:before="200" w:after="160"/>
      <w:ind w:left="864" w:right="864"/>
      <w:jc w:val="center"/>
    </w:pPr>
    <w:rPr>
      <w:i/>
      <w:iCs/>
      <w:color w:val="3F3F3F" w:themeColor="text1" w:themeTint="BF"/>
    </w:rPr>
  </w:style>
  <w:style w:type="character" w:customStyle="1" w:styleId="174">
    <w:name w:val="引用 Char"/>
    <w:basedOn w:val="12"/>
    <w:link w:val="173"/>
    <w:qFormat/>
    <w:uiPriority w:val="29"/>
    <w:rPr>
      <w:i/>
      <w:iCs/>
      <w:color w:val="3F3F3F" w:themeColor="text1" w:themeTint="BF"/>
      <w:lang w:eastAsia="en-US"/>
    </w:rPr>
  </w:style>
  <w:style w:type="character" w:customStyle="1" w:styleId="175">
    <w:name w:val="称呼 Char"/>
    <w:basedOn w:val="12"/>
    <w:link w:val="77"/>
    <w:qFormat/>
    <w:uiPriority w:val="0"/>
    <w:rPr>
      <w:lang w:eastAsia="en-US"/>
    </w:rPr>
  </w:style>
  <w:style w:type="character" w:customStyle="1" w:styleId="176">
    <w:name w:val="签名 Char"/>
    <w:basedOn w:val="12"/>
    <w:link w:val="78"/>
    <w:qFormat/>
    <w:uiPriority w:val="0"/>
    <w:rPr>
      <w:lang w:eastAsia="en-US"/>
    </w:rPr>
  </w:style>
  <w:style w:type="character" w:customStyle="1" w:styleId="177">
    <w:name w:val="副标题 Char"/>
    <w:basedOn w:val="12"/>
    <w:link w:val="79"/>
    <w:qFormat/>
    <w:uiPriority w:val="0"/>
    <w:rPr>
      <w:rFonts w:asciiTheme="minorHAnsi" w:hAnsiTheme="minorHAnsi" w:cstheme="minorBidi"/>
      <w:color w:val="595959" w:themeColor="text1" w:themeTint="A5"/>
      <w:spacing w:val="15"/>
      <w:sz w:val="22"/>
      <w:szCs w:val="22"/>
      <w:lang w:eastAsia="en-US"/>
    </w:rPr>
  </w:style>
  <w:style w:type="character" w:customStyle="1" w:styleId="178">
    <w:name w:val="标题 Char"/>
    <w:basedOn w:val="12"/>
    <w:link w:val="83"/>
    <w:qFormat/>
    <w:uiPriority w:val="0"/>
    <w:rPr>
      <w:rFonts w:asciiTheme="majorHAnsi" w:hAnsiTheme="majorHAnsi" w:eastAsiaTheme="majorEastAsia" w:cstheme="majorBidi"/>
      <w:spacing w:val="-10"/>
      <w:kern w:val="28"/>
      <w:sz w:val="56"/>
      <w:szCs w:val="56"/>
      <w:lang w:eastAsia="en-US"/>
    </w:rPr>
  </w:style>
  <w:style w:type="paragraph" w:customStyle="1" w:styleId="179">
    <w:name w:val="TOC Heading"/>
    <w:basedOn w:val="2"/>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496" w:themeColor="accent1" w:themeShade="BF"/>
      <w:sz w:val="32"/>
      <w:szCs w:val="32"/>
    </w:rPr>
  </w:style>
  <w:style w:type="character" w:customStyle="1" w:styleId="180">
    <w:name w:val="标题 1 Char"/>
    <w:basedOn w:val="12"/>
    <w:link w:val="2"/>
    <w:qFormat/>
    <w:uiPriority w:val="0"/>
    <w:rPr>
      <w:rFonts w:ascii="Arial" w:hAnsi="Arial"/>
      <w:sz w:val="36"/>
      <w:lang w:eastAsia="en-US"/>
    </w:rPr>
  </w:style>
  <w:style w:type="paragraph" w:customStyle="1" w:styleId="181">
    <w:name w:val="Revision"/>
    <w:hidden/>
    <w:semiHidden/>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image" Target="media/image2.png"/><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4" Type="http://schemas.openxmlformats.org/officeDocument/2006/relationships/fontTable" Target="fontTable.xml"/><Relationship Id="rId33" Type="http://schemas.microsoft.com/office/2006/relationships/keyMapCustomizations" Target="customizations.xml"/><Relationship Id="rId32" Type="http://schemas.openxmlformats.org/officeDocument/2006/relationships/customXml" Target="../customXml/item1.xml"/><Relationship Id="rId31" Type="http://schemas.openxmlformats.org/officeDocument/2006/relationships/numbering" Target="numbering.xml"/><Relationship Id="rId30" Type="http://schemas.openxmlformats.org/officeDocument/2006/relationships/image" Target="media/image14.emf"/><Relationship Id="rId3" Type="http://schemas.openxmlformats.org/officeDocument/2006/relationships/footnotes" Target="footnotes.xml"/><Relationship Id="rId29" Type="http://schemas.openxmlformats.org/officeDocument/2006/relationships/oleObject" Target="embeddings/oleObject10.bin"/><Relationship Id="rId28" Type="http://schemas.openxmlformats.org/officeDocument/2006/relationships/image" Target="media/image13.emf"/><Relationship Id="rId27" Type="http://schemas.openxmlformats.org/officeDocument/2006/relationships/oleObject" Target="embeddings/oleObject9.bin"/><Relationship Id="rId26" Type="http://schemas.openxmlformats.org/officeDocument/2006/relationships/image" Target="media/image12.emf"/><Relationship Id="rId25" Type="http://schemas.openxmlformats.org/officeDocument/2006/relationships/oleObject" Target="embeddings/oleObject8.bin"/><Relationship Id="rId24" Type="http://schemas.openxmlformats.org/officeDocument/2006/relationships/image" Target="media/image11.emf"/><Relationship Id="rId23" Type="http://schemas.openxmlformats.org/officeDocument/2006/relationships/oleObject" Target="embeddings/oleObject7.bin"/><Relationship Id="rId22" Type="http://schemas.openxmlformats.org/officeDocument/2006/relationships/image" Target="media/image10.emf"/><Relationship Id="rId21" Type="http://schemas.openxmlformats.org/officeDocument/2006/relationships/image" Target="media/image9.emf"/><Relationship Id="rId20" Type="http://schemas.openxmlformats.org/officeDocument/2006/relationships/image" Target="media/image8.emf"/><Relationship Id="rId2" Type="http://schemas.openxmlformats.org/officeDocument/2006/relationships/settings" Target="settings.xml"/><Relationship Id="rId19" Type="http://schemas.openxmlformats.org/officeDocument/2006/relationships/oleObject" Target="embeddings/oleObject6.bin"/><Relationship Id="rId18" Type="http://schemas.openxmlformats.org/officeDocument/2006/relationships/image" Target="media/image7.emf"/><Relationship Id="rId17" Type="http://schemas.openxmlformats.org/officeDocument/2006/relationships/oleObject" Target="embeddings/oleObject5.bin"/><Relationship Id="rId16" Type="http://schemas.openxmlformats.org/officeDocument/2006/relationships/image" Target="media/image6.emf"/><Relationship Id="rId15" Type="http://schemas.openxmlformats.org/officeDocument/2006/relationships/oleObject" Target="embeddings/oleObject4.bin"/><Relationship Id="rId14" Type="http://schemas.openxmlformats.org/officeDocument/2006/relationships/image" Target="media/image5.emf"/><Relationship Id="rId13" Type="http://schemas.openxmlformats.org/officeDocument/2006/relationships/oleObject" Target="embeddings/oleObject3.bin"/><Relationship Id="rId12" Type="http://schemas.openxmlformats.org/officeDocument/2006/relationships/image" Target="media/image4.emf"/><Relationship Id="rId11" Type="http://schemas.openxmlformats.org/officeDocument/2006/relationships/oleObject" Target="embeddings/oleObject2.bin"/><Relationship Id="rId10" Type="http://schemas.openxmlformats.org/officeDocument/2006/relationships/image" Target="media/image3.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5B3961-7418-4E44-9EF9-D3C28D6F0448}">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60</Pages>
  <Words>17945</Words>
  <Characters>102292</Characters>
  <Lines>852</Lines>
  <Paragraphs>239</Paragraphs>
  <TotalTime>2</TotalTime>
  <ScaleCrop>false</ScaleCrop>
  <LinksUpToDate>false</LinksUpToDate>
  <CharactersWithSpaces>119998</CharactersWithSpaces>
  <Application>WPS Office_12.2.0.13306_F1E327BC-269C-435d-A152-05C5408002CA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2022-09-15T10:20:00Z</dcterms:created>
  <dc:creator>MCC Support</dc:creator>
  <cp:keywords>&lt;keyword[, keyword, ]&gt;</cp:keywords>
  <cp:lastModifiedBy>Rapporteur</cp:lastModifiedBy>
  <cp:lastPrinted>2019-02-25T14:05:00Z</cp:lastPrinted>
  <dcterms:modified xsi:type="dcterms:W3CDTF">2023-11-27T04:44:38Z</dcterms:modified>
  <dc:subject>&lt;Title 1; Title 2&gt; (Release 14 | 13 |12)</dc:subject>
  <dc:title>3GPP TS ab.cde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(2)nNeVCxhntIx50yq5qSwJbWQr+npex8N+vGNnWkbsfmHX7cv6Fne8cL3aOhWQWDGmPVkdGnx+
AcTcQAYD3EFoRALddbfIWdJ5K/2yy3wunIxwFc9qavVQUKFg9jN2xIcZKqTq3Q5rOHI0DcSB
tB3sv8VAriwmuz9QZWj8AI/2/D9O+I3Q5VyF4WFlsmaBohl3EO05gTWvy6pRS/39P50mO6rK
JX/iA6fmUPkXyccH3U</vt:lpwstr>
  </property>
  <property fmtid="{D5CDD505-2E9C-101B-9397-08002B2CF9AE}" pid="3" name="_2015_ms_pID_7253431">
    <vt:lpwstr>S9JzswPrZEEV6Ou7E6C1qluXKD+Eu+OIw/kHzeF5Ju9NVIiytNXbTP
Tud3PGCT2Nvojc3K5tRcD896JTYSlbeGswbzvT44AyHY2s1GA/9af1CHnWPGYjhc3LdAYytL
bhty0h7mSAMBbPRaPF9UVt7OdnSEZvCtuqR+kNp3z7ELMuZN8PW4uY20YKA2ioCQqnE=</vt:lpwstr>
  </property>
  <property fmtid="{D5CDD505-2E9C-101B-9397-08002B2CF9AE}" pid="4" name="KSOProductBuildVer">
    <vt:lpwstr>1033-12.2.0.13306</vt:lpwstr>
  </property>
  <property fmtid="{D5CDD505-2E9C-101B-9397-08002B2CF9AE}" pid="5" name="ICV">
    <vt:lpwstr>0534502EC2264B709C530FC14C9F26CD</vt:lpwstr>
  </property>
</Properties>
</file>