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3CEB416" w:rsidR="00E9750A" w:rsidRDefault="00A16F12">
            <w:pPr>
              <w:pStyle w:val="ZA"/>
              <w:framePr w:w="0" w:hRule="auto" w:wrap="auto" w:vAnchor="margin" w:hAnchor="text" w:yAlign="inline"/>
            </w:pPr>
            <w:bookmarkStart w:id="0" w:name="page1"/>
            <w:r>
              <w:rPr>
                <w:sz w:val="64"/>
              </w:rPr>
              <w:t xml:space="preserve">3GPP TS 29.575 </w:t>
            </w:r>
            <w:r>
              <w:t>V18.</w:t>
            </w:r>
            <w:r w:rsidR="00C73C27">
              <w:t>2</w:t>
            </w:r>
            <w:r>
              <w:t xml:space="preserve">.0 </w:t>
            </w:r>
            <w:r>
              <w:rPr>
                <w:sz w:val="32"/>
              </w:rPr>
              <w:t>(</w:t>
            </w:r>
            <w:r w:rsidR="00D71F1F">
              <w:rPr>
                <w:sz w:val="32"/>
              </w:rPr>
              <w:t>2023</w:t>
            </w:r>
            <w:r>
              <w:rPr>
                <w:sz w:val="32"/>
              </w:rPr>
              <w:t>-</w:t>
            </w:r>
            <w:r w:rsidR="00D71F1F">
              <w:rPr>
                <w:sz w:val="32"/>
              </w:rPr>
              <w:t>0</w:t>
            </w:r>
            <w:r w:rsidR="002328AD">
              <w:rPr>
                <w:sz w:val="32"/>
              </w:rPr>
              <w:t>6</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3.25pt" o:ole="">
                  <v:imagedata r:id="rId8" o:title=""/>
                </v:shape>
                <o:OLEObject Type="Embed" ProgID="Word.Picture.8" ShapeID="_x0000_i1025" DrawAspect="Content" ObjectID="_1747153506"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36BE8A03" w14:textId="29520BF3" w:rsidR="0092388B" w:rsidRDefault="00EB490B">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r w:rsidR="0092388B">
        <w:rPr>
          <w:noProof/>
        </w:rPr>
        <w:t>Foreword</w:t>
      </w:r>
      <w:r w:rsidR="0092388B">
        <w:rPr>
          <w:noProof/>
        </w:rPr>
        <w:tab/>
      </w:r>
      <w:r w:rsidR="0092388B">
        <w:rPr>
          <w:noProof/>
        </w:rPr>
        <w:fldChar w:fldCharType="begin"/>
      </w:r>
      <w:r w:rsidR="0092388B">
        <w:rPr>
          <w:noProof/>
        </w:rPr>
        <w:instrText xml:space="preserve"> PAGEREF _Toc136539778 \h </w:instrText>
      </w:r>
      <w:r w:rsidR="0092388B">
        <w:rPr>
          <w:noProof/>
        </w:rPr>
      </w:r>
      <w:r w:rsidR="0092388B">
        <w:rPr>
          <w:noProof/>
        </w:rPr>
        <w:fldChar w:fldCharType="separate"/>
      </w:r>
      <w:r w:rsidR="0092388B">
        <w:rPr>
          <w:noProof/>
        </w:rPr>
        <w:t>6</w:t>
      </w:r>
      <w:r w:rsidR="0092388B">
        <w:rPr>
          <w:noProof/>
        </w:rPr>
        <w:fldChar w:fldCharType="end"/>
      </w:r>
    </w:p>
    <w:p w14:paraId="46C16171" w14:textId="2B1C9FB3" w:rsidR="0092388B" w:rsidRDefault="0092388B">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_Toc136539779 \h </w:instrText>
      </w:r>
      <w:r>
        <w:rPr>
          <w:noProof/>
        </w:rPr>
      </w:r>
      <w:r>
        <w:rPr>
          <w:noProof/>
        </w:rPr>
        <w:fldChar w:fldCharType="separate"/>
      </w:r>
      <w:r>
        <w:rPr>
          <w:noProof/>
        </w:rPr>
        <w:t>7</w:t>
      </w:r>
      <w:r>
        <w:rPr>
          <w:noProof/>
        </w:rPr>
        <w:fldChar w:fldCharType="end"/>
      </w:r>
    </w:p>
    <w:p w14:paraId="03C4096A" w14:textId="113EE2AD" w:rsidR="0092388B" w:rsidRDefault="0092388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_Toc136539780 \h </w:instrText>
      </w:r>
      <w:r>
        <w:rPr>
          <w:noProof/>
        </w:rPr>
      </w:r>
      <w:r>
        <w:rPr>
          <w:noProof/>
        </w:rPr>
        <w:fldChar w:fldCharType="separate"/>
      </w:r>
      <w:r>
        <w:rPr>
          <w:noProof/>
        </w:rPr>
        <w:t>8</w:t>
      </w:r>
      <w:r>
        <w:rPr>
          <w:noProof/>
        </w:rPr>
        <w:fldChar w:fldCharType="end"/>
      </w:r>
    </w:p>
    <w:p w14:paraId="12A9E76D" w14:textId="68177523" w:rsidR="0092388B" w:rsidRDefault="0092388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_Toc136539781 \h </w:instrText>
      </w:r>
      <w:r>
        <w:rPr>
          <w:noProof/>
        </w:rPr>
      </w:r>
      <w:r>
        <w:rPr>
          <w:noProof/>
        </w:rPr>
        <w:fldChar w:fldCharType="separate"/>
      </w:r>
      <w:r>
        <w:rPr>
          <w:noProof/>
        </w:rPr>
        <w:t>8</w:t>
      </w:r>
      <w:r>
        <w:rPr>
          <w:noProof/>
        </w:rPr>
        <w:fldChar w:fldCharType="end"/>
      </w:r>
    </w:p>
    <w:p w14:paraId="1B1FF1C1" w14:textId="5F9B84CA" w:rsidR="0092388B" w:rsidRDefault="0092388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_Toc136539782 \h </w:instrText>
      </w:r>
      <w:r>
        <w:rPr>
          <w:noProof/>
        </w:rPr>
      </w:r>
      <w:r>
        <w:rPr>
          <w:noProof/>
        </w:rPr>
        <w:fldChar w:fldCharType="separate"/>
      </w:r>
      <w:r>
        <w:rPr>
          <w:noProof/>
        </w:rPr>
        <w:t>9</w:t>
      </w:r>
      <w:r>
        <w:rPr>
          <w:noProof/>
        </w:rPr>
        <w:fldChar w:fldCharType="end"/>
      </w:r>
    </w:p>
    <w:p w14:paraId="338A3296" w14:textId="7DF373DA" w:rsidR="0092388B" w:rsidRDefault="0092388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_Toc136539783 \h </w:instrText>
      </w:r>
      <w:r>
        <w:rPr>
          <w:noProof/>
        </w:rPr>
      </w:r>
      <w:r>
        <w:rPr>
          <w:noProof/>
        </w:rPr>
        <w:fldChar w:fldCharType="separate"/>
      </w:r>
      <w:r>
        <w:rPr>
          <w:noProof/>
        </w:rPr>
        <w:t>9</w:t>
      </w:r>
      <w:r>
        <w:rPr>
          <w:noProof/>
        </w:rPr>
        <w:fldChar w:fldCharType="end"/>
      </w:r>
    </w:p>
    <w:p w14:paraId="57C3642E" w14:textId="74C7C1B3" w:rsidR="0092388B" w:rsidRDefault="0092388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_Toc136539784 \h </w:instrText>
      </w:r>
      <w:r>
        <w:rPr>
          <w:noProof/>
        </w:rPr>
      </w:r>
      <w:r>
        <w:rPr>
          <w:noProof/>
        </w:rPr>
        <w:fldChar w:fldCharType="separate"/>
      </w:r>
      <w:r>
        <w:rPr>
          <w:noProof/>
        </w:rPr>
        <w:t>9</w:t>
      </w:r>
      <w:r>
        <w:rPr>
          <w:noProof/>
        </w:rPr>
        <w:fldChar w:fldCharType="end"/>
      </w:r>
    </w:p>
    <w:p w14:paraId="7DE721AF" w14:textId="58C8355A" w:rsidR="0092388B" w:rsidRDefault="0092388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_Toc136539785 \h </w:instrText>
      </w:r>
      <w:r>
        <w:rPr>
          <w:noProof/>
        </w:rPr>
      </w:r>
      <w:r>
        <w:rPr>
          <w:noProof/>
        </w:rPr>
        <w:fldChar w:fldCharType="separate"/>
      </w:r>
      <w:r>
        <w:rPr>
          <w:noProof/>
        </w:rPr>
        <w:t>9</w:t>
      </w:r>
      <w:r>
        <w:rPr>
          <w:noProof/>
        </w:rPr>
        <w:fldChar w:fldCharType="end"/>
      </w:r>
    </w:p>
    <w:p w14:paraId="270422C6" w14:textId="40931088" w:rsidR="0092388B" w:rsidRDefault="0092388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_Toc136539786 \h </w:instrText>
      </w:r>
      <w:r>
        <w:rPr>
          <w:noProof/>
        </w:rPr>
      </w:r>
      <w:r>
        <w:rPr>
          <w:noProof/>
        </w:rPr>
        <w:fldChar w:fldCharType="separate"/>
      </w:r>
      <w:r>
        <w:rPr>
          <w:noProof/>
        </w:rPr>
        <w:t>10</w:t>
      </w:r>
      <w:r>
        <w:rPr>
          <w:noProof/>
        </w:rPr>
        <w:fldChar w:fldCharType="end"/>
      </w:r>
    </w:p>
    <w:p w14:paraId="64B6C47E" w14:textId="46BCEDA7" w:rsidR="0092388B" w:rsidRDefault="0092388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_Toc136539787 \h </w:instrText>
      </w:r>
      <w:r>
        <w:rPr>
          <w:noProof/>
        </w:rPr>
      </w:r>
      <w:r>
        <w:rPr>
          <w:noProof/>
        </w:rPr>
        <w:fldChar w:fldCharType="separate"/>
      </w:r>
      <w:r>
        <w:rPr>
          <w:noProof/>
        </w:rPr>
        <w:t>10</w:t>
      </w:r>
      <w:r>
        <w:rPr>
          <w:noProof/>
        </w:rPr>
        <w:fldChar w:fldCharType="end"/>
      </w:r>
    </w:p>
    <w:p w14:paraId="529D0950" w14:textId="5D057F73" w:rsidR="0092388B" w:rsidRDefault="0092388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_Toc136539788 \h </w:instrText>
      </w:r>
      <w:r>
        <w:rPr>
          <w:noProof/>
        </w:rPr>
      </w:r>
      <w:r>
        <w:rPr>
          <w:noProof/>
        </w:rPr>
        <w:fldChar w:fldCharType="separate"/>
      </w:r>
      <w:r>
        <w:rPr>
          <w:noProof/>
        </w:rPr>
        <w:t>10</w:t>
      </w:r>
      <w:r>
        <w:rPr>
          <w:noProof/>
        </w:rPr>
        <w:fldChar w:fldCharType="end"/>
      </w:r>
    </w:p>
    <w:p w14:paraId="6D7B1F59" w14:textId="03560D42" w:rsidR="0092388B" w:rsidRDefault="0092388B">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_Toc136539789 \h </w:instrText>
      </w:r>
      <w:r>
        <w:rPr>
          <w:noProof/>
        </w:rPr>
      </w:r>
      <w:r>
        <w:rPr>
          <w:noProof/>
        </w:rPr>
        <w:fldChar w:fldCharType="separate"/>
      </w:r>
      <w:r>
        <w:rPr>
          <w:noProof/>
        </w:rPr>
        <w:t>10</w:t>
      </w:r>
      <w:r>
        <w:rPr>
          <w:noProof/>
        </w:rPr>
        <w:fldChar w:fldCharType="end"/>
      </w:r>
    </w:p>
    <w:p w14:paraId="276E78A5" w14:textId="023BE677" w:rsidR="0092388B" w:rsidRDefault="0092388B">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_Toc136539790 \h </w:instrText>
      </w:r>
      <w:r>
        <w:rPr>
          <w:noProof/>
        </w:rPr>
      </w:r>
      <w:r>
        <w:rPr>
          <w:noProof/>
        </w:rPr>
        <w:fldChar w:fldCharType="separate"/>
      </w:r>
      <w:r>
        <w:rPr>
          <w:noProof/>
        </w:rPr>
        <w:t>10</w:t>
      </w:r>
      <w:r>
        <w:rPr>
          <w:noProof/>
        </w:rPr>
        <w:fldChar w:fldCharType="end"/>
      </w:r>
    </w:p>
    <w:p w14:paraId="54170737" w14:textId="37FD4087" w:rsidR="0092388B" w:rsidRDefault="0092388B">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_Toc136539791 \h </w:instrText>
      </w:r>
      <w:r>
        <w:rPr>
          <w:noProof/>
        </w:rPr>
      </w:r>
      <w:r>
        <w:rPr>
          <w:noProof/>
        </w:rPr>
        <w:fldChar w:fldCharType="separate"/>
      </w:r>
      <w:r>
        <w:rPr>
          <w:noProof/>
        </w:rPr>
        <w:t>11</w:t>
      </w:r>
      <w:r>
        <w:rPr>
          <w:noProof/>
        </w:rPr>
        <w:fldChar w:fldCharType="end"/>
      </w:r>
    </w:p>
    <w:p w14:paraId="127CA871" w14:textId="57D2E027" w:rsidR="0092388B" w:rsidRDefault="0092388B">
      <w:pPr>
        <w:pStyle w:val="TOC4"/>
        <w:rPr>
          <w:rFonts w:asciiTheme="minorHAnsi" w:eastAsiaTheme="minorEastAsia" w:hAnsiTheme="minorHAnsi" w:cstheme="minorBidi"/>
          <w:noProof/>
          <w:kern w:val="2"/>
          <w:sz w:val="21"/>
          <w:szCs w:val="22"/>
          <w:lang w:val="en-US" w:eastAsia="zh-CN"/>
        </w:rPr>
      </w:pPr>
      <w:r w:rsidRPr="00020F06">
        <w:rPr>
          <w:noProof/>
          <w:lang w:val="en-US"/>
        </w:rPr>
        <w:t>4.2.</w:t>
      </w:r>
      <w:r w:rsidRPr="00020F06">
        <w:rPr>
          <w:noProof/>
          <w:lang w:val="en-US" w:eastAsia="zh-CN"/>
        </w:rPr>
        <w:t>1.3</w:t>
      </w:r>
      <w:r>
        <w:rPr>
          <w:rFonts w:asciiTheme="minorHAnsi" w:eastAsiaTheme="minorEastAsia" w:hAnsiTheme="minorHAnsi" w:cstheme="minorBidi"/>
          <w:noProof/>
          <w:kern w:val="2"/>
          <w:sz w:val="21"/>
          <w:szCs w:val="22"/>
          <w:lang w:val="en-US" w:eastAsia="zh-CN"/>
        </w:rPr>
        <w:tab/>
      </w:r>
      <w:r w:rsidRPr="00020F06">
        <w:rPr>
          <w:noProof/>
          <w:lang w:val="en-US"/>
        </w:rPr>
        <w:t>Network Functions</w:t>
      </w:r>
      <w:r>
        <w:rPr>
          <w:noProof/>
        </w:rPr>
        <w:tab/>
      </w:r>
      <w:r>
        <w:rPr>
          <w:noProof/>
        </w:rPr>
        <w:fldChar w:fldCharType="begin"/>
      </w:r>
      <w:r>
        <w:rPr>
          <w:noProof/>
        </w:rPr>
        <w:instrText xml:space="preserve"> PAGEREF _Toc136539792 \h </w:instrText>
      </w:r>
      <w:r>
        <w:rPr>
          <w:noProof/>
        </w:rPr>
      </w:r>
      <w:r>
        <w:rPr>
          <w:noProof/>
        </w:rPr>
        <w:fldChar w:fldCharType="separate"/>
      </w:r>
      <w:r>
        <w:rPr>
          <w:noProof/>
        </w:rPr>
        <w:t>11</w:t>
      </w:r>
      <w:r>
        <w:rPr>
          <w:noProof/>
        </w:rPr>
        <w:fldChar w:fldCharType="end"/>
      </w:r>
    </w:p>
    <w:p w14:paraId="5356BA43" w14:textId="2E9488A1" w:rsidR="0092388B" w:rsidRDefault="0092388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_Toc136539793 \h </w:instrText>
      </w:r>
      <w:r>
        <w:rPr>
          <w:noProof/>
        </w:rPr>
      </w:r>
      <w:r>
        <w:rPr>
          <w:noProof/>
        </w:rPr>
        <w:fldChar w:fldCharType="separate"/>
      </w:r>
      <w:r>
        <w:rPr>
          <w:noProof/>
        </w:rPr>
        <w:t>11</w:t>
      </w:r>
      <w:r>
        <w:rPr>
          <w:noProof/>
        </w:rPr>
        <w:fldChar w:fldCharType="end"/>
      </w:r>
    </w:p>
    <w:p w14:paraId="4134738E" w14:textId="3D9626A2" w:rsidR="0092388B" w:rsidRDefault="0092388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_Toc136539794 \h </w:instrText>
      </w:r>
      <w:r>
        <w:rPr>
          <w:noProof/>
        </w:rPr>
      </w:r>
      <w:r>
        <w:rPr>
          <w:noProof/>
        </w:rPr>
        <w:fldChar w:fldCharType="separate"/>
      </w:r>
      <w:r>
        <w:rPr>
          <w:noProof/>
        </w:rPr>
        <w:t>11</w:t>
      </w:r>
      <w:r>
        <w:rPr>
          <w:noProof/>
        </w:rPr>
        <w:fldChar w:fldCharType="end"/>
      </w:r>
    </w:p>
    <w:p w14:paraId="1441F8EA" w14:textId="4440FEDA" w:rsidR="0092388B" w:rsidRDefault="0092388B">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_Toc136539795 \h </w:instrText>
      </w:r>
      <w:r>
        <w:rPr>
          <w:noProof/>
        </w:rPr>
      </w:r>
      <w:r>
        <w:rPr>
          <w:noProof/>
        </w:rPr>
        <w:fldChar w:fldCharType="separate"/>
      </w:r>
      <w:r>
        <w:rPr>
          <w:noProof/>
        </w:rPr>
        <w:t>12</w:t>
      </w:r>
      <w:r>
        <w:rPr>
          <w:noProof/>
        </w:rPr>
        <w:fldChar w:fldCharType="end"/>
      </w:r>
    </w:p>
    <w:p w14:paraId="41F6D2D1" w14:textId="3859A2F7" w:rsidR="0092388B" w:rsidRDefault="0092388B">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_Toc136539796 \h </w:instrText>
      </w:r>
      <w:r>
        <w:rPr>
          <w:noProof/>
        </w:rPr>
      </w:r>
      <w:r>
        <w:rPr>
          <w:noProof/>
        </w:rPr>
        <w:fldChar w:fldCharType="separate"/>
      </w:r>
      <w:r>
        <w:rPr>
          <w:noProof/>
        </w:rPr>
        <w:t>12</w:t>
      </w:r>
      <w:r>
        <w:rPr>
          <w:noProof/>
        </w:rPr>
        <w:fldChar w:fldCharType="end"/>
      </w:r>
    </w:p>
    <w:p w14:paraId="35028367" w14:textId="62880E9D" w:rsidR="0092388B" w:rsidRDefault="0092388B">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_Toc136539797 \h </w:instrText>
      </w:r>
      <w:r>
        <w:rPr>
          <w:noProof/>
        </w:rPr>
      </w:r>
      <w:r>
        <w:rPr>
          <w:noProof/>
        </w:rPr>
        <w:fldChar w:fldCharType="separate"/>
      </w:r>
      <w:r>
        <w:rPr>
          <w:noProof/>
        </w:rPr>
        <w:t>12</w:t>
      </w:r>
      <w:r>
        <w:rPr>
          <w:noProof/>
        </w:rPr>
        <w:fldChar w:fldCharType="end"/>
      </w:r>
    </w:p>
    <w:p w14:paraId="3C77DA57" w14:textId="0A73DC44" w:rsidR="0092388B" w:rsidRDefault="0092388B">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_Toc136539798 \h </w:instrText>
      </w:r>
      <w:r>
        <w:rPr>
          <w:noProof/>
        </w:rPr>
      </w:r>
      <w:r>
        <w:rPr>
          <w:noProof/>
        </w:rPr>
        <w:fldChar w:fldCharType="separate"/>
      </w:r>
      <w:r>
        <w:rPr>
          <w:noProof/>
        </w:rPr>
        <w:t>12</w:t>
      </w:r>
      <w:r>
        <w:rPr>
          <w:noProof/>
        </w:rPr>
        <w:fldChar w:fldCharType="end"/>
      </w:r>
    </w:p>
    <w:p w14:paraId="5CFFFFDD" w14:textId="6AB38172" w:rsidR="0092388B" w:rsidRDefault="0092388B">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_Toc136539799 \h </w:instrText>
      </w:r>
      <w:r>
        <w:rPr>
          <w:noProof/>
        </w:rPr>
      </w:r>
      <w:r>
        <w:rPr>
          <w:noProof/>
        </w:rPr>
        <w:fldChar w:fldCharType="separate"/>
      </w:r>
      <w:r>
        <w:rPr>
          <w:noProof/>
        </w:rPr>
        <w:t>12</w:t>
      </w:r>
      <w:r>
        <w:rPr>
          <w:noProof/>
        </w:rPr>
        <w:fldChar w:fldCharType="end"/>
      </w:r>
    </w:p>
    <w:p w14:paraId="6407AD54" w14:textId="7E038022" w:rsidR="0092388B" w:rsidRDefault="0092388B">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_Toc136539800 \h </w:instrText>
      </w:r>
      <w:r>
        <w:rPr>
          <w:noProof/>
        </w:rPr>
      </w:r>
      <w:r>
        <w:rPr>
          <w:noProof/>
        </w:rPr>
        <w:fldChar w:fldCharType="separate"/>
      </w:r>
      <w:r>
        <w:rPr>
          <w:noProof/>
        </w:rPr>
        <w:t>14</w:t>
      </w:r>
      <w:r>
        <w:rPr>
          <w:noProof/>
        </w:rPr>
        <w:fldChar w:fldCharType="end"/>
      </w:r>
    </w:p>
    <w:p w14:paraId="15916CE0" w14:textId="067ABB2B" w:rsidR="0092388B" w:rsidRDefault="0092388B">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_Toc136539801 \h </w:instrText>
      </w:r>
      <w:r>
        <w:rPr>
          <w:noProof/>
        </w:rPr>
      </w:r>
      <w:r>
        <w:rPr>
          <w:noProof/>
        </w:rPr>
        <w:fldChar w:fldCharType="separate"/>
      </w:r>
      <w:r>
        <w:rPr>
          <w:noProof/>
        </w:rPr>
        <w:t>14</w:t>
      </w:r>
      <w:r>
        <w:rPr>
          <w:noProof/>
        </w:rPr>
        <w:fldChar w:fldCharType="end"/>
      </w:r>
    </w:p>
    <w:p w14:paraId="070A7C6F" w14:textId="278DB92B" w:rsidR="0092388B" w:rsidRDefault="0092388B">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_Toc136539802 \h </w:instrText>
      </w:r>
      <w:r>
        <w:rPr>
          <w:noProof/>
        </w:rPr>
      </w:r>
      <w:r>
        <w:rPr>
          <w:noProof/>
        </w:rPr>
        <w:fldChar w:fldCharType="separate"/>
      </w:r>
      <w:r>
        <w:rPr>
          <w:noProof/>
        </w:rPr>
        <w:t>14</w:t>
      </w:r>
      <w:r>
        <w:rPr>
          <w:noProof/>
        </w:rPr>
        <w:fldChar w:fldCharType="end"/>
      </w:r>
    </w:p>
    <w:p w14:paraId="38546480" w14:textId="2BFD010C" w:rsidR="0092388B" w:rsidRDefault="0092388B">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_Toc136539803 \h </w:instrText>
      </w:r>
      <w:r>
        <w:rPr>
          <w:noProof/>
        </w:rPr>
      </w:r>
      <w:r>
        <w:rPr>
          <w:noProof/>
        </w:rPr>
        <w:fldChar w:fldCharType="separate"/>
      </w:r>
      <w:r>
        <w:rPr>
          <w:noProof/>
        </w:rPr>
        <w:t>15</w:t>
      </w:r>
      <w:r>
        <w:rPr>
          <w:noProof/>
        </w:rPr>
        <w:fldChar w:fldCharType="end"/>
      </w:r>
    </w:p>
    <w:p w14:paraId="18A0427E" w14:textId="38F5C8AA" w:rsidR="0092388B" w:rsidRDefault="0092388B">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_Toc136539804 \h </w:instrText>
      </w:r>
      <w:r>
        <w:rPr>
          <w:noProof/>
        </w:rPr>
      </w:r>
      <w:r>
        <w:rPr>
          <w:noProof/>
        </w:rPr>
        <w:fldChar w:fldCharType="separate"/>
      </w:r>
      <w:r>
        <w:rPr>
          <w:noProof/>
        </w:rPr>
        <w:t>15</w:t>
      </w:r>
      <w:r>
        <w:rPr>
          <w:noProof/>
        </w:rPr>
        <w:fldChar w:fldCharType="end"/>
      </w:r>
    </w:p>
    <w:p w14:paraId="572393E5" w14:textId="2A38AA16" w:rsidR="0092388B" w:rsidRDefault="0092388B">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_Toc136539805 \h </w:instrText>
      </w:r>
      <w:r>
        <w:rPr>
          <w:noProof/>
        </w:rPr>
      </w:r>
      <w:r>
        <w:rPr>
          <w:noProof/>
        </w:rPr>
        <w:fldChar w:fldCharType="separate"/>
      </w:r>
      <w:r>
        <w:rPr>
          <w:noProof/>
        </w:rPr>
        <w:t>15</w:t>
      </w:r>
      <w:r>
        <w:rPr>
          <w:noProof/>
        </w:rPr>
        <w:fldChar w:fldCharType="end"/>
      </w:r>
    </w:p>
    <w:p w14:paraId="0AED93E8" w14:textId="34B40071" w:rsidR="0092388B" w:rsidRDefault="0092388B">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_Toc136539806 \h </w:instrText>
      </w:r>
      <w:r>
        <w:rPr>
          <w:noProof/>
        </w:rPr>
      </w:r>
      <w:r>
        <w:rPr>
          <w:noProof/>
        </w:rPr>
        <w:fldChar w:fldCharType="separate"/>
      </w:r>
      <w:r>
        <w:rPr>
          <w:noProof/>
        </w:rPr>
        <w:t>16</w:t>
      </w:r>
      <w:r>
        <w:rPr>
          <w:noProof/>
        </w:rPr>
        <w:fldChar w:fldCharType="end"/>
      </w:r>
    </w:p>
    <w:p w14:paraId="574FEB58" w14:textId="0DF67CA1" w:rsidR="0092388B" w:rsidRDefault="0092388B">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_Toc136539807 \h </w:instrText>
      </w:r>
      <w:r>
        <w:rPr>
          <w:noProof/>
        </w:rPr>
      </w:r>
      <w:r>
        <w:rPr>
          <w:noProof/>
        </w:rPr>
        <w:fldChar w:fldCharType="separate"/>
      </w:r>
      <w:r>
        <w:rPr>
          <w:noProof/>
        </w:rPr>
        <w:t>16</w:t>
      </w:r>
      <w:r>
        <w:rPr>
          <w:noProof/>
        </w:rPr>
        <w:fldChar w:fldCharType="end"/>
      </w:r>
    </w:p>
    <w:p w14:paraId="3004746C" w14:textId="08ADD6F3" w:rsidR="0092388B" w:rsidRDefault="0092388B">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_Toc136539808 \h </w:instrText>
      </w:r>
      <w:r>
        <w:rPr>
          <w:noProof/>
        </w:rPr>
      </w:r>
      <w:r>
        <w:rPr>
          <w:noProof/>
        </w:rPr>
        <w:fldChar w:fldCharType="separate"/>
      </w:r>
      <w:r>
        <w:rPr>
          <w:noProof/>
        </w:rPr>
        <w:t>16</w:t>
      </w:r>
      <w:r>
        <w:rPr>
          <w:noProof/>
        </w:rPr>
        <w:fldChar w:fldCharType="end"/>
      </w:r>
    </w:p>
    <w:p w14:paraId="35F32AD4" w14:textId="7C7AAE0E" w:rsidR="0092388B" w:rsidRDefault="0092388B">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_Toc136539809 \h </w:instrText>
      </w:r>
      <w:r>
        <w:rPr>
          <w:noProof/>
        </w:rPr>
      </w:r>
      <w:r>
        <w:rPr>
          <w:noProof/>
        </w:rPr>
        <w:fldChar w:fldCharType="separate"/>
      </w:r>
      <w:r>
        <w:rPr>
          <w:noProof/>
        </w:rPr>
        <w:t>17</w:t>
      </w:r>
      <w:r>
        <w:rPr>
          <w:noProof/>
        </w:rPr>
        <w:fldChar w:fldCharType="end"/>
      </w:r>
    </w:p>
    <w:p w14:paraId="4CBEC774" w14:textId="1BA422F3" w:rsidR="0092388B" w:rsidRDefault="0092388B">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_Toc136539810 \h </w:instrText>
      </w:r>
      <w:r>
        <w:rPr>
          <w:noProof/>
        </w:rPr>
      </w:r>
      <w:r>
        <w:rPr>
          <w:noProof/>
        </w:rPr>
        <w:fldChar w:fldCharType="separate"/>
      </w:r>
      <w:r>
        <w:rPr>
          <w:noProof/>
        </w:rPr>
        <w:t>17</w:t>
      </w:r>
      <w:r>
        <w:rPr>
          <w:noProof/>
        </w:rPr>
        <w:fldChar w:fldCharType="end"/>
      </w:r>
    </w:p>
    <w:p w14:paraId="4DF68F12" w14:textId="0B7BC394" w:rsidR="0092388B" w:rsidRDefault="0092388B">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_Toc136539811 \h </w:instrText>
      </w:r>
      <w:r>
        <w:rPr>
          <w:noProof/>
        </w:rPr>
      </w:r>
      <w:r>
        <w:rPr>
          <w:noProof/>
        </w:rPr>
        <w:fldChar w:fldCharType="separate"/>
      </w:r>
      <w:r>
        <w:rPr>
          <w:noProof/>
        </w:rPr>
        <w:t>17</w:t>
      </w:r>
      <w:r>
        <w:rPr>
          <w:noProof/>
        </w:rPr>
        <w:fldChar w:fldCharType="end"/>
      </w:r>
    </w:p>
    <w:p w14:paraId="06DB8EE4" w14:textId="4CAFFD7A" w:rsidR="0092388B" w:rsidRDefault="0092388B">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_Toc136539812 \h </w:instrText>
      </w:r>
      <w:r>
        <w:rPr>
          <w:noProof/>
        </w:rPr>
      </w:r>
      <w:r>
        <w:rPr>
          <w:noProof/>
        </w:rPr>
        <w:fldChar w:fldCharType="separate"/>
      </w:r>
      <w:r>
        <w:rPr>
          <w:noProof/>
        </w:rPr>
        <w:t>18</w:t>
      </w:r>
      <w:r>
        <w:rPr>
          <w:noProof/>
        </w:rPr>
        <w:fldChar w:fldCharType="end"/>
      </w:r>
    </w:p>
    <w:p w14:paraId="30058324" w14:textId="3ECA9FE8" w:rsidR="0092388B" w:rsidRDefault="0092388B">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_Toc136539813 \h </w:instrText>
      </w:r>
      <w:r>
        <w:rPr>
          <w:noProof/>
        </w:rPr>
      </w:r>
      <w:r>
        <w:rPr>
          <w:noProof/>
        </w:rPr>
        <w:fldChar w:fldCharType="separate"/>
      </w:r>
      <w:r>
        <w:rPr>
          <w:noProof/>
        </w:rPr>
        <w:t>18</w:t>
      </w:r>
      <w:r>
        <w:rPr>
          <w:noProof/>
        </w:rPr>
        <w:fldChar w:fldCharType="end"/>
      </w:r>
    </w:p>
    <w:p w14:paraId="5E84CC66" w14:textId="3C8D798C" w:rsidR="0092388B" w:rsidRDefault="0092388B">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_Toc136539814 \h </w:instrText>
      </w:r>
      <w:r>
        <w:rPr>
          <w:noProof/>
        </w:rPr>
      </w:r>
      <w:r>
        <w:rPr>
          <w:noProof/>
        </w:rPr>
        <w:fldChar w:fldCharType="separate"/>
      </w:r>
      <w:r>
        <w:rPr>
          <w:noProof/>
        </w:rPr>
        <w:t>19</w:t>
      </w:r>
      <w:r>
        <w:rPr>
          <w:noProof/>
        </w:rPr>
        <w:fldChar w:fldCharType="end"/>
      </w:r>
    </w:p>
    <w:p w14:paraId="27A25A78" w14:textId="621594F4" w:rsidR="0092388B" w:rsidRDefault="0092388B">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_Toc136539815 \h </w:instrText>
      </w:r>
      <w:r>
        <w:rPr>
          <w:noProof/>
        </w:rPr>
      </w:r>
      <w:r>
        <w:rPr>
          <w:noProof/>
        </w:rPr>
        <w:fldChar w:fldCharType="separate"/>
      </w:r>
      <w:r>
        <w:rPr>
          <w:noProof/>
        </w:rPr>
        <w:t>19</w:t>
      </w:r>
      <w:r>
        <w:rPr>
          <w:noProof/>
        </w:rPr>
        <w:fldChar w:fldCharType="end"/>
      </w:r>
    </w:p>
    <w:p w14:paraId="1A757946" w14:textId="5AFAA74D" w:rsidR="0092388B" w:rsidRDefault="0092388B">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_Toc136539816 \h </w:instrText>
      </w:r>
      <w:r>
        <w:rPr>
          <w:noProof/>
        </w:rPr>
      </w:r>
      <w:r>
        <w:rPr>
          <w:noProof/>
        </w:rPr>
        <w:fldChar w:fldCharType="separate"/>
      </w:r>
      <w:r>
        <w:rPr>
          <w:noProof/>
        </w:rPr>
        <w:t>19</w:t>
      </w:r>
      <w:r>
        <w:rPr>
          <w:noProof/>
        </w:rPr>
        <w:fldChar w:fldCharType="end"/>
      </w:r>
    </w:p>
    <w:p w14:paraId="27BA3771" w14:textId="740B703B" w:rsidR="0092388B" w:rsidRDefault="0092388B">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_Toc136539817 \h </w:instrText>
      </w:r>
      <w:r>
        <w:rPr>
          <w:noProof/>
        </w:rPr>
      </w:r>
      <w:r>
        <w:rPr>
          <w:noProof/>
        </w:rPr>
        <w:fldChar w:fldCharType="separate"/>
      </w:r>
      <w:r>
        <w:rPr>
          <w:noProof/>
        </w:rPr>
        <w:t>19</w:t>
      </w:r>
      <w:r>
        <w:rPr>
          <w:noProof/>
        </w:rPr>
        <w:fldChar w:fldCharType="end"/>
      </w:r>
    </w:p>
    <w:p w14:paraId="2DEDA8B1" w14:textId="5A029FF9" w:rsidR="0092388B" w:rsidRDefault="0092388B">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_Toc136539818 \h </w:instrText>
      </w:r>
      <w:r>
        <w:rPr>
          <w:noProof/>
        </w:rPr>
      </w:r>
      <w:r>
        <w:rPr>
          <w:noProof/>
        </w:rPr>
        <w:fldChar w:fldCharType="separate"/>
      </w:r>
      <w:r>
        <w:rPr>
          <w:noProof/>
        </w:rPr>
        <w:t>21</w:t>
      </w:r>
      <w:r>
        <w:rPr>
          <w:noProof/>
        </w:rPr>
        <w:fldChar w:fldCharType="end"/>
      </w:r>
    </w:p>
    <w:p w14:paraId="116D6273" w14:textId="20F4864B" w:rsidR="0092388B" w:rsidRDefault="0092388B">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_Toc136539819 \h </w:instrText>
      </w:r>
      <w:r>
        <w:rPr>
          <w:noProof/>
        </w:rPr>
      </w:r>
      <w:r>
        <w:rPr>
          <w:noProof/>
        </w:rPr>
        <w:fldChar w:fldCharType="separate"/>
      </w:r>
      <w:r>
        <w:rPr>
          <w:noProof/>
        </w:rPr>
        <w:t>21</w:t>
      </w:r>
      <w:r>
        <w:rPr>
          <w:noProof/>
        </w:rPr>
        <w:fldChar w:fldCharType="end"/>
      </w:r>
    </w:p>
    <w:p w14:paraId="2C668895" w14:textId="483CD3C0" w:rsidR="0092388B" w:rsidRDefault="0092388B">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_Toc136539820 \h </w:instrText>
      </w:r>
      <w:r>
        <w:rPr>
          <w:noProof/>
        </w:rPr>
      </w:r>
      <w:r>
        <w:rPr>
          <w:noProof/>
        </w:rPr>
        <w:fldChar w:fldCharType="separate"/>
      </w:r>
      <w:r>
        <w:rPr>
          <w:noProof/>
        </w:rPr>
        <w:t>22</w:t>
      </w:r>
      <w:r>
        <w:rPr>
          <w:noProof/>
        </w:rPr>
        <w:fldChar w:fldCharType="end"/>
      </w:r>
    </w:p>
    <w:p w14:paraId="74927572" w14:textId="57367C85" w:rsidR="0092388B" w:rsidRDefault="0092388B">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_Toc136539821 \h </w:instrText>
      </w:r>
      <w:r>
        <w:rPr>
          <w:noProof/>
        </w:rPr>
      </w:r>
      <w:r>
        <w:rPr>
          <w:noProof/>
        </w:rPr>
        <w:fldChar w:fldCharType="separate"/>
      </w:r>
      <w:r>
        <w:rPr>
          <w:noProof/>
        </w:rPr>
        <w:t>22</w:t>
      </w:r>
      <w:r>
        <w:rPr>
          <w:noProof/>
        </w:rPr>
        <w:fldChar w:fldCharType="end"/>
      </w:r>
    </w:p>
    <w:p w14:paraId="31B094E5" w14:textId="02C623A1" w:rsidR="0092388B" w:rsidRDefault="0092388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_Toc136539822 \h </w:instrText>
      </w:r>
      <w:r>
        <w:rPr>
          <w:noProof/>
        </w:rPr>
      </w:r>
      <w:r>
        <w:rPr>
          <w:noProof/>
        </w:rPr>
        <w:fldChar w:fldCharType="separate"/>
      </w:r>
      <w:r>
        <w:rPr>
          <w:noProof/>
        </w:rPr>
        <w:t>23</w:t>
      </w:r>
      <w:r>
        <w:rPr>
          <w:noProof/>
        </w:rPr>
        <w:fldChar w:fldCharType="end"/>
      </w:r>
    </w:p>
    <w:p w14:paraId="5E4CE00B" w14:textId="285A6678" w:rsidR="0092388B" w:rsidRDefault="0092388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_Toc136539823 \h </w:instrText>
      </w:r>
      <w:r>
        <w:rPr>
          <w:noProof/>
        </w:rPr>
      </w:r>
      <w:r>
        <w:rPr>
          <w:noProof/>
        </w:rPr>
        <w:fldChar w:fldCharType="separate"/>
      </w:r>
      <w:r>
        <w:rPr>
          <w:noProof/>
        </w:rPr>
        <w:t>23</w:t>
      </w:r>
      <w:r>
        <w:rPr>
          <w:noProof/>
        </w:rPr>
        <w:fldChar w:fldCharType="end"/>
      </w:r>
    </w:p>
    <w:p w14:paraId="463BF171" w14:textId="52E0FAC6" w:rsidR="0092388B" w:rsidRDefault="0092388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_Toc136539824 \h </w:instrText>
      </w:r>
      <w:r>
        <w:rPr>
          <w:noProof/>
        </w:rPr>
      </w:r>
      <w:r>
        <w:rPr>
          <w:noProof/>
        </w:rPr>
        <w:fldChar w:fldCharType="separate"/>
      </w:r>
      <w:r>
        <w:rPr>
          <w:noProof/>
        </w:rPr>
        <w:t>23</w:t>
      </w:r>
      <w:r>
        <w:rPr>
          <w:noProof/>
        </w:rPr>
        <w:fldChar w:fldCharType="end"/>
      </w:r>
    </w:p>
    <w:p w14:paraId="04AA6807" w14:textId="1FD61E41" w:rsidR="0092388B" w:rsidRDefault="0092388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_Toc136539825 \h </w:instrText>
      </w:r>
      <w:r>
        <w:rPr>
          <w:noProof/>
        </w:rPr>
      </w:r>
      <w:r>
        <w:rPr>
          <w:noProof/>
        </w:rPr>
        <w:fldChar w:fldCharType="separate"/>
      </w:r>
      <w:r>
        <w:rPr>
          <w:noProof/>
        </w:rPr>
        <w:t>24</w:t>
      </w:r>
      <w:r>
        <w:rPr>
          <w:noProof/>
        </w:rPr>
        <w:fldChar w:fldCharType="end"/>
      </w:r>
    </w:p>
    <w:p w14:paraId="18657E35" w14:textId="27547957" w:rsidR="0092388B" w:rsidRDefault="0092388B">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_Toc136539826 \h </w:instrText>
      </w:r>
      <w:r>
        <w:rPr>
          <w:noProof/>
        </w:rPr>
      </w:r>
      <w:r>
        <w:rPr>
          <w:noProof/>
        </w:rPr>
        <w:fldChar w:fldCharType="separate"/>
      </w:r>
      <w:r>
        <w:rPr>
          <w:noProof/>
        </w:rPr>
        <w:t>24</w:t>
      </w:r>
      <w:r>
        <w:rPr>
          <w:noProof/>
        </w:rPr>
        <w:fldChar w:fldCharType="end"/>
      </w:r>
    </w:p>
    <w:p w14:paraId="08A76A6F" w14:textId="0B38BC4F" w:rsidR="0092388B" w:rsidRDefault="0092388B">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_Toc136539827 \h </w:instrText>
      </w:r>
      <w:r>
        <w:rPr>
          <w:noProof/>
        </w:rPr>
      </w:r>
      <w:r>
        <w:rPr>
          <w:noProof/>
        </w:rPr>
        <w:fldChar w:fldCharType="separate"/>
      </w:r>
      <w:r>
        <w:rPr>
          <w:noProof/>
        </w:rPr>
        <w:t>24</w:t>
      </w:r>
      <w:r>
        <w:rPr>
          <w:noProof/>
        </w:rPr>
        <w:fldChar w:fldCharType="end"/>
      </w:r>
    </w:p>
    <w:p w14:paraId="19AADA20" w14:textId="25A6054A" w:rsidR="0092388B" w:rsidRDefault="0092388B">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_Toc136539828 \h </w:instrText>
      </w:r>
      <w:r>
        <w:rPr>
          <w:noProof/>
        </w:rPr>
      </w:r>
      <w:r>
        <w:rPr>
          <w:noProof/>
        </w:rPr>
        <w:fldChar w:fldCharType="separate"/>
      </w:r>
      <w:r>
        <w:rPr>
          <w:noProof/>
        </w:rPr>
        <w:t>24</w:t>
      </w:r>
      <w:r>
        <w:rPr>
          <w:noProof/>
        </w:rPr>
        <w:fldChar w:fldCharType="end"/>
      </w:r>
    </w:p>
    <w:p w14:paraId="4A7EC123" w14:textId="00F7C579" w:rsidR="0092388B" w:rsidRDefault="0092388B">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_Toc136539829 \h </w:instrText>
      </w:r>
      <w:r>
        <w:rPr>
          <w:noProof/>
        </w:rPr>
      </w:r>
      <w:r>
        <w:rPr>
          <w:noProof/>
        </w:rPr>
        <w:fldChar w:fldCharType="separate"/>
      </w:r>
      <w:r>
        <w:rPr>
          <w:noProof/>
        </w:rPr>
        <w:t>24</w:t>
      </w:r>
      <w:r>
        <w:rPr>
          <w:noProof/>
        </w:rPr>
        <w:fldChar w:fldCharType="end"/>
      </w:r>
    </w:p>
    <w:p w14:paraId="7BC42870" w14:textId="47965227" w:rsidR="0092388B" w:rsidRDefault="0092388B">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_Toc136539830 \h </w:instrText>
      </w:r>
      <w:r>
        <w:rPr>
          <w:noProof/>
        </w:rPr>
      </w:r>
      <w:r>
        <w:rPr>
          <w:noProof/>
        </w:rPr>
        <w:fldChar w:fldCharType="separate"/>
      </w:r>
      <w:r>
        <w:rPr>
          <w:noProof/>
        </w:rPr>
        <w:t>24</w:t>
      </w:r>
      <w:r>
        <w:rPr>
          <w:noProof/>
        </w:rPr>
        <w:fldChar w:fldCharType="end"/>
      </w:r>
    </w:p>
    <w:p w14:paraId="2F5050E4" w14:textId="0AE51D8A" w:rsidR="0092388B" w:rsidRDefault="0092388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_Toc136539831 \h </w:instrText>
      </w:r>
      <w:r>
        <w:rPr>
          <w:noProof/>
        </w:rPr>
      </w:r>
      <w:r>
        <w:rPr>
          <w:noProof/>
        </w:rPr>
        <w:fldChar w:fldCharType="separate"/>
      </w:r>
      <w:r>
        <w:rPr>
          <w:noProof/>
        </w:rPr>
        <w:t>24</w:t>
      </w:r>
      <w:r>
        <w:rPr>
          <w:noProof/>
        </w:rPr>
        <w:fldChar w:fldCharType="end"/>
      </w:r>
    </w:p>
    <w:p w14:paraId="373C0C93" w14:textId="70F2E537" w:rsidR="0092388B" w:rsidRDefault="0092388B">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_Toc136539832 \h </w:instrText>
      </w:r>
      <w:r>
        <w:rPr>
          <w:noProof/>
        </w:rPr>
      </w:r>
      <w:r>
        <w:rPr>
          <w:noProof/>
        </w:rPr>
        <w:fldChar w:fldCharType="separate"/>
      </w:r>
      <w:r>
        <w:rPr>
          <w:noProof/>
        </w:rPr>
        <w:t>24</w:t>
      </w:r>
      <w:r>
        <w:rPr>
          <w:noProof/>
        </w:rPr>
        <w:fldChar w:fldCharType="end"/>
      </w:r>
    </w:p>
    <w:p w14:paraId="15BB43C3" w14:textId="6D2225E3" w:rsidR="0092388B" w:rsidRDefault="0092388B">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_Toc136539833 \h </w:instrText>
      </w:r>
      <w:r>
        <w:rPr>
          <w:noProof/>
        </w:rPr>
      </w:r>
      <w:r>
        <w:rPr>
          <w:noProof/>
        </w:rPr>
        <w:fldChar w:fldCharType="separate"/>
      </w:r>
      <w:r>
        <w:rPr>
          <w:noProof/>
        </w:rPr>
        <w:t>25</w:t>
      </w:r>
      <w:r>
        <w:rPr>
          <w:noProof/>
        </w:rPr>
        <w:fldChar w:fldCharType="end"/>
      </w:r>
    </w:p>
    <w:p w14:paraId="4C2359F2" w14:textId="1ABD38FF" w:rsidR="0092388B" w:rsidRDefault="0092388B">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_Toc136539834 \h </w:instrText>
      </w:r>
      <w:r>
        <w:rPr>
          <w:noProof/>
        </w:rPr>
      </w:r>
      <w:r>
        <w:rPr>
          <w:noProof/>
        </w:rPr>
        <w:fldChar w:fldCharType="separate"/>
      </w:r>
      <w:r>
        <w:rPr>
          <w:noProof/>
        </w:rPr>
        <w:t>25</w:t>
      </w:r>
      <w:r>
        <w:rPr>
          <w:noProof/>
        </w:rPr>
        <w:fldChar w:fldCharType="end"/>
      </w:r>
    </w:p>
    <w:p w14:paraId="033E650C" w14:textId="0FB9C765" w:rsidR="0092388B" w:rsidRDefault="0092388B">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_Toc136539835 \h </w:instrText>
      </w:r>
      <w:r>
        <w:rPr>
          <w:noProof/>
        </w:rPr>
      </w:r>
      <w:r>
        <w:rPr>
          <w:noProof/>
        </w:rPr>
        <w:fldChar w:fldCharType="separate"/>
      </w:r>
      <w:r>
        <w:rPr>
          <w:noProof/>
        </w:rPr>
        <w:t>25</w:t>
      </w:r>
      <w:r>
        <w:rPr>
          <w:noProof/>
        </w:rPr>
        <w:fldChar w:fldCharType="end"/>
      </w:r>
    </w:p>
    <w:p w14:paraId="0BB71F75" w14:textId="419A05A2" w:rsidR="0092388B" w:rsidRDefault="0092388B">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_Toc136539836 \h </w:instrText>
      </w:r>
      <w:r>
        <w:rPr>
          <w:noProof/>
        </w:rPr>
      </w:r>
      <w:r>
        <w:rPr>
          <w:noProof/>
        </w:rPr>
        <w:fldChar w:fldCharType="separate"/>
      </w:r>
      <w:r>
        <w:rPr>
          <w:noProof/>
        </w:rPr>
        <w:t>25</w:t>
      </w:r>
      <w:r>
        <w:rPr>
          <w:noProof/>
        </w:rPr>
        <w:fldChar w:fldCharType="end"/>
      </w:r>
    </w:p>
    <w:p w14:paraId="0B3E716C" w14:textId="0B2C471F" w:rsidR="0092388B" w:rsidRDefault="0092388B">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_Toc136539837 \h </w:instrText>
      </w:r>
      <w:r>
        <w:rPr>
          <w:noProof/>
        </w:rPr>
      </w:r>
      <w:r>
        <w:rPr>
          <w:noProof/>
        </w:rPr>
        <w:fldChar w:fldCharType="separate"/>
      </w:r>
      <w:r>
        <w:rPr>
          <w:noProof/>
        </w:rPr>
        <w:t>25</w:t>
      </w:r>
      <w:r>
        <w:rPr>
          <w:noProof/>
        </w:rPr>
        <w:fldChar w:fldCharType="end"/>
      </w:r>
    </w:p>
    <w:p w14:paraId="75920341" w14:textId="32D08256" w:rsidR="0092388B" w:rsidRDefault="0092388B">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_Toc136539838 \h </w:instrText>
      </w:r>
      <w:r>
        <w:rPr>
          <w:noProof/>
        </w:rPr>
      </w:r>
      <w:r>
        <w:rPr>
          <w:noProof/>
        </w:rPr>
        <w:fldChar w:fldCharType="separate"/>
      </w:r>
      <w:r>
        <w:rPr>
          <w:noProof/>
        </w:rPr>
        <w:t>26</w:t>
      </w:r>
      <w:r>
        <w:rPr>
          <w:noProof/>
        </w:rPr>
        <w:fldChar w:fldCharType="end"/>
      </w:r>
    </w:p>
    <w:p w14:paraId="7D93CD0C" w14:textId="21476384" w:rsidR="0092388B" w:rsidRDefault="0092388B">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_Toc136539839 \h </w:instrText>
      </w:r>
      <w:r>
        <w:rPr>
          <w:noProof/>
        </w:rPr>
      </w:r>
      <w:r>
        <w:rPr>
          <w:noProof/>
        </w:rPr>
        <w:fldChar w:fldCharType="separate"/>
      </w:r>
      <w:r>
        <w:rPr>
          <w:noProof/>
        </w:rPr>
        <w:t>27</w:t>
      </w:r>
      <w:r>
        <w:rPr>
          <w:noProof/>
        </w:rPr>
        <w:fldChar w:fldCharType="end"/>
      </w:r>
    </w:p>
    <w:p w14:paraId="2A2E4903" w14:textId="2BFEBCFA" w:rsidR="0092388B" w:rsidRDefault="0092388B">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_Toc136539840 \h </w:instrText>
      </w:r>
      <w:r>
        <w:rPr>
          <w:noProof/>
        </w:rPr>
      </w:r>
      <w:r>
        <w:rPr>
          <w:noProof/>
        </w:rPr>
        <w:fldChar w:fldCharType="separate"/>
      </w:r>
      <w:r>
        <w:rPr>
          <w:noProof/>
        </w:rPr>
        <w:t>27</w:t>
      </w:r>
      <w:r>
        <w:rPr>
          <w:noProof/>
        </w:rPr>
        <w:fldChar w:fldCharType="end"/>
      </w:r>
    </w:p>
    <w:p w14:paraId="4CB3B11C" w14:textId="5ED3DE31" w:rsidR="0092388B" w:rsidRDefault="0092388B">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_Toc136539841 \h </w:instrText>
      </w:r>
      <w:r>
        <w:rPr>
          <w:noProof/>
        </w:rPr>
      </w:r>
      <w:r>
        <w:rPr>
          <w:noProof/>
        </w:rPr>
        <w:fldChar w:fldCharType="separate"/>
      </w:r>
      <w:r>
        <w:rPr>
          <w:noProof/>
        </w:rPr>
        <w:t>27</w:t>
      </w:r>
      <w:r>
        <w:rPr>
          <w:noProof/>
        </w:rPr>
        <w:fldChar w:fldCharType="end"/>
      </w:r>
    </w:p>
    <w:p w14:paraId="249E61C8" w14:textId="7AA58DB8" w:rsidR="0092388B" w:rsidRDefault="0092388B">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_Toc136539842 \h </w:instrText>
      </w:r>
      <w:r>
        <w:rPr>
          <w:noProof/>
        </w:rPr>
      </w:r>
      <w:r>
        <w:rPr>
          <w:noProof/>
        </w:rPr>
        <w:fldChar w:fldCharType="separate"/>
      </w:r>
      <w:r>
        <w:rPr>
          <w:noProof/>
        </w:rPr>
        <w:t>27</w:t>
      </w:r>
      <w:r>
        <w:rPr>
          <w:noProof/>
        </w:rPr>
        <w:fldChar w:fldCharType="end"/>
      </w:r>
    </w:p>
    <w:p w14:paraId="6B19EAA1" w14:textId="72635DA7" w:rsidR="0092388B" w:rsidRDefault="0092388B">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_Toc136539843 \h </w:instrText>
      </w:r>
      <w:r>
        <w:rPr>
          <w:noProof/>
        </w:rPr>
      </w:r>
      <w:r>
        <w:rPr>
          <w:noProof/>
        </w:rPr>
        <w:fldChar w:fldCharType="separate"/>
      </w:r>
      <w:r>
        <w:rPr>
          <w:noProof/>
        </w:rPr>
        <w:t>27</w:t>
      </w:r>
      <w:r>
        <w:rPr>
          <w:noProof/>
        </w:rPr>
        <w:fldChar w:fldCharType="end"/>
      </w:r>
    </w:p>
    <w:p w14:paraId="5C4B0C6F" w14:textId="1D641E4D" w:rsidR="0092388B" w:rsidRDefault="0092388B">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_Toc136539844 \h </w:instrText>
      </w:r>
      <w:r>
        <w:rPr>
          <w:noProof/>
        </w:rPr>
      </w:r>
      <w:r>
        <w:rPr>
          <w:noProof/>
        </w:rPr>
        <w:fldChar w:fldCharType="separate"/>
      </w:r>
      <w:r>
        <w:rPr>
          <w:noProof/>
        </w:rPr>
        <w:t>27</w:t>
      </w:r>
      <w:r>
        <w:rPr>
          <w:noProof/>
        </w:rPr>
        <w:fldChar w:fldCharType="end"/>
      </w:r>
    </w:p>
    <w:p w14:paraId="4628F888" w14:textId="3889367D" w:rsidR="0092388B" w:rsidRDefault="0092388B">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_Toc136539845 \h </w:instrText>
      </w:r>
      <w:r>
        <w:rPr>
          <w:noProof/>
        </w:rPr>
      </w:r>
      <w:r>
        <w:rPr>
          <w:noProof/>
        </w:rPr>
        <w:fldChar w:fldCharType="separate"/>
      </w:r>
      <w:r>
        <w:rPr>
          <w:noProof/>
        </w:rPr>
        <w:t>28</w:t>
      </w:r>
      <w:r>
        <w:rPr>
          <w:noProof/>
        </w:rPr>
        <w:fldChar w:fldCharType="end"/>
      </w:r>
    </w:p>
    <w:p w14:paraId="2CD35D10" w14:textId="73FC6988" w:rsidR="0092388B" w:rsidRDefault="0092388B">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_Toc136539846 \h </w:instrText>
      </w:r>
      <w:r>
        <w:rPr>
          <w:noProof/>
        </w:rPr>
      </w:r>
      <w:r>
        <w:rPr>
          <w:noProof/>
        </w:rPr>
        <w:fldChar w:fldCharType="separate"/>
      </w:r>
      <w:r>
        <w:rPr>
          <w:noProof/>
        </w:rPr>
        <w:t>28</w:t>
      </w:r>
      <w:r>
        <w:rPr>
          <w:noProof/>
        </w:rPr>
        <w:fldChar w:fldCharType="end"/>
      </w:r>
    </w:p>
    <w:p w14:paraId="43A5F89E" w14:textId="0B353DA2" w:rsidR="0092388B" w:rsidRDefault="0092388B">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_Toc136539847 \h </w:instrText>
      </w:r>
      <w:r>
        <w:rPr>
          <w:noProof/>
        </w:rPr>
      </w:r>
      <w:r>
        <w:rPr>
          <w:noProof/>
        </w:rPr>
        <w:fldChar w:fldCharType="separate"/>
      </w:r>
      <w:r>
        <w:rPr>
          <w:noProof/>
        </w:rPr>
        <w:t>28</w:t>
      </w:r>
      <w:r>
        <w:rPr>
          <w:noProof/>
        </w:rPr>
        <w:fldChar w:fldCharType="end"/>
      </w:r>
    </w:p>
    <w:p w14:paraId="513F9C04" w14:textId="03A5C6D5" w:rsidR="0092388B" w:rsidRDefault="0092388B">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_Toc136539848 \h </w:instrText>
      </w:r>
      <w:r>
        <w:rPr>
          <w:noProof/>
        </w:rPr>
      </w:r>
      <w:r>
        <w:rPr>
          <w:noProof/>
        </w:rPr>
        <w:fldChar w:fldCharType="separate"/>
      </w:r>
      <w:r>
        <w:rPr>
          <w:noProof/>
        </w:rPr>
        <w:t>28</w:t>
      </w:r>
      <w:r>
        <w:rPr>
          <w:noProof/>
        </w:rPr>
        <w:fldChar w:fldCharType="end"/>
      </w:r>
    </w:p>
    <w:p w14:paraId="10511E65" w14:textId="43D913C8" w:rsidR="0092388B" w:rsidRDefault="0092388B">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_Toc136539849 \h </w:instrText>
      </w:r>
      <w:r>
        <w:rPr>
          <w:noProof/>
        </w:rPr>
      </w:r>
      <w:r>
        <w:rPr>
          <w:noProof/>
        </w:rPr>
        <w:fldChar w:fldCharType="separate"/>
      </w:r>
      <w:r>
        <w:rPr>
          <w:noProof/>
        </w:rPr>
        <w:t>29</w:t>
      </w:r>
      <w:r>
        <w:rPr>
          <w:noProof/>
        </w:rPr>
        <w:fldChar w:fldCharType="end"/>
      </w:r>
    </w:p>
    <w:p w14:paraId="1307D379" w14:textId="72274F50" w:rsidR="0092388B" w:rsidRDefault="0092388B">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_Toc136539850 \h </w:instrText>
      </w:r>
      <w:r>
        <w:rPr>
          <w:noProof/>
        </w:rPr>
      </w:r>
      <w:r>
        <w:rPr>
          <w:noProof/>
        </w:rPr>
        <w:fldChar w:fldCharType="separate"/>
      </w:r>
      <w:r>
        <w:rPr>
          <w:noProof/>
        </w:rPr>
        <w:t>29</w:t>
      </w:r>
      <w:r>
        <w:rPr>
          <w:noProof/>
        </w:rPr>
        <w:fldChar w:fldCharType="end"/>
      </w:r>
    </w:p>
    <w:p w14:paraId="2E488713" w14:textId="55ADFE89" w:rsidR="0092388B" w:rsidRDefault="0092388B">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_Toc136539851 \h </w:instrText>
      </w:r>
      <w:r>
        <w:rPr>
          <w:noProof/>
        </w:rPr>
      </w:r>
      <w:r>
        <w:rPr>
          <w:noProof/>
        </w:rPr>
        <w:fldChar w:fldCharType="separate"/>
      </w:r>
      <w:r>
        <w:rPr>
          <w:noProof/>
        </w:rPr>
        <w:t>29</w:t>
      </w:r>
      <w:r>
        <w:rPr>
          <w:noProof/>
        </w:rPr>
        <w:fldChar w:fldCharType="end"/>
      </w:r>
    </w:p>
    <w:p w14:paraId="2F72ADA2" w14:textId="60991817" w:rsidR="0092388B" w:rsidRDefault="0092388B">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_Toc136539852 \h </w:instrText>
      </w:r>
      <w:r>
        <w:rPr>
          <w:noProof/>
        </w:rPr>
      </w:r>
      <w:r>
        <w:rPr>
          <w:noProof/>
        </w:rPr>
        <w:fldChar w:fldCharType="separate"/>
      </w:r>
      <w:r>
        <w:rPr>
          <w:noProof/>
        </w:rPr>
        <w:t>30</w:t>
      </w:r>
      <w:r>
        <w:rPr>
          <w:noProof/>
        </w:rPr>
        <w:fldChar w:fldCharType="end"/>
      </w:r>
    </w:p>
    <w:p w14:paraId="5D7BEF80" w14:textId="212729C2" w:rsidR="0092388B" w:rsidRDefault="0092388B">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_Toc136539853 \h </w:instrText>
      </w:r>
      <w:r>
        <w:rPr>
          <w:noProof/>
        </w:rPr>
      </w:r>
      <w:r>
        <w:rPr>
          <w:noProof/>
        </w:rPr>
        <w:fldChar w:fldCharType="separate"/>
      </w:r>
      <w:r>
        <w:rPr>
          <w:noProof/>
        </w:rPr>
        <w:t>30</w:t>
      </w:r>
      <w:r>
        <w:rPr>
          <w:noProof/>
        </w:rPr>
        <w:fldChar w:fldCharType="end"/>
      </w:r>
    </w:p>
    <w:p w14:paraId="769FDE8F" w14:textId="5CB44B0D" w:rsidR="0092388B" w:rsidRDefault="0092388B">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_Toc136539854 \h </w:instrText>
      </w:r>
      <w:r>
        <w:rPr>
          <w:noProof/>
        </w:rPr>
      </w:r>
      <w:r>
        <w:rPr>
          <w:noProof/>
        </w:rPr>
        <w:fldChar w:fldCharType="separate"/>
      </w:r>
      <w:r>
        <w:rPr>
          <w:noProof/>
        </w:rPr>
        <w:t>30</w:t>
      </w:r>
      <w:r>
        <w:rPr>
          <w:noProof/>
        </w:rPr>
        <w:fldChar w:fldCharType="end"/>
      </w:r>
    </w:p>
    <w:p w14:paraId="6E2A04B7" w14:textId="73C19E4C" w:rsidR="0092388B" w:rsidRDefault="0092388B">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_Toc136539855 \h </w:instrText>
      </w:r>
      <w:r>
        <w:rPr>
          <w:noProof/>
        </w:rPr>
      </w:r>
      <w:r>
        <w:rPr>
          <w:noProof/>
        </w:rPr>
        <w:fldChar w:fldCharType="separate"/>
      </w:r>
      <w:r>
        <w:rPr>
          <w:noProof/>
        </w:rPr>
        <w:t>30</w:t>
      </w:r>
      <w:r>
        <w:rPr>
          <w:noProof/>
        </w:rPr>
        <w:fldChar w:fldCharType="end"/>
      </w:r>
    </w:p>
    <w:p w14:paraId="5D03C88E" w14:textId="3B45EECC" w:rsidR="0092388B" w:rsidRDefault="0092388B">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_Toc136539856 \h </w:instrText>
      </w:r>
      <w:r>
        <w:rPr>
          <w:noProof/>
        </w:rPr>
      </w:r>
      <w:r>
        <w:rPr>
          <w:noProof/>
        </w:rPr>
        <w:fldChar w:fldCharType="separate"/>
      </w:r>
      <w:r>
        <w:rPr>
          <w:noProof/>
        </w:rPr>
        <w:t>30</w:t>
      </w:r>
      <w:r>
        <w:rPr>
          <w:noProof/>
        </w:rPr>
        <w:fldChar w:fldCharType="end"/>
      </w:r>
    </w:p>
    <w:p w14:paraId="7531D4F6" w14:textId="51DF4B62" w:rsidR="0092388B" w:rsidRDefault="0092388B">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_Toc136539857 \h </w:instrText>
      </w:r>
      <w:r>
        <w:rPr>
          <w:noProof/>
        </w:rPr>
      </w:r>
      <w:r>
        <w:rPr>
          <w:noProof/>
        </w:rPr>
        <w:fldChar w:fldCharType="separate"/>
      </w:r>
      <w:r>
        <w:rPr>
          <w:noProof/>
        </w:rPr>
        <w:t>31</w:t>
      </w:r>
      <w:r>
        <w:rPr>
          <w:noProof/>
        </w:rPr>
        <w:fldChar w:fldCharType="end"/>
      </w:r>
    </w:p>
    <w:p w14:paraId="13C3D85B" w14:textId="1D9EB43A" w:rsidR="0092388B" w:rsidRDefault="0092388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_Toc136539858 \h </w:instrText>
      </w:r>
      <w:r>
        <w:rPr>
          <w:noProof/>
        </w:rPr>
      </w:r>
      <w:r>
        <w:rPr>
          <w:noProof/>
        </w:rPr>
        <w:fldChar w:fldCharType="separate"/>
      </w:r>
      <w:r>
        <w:rPr>
          <w:noProof/>
        </w:rPr>
        <w:t>31</w:t>
      </w:r>
      <w:r>
        <w:rPr>
          <w:noProof/>
        </w:rPr>
        <w:fldChar w:fldCharType="end"/>
      </w:r>
    </w:p>
    <w:p w14:paraId="5B4FDF9E" w14:textId="1354B167" w:rsidR="0092388B" w:rsidRDefault="0092388B">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_Toc136539859 \h </w:instrText>
      </w:r>
      <w:r>
        <w:rPr>
          <w:noProof/>
        </w:rPr>
      </w:r>
      <w:r>
        <w:rPr>
          <w:noProof/>
        </w:rPr>
        <w:fldChar w:fldCharType="separate"/>
      </w:r>
      <w:r>
        <w:rPr>
          <w:noProof/>
        </w:rPr>
        <w:t>31</w:t>
      </w:r>
      <w:r>
        <w:rPr>
          <w:noProof/>
        </w:rPr>
        <w:fldChar w:fldCharType="end"/>
      </w:r>
    </w:p>
    <w:p w14:paraId="224291F5" w14:textId="7F69180A" w:rsidR="0092388B" w:rsidRDefault="0092388B">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_Toc136539860 \h </w:instrText>
      </w:r>
      <w:r>
        <w:rPr>
          <w:noProof/>
        </w:rPr>
      </w:r>
      <w:r>
        <w:rPr>
          <w:noProof/>
        </w:rPr>
        <w:fldChar w:fldCharType="separate"/>
      </w:r>
      <w:r>
        <w:rPr>
          <w:noProof/>
        </w:rPr>
        <w:t>32</w:t>
      </w:r>
      <w:r>
        <w:rPr>
          <w:noProof/>
        </w:rPr>
        <w:fldChar w:fldCharType="end"/>
      </w:r>
    </w:p>
    <w:p w14:paraId="6EE62A82" w14:textId="2F76B197" w:rsidR="0092388B" w:rsidRDefault="0092388B">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_Toc136539861 \h </w:instrText>
      </w:r>
      <w:r>
        <w:rPr>
          <w:noProof/>
        </w:rPr>
      </w:r>
      <w:r>
        <w:rPr>
          <w:noProof/>
        </w:rPr>
        <w:fldChar w:fldCharType="separate"/>
      </w:r>
      <w:r>
        <w:rPr>
          <w:noProof/>
        </w:rPr>
        <w:t>32</w:t>
      </w:r>
      <w:r>
        <w:rPr>
          <w:noProof/>
        </w:rPr>
        <w:fldChar w:fldCharType="end"/>
      </w:r>
    </w:p>
    <w:p w14:paraId="0EF9BA83" w14:textId="6648533D" w:rsidR="0092388B" w:rsidRDefault="0092388B">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_Toc136539862 \h </w:instrText>
      </w:r>
      <w:r>
        <w:rPr>
          <w:noProof/>
        </w:rPr>
      </w:r>
      <w:r>
        <w:rPr>
          <w:noProof/>
        </w:rPr>
        <w:fldChar w:fldCharType="separate"/>
      </w:r>
      <w:r>
        <w:rPr>
          <w:noProof/>
        </w:rPr>
        <w:t>32</w:t>
      </w:r>
      <w:r>
        <w:rPr>
          <w:noProof/>
        </w:rPr>
        <w:fldChar w:fldCharType="end"/>
      </w:r>
    </w:p>
    <w:p w14:paraId="1D74DBAE" w14:textId="432BEC7A" w:rsidR="0092388B" w:rsidRDefault="0092388B">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_Toc136539863 \h </w:instrText>
      </w:r>
      <w:r>
        <w:rPr>
          <w:noProof/>
        </w:rPr>
      </w:r>
      <w:r>
        <w:rPr>
          <w:noProof/>
        </w:rPr>
        <w:fldChar w:fldCharType="separate"/>
      </w:r>
      <w:r>
        <w:rPr>
          <w:noProof/>
        </w:rPr>
        <w:t>33</w:t>
      </w:r>
      <w:r>
        <w:rPr>
          <w:noProof/>
        </w:rPr>
        <w:fldChar w:fldCharType="end"/>
      </w:r>
    </w:p>
    <w:p w14:paraId="271C5C82" w14:textId="3640DF6F" w:rsidR="0092388B" w:rsidRDefault="0092388B">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_Toc136539864 \h </w:instrText>
      </w:r>
      <w:r>
        <w:rPr>
          <w:noProof/>
        </w:rPr>
      </w:r>
      <w:r>
        <w:rPr>
          <w:noProof/>
        </w:rPr>
        <w:fldChar w:fldCharType="separate"/>
      </w:r>
      <w:r>
        <w:rPr>
          <w:noProof/>
        </w:rPr>
        <w:t>33</w:t>
      </w:r>
      <w:r>
        <w:rPr>
          <w:noProof/>
        </w:rPr>
        <w:fldChar w:fldCharType="end"/>
      </w:r>
    </w:p>
    <w:p w14:paraId="0615A6D8" w14:textId="5CDCD6BE" w:rsidR="0092388B" w:rsidRDefault="0092388B">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_Toc136539865 \h </w:instrText>
      </w:r>
      <w:r>
        <w:rPr>
          <w:noProof/>
        </w:rPr>
      </w:r>
      <w:r>
        <w:rPr>
          <w:noProof/>
        </w:rPr>
        <w:fldChar w:fldCharType="separate"/>
      </w:r>
      <w:r>
        <w:rPr>
          <w:noProof/>
        </w:rPr>
        <w:t>33</w:t>
      </w:r>
      <w:r>
        <w:rPr>
          <w:noProof/>
        </w:rPr>
        <w:fldChar w:fldCharType="end"/>
      </w:r>
    </w:p>
    <w:p w14:paraId="07AE681E" w14:textId="56FB84C4" w:rsidR="0092388B" w:rsidRDefault="0092388B">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_Toc136539866 \h </w:instrText>
      </w:r>
      <w:r>
        <w:rPr>
          <w:noProof/>
        </w:rPr>
      </w:r>
      <w:r>
        <w:rPr>
          <w:noProof/>
        </w:rPr>
        <w:fldChar w:fldCharType="separate"/>
      </w:r>
      <w:r>
        <w:rPr>
          <w:noProof/>
        </w:rPr>
        <w:t>33</w:t>
      </w:r>
      <w:r>
        <w:rPr>
          <w:noProof/>
        </w:rPr>
        <w:fldChar w:fldCharType="end"/>
      </w:r>
    </w:p>
    <w:p w14:paraId="48DCEA7D" w14:textId="35F06B43" w:rsidR="0092388B" w:rsidRDefault="0092388B">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_Toc136539867 \h </w:instrText>
      </w:r>
      <w:r>
        <w:rPr>
          <w:noProof/>
        </w:rPr>
      </w:r>
      <w:r>
        <w:rPr>
          <w:noProof/>
        </w:rPr>
        <w:fldChar w:fldCharType="separate"/>
      </w:r>
      <w:r>
        <w:rPr>
          <w:noProof/>
        </w:rPr>
        <w:t>33</w:t>
      </w:r>
      <w:r>
        <w:rPr>
          <w:noProof/>
        </w:rPr>
        <w:fldChar w:fldCharType="end"/>
      </w:r>
    </w:p>
    <w:p w14:paraId="5E1CA1F6" w14:textId="7D3C8DAF" w:rsidR="0092388B" w:rsidRDefault="0092388B">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_Toc136539868 \h </w:instrText>
      </w:r>
      <w:r>
        <w:rPr>
          <w:noProof/>
        </w:rPr>
      </w:r>
      <w:r>
        <w:rPr>
          <w:noProof/>
        </w:rPr>
        <w:fldChar w:fldCharType="separate"/>
      </w:r>
      <w:r>
        <w:rPr>
          <w:noProof/>
        </w:rPr>
        <w:t>33</w:t>
      </w:r>
      <w:r>
        <w:rPr>
          <w:noProof/>
        </w:rPr>
        <w:fldChar w:fldCharType="end"/>
      </w:r>
    </w:p>
    <w:p w14:paraId="0B7E516F" w14:textId="42F0E373" w:rsidR="0092388B" w:rsidRDefault="0092388B">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_Toc136539869 \h </w:instrText>
      </w:r>
      <w:r>
        <w:rPr>
          <w:noProof/>
        </w:rPr>
      </w:r>
      <w:r>
        <w:rPr>
          <w:noProof/>
        </w:rPr>
        <w:fldChar w:fldCharType="separate"/>
      </w:r>
      <w:r>
        <w:rPr>
          <w:noProof/>
        </w:rPr>
        <w:t>34</w:t>
      </w:r>
      <w:r>
        <w:rPr>
          <w:noProof/>
        </w:rPr>
        <w:fldChar w:fldCharType="end"/>
      </w:r>
    </w:p>
    <w:p w14:paraId="0806B47E" w14:textId="49ADB188" w:rsidR="0092388B" w:rsidRDefault="0092388B">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_Toc136539870 \h </w:instrText>
      </w:r>
      <w:r>
        <w:rPr>
          <w:noProof/>
        </w:rPr>
      </w:r>
      <w:r>
        <w:rPr>
          <w:noProof/>
        </w:rPr>
        <w:fldChar w:fldCharType="separate"/>
      </w:r>
      <w:r>
        <w:rPr>
          <w:noProof/>
        </w:rPr>
        <w:t>34</w:t>
      </w:r>
      <w:r>
        <w:rPr>
          <w:noProof/>
        </w:rPr>
        <w:fldChar w:fldCharType="end"/>
      </w:r>
    </w:p>
    <w:p w14:paraId="0446FCDA" w14:textId="51D520A5" w:rsidR="0092388B" w:rsidRDefault="0092388B">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_Toc136539871 \h </w:instrText>
      </w:r>
      <w:r>
        <w:rPr>
          <w:noProof/>
        </w:rPr>
      </w:r>
      <w:r>
        <w:rPr>
          <w:noProof/>
        </w:rPr>
        <w:fldChar w:fldCharType="separate"/>
      </w:r>
      <w:r>
        <w:rPr>
          <w:noProof/>
        </w:rPr>
        <w:t>34</w:t>
      </w:r>
      <w:r>
        <w:rPr>
          <w:noProof/>
        </w:rPr>
        <w:fldChar w:fldCharType="end"/>
      </w:r>
    </w:p>
    <w:p w14:paraId="325ED7B7" w14:textId="554DC480" w:rsidR="0092388B" w:rsidRDefault="0092388B">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_Toc136539872 \h </w:instrText>
      </w:r>
      <w:r>
        <w:rPr>
          <w:noProof/>
        </w:rPr>
      </w:r>
      <w:r>
        <w:rPr>
          <w:noProof/>
        </w:rPr>
        <w:fldChar w:fldCharType="separate"/>
      </w:r>
      <w:r>
        <w:rPr>
          <w:noProof/>
        </w:rPr>
        <w:t>34</w:t>
      </w:r>
      <w:r>
        <w:rPr>
          <w:noProof/>
        </w:rPr>
        <w:fldChar w:fldCharType="end"/>
      </w:r>
    </w:p>
    <w:p w14:paraId="7B865ADF" w14:textId="683B408D" w:rsidR="0092388B" w:rsidRDefault="0092388B">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_Toc136539873 \h </w:instrText>
      </w:r>
      <w:r>
        <w:rPr>
          <w:noProof/>
        </w:rPr>
      </w:r>
      <w:r>
        <w:rPr>
          <w:noProof/>
        </w:rPr>
        <w:fldChar w:fldCharType="separate"/>
      </w:r>
      <w:r>
        <w:rPr>
          <w:noProof/>
        </w:rPr>
        <w:t>34</w:t>
      </w:r>
      <w:r>
        <w:rPr>
          <w:noProof/>
        </w:rPr>
        <w:fldChar w:fldCharType="end"/>
      </w:r>
    </w:p>
    <w:p w14:paraId="6C592395" w14:textId="3E5E8932" w:rsidR="0092388B" w:rsidRDefault="0092388B">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_Toc136539874 \h </w:instrText>
      </w:r>
      <w:r>
        <w:rPr>
          <w:noProof/>
        </w:rPr>
      </w:r>
      <w:r>
        <w:rPr>
          <w:noProof/>
        </w:rPr>
        <w:fldChar w:fldCharType="separate"/>
      </w:r>
      <w:r>
        <w:rPr>
          <w:noProof/>
        </w:rPr>
        <w:t>34</w:t>
      </w:r>
      <w:r>
        <w:rPr>
          <w:noProof/>
        </w:rPr>
        <w:fldChar w:fldCharType="end"/>
      </w:r>
    </w:p>
    <w:p w14:paraId="32B6EDA9" w14:textId="7D286259" w:rsidR="0092388B" w:rsidRDefault="0092388B">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_Toc136539875 \h </w:instrText>
      </w:r>
      <w:r>
        <w:rPr>
          <w:noProof/>
        </w:rPr>
      </w:r>
      <w:r>
        <w:rPr>
          <w:noProof/>
        </w:rPr>
        <w:fldChar w:fldCharType="separate"/>
      </w:r>
      <w:r>
        <w:rPr>
          <w:noProof/>
        </w:rPr>
        <w:t>34</w:t>
      </w:r>
      <w:r>
        <w:rPr>
          <w:noProof/>
        </w:rPr>
        <w:fldChar w:fldCharType="end"/>
      </w:r>
    </w:p>
    <w:p w14:paraId="2EC840D7" w14:textId="522B198E" w:rsidR="0092388B" w:rsidRDefault="0092388B">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_Toc136539876 \h </w:instrText>
      </w:r>
      <w:r>
        <w:rPr>
          <w:noProof/>
        </w:rPr>
      </w:r>
      <w:r>
        <w:rPr>
          <w:noProof/>
        </w:rPr>
        <w:fldChar w:fldCharType="separate"/>
      </w:r>
      <w:r>
        <w:rPr>
          <w:noProof/>
        </w:rPr>
        <w:t>37</w:t>
      </w:r>
      <w:r>
        <w:rPr>
          <w:noProof/>
        </w:rPr>
        <w:fldChar w:fldCharType="end"/>
      </w:r>
    </w:p>
    <w:p w14:paraId="536C46C8" w14:textId="32DDD1AF" w:rsidR="0092388B" w:rsidRDefault="0092388B">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_Toc136539877 \h </w:instrText>
      </w:r>
      <w:r>
        <w:rPr>
          <w:noProof/>
        </w:rPr>
      </w:r>
      <w:r>
        <w:rPr>
          <w:noProof/>
        </w:rPr>
        <w:fldChar w:fldCharType="separate"/>
      </w:r>
      <w:r>
        <w:rPr>
          <w:noProof/>
        </w:rPr>
        <w:t>37</w:t>
      </w:r>
      <w:r>
        <w:rPr>
          <w:noProof/>
        </w:rPr>
        <w:fldChar w:fldCharType="end"/>
      </w:r>
    </w:p>
    <w:p w14:paraId="7BE435DA" w14:textId="4E92C627" w:rsidR="0092388B" w:rsidRDefault="0092388B">
      <w:pPr>
        <w:pStyle w:val="TOC4"/>
        <w:rPr>
          <w:rFonts w:asciiTheme="minorHAnsi" w:eastAsiaTheme="minorEastAsia" w:hAnsiTheme="minorHAnsi" w:cstheme="minorBidi"/>
          <w:noProof/>
          <w:kern w:val="2"/>
          <w:sz w:val="21"/>
          <w:szCs w:val="22"/>
          <w:lang w:val="en-US" w:eastAsia="zh-CN"/>
        </w:rPr>
      </w:pPr>
      <w:r w:rsidRPr="00020F06">
        <w:rPr>
          <w:noProof/>
          <w:lang w:val="en-US"/>
        </w:rPr>
        <w:t>5.1.6.2</w:t>
      </w:r>
      <w:r>
        <w:rPr>
          <w:rFonts w:asciiTheme="minorHAnsi" w:eastAsiaTheme="minorEastAsia" w:hAnsiTheme="minorHAnsi" w:cstheme="minorBidi"/>
          <w:noProof/>
          <w:kern w:val="2"/>
          <w:sz w:val="21"/>
          <w:szCs w:val="22"/>
          <w:lang w:val="en-US" w:eastAsia="zh-CN"/>
        </w:rPr>
        <w:tab/>
      </w:r>
      <w:r w:rsidRPr="00020F06">
        <w:rPr>
          <w:noProof/>
          <w:lang w:val="en-US"/>
        </w:rPr>
        <w:t>Structured data types</w:t>
      </w:r>
      <w:r>
        <w:rPr>
          <w:noProof/>
        </w:rPr>
        <w:tab/>
      </w:r>
      <w:r>
        <w:rPr>
          <w:noProof/>
        </w:rPr>
        <w:fldChar w:fldCharType="begin"/>
      </w:r>
      <w:r>
        <w:rPr>
          <w:noProof/>
        </w:rPr>
        <w:instrText xml:space="preserve"> PAGEREF _Toc136539878 \h </w:instrText>
      </w:r>
      <w:r>
        <w:rPr>
          <w:noProof/>
        </w:rPr>
      </w:r>
      <w:r>
        <w:rPr>
          <w:noProof/>
        </w:rPr>
        <w:fldChar w:fldCharType="separate"/>
      </w:r>
      <w:r>
        <w:rPr>
          <w:noProof/>
        </w:rPr>
        <w:t>40</w:t>
      </w:r>
      <w:r>
        <w:rPr>
          <w:noProof/>
        </w:rPr>
        <w:fldChar w:fldCharType="end"/>
      </w:r>
    </w:p>
    <w:p w14:paraId="7CF2EC2B" w14:textId="101AF423" w:rsidR="0092388B" w:rsidRDefault="0092388B">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_Toc136539879 \h </w:instrText>
      </w:r>
      <w:r>
        <w:rPr>
          <w:noProof/>
        </w:rPr>
      </w:r>
      <w:r>
        <w:rPr>
          <w:noProof/>
        </w:rPr>
        <w:fldChar w:fldCharType="separate"/>
      </w:r>
      <w:r>
        <w:rPr>
          <w:noProof/>
        </w:rPr>
        <w:t>40</w:t>
      </w:r>
      <w:r>
        <w:rPr>
          <w:noProof/>
        </w:rPr>
        <w:fldChar w:fldCharType="end"/>
      </w:r>
    </w:p>
    <w:p w14:paraId="0E5B371E" w14:textId="427B1D10" w:rsidR="0092388B" w:rsidRDefault="0092388B">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_Toc136539880 \h </w:instrText>
      </w:r>
      <w:r>
        <w:rPr>
          <w:noProof/>
        </w:rPr>
      </w:r>
      <w:r>
        <w:rPr>
          <w:noProof/>
        </w:rPr>
        <w:fldChar w:fldCharType="separate"/>
      </w:r>
      <w:r>
        <w:rPr>
          <w:noProof/>
        </w:rPr>
        <w:t>40</w:t>
      </w:r>
      <w:r>
        <w:rPr>
          <w:noProof/>
        </w:rPr>
        <w:fldChar w:fldCharType="end"/>
      </w:r>
    </w:p>
    <w:p w14:paraId="5C5E395C" w14:textId="2EDF5F8A" w:rsidR="0092388B" w:rsidRDefault="0092388B">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_Toc136539881 \h </w:instrText>
      </w:r>
      <w:r>
        <w:rPr>
          <w:noProof/>
        </w:rPr>
      </w:r>
      <w:r>
        <w:rPr>
          <w:noProof/>
        </w:rPr>
        <w:fldChar w:fldCharType="separate"/>
      </w:r>
      <w:r>
        <w:rPr>
          <w:noProof/>
        </w:rPr>
        <w:t>41</w:t>
      </w:r>
      <w:r>
        <w:rPr>
          <w:noProof/>
        </w:rPr>
        <w:fldChar w:fldCharType="end"/>
      </w:r>
    </w:p>
    <w:p w14:paraId="25CB78DB" w14:textId="412F990E" w:rsidR="0092388B" w:rsidRDefault="0092388B">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_Toc136539882 \h </w:instrText>
      </w:r>
      <w:r>
        <w:rPr>
          <w:noProof/>
        </w:rPr>
      </w:r>
      <w:r>
        <w:rPr>
          <w:noProof/>
        </w:rPr>
        <w:fldChar w:fldCharType="separate"/>
      </w:r>
      <w:r>
        <w:rPr>
          <w:noProof/>
        </w:rPr>
        <w:t>42</w:t>
      </w:r>
      <w:r>
        <w:rPr>
          <w:noProof/>
        </w:rPr>
        <w:fldChar w:fldCharType="end"/>
      </w:r>
    </w:p>
    <w:p w14:paraId="09E83BC2" w14:textId="10777A58" w:rsidR="0092388B" w:rsidRDefault="0092388B">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_Toc136539883 \h </w:instrText>
      </w:r>
      <w:r>
        <w:rPr>
          <w:noProof/>
        </w:rPr>
      </w:r>
      <w:r>
        <w:rPr>
          <w:noProof/>
        </w:rPr>
        <w:fldChar w:fldCharType="separate"/>
      </w:r>
      <w:r>
        <w:rPr>
          <w:noProof/>
        </w:rPr>
        <w:t>43</w:t>
      </w:r>
      <w:r>
        <w:rPr>
          <w:noProof/>
        </w:rPr>
        <w:fldChar w:fldCharType="end"/>
      </w:r>
    </w:p>
    <w:p w14:paraId="2D493EEB" w14:textId="3E21494B" w:rsidR="0092388B" w:rsidRDefault="0092388B">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_Toc136539884 \h </w:instrText>
      </w:r>
      <w:r>
        <w:rPr>
          <w:noProof/>
        </w:rPr>
      </w:r>
      <w:r>
        <w:rPr>
          <w:noProof/>
        </w:rPr>
        <w:fldChar w:fldCharType="separate"/>
      </w:r>
      <w:r>
        <w:rPr>
          <w:noProof/>
        </w:rPr>
        <w:t>43</w:t>
      </w:r>
      <w:r>
        <w:rPr>
          <w:noProof/>
        </w:rPr>
        <w:fldChar w:fldCharType="end"/>
      </w:r>
    </w:p>
    <w:p w14:paraId="6DFF951C" w14:textId="6D77E882" w:rsidR="0092388B" w:rsidRDefault="0092388B">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_Toc136539885 \h </w:instrText>
      </w:r>
      <w:r>
        <w:rPr>
          <w:noProof/>
        </w:rPr>
      </w:r>
      <w:r>
        <w:rPr>
          <w:noProof/>
        </w:rPr>
        <w:fldChar w:fldCharType="separate"/>
      </w:r>
      <w:r>
        <w:rPr>
          <w:noProof/>
        </w:rPr>
        <w:t>44</w:t>
      </w:r>
      <w:r>
        <w:rPr>
          <w:noProof/>
        </w:rPr>
        <w:fldChar w:fldCharType="end"/>
      </w:r>
    </w:p>
    <w:p w14:paraId="010847EA" w14:textId="3DE44111" w:rsidR="0092388B" w:rsidRDefault="0092388B">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_Toc136539886 \h </w:instrText>
      </w:r>
      <w:r>
        <w:rPr>
          <w:noProof/>
        </w:rPr>
      </w:r>
      <w:r>
        <w:rPr>
          <w:noProof/>
        </w:rPr>
        <w:fldChar w:fldCharType="separate"/>
      </w:r>
      <w:r>
        <w:rPr>
          <w:noProof/>
        </w:rPr>
        <w:t>44</w:t>
      </w:r>
      <w:r>
        <w:rPr>
          <w:noProof/>
        </w:rPr>
        <w:fldChar w:fldCharType="end"/>
      </w:r>
    </w:p>
    <w:p w14:paraId="35BB8F7C" w14:textId="4D80CA1A" w:rsidR="0092388B" w:rsidRDefault="0092388B">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_Toc136539887 \h </w:instrText>
      </w:r>
      <w:r>
        <w:rPr>
          <w:noProof/>
        </w:rPr>
      </w:r>
      <w:r>
        <w:rPr>
          <w:noProof/>
        </w:rPr>
        <w:fldChar w:fldCharType="separate"/>
      </w:r>
      <w:r>
        <w:rPr>
          <w:noProof/>
        </w:rPr>
        <w:t>45</w:t>
      </w:r>
      <w:r>
        <w:rPr>
          <w:noProof/>
        </w:rPr>
        <w:fldChar w:fldCharType="end"/>
      </w:r>
    </w:p>
    <w:p w14:paraId="777C59B8" w14:textId="523A9E9E" w:rsidR="0092388B" w:rsidRDefault="0092388B">
      <w:pPr>
        <w:pStyle w:val="TOC4"/>
        <w:rPr>
          <w:rFonts w:asciiTheme="minorHAnsi" w:eastAsiaTheme="minorEastAsia" w:hAnsiTheme="minorHAnsi" w:cstheme="minorBidi"/>
          <w:noProof/>
          <w:kern w:val="2"/>
          <w:sz w:val="21"/>
          <w:szCs w:val="22"/>
          <w:lang w:val="en-US" w:eastAsia="zh-CN"/>
        </w:rPr>
      </w:pPr>
      <w:r w:rsidRPr="00020F06">
        <w:rPr>
          <w:noProof/>
          <w:lang w:val="en-US"/>
        </w:rPr>
        <w:t>5.1.6.3</w:t>
      </w:r>
      <w:r>
        <w:rPr>
          <w:rFonts w:asciiTheme="minorHAnsi" w:eastAsiaTheme="minorEastAsia" w:hAnsiTheme="minorHAnsi" w:cstheme="minorBidi"/>
          <w:noProof/>
          <w:kern w:val="2"/>
          <w:sz w:val="21"/>
          <w:szCs w:val="22"/>
          <w:lang w:val="en-US" w:eastAsia="zh-CN"/>
        </w:rPr>
        <w:tab/>
      </w:r>
      <w:r w:rsidRPr="00020F06">
        <w:rPr>
          <w:noProof/>
          <w:lang w:val="en-US"/>
        </w:rPr>
        <w:t>Simple data types and enumerations</w:t>
      </w:r>
      <w:r>
        <w:rPr>
          <w:noProof/>
        </w:rPr>
        <w:tab/>
      </w:r>
      <w:r>
        <w:rPr>
          <w:noProof/>
        </w:rPr>
        <w:fldChar w:fldCharType="begin"/>
      </w:r>
      <w:r>
        <w:rPr>
          <w:noProof/>
        </w:rPr>
        <w:instrText xml:space="preserve"> PAGEREF _Toc136539888 \h </w:instrText>
      </w:r>
      <w:r>
        <w:rPr>
          <w:noProof/>
        </w:rPr>
      </w:r>
      <w:r>
        <w:rPr>
          <w:noProof/>
        </w:rPr>
        <w:fldChar w:fldCharType="separate"/>
      </w:r>
      <w:r>
        <w:rPr>
          <w:noProof/>
        </w:rPr>
        <w:t>46</w:t>
      </w:r>
      <w:r>
        <w:rPr>
          <w:noProof/>
        </w:rPr>
        <w:fldChar w:fldCharType="end"/>
      </w:r>
    </w:p>
    <w:p w14:paraId="788ACCB2" w14:textId="0C2929D8" w:rsidR="0092388B" w:rsidRDefault="0092388B">
      <w:pPr>
        <w:pStyle w:val="TOC4"/>
        <w:rPr>
          <w:rFonts w:asciiTheme="minorHAnsi" w:eastAsiaTheme="minorEastAsia" w:hAnsiTheme="minorHAnsi" w:cstheme="minorBidi"/>
          <w:noProof/>
          <w:kern w:val="2"/>
          <w:sz w:val="21"/>
          <w:szCs w:val="22"/>
          <w:lang w:val="en-US" w:eastAsia="zh-CN"/>
        </w:rPr>
      </w:pPr>
      <w:r w:rsidRPr="00020F0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_Toc136539889 \h </w:instrText>
      </w:r>
      <w:r>
        <w:rPr>
          <w:noProof/>
        </w:rPr>
      </w:r>
      <w:r>
        <w:rPr>
          <w:noProof/>
        </w:rPr>
        <w:fldChar w:fldCharType="separate"/>
      </w:r>
      <w:r>
        <w:rPr>
          <w:noProof/>
        </w:rPr>
        <w:t>46</w:t>
      </w:r>
      <w:r>
        <w:rPr>
          <w:noProof/>
        </w:rPr>
        <w:fldChar w:fldCharType="end"/>
      </w:r>
    </w:p>
    <w:p w14:paraId="7FDBB562" w14:textId="7320F925" w:rsidR="0092388B" w:rsidRDefault="0092388B">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_Toc136539890 \h </w:instrText>
      </w:r>
      <w:r>
        <w:rPr>
          <w:noProof/>
        </w:rPr>
      </w:r>
      <w:r>
        <w:rPr>
          <w:noProof/>
        </w:rPr>
        <w:fldChar w:fldCharType="separate"/>
      </w:r>
      <w:r>
        <w:rPr>
          <w:noProof/>
        </w:rPr>
        <w:t>46</w:t>
      </w:r>
      <w:r>
        <w:rPr>
          <w:noProof/>
        </w:rPr>
        <w:fldChar w:fldCharType="end"/>
      </w:r>
    </w:p>
    <w:p w14:paraId="2ACA6006" w14:textId="2A82F991" w:rsidR="0092388B" w:rsidRDefault="0092388B">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_Toc136539891 \h </w:instrText>
      </w:r>
      <w:r>
        <w:rPr>
          <w:noProof/>
        </w:rPr>
      </w:r>
      <w:r>
        <w:rPr>
          <w:noProof/>
        </w:rPr>
        <w:fldChar w:fldCharType="separate"/>
      </w:r>
      <w:r>
        <w:rPr>
          <w:noProof/>
        </w:rPr>
        <w:t>46</w:t>
      </w:r>
      <w:r>
        <w:rPr>
          <w:noProof/>
        </w:rPr>
        <w:fldChar w:fldCharType="end"/>
      </w:r>
    </w:p>
    <w:p w14:paraId="30D27D8E" w14:textId="4B941806" w:rsidR="0092388B" w:rsidRDefault="0092388B">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_Toc136539892 \h </w:instrText>
      </w:r>
      <w:r>
        <w:rPr>
          <w:noProof/>
        </w:rPr>
      </w:r>
      <w:r>
        <w:rPr>
          <w:noProof/>
        </w:rPr>
        <w:fldChar w:fldCharType="separate"/>
      </w:r>
      <w:r>
        <w:rPr>
          <w:noProof/>
        </w:rPr>
        <w:t>47</w:t>
      </w:r>
      <w:r>
        <w:rPr>
          <w:noProof/>
        </w:rPr>
        <w:fldChar w:fldCharType="end"/>
      </w:r>
    </w:p>
    <w:p w14:paraId="16276CFB" w14:textId="50C2EE2C" w:rsidR="0092388B" w:rsidRDefault="0092388B">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_Toc136539893 \h </w:instrText>
      </w:r>
      <w:r>
        <w:rPr>
          <w:noProof/>
        </w:rPr>
      </w:r>
      <w:r>
        <w:rPr>
          <w:noProof/>
        </w:rPr>
        <w:fldChar w:fldCharType="separate"/>
      </w:r>
      <w:r>
        <w:rPr>
          <w:noProof/>
        </w:rPr>
        <w:t>47</w:t>
      </w:r>
      <w:r>
        <w:rPr>
          <w:noProof/>
        </w:rPr>
        <w:fldChar w:fldCharType="end"/>
      </w:r>
    </w:p>
    <w:p w14:paraId="018C9C19" w14:textId="277C4961" w:rsidR="0092388B" w:rsidRDefault="0092388B">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_Toc136539894 \h </w:instrText>
      </w:r>
      <w:r>
        <w:rPr>
          <w:noProof/>
        </w:rPr>
      </w:r>
      <w:r>
        <w:rPr>
          <w:noProof/>
        </w:rPr>
        <w:fldChar w:fldCharType="separate"/>
      </w:r>
      <w:r>
        <w:rPr>
          <w:noProof/>
        </w:rPr>
        <w:t>47</w:t>
      </w:r>
      <w:r>
        <w:rPr>
          <w:noProof/>
        </w:rPr>
        <w:fldChar w:fldCharType="end"/>
      </w:r>
    </w:p>
    <w:p w14:paraId="0A4D266E" w14:textId="777D8FA7" w:rsidR="0092388B" w:rsidRDefault="0092388B">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_Toc136539895 \h </w:instrText>
      </w:r>
      <w:r>
        <w:rPr>
          <w:noProof/>
        </w:rPr>
      </w:r>
      <w:r>
        <w:rPr>
          <w:noProof/>
        </w:rPr>
        <w:fldChar w:fldCharType="separate"/>
      </w:r>
      <w:r>
        <w:rPr>
          <w:noProof/>
        </w:rPr>
        <w:t>47</w:t>
      </w:r>
      <w:r>
        <w:rPr>
          <w:noProof/>
        </w:rPr>
        <w:fldChar w:fldCharType="end"/>
      </w:r>
    </w:p>
    <w:p w14:paraId="4CC7F80B" w14:textId="54274620" w:rsidR="0092388B" w:rsidRDefault="0092388B">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_Toc136539896 \h </w:instrText>
      </w:r>
      <w:r>
        <w:rPr>
          <w:noProof/>
        </w:rPr>
      </w:r>
      <w:r>
        <w:rPr>
          <w:noProof/>
        </w:rPr>
        <w:fldChar w:fldCharType="separate"/>
      </w:r>
      <w:r>
        <w:rPr>
          <w:noProof/>
        </w:rPr>
        <w:t>48</w:t>
      </w:r>
      <w:r>
        <w:rPr>
          <w:noProof/>
        </w:rPr>
        <w:fldChar w:fldCharType="end"/>
      </w:r>
    </w:p>
    <w:p w14:paraId="2E83982C" w14:textId="78209B65" w:rsidR="0092388B" w:rsidRDefault="0092388B">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_Toc136539897 \h </w:instrText>
      </w:r>
      <w:r>
        <w:rPr>
          <w:noProof/>
        </w:rPr>
      </w:r>
      <w:r>
        <w:rPr>
          <w:noProof/>
        </w:rPr>
        <w:fldChar w:fldCharType="separate"/>
      </w:r>
      <w:r>
        <w:rPr>
          <w:noProof/>
        </w:rPr>
        <w:t>48</w:t>
      </w:r>
      <w:r>
        <w:rPr>
          <w:noProof/>
        </w:rPr>
        <w:fldChar w:fldCharType="end"/>
      </w:r>
    </w:p>
    <w:p w14:paraId="0971ADCC" w14:textId="46212963" w:rsidR="0092388B" w:rsidRDefault="0092388B">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_Toc136539898 \h </w:instrText>
      </w:r>
      <w:r>
        <w:rPr>
          <w:noProof/>
        </w:rPr>
      </w:r>
      <w:r>
        <w:rPr>
          <w:noProof/>
        </w:rPr>
        <w:fldChar w:fldCharType="separate"/>
      </w:r>
      <w:r>
        <w:rPr>
          <w:noProof/>
        </w:rPr>
        <w:t>48</w:t>
      </w:r>
      <w:r>
        <w:rPr>
          <w:noProof/>
        </w:rPr>
        <w:fldChar w:fldCharType="end"/>
      </w:r>
    </w:p>
    <w:p w14:paraId="69252E78" w14:textId="690B9DCF" w:rsidR="0092388B" w:rsidRDefault="0092388B">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_Toc136539899 \h </w:instrText>
      </w:r>
      <w:r>
        <w:rPr>
          <w:noProof/>
        </w:rPr>
      </w:r>
      <w:r>
        <w:rPr>
          <w:noProof/>
        </w:rPr>
        <w:fldChar w:fldCharType="separate"/>
      </w:r>
      <w:r>
        <w:rPr>
          <w:noProof/>
        </w:rPr>
        <w:t>61</w:t>
      </w:r>
      <w:r>
        <w:rPr>
          <w:noProof/>
        </w:rPr>
        <w:fldChar w:fldCharType="end"/>
      </w:r>
    </w:p>
    <w:p w14:paraId="15FB20EE" w14:textId="6B4E04F3" w:rsidR="00E9750A" w:rsidRDefault="00EB490B">
      <w:r>
        <w:rPr>
          <w:sz w:val="22"/>
        </w:rP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6539778"/>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6B51FD0" w14:textId="77777777" w:rsidR="00E9750A" w:rsidRDefault="00A16F12">
      <w:r>
        <w:t xml:space="preserve">This Technical </w:t>
      </w:r>
      <w:bookmarkStart w:id="29" w:name="spectype3"/>
      <w:r>
        <w:t>Specification</w:t>
      </w:r>
      <w:bookmarkEnd w:id="2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0" w:name="introduction"/>
      <w:bookmarkStart w:id="31" w:name="_Toc72766412"/>
      <w:bookmarkStart w:id="32" w:name="_Toc72766985"/>
      <w:bookmarkStart w:id="33" w:name="_Toc120681534"/>
      <w:bookmarkStart w:id="34" w:name="_Toc94020309"/>
      <w:bookmarkStart w:id="35" w:name="_Toc89426524"/>
      <w:bookmarkStart w:id="36" w:name="_Toc97037716"/>
      <w:bookmarkStart w:id="37" w:name="_Toc36812100"/>
      <w:bookmarkStart w:id="38" w:name="_Toc35971369"/>
      <w:bookmarkStart w:id="39" w:name="_Toc73042437"/>
      <w:bookmarkStart w:id="40" w:name="_Toc97034839"/>
      <w:bookmarkStart w:id="41" w:name="_Toc112937838"/>
      <w:bookmarkStart w:id="42" w:name="_Toc114134595"/>
      <w:bookmarkStart w:id="43" w:name="_Toc100939925"/>
      <w:bookmarkStart w:id="44" w:name="_Toc81242781"/>
      <w:bookmarkStart w:id="45" w:name="_Toc104546791"/>
      <w:bookmarkStart w:id="46" w:name="_Toc133434721"/>
      <w:bookmarkStart w:id="47" w:name="_Toc136539779"/>
      <w:bookmarkEnd w:id="30"/>
      <w:r>
        <w:t>Introduction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48" w:name="_Toc112937839"/>
      <w:bookmarkStart w:id="49" w:name="_Toc81242782"/>
      <w:bookmarkStart w:id="50" w:name="_Toc104546792"/>
      <w:bookmarkStart w:id="51" w:name="_Toc120681535"/>
      <w:bookmarkStart w:id="52" w:name="_Toc94020310"/>
      <w:bookmarkStart w:id="53" w:name="_Toc114134596"/>
      <w:bookmarkStart w:id="54" w:name="_Toc72766986"/>
      <w:bookmarkStart w:id="55" w:name="_Toc510696578"/>
      <w:bookmarkStart w:id="56" w:name="_Toc89426525"/>
      <w:bookmarkStart w:id="57" w:name="_Toc36812101"/>
      <w:bookmarkStart w:id="58" w:name="_Toc97037717"/>
      <w:bookmarkStart w:id="59" w:name="_Toc72766413"/>
      <w:bookmarkStart w:id="60" w:name="_Toc73042438"/>
      <w:bookmarkStart w:id="61" w:name="_Toc35971370"/>
      <w:bookmarkStart w:id="62" w:name="_Toc97034840"/>
      <w:bookmarkStart w:id="63" w:name="_Toc100939926"/>
      <w:bookmarkStart w:id="64" w:name="_Toc133434722"/>
      <w:bookmarkStart w:id="65" w:name="_Toc136539780"/>
      <w:r>
        <w:lastRenderedPageBreak/>
        <w:t>1</w:t>
      </w:r>
      <w:r>
        <w:tab/>
        <w:t>Scope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66" w:name="_Toc35971371"/>
      <w:bookmarkStart w:id="67" w:name="_Toc36812102"/>
      <w:bookmarkStart w:id="68" w:name="_Toc72766414"/>
      <w:bookmarkStart w:id="69" w:name="_Toc510696579"/>
      <w:bookmarkStart w:id="70" w:name="_Toc72766987"/>
      <w:bookmarkStart w:id="71" w:name="_Toc94020311"/>
      <w:bookmarkStart w:id="72" w:name="_Toc73042439"/>
      <w:bookmarkStart w:id="73" w:name="_Toc81242783"/>
      <w:bookmarkStart w:id="74" w:name="_Toc97034841"/>
      <w:bookmarkStart w:id="75" w:name="_Toc120681536"/>
      <w:bookmarkStart w:id="76" w:name="_Toc89426526"/>
      <w:bookmarkStart w:id="77" w:name="_Toc114134597"/>
      <w:bookmarkStart w:id="78" w:name="_Toc112937840"/>
      <w:bookmarkStart w:id="79" w:name="_Toc97037718"/>
      <w:bookmarkStart w:id="80" w:name="_Toc100939927"/>
      <w:bookmarkStart w:id="81" w:name="_Toc104546793"/>
      <w:bookmarkStart w:id="82" w:name="_Toc133434723"/>
      <w:bookmarkStart w:id="83" w:name="_Toc136539781"/>
      <w:r>
        <w:t>2</w:t>
      </w:r>
      <w:r>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84" w:name="OLE_LINK1"/>
      <w:bookmarkStart w:id="85" w:name="OLE_LINK4"/>
      <w:bookmarkStart w:id="86" w:name="OLE_LINK2"/>
      <w:bookmarkStart w:id="8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4"/>
    <w:bookmarkEnd w:id="85"/>
    <w:bookmarkEnd w:id="86"/>
    <w:bookmarkEnd w:id="8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88" w:name="_Hlk494379671"/>
      <w:r>
        <w:t>Session Management Event Exposure</w:t>
      </w:r>
      <w:bookmarkEnd w:id="8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89" w:name="_Toc97034842"/>
      <w:bookmarkStart w:id="90" w:name="_Toc120681537"/>
      <w:bookmarkStart w:id="91" w:name="_Toc36812103"/>
      <w:bookmarkStart w:id="92" w:name="_Toc72766988"/>
      <w:bookmarkStart w:id="93" w:name="_Toc72766415"/>
      <w:bookmarkStart w:id="94" w:name="_Toc104546794"/>
      <w:bookmarkStart w:id="95" w:name="_Toc100939928"/>
      <w:bookmarkStart w:id="96" w:name="_Toc73042440"/>
      <w:bookmarkStart w:id="97" w:name="_Toc97037719"/>
      <w:bookmarkStart w:id="98" w:name="_Toc89426527"/>
      <w:bookmarkStart w:id="99" w:name="_Toc114134598"/>
      <w:bookmarkStart w:id="100" w:name="_Toc94020312"/>
      <w:bookmarkStart w:id="101" w:name="_Toc35971372"/>
      <w:bookmarkStart w:id="102" w:name="_Toc510696580"/>
      <w:bookmarkStart w:id="103" w:name="_Toc81242784"/>
      <w:bookmarkStart w:id="104" w:name="_Toc112937841"/>
      <w:r>
        <w:rPr>
          <w:lang w:eastAsia="zh-CN"/>
        </w:rPr>
        <w:t>[25]</w:t>
      </w:r>
      <w:r>
        <w:rPr>
          <w:lang w:eastAsia="zh-CN"/>
        </w:rPr>
        <w:tab/>
        <w:t>3GPP TS 29.536: "5G System; Network Slice Admission Control Services; Stage 3".</w:t>
      </w:r>
    </w:p>
    <w:p w14:paraId="768488BD" w14:textId="77777777" w:rsidR="00C417D5" w:rsidRDefault="00C417D5" w:rsidP="00C417D5">
      <w:pPr>
        <w:keepLines/>
        <w:ind w:left="1702" w:hanging="1418"/>
      </w:pPr>
      <w:r>
        <w:rPr>
          <w:lang w:eastAsia="zh-CN"/>
        </w:rPr>
        <w:t>[26]</w:t>
      </w:r>
      <w:r>
        <w:rPr>
          <w:lang w:eastAsia="zh-CN"/>
        </w:rPr>
        <w:tab/>
      </w:r>
      <w:r>
        <w:rPr>
          <w:noProof/>
        </w:rPr>
        <w:t>3GPP TS 29.564: "5G System; User Plane Function Services; Stage 3".</w:t>
      </w:r>
    </w:p>
    <w:p w14:paraId="12FDFBC3" w14:textId="77777777" w:rsidR="00E9750A" w:rsidRDefault="00A16F12">
      <w:pPr>
        <w:pStyle w:val="1"/>
      </w:pPr>
      <w:bookmarkStart w:id="105" w:name="_Toc133434724"/>
      <w:bookmarkStart w:id="106" w:name="_Toc136539782"/>
      <w:r>
        <w:t>3</w:t>
      </w:r>
      <w:r>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4B01A31" w14:textId="77777777" w:rsidR="00E9750A" w:rsidRDefault="00A16F12">
      <w:pPr>
        <w:pStyle w:val="21"/>
      </w:pPr>
      <w:bookmarkStart w:id="107" w:name="_Toc72766416"/>
      <w:bookmarkStart w:id="108" w:name="_Toc94020313"/>
      <w:bookmarkStart w:id="109" w:name="_Toc114134599"/>
      <w:bookmarkStart w:id="110" w:name="_Toc72766989"/>
      <w:bookmarkStart w:id="111" w:name="_Toc35971373"/>
      <w:bookmarkStart w:id="112" w:name="_Toc73042441"/>
      <w:bookmarkStart w:id="113" w:name="_Toc112937842"/>
      <w:bookmarkStart w:id="114" w:name="_Toc120681538"/>
      <w:bookmarkStart w:id="115" w:name="_Toc97037720"/>
      <w:bookmarkStart w:id="116" w:name="_Toc510696581"/>
      <w:bookmarkStart w:id="117" w:name="_Toc100939929"/>
      <w:bookmarkStart w:id="118" w:name="_Toc104546795"/>
      <w:bookmarkStart w:id="119" w:name="_Toc89426528"/>
      <w:bookmarkStart w:id="120" w:name="_Toc36812104"/>
      <w:bookmarkStart w:id="121" w:name="_Toc97034843"/>
      <w:bookmarkStart w:id="122" w:name="_Toc81242785"/>
      <w:bookmarkStart w:id="123" w:name="_Toc133434725"/>
      <w:bookmarkStart w:id="124" w:name="_Toc136539783"/>
      <w:r>
        <w:t>3.1</w:t>
      </w:r>
      <w:r>
        <w:tab/>
        <w:t>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2E9A609" w14:textId="77777777" w:rsidR="00E9750A" w:rsidRDefault="00A16F12">
      <w:bookmarkStart w:id="125" w:name="_Toc35971374"/>
      <w:bookmarkStart w:id="126" w:name="_Toc510696582"/>
      <w:bookmarkStart w:id="127" w:name="_Toc97034844"/>
      <w:bookmarkStart w:id="128" w:name="_Toc94020314"/>
      <w:bookmarkStart w:id="129" w:name="_Toc81242786"/>
      <w:bookmarkStart w:id="130" w:name="_Toc72766417"/>
      <w:bookmarkStart w:id="131" w:name="_Toc72766990"/>
      <w:bookmarkStart w:id="132" w:name="_Toc100939930"/>
      <w:bookmarkStart w:id="133" w:name="_Toc104546796"/>
      <w:bookmarkStart w:id="134" w:name="_Toc97037721"/>
      <w:bookmarkStart w:id="135" w:name="_Toc112937843"/>
      <w:bookmarkStart w:id="136" w:name="_Toc73042442"/>
      <w:bookmarkStart w:id="137" w:name="_Toc36812105"/>
      <w:bookmarkStart w:id="138" w:name="_Toc114134600"/>
      <w:bookmarkStart w:id="139" w:name="_Toc89426529"/>
      <w:r>
        <w:t xml:space="preserve">For the purposes of the present document, the terms and definitions given in </w:t>
      </w:r>
      <w:bookmarkStart w:id="140" w:name="OLE_LINK6"/>
      <w:bookmarkStart w:id="141" w:name="OLE_LINK7"/>
      <w:bookmarkStart w:id="142" w:name="OLE_LINK8"/>
      <w:r>
        <w:t xml:space="preserve">3GPP </w:t>
      </w:r>
      <w:bookmarkEnd w:id="140"/>
      <w:bookmarkEnd w:id="141"/>
      <w:bookmarkEnd w:id="142"/>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43" w:name="_Toc120681539"/>
      <w:bookmarkStart w:id="144" w:name="_Toc133434726"/>
      <w:bookmarkStart w:id="145" w:name="_Toc136539784"/>
      <w:r>
        <w:t>3.2</w:t>
      </w:r>
      <w:r>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3"/>
      <w:bookmarkEnd w:id="144"/>
      <w:bookmarkEnd w:id="145"/>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46" w:name="_Toc112937844"/>
      <w:bookmarkStart w:id="147" w:name="_Toc104546797"/>
      <w:bookmarkStart w:id="148" w:name="_Toc100939931"/>
      <w:bookmarkStart w:id="149" w:name="_Toc81242787"/>
      <w:bookmarkStart w:id="150" w:name="_Toc36812106"/>
      <w:bookmarkStart w:id="151" w:name="_Toc114134601"/>
      <w:bookmarkStart w:id="152" w:name="_Toc89426530"/>
      <w:bookmarkStart w:id="153" w:name="_Toc94020315"/>
      <w:bookmarkStart w:id="154" w:name="_Toc97037722"/>
      <w:bookmarkStart w:id="155" w:name="_Toc73042443"/>
      <w:bookmarkStart w:id="156" w:name="_Toc35971375"/>
      <w:bookmarkStart w:id="157" w:name="_Toc510696583"/>
      <w:bookmarkStart w:id="158" w:name="_Toc97034845"/>
      <w:bookmarkStart w:id="159" w:name="_Toc120681540"/>
      <w:bookmarkStart w:id="160" w:name="_Toc72766991"/>
      <w:bookmarkStart w:id="161" w:name="_Toc72766418"/>
      <w:bookmarkStart w:id="162" w:name="_Toc133434727"/>
      <w:bookmarkStart w:id="163" w:name="_Toc136539785"/>
      <w:r>
        <w:t>3.3</w:t>
      </w:r>
      <w:r>
        <w:tab/>
        <w:t>Abbreviations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64" w:name="_Toc35971377"/>
      <w:bookmarkStart w:id="165" w:name="_Toc36812108"/>
      <w:bookmarkStart w:id="166" w:name="_Toc510696585"/>
      <w:bookmarkStart w:id="167" w:name="_Toc114134602"/>
      <w:bookmarkStart w:id="168" w:name="_Toc94020316"/>
      <w:bookmarkStart w:id="169" w:name="_Toc120681541"/>
      <w:bookmarkStart w:id="170" w:name="_Toc72766992"/>
      <w:bookmarkStart w:id="171" w:name="_Toc97034846"/>
      <w:bookmarkStart w:id="172" w:name="_Toc104546798"/>
      <w:bookmarkStart w:id="173" w:name="_Toc73042444"/>
      <w:bookmarkStart w:id="174" w:name="_Toc97037723"/>
      <w:bookmarkStart w:id="175" w:name="_Toc112937845"/>
      <w:bookmarkStart w:id="176" w:name="_Toc72766419"/>
      <w:bookmarkStart w:id="177" w:name="_Toc81242788"/>
      <w:bookmarkStart w:id="178" w:name="_Toc89426531"/>
      <w:bookmarkStart w:id="179"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80" w:name="_Toc133434728"/>
      <w:bookmarkStart w:id="181" w:name="_Toc136539786"/>
      <w:r>
        <w:lastRenderedPageBreak/>
        <w:t>4</w:t>
      </w:r>
      <w:r>
        <w:tab/>
        <w:t xml:space="preserve">Services offered by the </w:t>
      </w:r>
      <w:bookmarkEnd w:id="164"/>
      <w:bookmarkEnd w:id="165"/>
      <w:bookmarkEnd w:id="166"/>
      <w:r>
        <w:t>ADRF</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5E0619E" w14:textId="77777777" w:rsidR="00E9750A" w:rsidRDefault="00A16F12">
      <w:pPr>
        <w:pStyle w:val="21"/>
      </w:pPr>
      <w:bookmarkStart w:id="182" w:name="_Toc36812109"/>
      <w:bookmarkStart w:id="183" w:name="_Toc97034847"/>
      <w:bookmarkStart w:id="184" w:name="_Toc72766993"/>
      <w:bookmarkStart w:id="185" w:name="_Toc510696586"/>
      <w:bookmarkStart w:id="186" w:name="_Toc97037724"/>
      <w:bookmarkStart w:id="187" w:name="_Toc94020317"/>
      <w:bookmarkStart w:id="188" w:name="_Toc81242789"/>
      <w:bookmarkStart w:id="189" w:name="_Toc72766420"/>
      <w:bookmarkStart w:id="190" w:name="_Toc100939933"/>
      <w:bookmarkStart w:id="191" w:name="_Toc112937846"/>
      <w:bookmarkStart w:id="192" w:name="_Toc114134603"/>
      <w:bookmarkStart w:id="193" w:name="_Toc89426532"/>
      <w:bookmarkStart w:id="194" w:name="_Toc104546799"/>
      <w:bookmarkStart w:id="195" w:name="_Toc120681542"/>
      <w:bookmarkStart w:id="196" w:name="_Toc35971378"/>
      <w:bookmarkStart w:id="197" w:name="_Toc73042445"/>
      <w:bookmarkStart w:id="198" w:name="_Toc133434729"/>
      <w:bookmarkStart w:id="199" w:name="_Toc136539787"/>
      <w:r>
        <w:t>4.1</w:t>
      </w:r>
      <w:r>
        <w:tab/>
        <w:t>Introduction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C0DE0A3" w14:textId="77777777" w:rsidR="00E9750A" w:rsidRDefault="00A16F1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5B6F98D1" w14:textId="77777777" w:rsidR="00E9750A" w:rsidRDefault="00A16F12">
      <w:pPr>
        <w:pStyle w:val="B1"/>
        <w:rPr>
          <w:lang w:eastAsia="zh-CN"/>
        </w:rPr>
      </w:pPr>
      <w:r>
        <w:rPr>
          <w:lang w:eastAsia="zh-CN"/>
        </w:rPr>
        <w:t>-</w:t>
      </w:r>
      <w:r>
        <w:rPr>
          <w:lang w:eastAsia="zh-CN"/>
        </w:rPr>
        <w:tab/>
      </w:r>
      <w:r>
        <w:t>Nadrf_DataManagement</w:t>
      </w:r>
      <w:r>
        <w:rPr>
          <w:lang w:eastAsia="zh-CN"/>
        </w:rPr>
        <w:t>.</w:t>
      </w:r>
    </w:p>
    <w:p w14:paraId="63466E54" w14:textId="77777777" w:rsidR="00E9750A" w:rsidRDefault="00A16F1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E9750A" w14:paraId="572D3F1A" w14:textId="77777777">
        <w:tc>
          <w:tcPr>
            <w:tcW w:w="2223" w:type="dxa"/>
            <w:tcBorders>
              <w:top w:val="single" w:sz="6" w:space="0" w:color="auto"/>
              <w:left w:val="single" w:sz="6" w:space="0" w:color="auto"/>
              <w:bottom w:val="single" w:sz="6" w:space="0" w:color="auto"/>
              <w:right w:val="single" w:sz="6" w:space="0" w:color="auto"/>
            </w:tcBorders>
            <w:shd w:val="clear" w:color="auto" w:fill="C0C0C0"/>
          </w:tcPr>
          <w:p w14:paraId="200375A4" w14:textId="77777777" w:rsidR="00E9750A" w:rsidRDefault="00A16F1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tcPr>
          <w:p w14:paraId="3FC4E859" w14:textId="77777777" w:rsidR="00E9750A" w:rsidRDefault="00A16F1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tcPr>
          <w:p w14:paraId="00127B06" w14:textId="77777777" w:rsidR="00E9750A" w:rsidRDefault="00A16F1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60063CBD" w14:textId="77777777" w:rsidR="00E9750A" w:rsidRDefault="00A16F12">
            <w:pPr>
              <w:pStyle w:val="TAH"/>
            </w:pPr>
            <w:r>
              <w:t>Operation</w:t>
            </w:r>
          </w:p>
          <w:p w14:paraId="6A551B44" w14:textId="77777777" w:rsidR="00E9750A" w:rsidRDefault="00A16F1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E03E9CD" w14:textId="77777777" w:rsidR="00E9750A" w:rsidRDefault="00A16F12">
            <w:pPr>
              <w:pStyle w:val="TAH"/>
            </w:pPr>
            <w:r>
              <w:t>Example Consumer(s)</w:t>
            </w:r>
          </w:p>
        </w:tc>
      </w:tr>
      <w:tr w:rsidR="00E9750A" w14:paraId="6C78CF52" w14:textId="77777777">
        <w:tc>
          <w:tcPr>
            <w:tcW w:w="0" w:type="auto"/>
            <w:vMerge w:val="restart"/>
            <w:tcBorders>
              <w:top w:val="single" w:sz="6" w:space="0" w:color="auto"/>
              <w:left w:val="single" w:sz="6" w:space="0" w:color="auto"/>
              <w:bottom w:val="single" w:sz="6" w:space="0" w:color="auto"/>
              <w:right w:val="single" w:sz="6" w:space="0" w:color="auto"/>
            </w:tcBorders>
          </w:tcPr>
          <w:p w14:paraId="7DDABC48" w14:textId="77777777" w:rsidR="00E9750A" w:rsidRDefault="00A16F1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4B760F51" w14:textId="77777777" w:rsidR="00E9750A" w:rsidRDefault="00A16F1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0B366554" w14:textId="77777777" w:rsidR="00E9750A" w:rsidRDefault="00A16F1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40DA054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708823B" w14:textId="77777777" w:rsidR="00E9750A" w:rsidRDefault="00A16F12">
            <w:pPr>
              <w:pStyle w:val="TAL"/>
            </w:pPr>
            <w:r>
              <w:t>DCCF, NWDAF, MFAF</w:t>
            </w:r>
          </w:p>
        </w:tc>
      </w:tr>
      <w:tr w:rsidR="00E9750A" w14:paraId="3C91DC41" w14:textId="77777777">
        <w:tc>
          <w:tcPr>
            <w:tcW w:w="0" w:type="auto"/>
            <w:vMerge/>
            <w:tcBorders>
              <w:top w:val="single" w:sz="6" w:space="0" w:color="auto"/>
              <w:left w:val="single" w:sz="6" w:space="0" w:color="auto"/>
              <w:bottom w:val="single" w:sz="6" w:space="0" w:color="auto"/>
              <w:right w:val="single" w:sz="6" w:space="0" w:color="auto"/>
            </w:tcBorders>
          </w:tcPr>
          <w:p w14:paraId="71B67E56"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0119ABB2"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DC8848" w14:textId="77777777" w:rsidR="00E9750A" w:rsidRDefault="00A16F1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76509F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3A3C7644" w14:textId="77777777" w:rsidR="00E9750A" w:rsidRDefault="00A16F12">
            <w:pPr>
              <w:pStyle w:val="TAL"/>
            </w:pPr>
            <w:r>
              <w:rPr>
                <w:lang w:eastAsia="ja-JP"/>
              </w:rPr>
              <w:t>DCCF, NWDAF</w:t>
            </w:r>
          </w:p>
        </w:tc>
      </w:tr>
      <w:tr w:rsidR="00E9750A" w14:paraId="5DEF947D" w14:textId="77777777">
        <w:tc>
          <w:tcPr>
            <w:tcW w:w="0" w:type="auto"/>
            <w:vMerge/>
            <w:tcBorders>
              <w:top w:val="single" w:sz="6" w:space="0" w:color="auto"/>
              <w:left w:val="single" w:sz="6" w:space="0" w:color="auto"/>
              <w:bottom w:val="single" w:sz="6" w:space="0" w:color="auto"/>
              <w:right w:val="single" w:sz="6" w:space="0" w:color="auto"/>
            </w:tcBorders>
          </w:tcPr>
          <w:p w14:paraId="42BB836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ABEAF1"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1460FD10" w14:textId="77777777" w:rsidR="00E9750A" w:rsidRDefault="00A16F1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67D91CA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0F2D7509" w14:textId="77777777" w:rsidR="00E9750A" w:rsidRDefault="00A16F12">
            <w:pPr>
              <w:pStyle w:val="TAL"/>
            </w:pPr>
            <w:r>
              <w:rPr>
                <w:lang w:eastAsia="ja-JP"/>
              </w:rPr>
              <w:t>DCCF, NWDAF</w:t>
            </w:r>
          </w:p>
        </w:tc>
      </w:tr>
      <w:tr w:rsidR="00E9750A" w14:paraId="18E99DCD" w14:textId="77777777">
        <w:tc>
          <w:tcPr>
            <w:tcW w:w="0" w:type="auto"/>
            <w:vMerge/>
            <w:tcBorders>
              <w:top w:val="single" w:sz="6" w:space="0" w:color="auto"/>
              <w:left w:val="single" w:sz="6" w:space="0" w:color="auto"/>
              <w:bottom w:val="single" w:sz="6" w:space="0" w:color="auto"/>
              <w:right w:val="single" w:sz="6" w:space="0" w:color="auto"/>
            </w:tcBorders>
          </w:tcPr>
          <w:p w14:paraId="4B205E6B"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3D31500"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3D96A94" w14:textId="77777777" w:rsidR="00E9750A" w:rsidRDefault="00A16F1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6DA97D8"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AFFF869" w14:textId="77777777" w:rsidR="00E9750A" w:rsidRDefault="00A16F12">
            <w:pPr>
              <w:pStyle w:val="TAL"/>
            </w:pPr>
            <w:r>
              <w:t>DCCF, NWDAF</w:t>
            </w:r>
          </w:p>
        </w:tc>
      </w:tr>
      <w:tr w:rsidR="00E9750A" w14:paraId="526BA47E" w14:textId="77777777">
        <w:tc>
          <w:tcPr>
            <w:tcW w:w="0" w:type="auto"/>
            <w:vMerge/>
            <w:tcBorders>
              <w:top w:val="single" w:sz="6" w:space="0" w:color="auto"/>
              <w:left w:val="single" w:sz="6" w:space="0" w:color="auto"/>
              <w:bottom w:val="single" w:sz="6" w:space="0" w:color="auto"/>
              <w:right w:val="single" w:sz="6" w:space="0" w:color="auto"/>
            </w:tcBorders>
          </w:tcPr>
          <w:p w14:paraId="55578A27"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1A5BDB5A"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FAD5B9" w14:textId="77777777" w:rsidR="00E9750A" w:rsidRDefault="00A16F1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41E605BB"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076A383" w14:textId="77777777" w:rsidR="00E9750A" w:rsidRDefault="00A16F12">
            <w:pPr>
              <w:pStyle w:val="TAL"/>
            </w:pPr>
            <w:r>
              <w:rPr>
                <w:lang w:eastAsia="ja-JP"/>
              </w:rPr>
              <w:t>DCCF, NWDAF</w:t>
            </w:r>
          </w:p>
        </w:tc>
      </w:tr>
      <w:tr w:rsidR="00E9750A" w14:paraId="27633843" w14:textId="77777777">
        <w:tc>
          <w:tcPr>
            <w:tcW w:w="0" w:type="auto"/>
            <w:vMerge/>
            <w:tcBorders>
              <w:top w:val="single" w:sz="6" w:space="0" w:color="auto"/>
              <w:left w:val="single" w:sz="6" w:space="0" w:color="auto"/>
              <w:bottom w:val="single" w:sz="6" w:space="0" w:color="auto"/>
              <w:right w:val="single" w:sz="6" w:space="0" w:color="auto"/>
            </w:tcBorders>
          </w:tcPr>
          <w:p w14:paraId="06924FB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607EB94"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68E56208" w14:textId="77777777" w:rsidR="00E9750A" w:rsidRDefault="00A16F1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42EEC1D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5C90503E" w14:textId="77777777" w:rsidR="00E9750A" w:rsidRDefault="00A16F12">
            <w:pPr>
              <w:pStyle w:val="TAL"/>
            </w:pPr>
            <w:r>
              <w:rPr>
                <w:lang w:eastAsia="ja-JP"/>
              </w:rPr>
              <w:t>DCCF, NWDAF</w:t>
            </w:r>
          </w:p>
        </w:tc>
      </w:tr>
      <w:tr w:rsidR="00E9750A" w14:paraId="6F96BD82" w14:textId="77777777">
        <w:tc>
          <w:tcPr>
            <w:tcW w:w="0" w:type="auto"/>
            <w:vMerge/>
            <w:tcBorders>
              <w:top w:val="single" w:sz="6" w:space="0" w:color="auto"/>
              <w:left w:val="single" w:sz="6" w:space="0" w:color="auto"/>
              <w:bottom w:val="single" w:sz="6" w:space="0" w:color="auto"/>
              <w:right w:val="single" w:sz="6" w:space="0" w:color="auto"/>
            </w:tcBorders>
          </w:tcPr>
          <w:p w14:paraId="24721EBC"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4911D53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C2D33F6" w14:textId="77777777" w:rsidR="00E9750A" w:rsidRDefault="00A16F1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7D2F38C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17A3523D" w14:textId="77777777" w:rsidR="00E9750A" w:rsidRDefault="00A16F12">
            <w:pPr>
              <w:pStyle w:val="TAL"/>
            </w:pPr>
            <w:r>
              <w:rPr>
                <w:lang w:eastAsia="ja-JP"/>
              </w:rPr>
              <w:t>DCCF, NWDAF</w:t>
            </w:r>
          </w:p>
        </w:tc>
      </w:tr>
      <w:tr w:rsidR="00E9750A" w14:paraId="39F5295C" w14:textId="77777777">
        <w:tc>
          <w:tcPr>
            <w:tcW w:w="0" w:type="auto"/>
            <w:vMerge/>
            <w:tcBorders>
              <w:top w:val="single" w:sz="6" w:space="0" w:color="auto"/>
              <w:left w:val="single" w:sz="6" w:space="0" w:color="auto"/>
              <w:bottom w:val="single" w:sz="6" w:space="0" w:color="auto"/>
              <w:right w:val="single" w:sz="6" w:space="0" w:color="auto"/>
            </w:tcBorders>
          </w:tcPr>
          <w:p w14:paraId="04F10BC8"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5DAC5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AA906F4" w14:textId="77777777" w:rsidR="00E9750A" w:rsidRDefault="00A16F1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217CA2D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457F2682" w14:textId="77777777" w:rsidR="00E9750A" w:rsidRDefault="00A16F12">
            <w:pPr>
              <w:pStyle w:val="TAL"/>
            </w:pPr>
            <w:r>
              <w:t>DCCF, NWDAF</w:t>
            </w:r>
          </w:p>
        </w:tc>
      </w:tr>
      <w:tr w:rsidR="00E9750A" w14:paraId="7FFA6109" w14:textId="77777777">
        <w:tc>
          <w:tcPr>
            <w:tcW w:w="9855" w:type="dxa"/>
            <w:gridSpan w:val="5"/>
            <w:tcBorders>
              <w:top w:val="single" w:sz="6" w:space="0" w:color="auto"/>
              <w:left w:val="single" w:sz="6" w:space="0" w:color="auto"/>
              <w:bottom w:val="single" w:sz="6" w:space="0" w:color="auto"/>
              <w:right w:val="single" w:sz="6" w:space="0" w:color="auto"/>
            </w:tcBorders>
          </w:tcPr>
          <w:p w14:paraId="0D4089FD" w14:textId="77777777" w:rsidR="00E9750A" w:rsidRDefault="00A16F12">
            <w:pPr>
              <w:pStyle w:val="TAN"/>
            </w:pPr>
            <w:r>
              <w:t>NOTE:</w:t>
            </w:r>
            <w:r>
              <w:tab/>
              <w:t>The services correspond to the Nadrf_DataManagement service as defined in 3GPP TS 23.288 [14].</w:t>
            </w:r>
          </w:p>
        </w:tc>
      </w:tr>
    </w:tbl>
    <w:p w14:paraId="436983F7" w14:textId="77777777" w:rsidR="00E9750A" w:rsidRDefault="00E9750A">
      <w:pPr>
        <w:rPr>
          <w:lang w:eastAsia="zh-CN"/>
        </w:rPr>
      </w:pPr>
    </w:p>
    <w:p w14:paraId="41F87193" w14:textId="77777777" w:rsidR="00E9750A" w:rsidRDefault="00A16F12">
      <w:r>
        <w:t>Table 4.1-2 summarizes the corresponding APIs defined for this specification.</w:t>
      </w:r>
    </w:p>
    <w:p w14:paraId="7329DBE2" w14:textId="77777777" w:rsidR="00E9750A" w:rsidRDefault="00A16F1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E9750A" w14:paraId="2A920921" w14:textId="77777777">
        <w:tc>
          <w:tcPr>
            <w:tcW w:w="2062" w:type="dxa"/>
            <w:shd w:val="clear" w:color="000000" w:fill="C0C0C0"/>
          </w:tcPr>
          <w:p w14:paraId="27E551E2" w14:textId="77777777" w:rsidR="00E9750A" w:rsidRDefault="00A16F1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23830A6B" w14:textId="77777777" w:rsidR="00E9750A" w:rsidRDefault="00A16F1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75337100" w14:textId="77777777" w:rsidR="00E9750A" w:rsidRDefault="00A16F1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51830DCD" w14:textId="77777777" w:rsidR="00E9750A" w:rsidRDefault="00A16F1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2BB5549B" w14:textId="77777777" w:rsidR="00E9750A" w:rsidRDefault="00A16F1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667B7DB2" w14:textId="77777777" w:rsidR="00E9750A" w:rsidRDefault="00A16F12">
            <w:pPr>
              <w:jc w:val="center"/>
              <w:rPr>
                <w:rFonts w:ascii="Arial" w:hAnsi="Arial" w:cs="Arial"/>
                <w:b/>
                <w:sz w:val="18"/>
                <w:szCs w:val="18"/>
              </w:rPr>
            </w:pPr>
            <w:r>
              <w:rPr>
                <w:rFonts w:ascii="Arial" w:hAnsi="Arial" w:cs="Arial"/>
                <w:b/>
                <w:sz w:val="18"/>
                <w:szCs w:val="18"/>
              </w:rPr>
              <w:t>Annex</w:t>
            </w:r>
          </w:p>
        </w:tc>
      </w:tr>
      <w:tr w:rsidR="00E9750A" w14:paraId="1142A5B1" w14:textId="77777777">
        <w:tc>
          <w:tcPr>
            <w:tcW w:w="2062" w:type="dxa"/>
            <w:shd w:val="clear" w:color="auto" w:fill="auto"/>
          </w:tcPr>
          <w:p w14:paraId="3F750D4E" w14:textId="77777777" w:rsidR="00E9750A" w:rsidRDefault="00A16F12">
            <w:pPr>
              <w:pStyle w:val="TAL"/>
              <w:rPr>
                <w:rFonts w:cs="Arial"/>
                <w:szCs w:val="18"/>
              </w:rPr>
            </w:pPr>
            <w:r>
              <w:t>Nadrf_DataManagement</w:t>
            </w:r>
          </w:p>
        </w:tc>
        <w:tc>
          <w:tcPr>
            <w:tcW w:w="842" w:type="dxa"/>
            <w:shd w:val="clear" w:color="auto" w:fill="auto"/>
          </w:tcPr>
          <w:p w14:paraId="088C4CC5" w14:textId="77777777" w:rsidR="00E9750A" w:rsidRDefault="00A16F12">
            <w:pPr>
              <w:pStyle w:val="TAL"/>
              <w:rPr>
                <w:rFonts w:cs="Arial"/>
                <w:szCs w:val="18"/>
              </w:rPr>
            </w:pPr>
            <w:r>
              <w:t>4.2</w:t>
            </w:r>
          </w:p>
        </w:tc>
        <w:tc>
          <w:tcPr>
            <w:tcW w:w="2151" w:type="dxa"/>
            <w:shd w:val="clear" w:color="auto" w:fill="auto"/>
          </w:tcPr>
          <w:p w14:paraId="0969D678" w14:textId="77777777" w:rsidR="00E9750A" w:rsidRDefault="00A16F12">
            <w:pPr>
              <w:pStyle w:val="TAL"/>
              <w:rPr>
                <w:rFonts w:cs="Arial"/>
                <w:szCs w:val="18"/>
              </w:rPr>
            </w:pPr>
            <w:r>
              <w:t>API for Nadrf_DataManagement</w:t>
            </w:r>
          </w:p>
        </w:tc>
        <w:tc>
          <w:tcPr>
            <w:tcW w:w="2236" w:type="dxa"/>
            <w:shd w:val="clear" w:color="auto" w:fill="auto"/>
          </w:tcPr>
          <w:p w14:paraId="3C557636" w14:textId="77777777" w:rsidR="00E9750A" w:rsidRDefault="00E9750A">
            <w:pPr>
              <w:pStyle w:val="TAL"/>
              <w:rPr>
                <w:rFonts w:cs="Arial"/>
                <w:szCs w:val="18"/>
              </w:rPr>
            </w:pPr>
          </w:p>
        </w:tc>
        <w:tc>
          <w:tcPr>
            <w:tcW w:w="1196" w:type="dxa"/>
            <w:shd w:val="clear" w:color="auto" w:fill="auto"/>
          </w:tcPr>
          <w:p w14:paraId="35A4CD6F" w14:textId="77777777" w:rsidR="00E9750A" w:rsidRDefault="00A16F12">
            <w:pPr>
              <w:pStyle w:val="TAL"/>
              <w:rPr>
                <w:rFonts w:cs="Arial"/>
                <w:szCs w:val="18"/>
              </w:rPr>
            </w:pPr>
            <w:r>
              <w:t>nadrf_datamanagement</w:t>
            </w:r>
          </w:p>
        </w:tc>
        <w:tc>
          <w:tcPr>
            <w:tcW w:w="1144" w:type="dxa"/>
            <w:shd w:val="clear" w:color="auto" w:fill="auto"/>
          </w:tcPr>
          <w:p w14:paraId="0E69F0AC" w14:textId="77777777" w:rsidR="00E9750A" w:rsidRDefault="00A16F12">
            <w:pPr>
              <w:pStyle w:val="TAL"/>
              <w:rPr>
                <w:rFonts w:cs="Arial"/>
                <w:szCs w:val="18"/>
              </w:rPr>
            </w:pPr>
            <w:r>
              <w:t>Annex A.2 Nadrf_DataManagement API</w:t>
            </w:r>
          </w:p>
        </w:tc>
      </w:tr>
    </w:tbl>
    <w:p w14:paraId="44DB3B69" w14:textId="77777777" w:rsidR="00E9750A" w:rsidRDefault="00E9750A">
      <w:pPr>
        <w:rPr>
          <w:lang w:val="en-US"/>
        </w:rPr>
      </w:pPr>
    </w:p>
    <w:p w14:paraId="29830942" w14:textId="77777777" w:rsidR="00E9750A" w:rsidRDefault="00A16F12">
      <w:pPr>
        <w:pStyle w:val="21"/>
      </w:pPr>
      <w:bookmarkStart w:id="200" w:name="_Toc94020318"/>
      <w:bookmarkStart w:id="201" w:name="_Toc73042446"/>
      <w:bookmarkStart w:id="202" w:name="_Toc81242790"/>
      <w:bookmarkStart w:id="203" w:name="_Toc89426533"/>
      <w:bookmarkStart w:id="204" w:name="_Toc72766421"/>
      <w:bookmarkStart w:id="205" w:name="_Toc72766994"/>
      <w:bookmarkStart w:id="206" w:name="_Toc114134604"/>
      <w:bookmarkStart w:id="207" w:name="_Toc112937847"/>
      <w:bookmarkStart w:id="208" w:name="_Toc100939934"/>
      <w:bookmarkStart w:id="209" w:name="_Toc120681543"/>
      <w:bookmarkStart w:id="210" w:name="_Toc97034848"/>
      <w:bookmarkStart w:id="211" w:name="_Toc97037725"/>
      <w:bookmarkStart w:id="212" w:name="_Toc104546800"/>
      <w:bookmarkStart w:id="213" w:name="_Toc133434730"/>
      <w:bookmarkStart w:id="214" w:name="_Toc136539788"/>
      <w:r>
        <w:t>4.2</w:t>
      </w:r>
      <w:r>
        <w:tab/>
        <w:t>Nadrf_DataManagement Service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306E1D9" w14:textId="77777777" w:rsidR="00E9750A" w:rsidRDefault="00A16F12">
      <w:pPr>
        <w:pStyle w:val="31"/>
      </w:pPr>
      <w:bookmarkStart w:id="215" w:name="_Toc114134605"/>
      <w:bookmarkStart w:id="216" w:name="_Toc120681544"/>
      <w:bookmarkStart w:id="217" w:name="_Toc100939935"/>
      <w:bookmarkStart w:id="218" w:name="_Toc112937848"/>
      <w:bookmarkStart w:id="219" w:name="_Toc104546801"/>
      <w:bookmarkStart w:id="220" w:name="_Toc97037726"/>
      <w:bookmarkStart w:id="221" w:name="_Toc73042447"/>
      <w:bookmarkStart w:id="222" w:name="_Toc97034849"/>
      <w:bookmarkStart w:id="223" w:name="_Toc72766422"/>
      <w:bookmarkStart w:id="224" w:name="_Toc81242791"/>
      <w:bookmarkStart w:id="225" w:name="_Toc94020319"/>
      <w:bookmarkStart w:id="226" w:name="_Toc72766995"/>
      <w:bookmarkStart w:id="227" w:name="_Toc89426534"/>
      <w:bookmarkStart w:id="228" w:name="_Toc133434731"/>
      <w:bookmarkStart w:id="229" w:name="_Toc136539789"/>
      <w:r>
        <w:t>4.2.1</w:t>
      </w:r>
      <w:r>
        <w:tab/>
        <w:t>Service Description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A131680" w14:textId="77777777" w:rsidR="00E9750A" w:rsidRDefault="00A16F12">
      <w:pPr>
        <w:pStyle w:val="41"/>
      </w:pPr>
      <w:bookmarkStart w:id="230" w:name="_Toc50031910"/>
      <w:bookmarkStart w:id="231" w:name="_Toc51762830"/>
      <w:bookmarkStart w:id="232" w:name="_Toc94020320"/>
      <w:bookmarkStart w:id="233" w:name="_Toc81244729"/>
      <w:bookmarkStart w:id="234" w:name="_Toc120681545"/>
      <w:bookmarkStart w:id="235" w:name="_Toc100939936"/>
      <w:bookmarkStart w:id="236" w:name="_Toc36102395"/>
      <w:bookmarkStart w:id="237" w:name="_Toc34266224"/>
      <w:bookmarkStart w:id="238" w:name="_Toc97037727"/>
      <w:bookmarkStart w:id="239" w:name="_Toc114134606"/>
      <w:bookmarkStart w:id="240" w:name="_Toc43563437"/>
      <w:bookmarkStart w:id="241" w:name="_Toc89426535"/>
      <w:bookmarkStart w:id="242" w:name="_Toc73564345"/>
      <w:bookmarkStart w:id="243" w:name="_Toc56640897"/>
      <w:bookmarkStart w:id="244" w:name="_Toc112937849"/>
      <w:bookmarkStart w:id="245" w:name="_Toc97034850"/>
      <w:bookmarkStart w:id="246" w:name="_Toc45133980"/>
      <w:bookmarkStart w:id="247" w:name="_Toc66231733"/>
      <w:bookmarkStart w:id="248" w:name="_Toc68168894"/>
      <w:bookmarkStart w:id="249" w:name="_Toc59017865"/>
      <w:bookmarkStart w:id="250" w:name="_Toc28012754"/>
      <w:bookmarkStart w:id="251" w:name="_Toc70550540"/>
      <w:bookmarkStart w:id="252" w:name="_Toc104546802"/>
      <w:bookmarkStart w:id="253" w:name="_Toc133434732"/>
      <w:bookmarkStart w:id="254" w:name="_Toc136539790"/>
      <w:r>
        <w:t>4.2.</w:t>
      </w:r>
      <w:r>
        <w:rPr>
          <w:rFonts w:hint="eastAsia"/>
          <w:lang w:eastAsia="zh-CN"/>
        </w:rPr>
        <w:t>1</w:t>
      </w:r>
      <w:r>
        <w:rPr>
          <w:lang w:eastAsia="zh-CN"/>
        </w:rPr>
        <w:t>.1</w:t>
      </w:r>
      <w:r>
        <w:tab/>
      </w:r>
      <w:r>
        <w:rPr>
          <w:rFonts w:hint="eastAsia"/>
          <w:lang w:eastAsia="zh-CN"/>
        </w:rPr>
        <w:t>Overview</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9531015" w14:textId="77777777" w:rsidR="00E9750A" w:rsidRDefault="00A16F12">
      <w:r>
        <w:t>The 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729CB876" w14:textId="77777777" w:rsidR="00E9750A" w:rsidRDefault="00A16F12">
      <w:r>
        <w:t>This service:</w:t>
      </w:r>
    </w:p>
    <w:p w14:paraId="015D87F9" w14:textId="3B8FAE54" w:rsidR="00E9750A" w:rsidRPr="00B22446" w:rsidRDefault="00B22446" w:rsidP="00B22446">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7C360DBB" w14:textId="77777777" w:rsidR="00E9750A" w:rsidRDefault="00A16F12">
      <w:pPr>
        <w:pStyle w:val="B1"/>
        <w:rPr>
          <w:lang w:eastAsia="ja-JP"/>
        </w:rPr>
      </w:pPr>
      <w:r>
        <w:lastRenderedPageBreak/>
        <w:t>-</w:t>
      </w:r>
      <w:r>
        <w:tab/>
        <w:t>allows NF consumers to</w:t>
      </w:r>
      <w:r>
        <w:rPr>
          <w:lang w:eastAsia="ja-JP"/>
        </w:rPr>
        <w:t xml:space="preserve"> retrieve data or analytics from an ADRF;</w:t>
      </w:r>
      <w:r>
        <w:t xml:space="preserve"> and</w:t>
      </w:r>
      <w:r>
        <w:rPr>
          <w:lang w:eastAsia="ja-JP"/>
        </w:rPr>
        <w:t xml:space="preserve"> </w:t>
      </w:r>
    </w:p>
    <w:p w14:paraId="40B9BA91" w14:textId="77777777" w:rsidR="00E9750A" w:rsidRDefault="00A16F12">
      <w:pPr>
        <w:pStyle w:val="B1"/>
      </w:pPr>
      <w:r>
        <w:rPr>
          <w:lang w:eastAsia="ja-JP"/>
        </w:rPr>
        <w:t>-</w:t>
      </w:r>
      <w:r>
        <w:rPr>
          <w:lang w:eastAsia="ja-JP"/>
        </w:rPr>
        <w:tab/>
      </w:r>
      <w:r>
        <w:t>allows NF consumers to</w:t>
      </w:r>
      <w:r>
        <w:rPr>
          <w:lang w:eastAsia="ja-JP"/>
        </w:rPr>
        <w:t xml:space="preserve"> delete data or analytics from an ADRF</w:t>
      </w:r>
      <w:r>
        <w:t>.</w:t>
      </w:r>
    </w:p>
    <w:p w14:paraId="303726D1" w14:textId="77777777" w:rsidR="00E9750A" w:rsidRDefault="00A16F12">
      <w:pPr>
        <w:pStyle w:val="NO"/>
      </w:pPr>
      <w:r>
        <w:rPr>
          <w:lang w:eastAsia="ja-JP"/>
        </w:rPr>
        <w:t>NOTE:</w:t>
      </w:r>
      <w:r>
        <w:rPr>
          <w:lang w:eastAsia="ja-JP"/>
        </w:rPr>
        <w:tab/>
        <w:t>Storage of ML models in ADRF is not specified in this Release of the specification.</w:t>
      </w:r>
    </w:p>
    <w:p w14:paraId="4ED8E71B" w14:textId="77777777" w:rsidR="00E9750A" w:rsidRDefault="00A16F12">
      <w:pPr>
        <w:pStyle w:val="41"/>
      </w:pPr>
      <w:bookmarkStart w:id="255" w:name="_Toc89426536"/>
      <w:bookmarkStart w:id="256" w:name="_Toc94020321"/>
      <w:bookmarkStart w:id="257" w:name="_Toc97034851"/>
      <w:bookmarkStart w:id="258" w:name="_Toc97037728"/>
      <w:bookmarkStart w:id="259" w:name="_Toc100939937"/>
      <w:bookmarkStart w:id="260" w:name="_Toc104546803"/>
      <w:bookmarkStart w:id="261" w:name="_Toc112937850"/>
      <w:bookmarkStart w:id="262" w:name="_Toc114134607"/>
      <w:bookmarkStart w:id="263" w:name="_Toc120681546"/>
      <w:bookmarkStart w:id="264" w:name="_Toc50031911"/>
      <w:bookmarkStart w:id="265" w:name="_Toc43563438"/>
      <w:bookmarkStart w:id="266" w:name="_Toc34266225"/>
      <w:bookmarkStart w:id="267" w:name="_Toc28012755"/>
      <w:bookmarkStart w:id="268" w:name="_Toc45133981"/>
      <w:bookmarkStart w:id="269" w:name="_Toc36102396"/>
      <w:bookmarkStart w:id="270" w:name="_Toc70550541"/>
      <w:bookmarkStart w:id="271" w:name="_Toc59017866"/>
      <w:bookmarkStart w:id="272" w:name="_Toc68168895"/>
      <w:bookmarkStart w:id="273" w:name="_Toc66231734"/>
      <w:bookmarkStart w:id="274" w:name="_Toc81244730"/>
      <w:bookmarkStart w:id="275" w:name="_Toc73564346"/>
      <w:bookmarkStart w:id="276" w:name="_Toc56640898"/>
      <w:bookmarkStart w:id="277" w:name="_Toc51762831"/>
      <w:bookmarkStart w:id="278" w:name="_Toc133434733"/>
      <w:bookmarkStart w:id="279" w:name="_Toc136539791"/>
      <w:r>
        <w:t>4.2.</w:t>
      </w:r>
      <w:r>
        <w:rPr>
          <w:rFonts w:hint="eastAsia"/>
        </w:rPr>
        <w:t>1</w:t>
      </w:r>
      <w:r>
        <w:t>.2</w:t>
      </w:r>
      <w:r>
        <w:rPr>
          <w:rFonts w:hint="eastAsia"/>
        </w:rPr>
        <w:tab/>
      </w:r>
      <w:r>
        <w:t>Service Architecture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6.9pt" o:ole="">
            <v:imagedata r:id="rId12" o:title=""/>
          </v:shape>
          <o:OLEObject Type="Embed" ProgID="Visio.Drawing.15" ShapeID="_x0000_i1026" DrawAspect="Content" ObjectID="_1747153507"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65pt;height:118.9pt" o:ole="">
            <v:imagedata r:id="rId14" o:title=""/>
          </v:shape>
          <o:OLEObject Type="Embed" ProgID="Visio.Drawing.15" ShapeID="_x0000_i1027" DrawAspect="Content" ObjectID="_1747153508" r:id="rId15"/>
        </w:object>
      </w:r>
    </w:p>
    <w:p w14:paraId="5E8CC08C" w14:textId="77777777" w:rsidR="00E9750A" w:rsidRDefault="00A16F12">
      <w:pPr>
        <w:pStyle w:val="TF"/>
      </w:pPr>
      <w:r>
        <w:t xml:space="preserve">Figure 4.2.1.2-2: </w:t>
      </w:r>
      <w:bookmarkStart w:id="280" w:name="_Hlk68599672"/>
      <w:r>
        <w:t xml:space="preserve">Nadrf_DataManagement service </w:t>
      </w:r>
      <w:bookmarkEnd w:id="280"/>
      <w:r>
        <w:t>architecture, reference point representation</w:t>
      </w:r>
    </w:p>
    <w:p w14:paraId="58C3AFF9" w14:textId="77777777" w:rsidR="00E9750A" w:rsidRDefault="00A16F12">
      <w:pPr>
        <w:pStyle w:val="41"/>
        <w:rPr>
          <w:lang w:val="en-US"/>
        </w:rPr>
      </w:pPr>
      <w:bookmarkStart w:id="281" w:name="_Toc28012756"/>
      <w:bookmarkStart w:id="282" w:name="_Toc34266226"/>
      <w:bookmarkStart w:id="283" w:name="_Toc36102397"/>
      <w:bookmarkStart w:id="284" w:name="_Toc43563439"/>
      <w:bookmarkStart w:id="285" w:name="_Toc45133982"/>
      <w:bookmarkStart w:id="286" w:name="_Toc50031912"/>
      <w:bookmarkStart w:id="287" w:name="_Toc51762832"/>
      <w:bookmarkStart w:id="288" w:name="_Toc56640899"/>
      <w:bookmarkStart w:id="289" w:name="_Toc59017867"/>
      <w:bookmarkStart w:id="290" w:name="_Toc66231735"/>
      <w:bookmarkStart w:id="291" w:name="_Toc68168896"/>
      <w:bookmarkStart w:id="292" w:name="_Toc70550542"/>
      <w:bookmarkStart w:id="293" w:name="_Toc73564347"/>
      <w:bookmarkStart w:id="294" w:name="_Toc81244731"/>
      <w:bookmarkStart w:id="295" w:name="_Toc89426537"/>
      <w:bookmarkStart w:id="296" w:name="_Toc94020322"/>
      <w:bookmarkStart w:id="297" w:name="_Toc97034852"/>
      <w:bookmarkStart w:id="298" w:name="_Toc97037729"/>
      <w:bookmarkStart w:id="299" w:name="_Toc100939938"/>
      <w:bookmarkStart w:id="300" w:name="_Toc104546804"/>
      <w:bookmarkStart w:id="301" w:name="_Toc112937851"/>
      <w:bookmarkStart w:id="302" w:name="_Toc114134608"/>
      <w:bookmarkStart w:id="303" w:name="_Toc120681547"/>
      <w:bookmarkStart w:id="304" w:name="_Toc133434734"/>
      <w:bookmarkStart w:id="305" w:name="_Toc136539792"/>
      <w:r>
        <w:rPr>
          <w:lang w:val="en-US"/>
        </w:rPr>
        <w:t>4.2.</w:t>
      </w:r>
      <w:r>
        <w:rPr>
          <w:rFonts w:hint="eastAsia"/>
          <w:lang w:val="en-US" w:eastAsia="zh-CN"/>
        </w:rPr>
        <w:t>1.3</w:t>
      </w:r>
      <w:r>
        <w:rPr>
          <w:lang w:val="en-US"/>
        </w:rPr>
        <w:tab/>
        <w:t>Network Functions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642B99F" w14:textId="77777777" w:rsidR="00E9750A" w:rsidRDefault="00A16F12">
      <w:pPr>
        <w:pStyle w:val="50"/>
        <w:rPr>
          <w:lang w:eastAsia="zh-CN"/>
        </w:rPr>
      </w:pPr>
      <w:bookmarkStart w:id="306" w:name="_Toc28012757"/>
      <w:bookmarkStart w:id="307" w:name="_Toc34266227"/>
      <w:bookmarkStart w:id="308" w:name="_Toc36102398"/>
      <w:bookmarkStart w:id="309" w:name="_Toc43563440"/>
      <w:bookmarkStart w:id="310" w:name="_Toc45133983"/>
      <w:bookmarkStart w:id="311" w:name="_Toc50031913"/>
      <w:bookmarkStart w:id="312" w:name="_Toc51762833"/>
      <w:bookmarkStart w:id="313" w:name="_Toc56640900"/>
      <w:bookmarkStart w:id="314" w:name="_Toc59017868"/>
      <w:bookmarkStart w:id="315" w:name="_Toc66231736"/>
      <w:bookmarkStart w:id="316" w:name="_Toc68168897"/>
      <w:bookmarkStart w:id="317" w:name="_Toc70550543"/>
      <w:bookmarkStart w:id="318" w:name="_Toc73564348"/>
      <w:bookmarkStart w:id="319" w:name="_Toc81244732"/>
      <w:bookmarkStart w:id="320" w:name="_Toc89426538"/>
      <w:bookmarkStart w:id="321" w:name="_Toc94020323"/>
      <w:bookmarkStart w:id="322" w:name="_Toc97034853"/>
      <w:bookmarkStart w:id="323" w:name="_Toc97037730"/>
      <w:bookmarkStart w:id="324" w:name="_Toc100939939"/>
      <w:bookmarkStart w:id="325" w:name="_Toc104546805"/>
      <w:bookmarkStart w:id="326" w:name="_Toc112937852"/>
      <w:bookmarkStart w:id="327" w:name="_Toc114134609"/>
      <w:bookmarkStart w:id="328" w:name="_Toc120681548"/>
      <w:bookmarkStart w:id="329" w:name="_Toc133434735"/>
      <w:bookmarkStart w:id="330" w:name="_Toc136539793"/>
      <w:r>
        <w:t>4.2.</w:t>
      </w:r>
      <w:r>
        <w:rPr>
          <w:rFonts w:hint="eastAsia"/>
          <w:lang w:eastAsia="zh-CN"/>
        </w:rPr>
        <w:t>1.3.1</w:t>
      </w:r>
      <w:r>
        <w:tab/>
      </w:r>
      <w:bookmarkEnd w:id="306"/>
      <w:bookmarkEnd w:id="307"/>
      <w:bookmarkEnd w:id="308"/>
      <w:bookmarkEnd w:id="309"/>
      <w:bookmarkEnd w:id="310"/>
      <w:bookmarkEnd w:id="311"/>
      <w:bookmarkEnd w:id="312"/>
      <w:bookmarkEnd w:id="313"/>
      <w:bookmarkEnd w:id="314"/>
      <w:bookmarkEnd w:id="315"/>
      <w:bookmarkEnd w:id="316"/>
      <w:bookmarkEnd w:id="317"/>
      <w:bookmarkEnd w:id="318"/>
      <w:r>
        <w:t>Analytics Data Repository Function (ADRF)</w:t>
      </w:r>
      <w:bookmarkEnd w:id="319"/>
      <w:bookmarkEnd w:id="320"/>
      <w:bookmarkEnd w:id="321"/>
      <w:bookmarkEnd w:id="322"/>
      <w:bookmarkEnd w:id="323"/>
      <w:bookmarkEnd w:id="324"/>
      <w:bookmarkEnd w:id="325"/>
      <w:bookmarkEnd w:id="326"/>
      <w:bookmarkEnd w:id="327"/>
      <w:bookmarkEnd w:id="328"/>
      <w:bookmarkEnd w:id="329"/>
      <w:bookmarkEnd w:id="330"/>
    </w:p>
    <w:p w14:paraId="299A5EB0" w14:textId="77777777" w:rsidR="00B22446" w:rsidRDefault="00B22446" w:rsidP="00B22446">
      <w:bookmarkStart w:id="331" w:name="_Toc28012758"/>
      <w:bookmarkStart w:id="332" w:name="_Toc34266228"/>
      <w:bookmarkStart w:id="333" w:name="_Toc36102399"/>
      <w:bookmarkStart w:id="334" w:name="_Toc43563441"/>
      <w:bookmarkStart w:id="335" w:name="_Toc45133984"/>
      <w:bookmarkStart w:id="336" w:name="_Toc50031914"/>
      <w:bookmarkStart w:id="337" w:name="_Toc51762834"/>
      <w:bookmarkStart w:id="338" w:name="_Toc56640901"/>
      <w:bookmarkStart w:id="339" w:name="_Toc59017869"/>
      <w:bookmarkStart w:id="340" w:name="_Toc66231737"/>
      <w:bookmarkStart w:id="341" w:name="_Toc68168898"/>
      <w:bookmarkStart w:id="342" w:name="_Toc70550544"/>
      <w:bookmarkStart w:id="343" w:name="_Toc73564349"/>
      <w:bookmarkStart w:id="344" w:name="_Toc81244733"/>
      <w:bookmarkStart w:id="345" w:name="_Toc89426539"/>
      <w:bookmarkStart w:id="346" w:name="_Toc94020324"/>
      <w:bookmarkStart w:id="347" w:name="_Toc97034854"/>
      <w:bookmarkStart w:id="348" w:name="_Toc97037731"/>
      <w:bookmarkStart w:id="349" w:name="_Toc100939940"/>
      <w:bookmarkStart w:id="350" w:name="_Toc104546806"/>
      <w:bookmarkStart w:id="351" w:name="_Toc112937853"/>
      <w:bookmarkStart w:id="352" w:name="_Toc114134610"/>
      <w:bookmarkStart w:id="353" w:name="_Toc120681549"/>
      <w:bookmarkStart w:id="354"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355" w:name="_Toc136539794"/>
      <w:r>
        <w:t>4.2.</w:t>
      </w:r>
      <w:r>
        <w:rPr>
          <w:lang w:eastAsia="zh-CN"/>
        </w:rPr>
        <w:t>1.3.2</w:t>
      </w:r>
      <w:r>
        <w:tab/>
      </w:r>
      <w:r>
        <w:rPr>
          <w:lang w:eastAsia="zh-CN"/>
        </w:rPr>
        <w:t>NF Service Consumers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D66F426" w14:textId="77777777" w:rsidR="00E9750A" w:rsidRDefault="00A16F12">
      <w:r>
        <w:t>The NWDAF and DCCF:</w:t>
      </w:r>
    </w:p>
    <w:p w14:paraId="681DFBD8" w14:textId="77777777" w:rsidR="00B22446" w:rsidRDefault="00B22446" w:rsidP="00B22446">
      <w:pPr>
        <w:ind w:left="568" w:hanging="284"/>
      </w:pPr>
      <w:r>
        <w:lastRenderedPageBreak/>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356" w:name="_Toc73042448"/>
      <w:bookmarkStart w:id="357" w:name="_Toc72766996"/>
      <w:bookmarkStart w:id="358" w:name="_Toc72766423"/>
      <w:bookmarkStart w:id="359" w:name="_Toc81242792"/>
      <w:bookmarkStart w:id="360" w:name="_Toc89426540"/>
      <w:bookmarkStart w:id="361" w:name="_Toc94020325"/>
      <w:bookmarkStart w:id="362" w:name="_Toc97034855"/>
      <w:bookmarkStart w:id="363" w:name="_Toc97037732"/>
      <w:bookmarkStart w:id="364" w:name="_Toc100939941"/>
      <w:bookmarkStart w:id="365" w:name="_Toc104546807"/>
      <w:bookmarkStart w:id="366" w:name="_Toc112937854"/>
      <w:bookmarkStart w:id="367" w:name="_Toc114134611"/>
      <w:bookmarkStart w:id="368" w:name="_Toc120681550"/>
      <w:bookmarkStart w:id="369" w:name="_Toc133434737"/>
      <w:bookmarkStart w:id="370" w:name="_Toc136539795"/>
      <w:r>
        <w:t>4.2.2</w:t>
      </w:r>
      <w:r>
        <w:tab/>
        <w:t>Service Operations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B0C48A1" w14:textId="77777777" w:rsidR="00E9750A" w:rsidRDefault="00A16F12">
      <w:pPr>
        <w:pStyle w:val="41"/>
      </w:pPr>
      <w:bookmarkStart w:id="371" w:name="_Toc72766424"/>
      <w:bookmarkStart w:id="372" w:name="_Toc72766997"/>
      <w:bookmarkStart w:id="373" w:name="_Toc73042449"/>
      <w:bookmarkStart w:id="374" w:name="_Toc81242793"/>
      <w:bookmarkStart w:id="375" w:name="_Toc89426541"/>
      <w:bookmarkStart w:id="376" w:name="_Toc94020326"/>
      <w:bookmarkStart w:id="377" w:name="_Toc97034856"/>
      <w:bookmarkStart w:id="378" w:name="_Toc97037733"/>
      <w:bookmarkStart w:id="379" w:name="_Toc100939942"/>
      <w:bookmarkStart w:id="380" w:name="_Toc104546808"/>
      <w:bookmarkStart w:id="381" w:name="_Toc112937855"/>
      <w:bookmarkStart w:id="382" w:name="_Toc114134612"/>
      <w:bookmarkStart w:id="383" w:name="_Toc120681551"/>
      <w:bookmarkStart w:id="384" w:name="_Toc133434738"/>
      <w:bookmarkStart w:id="385" w:name="_Toc136539796"/>
      <w:r>
        <w:t>4.2.2.1</w:t>
      </w:r>
      <w:r>
        <w:tab/>
        <w:t>Introduction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386" w:name="_Toc114134613"/>
      <w:bookmarkStart w:id="387" w:name="_Toc120681552"/>
      <w:bookmarkStart w:id="388" w:name="_Toc100939943"/>
      <w:bookmarkStart w:id="389" w:name="_Toc97037734"/>
      <w:bookmarkStart w:id="390" w:name="_Toc112937856"/>
      <w:bookmarkStart w:id="391" w:name="_Toc104546809"/>
      <w:bookmarkStart w:id="392" w:name="_Toc89426542"/>
      <w:bookmarkStart w:id="393" w:name="_Toc94020327"/>
      <w:bookmarkStart w:id="394" w:name="_Toc97034857"/>
      <w:bookmarkStart w:id="395" w:name="_Toc133434739"/>
      <w:bookmarkStart w:id="396" w:name="_Toc136539797"/>
      <w:bookmarkStart w:id="397" w:name="_Toc67903508"/>
      <w:bookmarkStart w:id="398" w:name="_Toc510696592"/>
      <w:bookmarkStart w:id="399" w:name="_Toc35971384"/>
      <w:bookmarkStart w:id="400" w:name="_Toc73173215"/>
      <w:bookmarkStart w:id="401" w:name="_Toc76110434"/>
      <w:bookmarkStart w:id="402" w:name="_Toc72766425"/>
      <w:bookmarkStart w:id="403" w:name="_Toc35971399"/>
      <w:bookmarkStart w:id="404" w:name="_Toc68594633"/>
      <w:bookmarkStart w:id="405" w:name="_Toc81242794"/>
      <w:bookmarkStart w:id="406" w:name="_Toc72766998"/>
      <w:bookmarkStart w:id="407" w:name="_Toc73042450"/>
      <w:bookmarkStart w:id="408" w:name="_Toc510696608"/>
      <w:r>
        <w:t>4.2.2.2</w:t>
      </w:r>
      <w:r>
        <w:tab/>
        <w:t>Nadrf_DataManagement_StorageRequest service operation</w:t>
      </w:r>
      <w:bookmarkEnd w:id="386"/>
      <w:bookmarkEnd w:id="387"/>
      <w:bookmarkEnd w:id="388"/>
      <w:bookmarkEnd w:id="389"/>
      <w:bookmarkEnd w:id="390"/>
      <w:bookmarkEnd w:id="391"/>
      <w:bookmarkEnd w:id="392"/>
      <w:bookmarkEnd w:id="393"/>
      <w:bookmarkEnd w:id="394"/>
      <w:bookmarkEnd w:id="395"/>
      <w:bookmarkEnd w:id="396"/>
    </w:p>
    <w:p w14:paraId="6245225D" w14:textId="77777777" w:rsidR="00E9750A" w:rsidRDefault="00A16F12">
      <w:pPr>
        <w:pStyle w:val="50"/>
      </w:pPr>
      <w:bookmarkStart w:id="409" w:name="_Toc97034858"/>
      <w:bookmarkStart w:id="410" w:name="_Toc97037735"/>
      <w:bookmarkStart w:id="411" w:name="_Toc104546810"/>
      <w:bookmarkStart w:id="412" w:name="_Toc112937857"/>
      <w:bookmarkStart w:id="413" w:name="_Toc94020328"/>
      <w:bookmarkStart w:id="414" w:name="_Toc100939944"/>
      <w:bookmarkStart w:id="415" w:name="_Toc120681553"/>
      <w:bookmarkStart w:id="416" w:name="_Toc114134614"/>
      <w:bookmarkStart w:id="417" w:name="_Toc89426543"/>
      <w:bookmarkStart w:id="418" w:name="_Toc133434740"/>
      <w:bookmarkStart w:id="419" w:name="_Toc136539798"/>
      <w:r>
        <w:t>4.2.2.2.1</w:t>
      </w:r>
      <w:r>
        <w:tab/>
        <w:t>General</w:t>
      </w:r>
      <w:bookmarkEnd w:id="409"/>
      <w:bookmarkEnd w:id="410"/>
      <w:bookmarkEnd w:id="411"/>
      <w:bookmarkEnd w:id="412"/>
      <w:bookmarkEnd w:id="413"/>
      <w:bookmarkEnd w:id="414"/>
      <w:bookmarkEnd w:id="415"/>
      <w:bookmarkEnd w:id="416"/>
      <w:bookmarkEnd w:id="417"/>
      <w:bookmarkEnd w:id="418"/>
      <w:bookmarkEnd w:id="419"/>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420" w:name="_Toc112937858"/>
      <w:bookmarkStart w:id="421" w:name="_Toc120681554"/>
      <w:bookmarkStart w:id="422" w:name="_Toc97037736"/>
      <w:bookmarkStart w:id="423" w:name="_Toc89426544"/>
      <w:bookmarkStart w:id="424" w:name="_Toc100939945"/>
      <w:bookmarkStart w:id="425" w:name="_Toc114134615"/>
      <w:bookmarkStart w:id="426" w:name="_Toc104546811"/>
      <w:bookmarkStart w:id="427" w:name="_Toc97034859"/>
      <w:bookmarkStart w:id="428" w:name="_Toc94020329"/>
      <w:bookmarkStart w:id="429" w:name="_Toc133434741"/>
      <w:bookmarkStart w:id="430" w:name="_Toc136539799"/>
      <w:r>
        <w:t>4.2.2.2.2</w:t>
      </w:r>
      <w:r>
        <w:tab/>
        <w:t>Request Storage of data or analytics</w:t>
      </w:r>
      <w:bookmarkEnd w:id="420"/>
      <w:bookmarkEnd w:id="421"/>
      <w:bookmarkEnd w:id="422"/>
      <w:bookmarkEnd w:id="423"/>
      <w:bookmarkEnd w:id="424"/>
      <w:bookmarkEnd w:id="425"/>
      <w:bookmarkEnd w:id="426"/>
      <w:bookmarkEnd w:id="427"/>
      <w:bookmarkEnd w:id="428"/>
      <w:bookmarkEnd w:id="429"/>
      <w:bookmarkEnd w:id="430"/>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49.45pt" o:ole="">
            <v:imagedata r:id="rId16" o:title=""/>
          </v:shape>
          <o:OLEObject Type="Embed" ProgID="Visio.Drawing.15" ShapeID="_x0000_i1028" DrawAspect="Content" ObjectID="_1747153509"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31" w:name="_Toc94020330"/>
      <w:bookmarkStart w:id="432" w:name="_Toc89426545"/>
      <w:bookmarkStart w:id="433" w:name="_Toc97034860"/>
      <w:bookmarkStart w:id="434" w:name="_Toc97037737"/>
      <w:bookmarkStart w:id="435" w:name="_Toc100939946"/>
      <w:bookmarkStart w:id="436" w:name="_Toc104546812"/>
      <w:bookmarkStart w:id="437" w:name="_Toc112937859"/>
      <w:bookmarkStart w:id="438" w:name="_Toc114134616"/>
      <w:bookmarkStart w:id="439" w:name="_Toc120681555"/>
      <w:bookmarkStart w:id="440" w:name="_Toc133434742"/>
      <w:r>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lastRenderedPageBreak/>
        <w:t>If an error occurs when processing the HTTP POST request, the ADRF shall send an HTTP error response as specified in clause 5.1.7.</w:t>
      </w:r>
    </w:p>
    <w:p w14:paraId="1000082D" w14:textId="77777777" w:rsidR="00E9750A" w:rsidRDefault="00A16F12">
      <w:pPr>
        <w:pStyle w:val="41"/>
      </w:pPr>
      <w:bookmarkStart w:id="441" w:name="_Toc136539800"/>
      <w:r>
        <w:t>4.2.2.3</w:t>
      </w:r>
      <w:r>
        <w:tab/>
        <w:t>Nadrf_DataManagement_StorageSubscriptionRequest service operation</w:t>
      </w:r>
      <w:bookmarkEnd w:id="431"/>
      <w:bookmarkEnd w:id="432"/>
      <w:bookmarkEnd w:id="433"/>
      <w:bookmarkEnd w:id="434"/>
      <w:bookmarkEnd w:id="435"/>
      <w:bookmarkEnd w:id="436"/>
      <w:bookmarkEnd w:id="437"/>
      <w:bookmarkEnd w:id="438"/>
      <w:bookmarkEnd w:id="439"/>
      <w:bookmarkEnd w:id="440"/>
      <w:bookmarkEnd w:id="441"/>
    </w:p>
    <w:p w14:paraId="6C46588C" w14:textId="77777777" w:rsidR="00E9750A" w:rsidRDefault="00A16F12">
      <w:pPr>
        <w:pStyle w:val="50"/>
      </w:pPr>
      <w:bookmarkStart w:id="442" w:name="_Toc89426546"/>
      <w:bookmarkStart w:id="443" w:name="_Toc94020331"/>
      <w:bookmarkStart w:id="444" w:name="_Toc97034861"/>
      <w:bookmarkStart w:id="445" w:name="_Toc97037738"/>
      <w:bookmarkStart w:id="446" w:name="_Toc100939947"/>
      <w:bookmarkStart w:id="447" w:name="_Toc104546813"/>
      <w:bookmarkStart w:id="448" w:name="_Toc112937860"/>
      <w:bookmarkStart w:id="449" w:name="_Toc120681556"/>
      <w:bookmarkStart w:id="450" w:name="_Toc114134617"/>
      <w:bookmarkStart w:id="451" w:name="_Toc133434743"/>
      <w:bookmarkStart w:id="452" w:name="_Toc136539801"/>
      <w:r>
        <w:t>4.2.2.3.1</w:t>
      </w:r>
      <w:r>
        <w:tab/>
        <w:t>General</w:t>
      </w:r>
      <w:bookmarkEnd w:id="442"/>
      <w:bookmarkEnd w:id="443"/>
      <w:bookmarkEnd w:id="444"/>
      <w:bookmarkEnd w:id="445"/>
      <w:bookmarkEnd w:id="446"/>
      <w:bookmarkEnd w:id="447"/>
      <w:bookmarkEnd w:id="448"/>
      <w:bookmarkEnd w:id="449"/>
      <w:bookmarkEnd w:id="450"/>
      <w:bookmarkEnd w:id="451"/>
      <w:bookmarkEnd w:id="45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453" w:name="_Toc97037739"/>
      <w:bookmarkStart w:id="454" w:name="_Toc120681557"/>
      <w:bookmarkStart w:id="455" w:name="_Toc104546814"/>
      <w:bookmarkStart w:id="456" w:name="_Toc112937861"/>
      <w:bookmarkStart w:id="457" w:name="_Toc100939948"/>
      <w:bookmarkStart w:id="458" w:name="_Toc97034862"/>
      <w:bookmarkStart w:id="459" w:name="_Toc114134618"/>
      <w:bookmarkStart w:id="460" w:name="_Toc94020332"/>
      <w:bookmarkStart w:id="461" w:name="_Toc89426547"/>
      <w:bookmarkStart w:id="462" w:name="_Toc133434744"/>
      <w:bookmarkStart w:id="463" w:name="_Toc136539802"/>
      <w:r>
        <w:t>4.2.2.3.2</w:t>
      </w:r>
      <w:r>
        <w:tab/>
        <w:t>Requesting subscription and storage of data or analytics</w:t>
      </w:r>
      <w:bookmarkEnd w:id="453"/>
      <w:bookmarkEnd w:id="454"/>
      <w:bookmarkEnd w:id="455"/>
      <w:bookmarkEnd w:id="456"/>
      <w:bookmarkEnd w:id="457"/>
      <w:bookmarkEnd w:id="458"/>
      <w:bookmarkEnd w:id="459"/>
      <w:bookmarkEnd w:id="460"/>
      <w:bookmarkEnd w:id="461"/>
      <w:bookmarkEnd w:id="462"/>
      <w:bookmarkEnd w:id="4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45pt;height:150.55pt" o:ole="">
            <v:imagedata r:id="rId18" o:title=""/>
          </v:shape>
          <o:OLEObject Type="Embed" ProgID="Visio.Drawing.15" ShapeID="_x0000_i1029" DrawAspect="Content" ObjectID="_1747153510"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464" w:name="_Toc100939949"/>
      <w:bookmarkStart w:id="465" w:name="_Toc97037740"/>
      <w:bookmarkStart w:id="466" w:name="_Toc104546815"/>
      <w:bookmarkStart w:id="467" w:name="_Toc89426548"/>
      <w:bookmarkStart w:id="468" w:name="_Toc97034863"/>
      <w:bookmarkStart w:id="469" w:name="_Toc94020333"/>
      <w:bookmarkStart w:id="470" w:name="_Toc112937862"/>
      <w:bookmarkStart w:id="471" w:name="_Toc114134619"/>
      <w:bookmarkStart w:id="472" w:name="_Toc120681558"/>
      <w:bookmarkStart w:id="4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lastRenderedPageBreak/>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474" w:name="_Toc136539803"/>
      <w:r>
        <w:t>4.2.2.4</w:t>
      </w:r>
      <w:r>
        <w:tab/>
        <w:t>Nadrf_DataManagement_StorageSubscriptionRemoval service operation</w:t>
      </w:r>
      <w:bookmarkEnd w:id="464"/>
      <w:bookmarkEnd w:id="465"/>
      <w:bookmarkEnd w:id="466"/>
      <w:bookmarkEnd w:id="467"/>
      <w:bookmarkEnd w:id="468"/>
      <w:bookmarkEnd w:id="469"/>
      <w:bookmarkEnd w:id="470"/>
      <w:bookmarkEnd w:id="471"/>
      <w:bookmarkEnd w:id="472"/>
      <w:bookmarkEnd w:id="473"/>
      <w:bookmarkEnd w:id="474"/>
    </w:p>
    <w:p w14:paraId="482FD975" w14:textId="77777777" w:rsidR="00E9750A" w:rsidRDefault="00A16F12">
      <w:pPr>
        <w:pStyle w:val="50"/>
      </w:pPr>
      <w:bookmarkStart w:id="475" w:name="_Toc120681559"/>
      <w:bookmarkStart w:id="476" w:name="_Toc114134620"/>
      <w:bookmarkStart w:id="477" w:name="_Toc94020334"/>
      <w:bookmarkStart w:id="478" w:name="_Toc97034864"/>
      <w:bookmarkStart w:id="479" w:name="_Toc112937863"/>
      <w:bookmarkStart w:id="480" w:name="_Toc89426549"/>
      <w:bookmarkStart w:id="481" w:name="_Toc104546816"/>
      <w:bookmarkStart w:id="482" w:name="_Toc100939950"/>
      <w:bookmarkStart w:id="483" w:name="_Toc97037741"/>
      <w:bookmarkStart w:id="484" w:name="_Toc133434746"/>
      <w:bookmarkStart w:id="485" w:name="_Toc136539804"/>
      <w:r>
        <w:t>4.2.2.4.1</w:t>
      </w:r>
      <w:r>
        <w:tab/>
        <w:t>General</w:t>
      </w:r>
      <w:bookmarkEnd w:id="475"/>
      <w:bookmarkEnd w:id="476"/>
      <w:bookmarkEnd w:id="477"/>
      <w:bookmarkEnd w:id="478"/>
      <w:bookmarkEnd w:id="479"/>
      <w:bookmarkEnd w:id="480"/>
      <w:bookmarkEnd w:id="481"/>
      <w:bookmarkEnd w:id="482"/>
      <w:bookmarkEnd w:id="483"/>
      <w:bookmarkEnd w:id="484"/>
      <w:bookmarkEnd w:id="485"/>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486" w:name="_Toc89426550"/>
      <w:bookmarkStart w:id="487" w:name="_Toc94020335"/>
      <w:bookmarkStart w:id="488" w:name="_Toc100939951"/>
      <w:bookmarkStart w:id="489" w:name="_Toc114134621"/>
      <w:bookmarkStart w:id="490" w:name="_Toc112937864"/>
      <w:bookmarkStart w:id="491" w:name="_Toc97034865"/>
      <w:bookmarkStart w:id="492" w:name="_Toc97037742"/>
      <w:bookmarkStart w:id="493" w:name="_Toc120681560"/>
      <w:bookmarkStart w:id="494" w:name="_Toc104546817"/>
      <w:bookmarkStart w:id="495" w:name="_Toc133434747"/>
      <w:bookmarkStart w:id="496" w:name="_Toc136539805"/>
      <w:r>
        <w:t>4.2.2.4.2</w:t>
      </w:r>
      <w:r>
        <w:tab/>
        <w:t>Requesting removal of subscription of data or analytics</w:t>
      </w:r>
      <w:bookmarkEnd w:id="486"/>
      <w:bookmarkEnd w:id="487"/>
      <w:bookmarkEnd w:id="488"/>
      <w:bookmarkEnd w:id="489"/>
      <w:bookmarkEnd w:id="490"/>
      <w:bookmarkEnd w:id="491"/>
      <w:bookmarkEnd w:id="492"/>
      <w:bookmarkEnd w:id="493"/>
      <w:bookmarkEnd w:id="494"/>
      <w:bookmarkEnd w:id="495"/>
      <w:bookmarkEnd w:id="49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45pt;height:150.55pt" o:ole="">
            <v:imagedata r:id="rId20" o:title=""/>
          </v:shape>
          <o:OLEObject Type="Embed" ProgID="Visio.Drawing.15" ShapeID="_x0000_i1030" DrawAspect="Content" ObjectID="_1747153511" r:id="rId21"/>
        </w:object>
      </w:r>
    </w:p>
    <w:p w14:paraId="3BCA1A9C" w14:textId="337A6020" w:rsidR="007D661F" w:rsidRDefault="007D661F" w:rsidP="007D661F">
      <w:pPr>
        <w:keepLines/>
        <w:spacing w:after="240"/>
        <w:jc w:val="center"/>
        <w:rPr>
          <w:rFonts w:ascii="Arial" w:hAnsi="Arial"/>
          <w:b/>
        </w:rPr>
      </w:pPr>
      <w:bookmarkStart w:id="497" w:name="_Toc104546818"/>
      <w:bookmarkStart w:id="498" w:name="_Toc112937865"/>
      <w:bookmarkStart w:id="499" w:name="_Toc114134622"/>
      <w:bookmarkStart w:id="500" w:name="_Toc94020336"/>
      <w:bookmarkStart w:id="501" w:name="_Toc89426551"/>
      <w:bookmarkStart w:id="502" w:name="_Toc120681561"/>
      <w:bookmarkStart w:id="503" w:name="_Toc97037743"/>
      <w:bookmarkStart w:id="504" w:name="_Toc100939952"/>
      <w:bookmarkStart w:id="505" w:name="_Toc97034866"/>
      <w:bookmarkStart w:id="506"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507" w:name="_Toc136539806"/>
      <w:r>
        <w:t>4.2.2.5</w:t>
      </w:r>
      <w:r>
        <w:tab/>
        <w:t>Nadrf_DataManagement_RetrievalRequest service operation</w:t>
      </w:r>
      <w:bookmarkEnd w:id="497"/>
      <w:bookmarkEnd w:id="498"/>
      <w:bookmarkEnd w:id="499"/>
      <w:bookmarkEnd w:id="500"/>
      <w:bookmarkEnd w:id="501"/>
      <w:bookmarkEnd w:id="502"/>
      <w:bookmarkEnd w:id="503"/>
      <w:bookmarkEnd w:id="504"/>
      <w:bookmarkEnd w:id="505"/>
      <w:bookmarkEnd w:id="506"/>
      <w:bookmarkEnd w:id="507"/>
    </w:p>
    <w:p w14:paraId="12BAEE60" w14:textId="77777777" w:rsidR="00E9750A" w:rsidRDefault="00A16F12">
      <w:pPr>
        <w:pStyle w:val="50"/>
      </w:pPr>
      <w:bookmarkStart w:id="508" w:name="_Toc97034867"/>
      <w:bookmarkStart w:id="509" w:name="_Toc120681562"/>
      <w:bookmarkStart w:id="510" w:name="_Toc100939953"/>
      <w:bookmarkStart w:id="511" w:name="_Toc89426552"/>
      <w:bookmarkStart w:id="512" w:name="_Toc104546819"/>
      <w:bookmarkStart w:id="513" w:name="_Toc114134623"/>
      <w:bookmarkStart w:id="514" w:name="_Toc112937866"/>
      <w:bookmarkStart w:id="515" w:name="_Toc97037744"/>
      <w:bookmarkStart w:id="516" w:name="_Toc94020337"/>
      <w:bookmarkStart w:id="517" w:name="_Toc133434749"/>
      <w:bookmarkStart w:id="518" w:name="_Toc136539807"/>
      <w:r>
        <w:t>4.2.2.5.1</w:t>
      </w:r>
      <w:r>
        <w:tab/>
        <w:t>General</w:t>
      </w:r>
      <w:bookmarkEnd w:id="508"/>
      <w:bookmarkEnd w:id="509"/>
      <w:bookmarkEnd w:id="510"/>
      <w:bookmarkEnd w:id="511"/>
      <w:bookmarkEnd w:id="512"/>
      <w:bookmarkEnd w:id="513"/>
      <w:bookmarkEnd w:id="514"/>
      <w:bookmarkEnd w:id="515"/>
      <w:bookmarkEnd w:id="516"/>
      <w:bookmarkEnd w:id="517"/>
      <w:bookmarkEnd w:id="518"/>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519" w:name="_Toc94020338"/>
      <w:bookmarkStart w:id="520" w:name="_Toc97037745"/>
      <w:bookmarkStart w:id="521" w:name="_Toc112937867"/>
      <w:bookmarkStart w:id="522" w:name="_Toc97034868"/>
      <w:bookmarkStart w:id="523" w:name="_Toc120681563"/>
      <w:bookmarkStart w:id="524" w:name="_Toc89426553"/>
      <w:bookmarkStart w:id="525" w:name="_Toc104546820"/>
      <w:bookmarkStart w:id="526" w:name="_Toc100939954"/>
      <w:bookmarkStart w:id="527" w:name="_Toc114134624"/>
      <w:bookmarkStart w:id="528" w:name="_Toc133434750"/>
      <w:bookmarkStart w:id="529" w:name="_Toc136539808"/>
      <w:r>
        <w:t>4.2.2.5.2</w:t>
      </w:r>
      <w:r>
        <w:tab/>
        <w:t>Request and get stored data or analytics from ADRF Data Store</w:t>
      </w:r>
      <w:bookmarkEnd w:id="519"/>
      <w:bookmarkEnd w:id="520"/>
      <w:bookmarkEnd w:id="521"/>
      <w:bookmarkEnd w:id="522"/>
      <w:bookmarkEnd w:id="523"/>
      <w:bookmarkEnd w:id="524"/>
      <w:bookmarkEnd w:id="525"/>
      <w:bookmarkEnd w:id="526"/>
      <w:bookmarkEnd w:id="527"/>
      <w:bookmarkEnd w:id="528"/>
      <w:bookmarkEnd w:id="529"/>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45pt;height:150.55pt" o:ole="">
            <v:imagedata r:id="rId22" o:title=""/>
          </v:shape>
          <o:OLEObject Type="Embed" ProgID="Visio.Drawing.15" ShapeID="_x0000_i1031" DrawAspect="Content" ObjectID="_1747153512"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530" w:name="_Toc89426554"/>
      <w:bookmarkStart w:id="531" w:name="_Toc94020339"/>
      <w:bookmarkStart w:id="532" w:name="_Toc112937868"/>
      <w:bookmarkStart w:id="533" w:name="_Toc97034869"/>
      <w:bookmarkStart w:id="534" w:name="_Toc114134625"/>
      <w:bookmarkStart w:id="535" w:name="_Toc97037746"/>
      <w:bookmarkStart w:id="536" w:name="_Toc100939955"/>
      <w:bookmarkStart w:id="537" w:name="_Toc120681564"/>
      <w:bookmarkStart w:id="538" w:name="_Toc104546821"/>
      <w:bookmarkStart w:id="539" w:name="_Toc133434751"/>
      <w:bookmarkStart w:id="540" w:name="_Toc136539809"/>
      <w:r>
        <w:t>4.2.2.6</w:t>
      </w:r>
      <w:r>
        <w:tab/>
        <w:t>Nadrf_DataManagement_RetrievalSubscribe service operation</w:t>
      </w:r>
      <w:bookmarkEnd w:id="530"/>
      <w:bookmarkEnd w:id="531"/>
      <w:bookmarkEnd w:id="532"/>
      <w:bookmarkEnd w:id="533"/>
      <w:bookmarkEnd w:id="534"/>
      <w:bookmarkEnd w:id="535"/>
      <w:bookmarkEnd w:id="536"/>
      <w:bookmarkEnd w:id="537"/>
      <w:bookmarkEnd w:id="538"/>
      <w:bookmarkEnd w:id="539"/>
      <w:bookmarkEnd w:id="540"/>
    </w:p>
    <w:p w14:paraId="62863684" w14:textId="77777777" w:rsidR="00E9750A" w:rsidRDefault="00A16F12">
      <w:pPr>
        <w:pStyle w:val="50"/>
      </w:pPr>
      <w:bookmarkStart w:id="541" w:name="_Toc104546822"/>
      <w:bookmarkStart w:id="542" w:name="_Toc97034870"/>
      <w:bookmarkStart w:id="543" w:name="_Toc100939956"/>
      <w:bookmarkStart w:id="544" w:name="_Toc97037747"/>
      <w:bookmarkStart w:id="545" w:name="_Toc114134626"/>
      <w:bookmarkStart w:id="546" w:name="_Toc112937869"/>
      <w:bookmarkStart w:id="547" w:name="_Toc120681565"/>
      <w:bookmarkStart w:id="548" w:name="_Toc94020340"/>
      <w:bookmarkStart w:id="549" w:name="_Toc89426555"/>
      <w:bookmarkStart w:id="550" w:name="_Toc133434752"/>
      <w:bookmarkStart w:id="551" w:name="_Toc136539810"/>
      <w:r>
        <w:t>4.2.2.6.1</w:t>
      </w:r>
      <w:r>
        <w:tab/>
        <w:t>General</w:t>
      </w:r>
      <w:bookmarkEnd w:id="541"/>
      <w:bookmarkEnd w:id="542"/>
      <w:bookmarkEnd w:id="543"/>
      <w:bookmarkEnd w:id="544"/>
      <w:bookmarkEnd w:id="545"/>
      <w:bookmarkEnd w:id="546"/>
      <w:bookmarkEnd w:id="547"/>
      <w:bookmarkEnd w:id="548"/>
      <w:bookmarkEnd w:id="549"/>
      <w:bookmarkEnd w:id="550"/>
      <w:bookmarkEnd w:id="551"/>
    </w:p>
    <w:p w14:paraId="51E66302" w14:textId="77777777" w:rsidR="00E9750A" w:rsidRDefault="00A16F12">
      <w:bookmarkStart w:id="552" w:name="_Toc104546823"/>
      <w:bookmarkStart w:id="553" w:name="_Toc100939957"/>
      <w:bookmarkStart w:id="554" w:name="_Toc97037748"/>
      <w:bookmarkStart w:id="555" w:name="_Toc94020341"/>
      <w:bookmarkStart w:id="556" w:name="_Toc97034871"/>
      <w:bookmarkStart w:id="557"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558" w:name="_Toc114134627"/>
      <w:bookmarkStart w:id="559" w:name="_Toc112937870"/>
      <w:bookmarkStart w:id="560" w:name="_Toc120681566"/>
      <w:bookmarkStart w:id="561" w:name="_Toc133434753"/>
      <w:bookmarkStart w:id="562" w:name="_Toc136539811"/>
      <w:r>
        <w:t>4.2.2.6.2</w:t>
      </w:r>
      <w:r>
        <w:tab/>
        <w:t>Requesting retrieval and subscription of data or analytics</w:t>
      </w:r>
      <w:bookmarkEnd w:id="552"/>
      <w:bookmarkEnd w:id="553"/>
      <w:bookmarkEnd w:id="554"/>
      <w:bookmarkEnd w:id="555"/>
      <w:bookmarkEnd w:id="556"/>
      <w:bookmarkEnd w:id="557"/>
      <w:bookmarkEnd w:id="558"/>
      <w:bookmarkEnd w:id="559"/>
      <w:bookmarkEnd w:id="560"/>
      <w:bookmarkEnd w:id="561"/>
      <w:bookmarkEnd w:id="562"/>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49.45pt" o:ole="">
            <v:imagedata r:id="rId24" o:title=""/>
          </v:shape>
          <o:OLEObject Type="Embed" ProgID="Visio.Drawing.15" ShapeID="_x0000_i1032" DrawAspect="Content" ObjectID="_1747153513"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41"/>
      </w:pPr>
      <w:bookmarkStart w:id="563" w:name="_Toc120681567"/>
      <w:bookmarkStart w:id="564" w:name="_Toc104546824"/>
      <w:bookmarkStart w:id="565" w:name="_Toc114134628"/>
      <w:bookmarkStart w:id="566" w:name="_Toc112937871"/>
      <w:bookmarkStart w:id="567" w:name="_Toc100939958"/>
      <w:bookmarkStart w:id="568" w:name="_Toc97034872"/>
      <w:bookmarkStart w:id="569" w:name="_Toc97037749"/>
      <w:bookmarkStart w:id="570" w:name="_Toc94020342"/>
      <w:bookmarkStart w:id="571" w:name="_Toc89426557"/>
      <w:bookmarkStart w:id="572" w:name="_Toc133434754"/>
      <w:bookmarkStart w:id="573" w:name="_Toc136539812"/>
      <w:r>
        <w:t>4.2.2.7</w:t>
      </w:r>
      <w:r>
        <w:tab/>
        <w:t>Nadrf_DataManagement_RetrievalUnsubscribe service operation</w:t>
      </w:r>
      <w:bookmarkEnd w:id="563"/>
      <w:bookmarkEnd w:id="564"/>
      <w:bookmarkEnd w:id="565"/>
      <w:bookmarkEnd w:id="566"/>
      <w:bookmarkEnd w:id="567"/>
      <w:bookmarkEnd w:id="568"/>
      <w:bookmarkEnd w:id="569"/>
      <w:bookmarkEnd w:id="570"/>
      <w:bookmarkEnd w:id="571"/>
      <w:bookmarkEnd w:id="572"/>
      <w:bookmarkEnd w:id="573"/>
    </w:p>
    <w:p w14:paraId="7E009C69" w14:textId="77777777" w:rsidR="00E9750A" w:rsidRDefault="00A16F12">
      <w:pPr>
        <w:pStyle w:val="50"/>
      </w:pPr>
      <w:bookmarkStart w:id="574" w:name="_Toc94020343"/>
      <w:bookmarkStart w:id="575" w:name="_Toc89426558"/>
      <w:bookmarkStart w:id="576" w:name="_Toc97034873"/>
      <w:bookmarkStart w:id="577" w:name="_Toc112937872"/>
      <w:bookmarkStart w:id="578" w:name="_Toc100939959"/>
      <w:bookmarkStart w:id="579" w:name="_Toc97037750"/>
      <w:bookmarkStart w:id="580" w:name="_Toc104546825"/>
      <w:bookmarkStart w:id="581" w:name="_Toc114134629"/>
      <w:bookmarkStart w:id="582" w:name="_Toc120681568"/>
      <w:bookmarkStart w:id="583" w:name="_Toc133434755"/>
      <w:bookmarkStart w:id="584" w:name="_Toc136539813"/>
      <w:r>
        <w:t>4.2.2.7.1</w:t>
      </w:r>
      <w:r>
        <w:tab/>
        <w:t>General</w:t>
      </w:r>
      <w:bookmarkEnd w:id="574"/>
      <w:bookmarkEnd w:id="575"/>
      <w:bookmarkEnd w:id="576"/>
      <w:bookmarkEnd w:id="577"/>
      <w:bookmarkEnd w:id="578"/>
      <w:bookmarkEnd w:id="579"/>
      <w:bookmarkEnd w:id="580"/>
      <w:bookmarkEnd w:id="581"/>
      <w:bookmarkEnd w:id="582"/>
      <w:bookmarkEnd w:id="583"/>
      <w:bookmarkEnd w:id="584"/>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585" w:name="_Toc112937873"/>
      <w:bookmarkStart w:id="586" w:name="_Toc97037751"/>
      <w:bookmarkStart w:id="587" w:name="_Toc97034874"/>
      <w:bookmarkStart w:id="588" w:name="_Toc94020344"/>
      <w:bookmarkStart w:id="589" w:name="_Toc104546826"/>
      <w:bookmarkStart w:id="590" w:name="_Toc100939960"/>
      <w:bookmarkStart w:id="591" w:name="_Toc120681569"/>
      <w:bookmarkStart w:id="592" w:name="_Toc114134630"/>
      <w:bookmarkStart w:id="593" w:name="_Toc89426559"/>
      <w:bookmarkStart w:id="594" w:name="_Toc133434756"/>
      <w:bookmarkStart w:id="595" w:name="_Toc136539814"/>
      <w:r>
        <w:lastRenderedPageBreak/>
        <w:t>4.2.2.7.2</w:t>
      </w:r>
      <w:r>
        <w:tab/>
        <w:t>Requesting removal of retrieval subscription for data or analytics</w:t>
      </w:r>
      <w:bookmarkEnd w:id="585"/>
      <w:bookmarkEnd w:id="586"/>
      <w:bookmarkEnd w:id="587"/>
      <w:bookmarkEnd w:id="588"/>
      <w:bookmarkEnd w:id="589"/>
      <w:bookmarkEnd w:id="590"/>
      <w:bookmarkEnd w:id="591"/>
      <w:bookmarkEnd w:id="592"/>
      <w:bookmarkEnd w:id="593"/>
      <w:bookmarkEnd w:id="594"/>
      <w:bookmarkEnd w:id="595"/>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49.45pt" o:ole="">
            <v:imagedata r:id="rId26" o:title=""/>
          </v:shape>
          <o:OLEObject Type="Embed" ProgID="Visio.Drawing.15" ShapeID="_x0000_i1033" DrawAspect="Content" ObjectID="_1747153514"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596" w:name="_Toc89426560"/>
      <w:bookmarkStart w:id="597" w:name="_Toc94020345"/>
      <w:bookmarkStart w:id="598" w:name="_Toc97034875"/>
      <w:bookmarkStart w:id="599" w:name="_Toc97037752"/>
      <w:bookmarkStart w:id="600" w:name="_Toc100939961"/>
      <w:bookmarkStart w:id="601" w:name="_Toc104546827"/>
      <w:bookmarkStart w:id="602" w:name="_Toc112937874"/>
      <w:bookmarkStart w:id="603" w:name="_Toc114134631"/>
      <w:bookmarkStart w:id="604" w:name="_Toc120681570"/>
      <w:bookmarkStart w:id="605" w:name="_Toc133434757"/>
      <w:bookmarkStart w:id="606" w:name="_Toc136539815"/>
      <w:r>
        <w:t>4.2.2.8</w:t>
      </w:r>
      <w:r>
        <w:tab/>
        <w:t>Nadrf_DataManagement_RetrievalNotify service operation</w:t>
      </w:r>
      <w:bookmarkEnd w:id="596"/>
      <w:bookmarkEnd w:id="597"/>
      <w:bookmarkEnd w:id="598"/>
      <w:bookmarkEnd w:id="599"/>
      <w:bookmarkEnd w:id="600"/>
      <w:bookmarkEnd w:id="601"/>
      <w:bookmarkEnd w:id="602"/>
      <w:bookmarkEnd w:id="603"/>
      <w:bookmarkEnd w:id="604"/>
      <w:bookmarkEnd w:id="605"/>
      <w:bookmarkEnd w:id="606"/>
    </w:p>
    <w:p w14:paraId="57B7D282" w14:textId="77777777" w:rsidR="00E9750A" w:rsidRDefault="00A16F12">
      <w:pPr>
        <w:pStyle w:val="50"/>
      </w:pPr>
      <w:bookmarkStart w:id="607" w:name="_Toc89426561"/>
      <w:bookmarkStart w:id="608" w:name="_Toc94020346"/>
      <w:bookmarkStart w:id="609" w:name="_Toc97034876"/>
      <w:bookmarkStart w:id="610" w:name="_Toc97037753"/>
      <w:bookmarkStart w:id="611" w:name="_Toc100939962"/>
      <w:bookmarkStart w:id="612" w:name="_Toc104546828"/>
      <w:bookmarkStart w:id="613" w:name="_Toc112937875"/>
      <w:bookmarkStart w:id="614" w:name="_Toc114134632"/>
      <w:bookmarkStart w:id="615" w:name="_Toc120681571"/>
      <w:bookmarkStart w:id="616" w:name="_Toc133434758"/>
      <w:bookmarkStart w:id="617" w:name="_Toc136539816"/>
      <w:r>
        <w:t>4.2.2.8.1</w:t>
      </w:r>
      <w:r>
        <w:tab/>
        <w:t>General</w:t>
      </w:r>
      <w:bookmarkEnd w:id="607"/>
      <w:bookmarkEnd w:id="608"/>
      <w:bookmarkEnd w:id="609"/>
      <w:bookmarkEnd w:id="610"/>
      <w:bookmarkEnd w:id="611"/>
      <w:bookmarkEnd w:id="612"/>
      <w:bookmarkEnd w:id="613"/>
      <w:bookmarkEnd w:id="614"/>
      <w:bookmarkEnd w:id="615"/>
      <w:bookmarkEnd w:id="616"/>
      <w:bookmarkEnd w:id="617"/>
    </w:p>
    <w:p w14:paraId="1E121D19" w14:textId="77777777" w:rsidR="00B22446" w:rsidRDefault="00B22446" w:rsidP="00B22446">
      <w:bookmarkStart w:id="618" w:name="_Toc89426562"/>
      <w:bookmarkStart w:id="619" w:name="_Toc94020347"/>
      <w:bookmarkStart w:id="620" w:name="_Toc97034877"/>
      <w:bookmarkStart w:id="621" w:name="_Toc97037754"/>
      <w:bookmarkStart w:id="622" w:name="_Toc100939963"/>
      <w:bookmarkStart w:id="623" w:name="_Toc104546829"/>
      <w:bookmarkStart w:id="624" w:name="_Toc112937876"/>
      <w:bookmarkStart w:id="625" w:name="_Toc114134633"/>
      <w:bookmarkStart w:id="626" w:name="_Toc120681572"/>
      <w:bookmarkStart w:id="627"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628" w:name="_Toc136539817"/>
      <w:r>
        <w:t>4.2.2.8.2</w:t>
      </w:r>
      <w:r>
        <w:tab/>
        <w:t>Notification about subscribed data or analytics</w:t>
      </w:r>
      <w:bookmarkEnd w:id="618"/>
      <w:bookmarkEnd w:id="619"/>
      <w:bookmarkEnd w:id="620"/>
      <w:bookmarkEnd w:id="621"/>
      <w:bookmarkEnd w:id="622"/>
      <w:bookmarkEnd w:id="623"/>
      <w:bookmarkEnd w:id="624"/>
      <w:bookmarkEnd w:id="625"/>
      <w:bookmarkEnd w:id="626"/>
      <w:bookmarkEnd w:id="627"/>
      <w:bookmarkEnd w:id="62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49.45pt" o:ole="">
            <v:imagedata r:id="rId28" o:title=""/>
          </v:shape>
          <o:OLEObject Type="Embed" ProgID="Visio.Drawing.15" ShapeID="_x0000_i1034" DrawAspect="Content" ObjectID="_1747153515"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629" w:name="_Toc89426563"/>
      <w:bookmarkStart w:id="630" w:name="_Toc94020348"/>
      <w:bookmarkStart w:id="631" w:name="_Toc97034878"/>
      <w:bookmarkStart w:id="632" w:name="_Toc97037755"/>
      <w:bookmarkStart w:id="633" w:name="_Toc100939964"/>
      <w:bookmarkStart w:id="634" w:name="_Toc104546830"/>
      <w:bookmarkStart w:id="635" w:name="_Toc112937877"/>
      <w:bookmarkStart w:id="636" w:name="_Toc114134634"/>
      <w:bookmarkStart w:id="63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lastRenderedPageBreak/>
        <w:t>4.2.2.8.3</w:t>
      </w:r>
      <w:r w:rsidRPr="006C7DEC">
        <w:rPr>
          <w:rFonts w:ascii="Arial" w:hAnsi="Arial"/>
          <w:sz w:val="22"/>
        </w:rPr>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6C7DEC">
      <w:pPr>
        <w:keepNext/>
        <w:keepLines/>
        <w:spacing w:before="60"/>
        <w:jc w:val="center"/>
        <w:rPr>
          <w:rFonts w:ascii="Arial" w:hAnsi="Arial"/>
          <w:b/>
          <w:lang w:eastAsia="zh-CN"/>
        </w:rPr>
      </w:pPr>
      <w:r w:rsidRPr="006C7DEC">
        <w:rPr>
          <w:rFonts w:ascii="Arial" w:hAnsi="Arial"/>
          <w:b/>
        </w:rPr>
        <w:object w:dxaOrig="10128" w:dyaOrig="3312" w14:anchorId="069007C6">
          <v:shape id="_x0000_i1035" type="#_x0000_t75" style="width:506.2pt;height:165.8pt" o:ole="">
            <v:imagedata r:id="rId30" o:title=""/>
          </v:shape>
          <o:OLEObject Type="Embed" ProgID="Visio.Drawing.15" ShapeID="_x0000_i1035" DrawAspect="Content" ObjectID="_1747153516" r:id="rId31"/>
        </w:object>
      </w:r>
    </w:p>
    <w:p w14:paraId="30167773" w14:textId="77777777" w:rsidR="006C7DEC" w:rsidRPr="006C7DEC" w:rsidRDefault="006C7DEC" w:rsidP="006C7DEC">
      <w:pPr>
        <w:keepLines/>
        <w:spacing w:after="240"/>
        <w:jc w:val="center"/>
        <w:rPr>
          <w:rFonts w:ascii="Arial" w:hAnsi="Arial"/>
          <w:b/>
        </w:rPr>
      </w:pPr>
      <w:r w:rsidRPr="006C7DEC">
        <w:rPr>
          <w:rFonts w:ascii="Arial" w:hAnsi="Arial"/>
          <w:b/>
        </w:rPr>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6C7DEC">
      <w:pPr>
        <w:ind w:left="568" w:hanging="284"/>
      </w:pPr>
      <w:r w:rsidRPr="006C7DEC">
        <w:t>-</w:t>
      </w:r>
      <w:r w:rsidRPr="006C7DEC">
        <w:tab/>
        <w:t>a notification correlation identifier within the "delNotifCorrId" attribute;</w:t>
      </w:r>
    </w:p>
    <w:p w14:paraId="701E532C" w14:textId="77777777" w:rsidR="006C7DEC" w:rsidRPr="006C7DEC" w:rsidRDefault="006C7DEC" w:rsidP="006C7DEC">
      <w:pPr>
        <w:ind w:left="568" w:hanging="284"/>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638" w:name="_Toc133434760"/>
      <w:bookmarkStart w:id="639" w:name="_Toc136539818"/>
      <w:r>
        <w:t>4.2.2.9</w:t>
      </w:r>
      <w:r>
        <w:tab/>
        <w:t>Nadrf_DataManagement_Delete service operation</w:t>
      </w:r>
      <w:bookmarkEnd w:id="629"/>
      <w:bookmarkEnd w:id="630"/>
      <w:bookmarkEnd w:id="631"/>
      <w:bookmarkEnd w:id="632"/>
      <w:bookmarkEnd w:id="633"/>
      <w:bookmarkEnd w:id="634"/>
      <w:bookmarkEnd w:id="635"/>
      <w:bookmarkEnd w:id="636"/>
      <w:bookmarkEnd w:id="637"/>
      <w:bookmarkEnd w:id="638"/>
      <w:bookmarkEnd w:id="639"/>
    </w:p>
    <w:p w14:paraId="7AE124AC" w14:textId="77777777" w:rsidR="00E9750A" w:rsidRDefault="00A16F12">
      <w:pPr>
        <w:pStyle w:val="50"/>
      </w:pPr>
      <w:bookmarkStart w:id="640" w:name="_Toc89426564"/>
      <w:bookmarkStart w:id="641" w:name="_Toc94020349"/>
      <w:bookmarkStart w:id="642" w:name="_Toc97034879"/>
      <w:bookmarkStart w:id="643" w:name="_Toc97037756"/>
      <w:bookmarkStart w:id="644" w:name="_Toc100939965"/>
      <w:bookmarkStart w:id="645" w:name="_Toc104546831"/>
      <w:bookmarkStart w:id="646" w:name="_Toc112937878"/>
      <w:bookmarkStart w:id="647" w:name="_Toc114134635"/>
      <w:bookmarkStart w:id="648" w:name="_Toc120681574"/>
      <w:bookmarkStart w:id="649" w:name="_Toc133434761"/>
      <w:bookmarkStart w:id="650" w:name="_Toc136539819"/>
      <w:r>
        <w:t>4.2.2.9.1</w:t>
      </w:r>
      <w:r>
        <w:tab/>
        <w:t>General</w:t>
      </w:r>
      <w:bookmarkEnd w:id="640"/>
      <w:bookmarkEnd w:id="641"/>
      <w:bookmarkEnd w:id="642"/>
      <w:bookmarkEnd w:id="643"/>
      <w:bookmarkEnd w:id="644"/>
      <w:bookmarkEnd w:id="645"/>
      <w:bookmarkEnd w:id="646"/>
      <w:bookmarkEnd w:id="647"/>
      <w:bookmarkEnd w:id="648"/>
      <w:bookmarkEnd w:id="649"/>
      <w:bookmarkEnd w:id="650"/>
    </w:p>
    <w:p w14:paraId="2A48D96A" w14:textId="77777777" w:rsidR="00E9750A" w:rsidRDefault="00A16F12">
      <w:bookmarkStart w:id="651" w:name="_Hlk83722130"/>
      <w:r>
        <w:t>The Nadrf_DataManagement_Delete service operation is used by an NF service consumer to delete stored data or analytics.</w:t>
      </w:r>
      <w:bookmarkEnd w:id="651"/>
    </w:p>
    <w:p w14:paraId="47C985F5" w14:textId="77777777" w:rsidR="00E9750A" w:rsidRDefault="00A16F12">
      <w:pPr>
        <w:pStyle w:val="50"/>
      </w:pPr>
      <w:bookmarkStart w:id="652" w:name="_Toc89426565"/>
      <w:bookmarkStart w:id="653" w:name="_Toc94020350"/>
      <w:bookmarkStart w:id="654" w:name="_Toc97034880"/>
      <w:bookmarkStart w:id="655" w:name="_Toc97037757"/>
      <w:bookmarkStart w:id="656" w:name="_Toc100939966"/>
      <w:bookmarkStart w:id="657" w:name="_Toc104546832"/>
      <w:bookmarkStart w:id="658" w:name="_Toc112937879"/>
      <w:bookmarkStart w:id="659" w:name="_Toc114134636"/>
      <w:bookmarkStart w:id="660" w:name="_Toc120681575"/>
      <w:bookmarkStart w:id="661" w:name="_Toc133434762"/>
      <w:bookmarkStart w:id="662" w:name="_Toc136539820"/>
      <w:r>
        <w:lastRenderedPageBreak/>
        <w:t>4.2.2.9.2</w:t>
      </w:r>
      <w:r>
        <w:tab/>
        <w:t>Requesting removal of stored data or analytics</w:t>
      </w:r>
      <w:bookmarkEnd w:id="652"/>
      <w:bookmarkEnd w:id="653"/>
      <w:bookmarkEnd w:id="654"/>
      <w:bookmarkEnd w:id="655"/>
      <w:bookmarkEnd w:id="656"/>
      <w:bookmarkEnd w:id="657"/>
      <w:bookmarkEnd w:id="658"/>
      <w:bookmarkEnd w:id="659"/>
      <w:bookmarkEnd w:id="660"/>
      <w:bookmarkEnd w:id="661"/>
      <w:bookmarkEnd w:id="662"/>
    </w:p>
    <w:bookmarkEnd w:id="397"/>
    <w:bookmarkEnd w:id="398"/>
    <w:bookmarkEnd w:id="399"/>
    <w:bookmarkEnd w:id="400"/>
    <w:bookmarkEnd w:id="401"/>
    <w:p w14:paraId="1924E8AA" w14:textId="77777777" w:rsidR="00E9750A" w:rsidRDefault="00A16F12">
      <w:r>
        <w:t xml:space="preserve">Figure 4.2.2.9.2-1 shows a scenario </w:t>
      </w:r>
      <w:bookmarkStart w:id="663" w:name="_Hlk83722186"/>
      <w:r>
        <w:t>where the NF service consumer sends a request to the ADRF to</w:t>
      </w:r>
      <w:bookmarkEnd w:id="663"/>
      <w:r>
        <w:t xml:space="preserve"> delete stored data or analytics.</w:t>
      </w:r>
    </w:p>
    <w:bookmarkStart w:id="664" w:name="_Hlk83638051"/>
    <w:p w14:paraId="37FE815F" w14:textId="77777777" w:rsidR="00E9750A" w:rsidRDefault="00A16F12">
      <w:pPr>
        <w:pStyle w:val="TH"/>
        <w:rPr>
          <w:lang w:eastAsia="zh-CN"/>
        </w:rPr>
      </w:pPr>
      <w:r>
        <w:object w:dxaOrig="9108" w:dyaOrig="2988" w14:anchorId="5B392AE8">
          <v:shape id="_x0000_i1036" type="#_x0000_t75" style="width:456pt;height:149.45pt" o:ole="">
            <v:imagedata r:id="rId32" o:title=""/>
          </v:shape>
          <o:OLEObject Type="Embed" ProgID="Visio.Drawing.15" ShapeID="_x0000_i1036" DrawAspect="Content" ObjectID="_1747153517" r:id="rId33"/>
        </w:object>
      </w:r>
      <w:bookmarkEnd w:id="664"/>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665" w:name="_Hlk83722371"/>
      <w:r>
        <w:t>representing an "Individual ADRF Data Store Record" resource, as shown in figure 4.2.2.9.2-1, step 1,</w:t>
      </w:r>
      <w:bookmarkEnd w:id="66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666" w:name="_Toc97034881"/>
      <w:bookmarkStart w:id="667" w:name="_Toc97037758"/>
      <w:bookmarkStart w:id="668" w:name="_Toc100939967"/>
      <w:bookmarkStart w:id="669" w:name="_Toc104546833"/>
      <w:bookmarkStart w:id="670" w:name="_Toc112937880"/>
      <w:bookmarkStart w:id="671" w:name="_Toc114134637"/>
      <w:bookmarkStart w:id="672" w:name="_Toc120681576"/>
      <w:bookmarkStart w:id="673" w:name="_Toc133434763"/>
      <w:bookmarkStart w:id="674" w:name="_Toc136539821"/>
      <w:bookmarkEnd w:id="402"/>
      <w:bookmarkEnd w:id="403"/>
      <w:bookmarkEnd w:id="404"/>
      <w:bookmarkEnd w:id="405"/>
      <w:bookmarkEnd w:id="406"/>
      <w:bookmarkEnd w:id="407"/>
      <w:bookmarkEnd w:id="408"/>
      <w:r>
        <w:t>4.2.2.9.3</w:t>
      </w:r>
      <w:r>
        <w:tab/>
        <w:t>Requesting removal of stored data or analytics using data or analytics specification</w:t>
      </w:r>
      <w:bookmarkEnd w:id="666"/>
      <w:bookmarkEnd w:id="667"/>
      <w:bookmarkEnd w:id="668"/>
      <w:bookmarkEnd w:id="669"/>
      <w:bookmarkEnd w:id="670"/>
      <w:bookmarkEnd w:id="671"/>
      <w:bookmarkEnd w:id="672"/>
      <w:bookmarkEnd w:id="673"/>
      <w:bookmarkEnd w:id="67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45pt;height:150.55pt" o:ole="">
            <v:imagedata r:id="rId34" o:title=""/>
          </v:shape>
          <o:OLEObject Type="Embed" ProgID="Visio.Drawing.15" ShapeID="_x0000_i1037" DrawAspect="Content" ObjectID="_1747153518"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77777777" w:rsidR="00E9750A" w:rsidRDefault="00A16F12">
      <w:r>
        <w:t>If errors occur when processing the HTTP POST request, the ADRF shall send an HTTP error response as specified in clause 5.1.7.</w:t>
      </w:r>
    </w:p>
    <w:p w14:paraId="0B37AE16" w14:textId="77777777" w:rsidR="00E9750A" w:rsidRDefault="00A16F12">
      <w:pPr>
        <w:pStyle w:val="1"/>
      </w:pPr>
      <w:bookmarkStart w:id="675" w:name="_Toc510696597"/>
      <w:bookmarkStart w:id="676" w:name="_Toc35971389"/>
      <w:bookmarkStart w:id="677" w:name="_Toc36812120"/>
      <w:bookmarkStart w:id="678" w:name="_Toc72766434"/>
      <w:bookmarkStart w:id="679" w:name="_Toc72767001"/>
      <w:bookmarkStart w:id="680" w:name="_Toc73042453"/>
      <w:bookmarkStart w:id="681" w:name="_Toc81242797"/>
      <w:bookmarkStart w:id="682" w:name="_Toc89426566"/>
      <w:bookmarkStart w:id="683" w:name="_Toc94020351"/>
      <w:bookmarkStart w:id="684" w:name="_Toc97034882"/>
      <w:bookmarkStart w:id="685" w:name="_Toc97037759"/>
      <w:bookmarkStart w:id="686" w:name="_Toc100939968"/>
      <w:bookmarkStart w:id="687" w:name="_Toc104546834"/>
      <w:bookmarkStart w:id="688" w:name="_Toc112937881"/>
      <w:bookmarkStart w:id="689" w:name="_Toc114134638"/>
      <w:bookmarkStart w:id="690" w:name="_Toc120681577"/>
      <w:bookmarkStart w:id="691" w:name="_Toc133434764"/>
      <w:bookmarkStart w:id="692" w:name="_Toc136539822"/>
      <w:r>
        <w:t>5</w:t>
      </w:r>
      <w:r>
        <w:tab/>
        <w:t>API Definitions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721E4BDF" w14:textId="77777777" w:rsidR="00E9750A" w:rsidRDefault="00A16F12">
      <w:pPr>
        <w:pStyle w:val="21"/>
      </w:pPr>
      <w:bookmarkStart w:id="693" w:name="_Toc72766435"/>
      <w:bookmarkStart w:id="694" w:name="_Toc72767002"/>
      <w:bookmarkStart w:id="695" w:name="_Toc73042454"/>
      <w:bookmarkStart w:id="696" w:name="_Toc81242798"/>
      <w:bookmarkStart w:id="697" w:name="_Toc89426567"/>
      <w:bookmarkStart w:id="698" w:name="_Toc94020352"/>
      <w:bookmarkStart w:id="699" w:name="_Toc97034883"/>
      <w:bookmarkStart w:id="700" w:name="_Toc97037760"/>
      <w:bookmarkStart w:id="701" w:name="_Toc100939969"/>
      <w:bookmarkStart w:id="702" w:name="_Toc104546835"/>
      <w:bookmarkStart w:id="703" w:name="_Toc112937882"/>
      <w:bookmarkStart w:id="704" w:name="_Toc114134639"/>
      <w:bookmarkStart w:id="705" w:name="_Toc120681578"/>
      <w:bookmarkStart w:id="706" w:name="_Toc133434765"/>
      <w:bookmarkStart w:id="707" w:name="_Toc136539823"/>
      <w:bookmarkStart w:id="708" w:name="_Toc510696649"/>
      <w:bookmarkStart w:id="709" w:name="_Hlk530142087"/>
      <w:r>
        <w:t>5.1</w:t>
      </w:r>
      <w:r>
        <w:tab/>
        <w:t>Nadrf_DataManagement Service API</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0F51931A" w14:textId="77777777" w:rsidR="00E9750A" w:rsidRDefault="00A16F12">
      <w:pPr>
        <w:pStyle w:val="31"/>
      </w:pPr>
      <w:bookmarkStart w:id="710" w:name="_Toc72766436"/>
      <w:bookmarkStart w:id="711" w:name="_Toc72767003"/>
      <w:bookmarkStart w:id="712" w:name="_Toc73042455"/>
      <w:bookmarkStart w:id="713" w:name="_Toc81242799"/>
      <w:bookmarkStart w:id="714" w:name="_Toc89426568"/>
      <w:bookmarkStart w:id="715" w:name="_Toc94020353"/>
      <w:bookmarkStart w:id="716" w:name="_Toc97034884"/>
      <w:bookmarkStart w:id="717" w:name="_Toc97037761"/>
      <w:bookmarkStart w:id="718" w:name="_Toc100939970"/>
      <w:bookmarkStart w:id="719" w:name="_Toc104546836"/>
      <w:bookmarkStart w:id="720" w:name="_Toc112937883"/>
      <w:bookmarkStart w:id="721" w:name="_Toc114134640"/>
      <w:bookmarkStart w:id="722" w:name="_Toc120681579"/>
      <w:bookmarkStart w:id="723" w:name="_Toc133434766"/>
      <w:bookmarkStart w:id="724" w:name="_Toc136539824"/>
      <w:r>
        <w:t>5.1.1</w:t>
      </w:r>
      <w:r>
        <w:tab/>
        <w:t>Introduction</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78509A9" w14:textId="77777777" w:rsidR="00E9750A" w:rsidRDefault="00A16F12">
      <w:pPr>
        <w:rPr>
          <w:lang w:eastAsia="zh-CN"/>
        </w:rPr>
      </w:pPr>
      <w:bookmarkStart w:id="725" w:name="_Toc72766437"/>
      <w:bookmarkStart w:id="726" w:name="_Toc72767004"/>
      <w:bookmarkStart w:id="727" w:name="_Toc73042456"/>
      <w:bookmarkStart w:id="728" w:name="_Toc81242800"/>
      <w:bookmarkStart w:id="729" w:name="_Toc89426569"/>
      <w:bookmarkStart w:id="730" w:name="_Toc94020354"/>
      <w:bookmarkStart w:id="731" w:name="_Toc97034885"/>
      <w:bookmarkStart w:id="732" w:name="_Toc97037762"/>
      <w:bookmarkStart w:id="733" w:name="_Toc100939971"/>
      <w:bookmarkStart w:id="734" w:name="_Toc104546837"/>
      <w:bookmarkStart w:id="735" w:name="_Toc112937884"/>
      <w:bookmarkStart w:id="73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lastRenderedPageBreak/>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737" w:name="_Toc120681580"/>
      <w:bookmarkStart w:id="738" w:name="_Toc133434767"/>
      <w:bookmarkStart w:id="739" w:name="_Toc136539825"/>
      <w:r>
        <w:t>5.1.2</w:t>
      </w:r>
      <w:r>
        <w:tab/>
        <w:t>Usage of HTTP</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74F5FB5" w14:textId="77777777" w:rsidR="00E9750A" w:rsidRDefault="00A16F12">
      <w:pPr>
        <w:pStyle w:val="41"/>
      </w:pPr>
      <w:bookmarkStart w:id="740" w:name="_Toc97037763"/>
      <w:bookmarkStart w:id="741" w:name="_Toc104546838"/>
      <w:bookmarkStart w:id="742" w:name="_Toc94020355"/>
      <w:bookmarkStart w:id="743" w:name="_Toc120681581"/>
      <w:bookmarkStart w:id="744" w:name="_Toc72767005"/>
      <w:bookmarkStart w:id="745" w:name="_Toc100939972"/>
      <w:bookmarkStart w:id="746" w:name="_Toc114134642"/>
      <w:bookmarkStart w:id="747" w:name="_Toc97034886"/>
      <w:bookmarkStart w:id="748" w:name="_Toc81242801"/>
      <w:bookmarkStart w:id="749" w:name="_Toc89426570"/>
      <w:bookmarkStart w:id="750" w:name="_Toc73042457"/>
      <w:bookmarkStart w:id="751" w:name="_Toc72766438"/>
      <w:bookmarkStart w:id="752" w:name="_Toc112937885"/>
      <w:bookmarkStart w:id="753" w:name="_Toc133434768"/>
      <w:bookmarkStart w:id="754" w:name="_Toc136539826"/>
      <w:r>
        <w:t>5.1.2.1</w:t>
      </w:r>
      <w:r>
        <w:tab/>
        <w:t>General</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755" w:name="_Toc120681582"/>
      <w:bookmarkStart w:id="756" w:name="_Toc100939973"/>
      <w:bookmarkStart w:id="757" w:name="_Toc104546839"/>
      <w:bookmarkStart w:id="758" w:name="_Toc112937886"/>
      <w:bookmarkStart w:id="759" w:name="_Toc114134643"/>
      <w:bookmarkStart w:id="760" w:name="_Toc94020356"/>
      <w:bookmarkStart w:id="761" w:name="_Toc97034887"/>
      <w:bookmarkStart w:id="762" w:name="_Toc97037764"/>
      <w:bookmarkStart w:id="763" w:name="_Toc73042458"/>
      <w:bookmarkStart w:id="764" w:name="_Toc81242802"/>
      <w:bookmarkStart w:id="765" w:name="_Toc89426571"/>
      <w:bookmarkStart w:id="766" w:name="_Toc72766439"/>
      <w:bookmarkStart w:id="767" w:name="_Toc72767006"/>
      <w:bookmarkStart w:id="768" w:name="_Toc133434769"/>
      <w:bookmarkStart w:id="769" w:name="_Toc136539827"/>
      <w:r>
        <w:t>5.1.2.2</w:t>
      </w:r>
      <w:r>
        <w:tab/>
        <w:t>HTTP standard headers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62BDC2C6" w14:textId="77777777" w:rsidR="00E9750A" w:rsidRDefault="00A16F12">
      <w:pPr>
        <w:pStyle w:val="50"/>
        <w:rPr>
          <w:lang w:eastAsia="zh-CN"/>
        </w:rPr>
      </w:pPr>
      <w:bookmarkStart w:id="770" w:name="_Toc120681583"/>
      <w:bookmarkStart w:id="771" w:name="_Toc114134644"/>
      <w:bookmarkStart w:id="772" w:name="_Toc89426572"/>
      <w:bookmarkStart w:id="773" w:name="_Toc104546840"/>
      <w:bookmarkStart w:id="774" w:name="_Toc112937887"/>
      <w:bookmarkStart w:id="775" w:name="_Toc97037765"/>
      <w:bookmarkStart w:id="776" w:name="_Toc73042459"/>
      <w:bookmarkStart w:id="777" w:name="_Toc72766440"/>
      <w:bookmarkStart w:id="778" w:name="_Toc100939974"/>
      <w:bookmarkStart w:id="779" w:name="_Toc81242803"/>
      <w:bookmarkStart w:id="780" w:name="_Toc72767007"/>
      <w:bookmarkStart w:id="781" w:name="_Toc94020357"/>
      <w:bookmarkStart w:id="782" w:name="_Toc97034888"/>
      <w:bookmarkStart w:id="783" w:name="_Toc133434770"/>
      <w:bookmarkStart w:id="784" w:name="_Toc136539828"/>
      <w:r>
        <w:t>5.1.2.2.1</w:t>
      </w:r>
      <w:r>
        <w:rPr>
          <w:rFonts w:hint="eastAsia"/>
          <w:lang w:eastAsia="zh-CN"/>
        </w:rPr>
        <w:tab/>
      </w:r>
      <w:r>
        <w:rPr>
          <w:lang w:eastAsia="zh-CN"/>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24E60491" w14:textId="77777777" w:rsidR="00E9750A" w:rsidRDefault="00A16F12">
      <w:bookmarkStart w:id="785" w:name="_Toc97034889"/>
      <w:bookmarkStart w:id="786" w:name="_Toc72767008"/>
      <w:bookmarkStart w:id="787" w:name="_Toc114134645"/>
      <w:bookmarkStart w:id="788" w:name="_Toc97037766"/>
      <w:bookmarkStart w:id="789" w:name="_Toc100939975"/>
      <w:bookmarkStart w:id="790" w:name="_Toc94020358"/>
      <w:bookmarkStart w:id="791" w:name="_Toc73042460"/>
      <w:bookmarkStart w:id="792" w:name="_Toc112937888"/>
      <w:bookmarkStart w:id="793" w:name="_Toc72766441"/>
      <w:bookmarkStart w:id="794" w:name="_Toc104546841"/>
      <w:bookmarkStart w:id="795" w:name="_Toc89426573"/>
      <w:bookmarkStart w:id="796" w:name="_Toc81242804"/>
      <w:r>
        <w:t>See clause 5.2.2 of 3GPP TS 29.500 [4] for the usage of HTTP standard headers.</w:t>
      </w:r>
    </w:p>
    <w:p w14:paraId="2749F1F7" w14:textId="77777777" w:rsidR="00E9750A" w:rsidRDefault="00A16F12">
      <w:pPr>
        <w:pStyle w:val="50"/>
      </w:pPr>
      <w:bookmarkStart w:id="797" w:name="_Toc120681584"/>
      <w:bookmarkStart w:id="798" w:name="_Toc133434771"/>
      <w:bookmarkStart w:id="799" w:name="_Toc136539829"/>
      <w:r>
        <w:t>5.1.2.2.2</w:t>
      </w:r>
      <w:r>
        <w:tab/>
        <w:t>Content type</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41"/>
      </w:pPr>
      <w:bookmarkStart w:id="800" w:name="_Toc97037767"/>
      <w:bookmarkStart w:id="801" w:name="_Toc100939976"/>
      <w:bookmarkStart w:id="802" w:name="_Toc112937889"/>
      <w:bookmarkStart w:id="803" w:name="_Toc104546842"/>
      <w:bookmarkStart w:id="804" w:name="_Toc114134646"/>
      <w:bookmarkStart w:id="805" w:name="_Toc120681585"/>
      <w:bookmarkStart w:id="806" w:name="_Toc73042461"/>
      <w:bookmarkStart w:id="807" w:name="_Toc72767009"/>
      <w:bookmarkStart w:id="808" w:name="_Toc89426574"/>
      <w:bookmarkStart w:id="809" w:name="_Toc97034890"/>
      <w:bookmarkStart w:id="810" w:name="_Toc72766442"/>
      <w:bookmarkStart w:id="811" w:name="_Toc94020359"/>
      <w:bookmarkStart w:id="812" w:name="_Toc81242805"/>
      <w:bookmarkStart w:id="813" w:name="_Toc133434772"/>
      <w:bookmarkStart w:id="814" w:name="_Toc136539830"/>
      <w:r>
        <w:t>5.1.2.3</w:t>
      </w:r>
      <w:r>
        <w:tab/>
        <w:t>HTTP custom headers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64952465" w14:textId="77777777" w:rsidR="00E9750A" w:rsidRDefault="00A16F12">
      <w:bookmarkStart w:id="815" w:name="_Toc73042462"/>
      <w:bookmarkStart w:id="816" w:name="_Toc100939977"/>
      <w:bookmarkStart w:id="817" w:name="_Toc97037768"/>
      <w:bookmarkStart w:id="818" w:name="_Toc97034891"/>
      <w:bookmarkStart w:id="819" w:name="_Toc89426575"/>
      <w:bookmarkStart w:id="820" w:name="_Toc94020360"/>
      <w:bookmarkStart w:id="821" w:name="_Toc81242806"/>
      <w:bookmarkStart w:id="822" w:name="_Toc112937890"/>
      <w:bookmarkStart w:id="823" w:name="_Toc104546843"/>
      <w:bookmarkStart w:id="824" w:name="_Toc72767010"/>
      <w:bookmarkStart w:id="825" w:name="_Toc72766443"/>
      <w:bookmarkStart w:id="826" w:name="_Toc114134647"/>
      <w:r>
        <w:t>The mandatory HTTP custom header fields specified in clause 5.2.3.2 of 3GPP TS 29.500 [4] shall be applicable.</w:t>
      </w:r>
    </w:p>
    <w:p w14:paraId="48A21C5E" w14:textId="77777777" w:rsidR="00E9750A" w:rsidRDefault="00A16F12">
      <w:pPr>
        <w:pStyle w:val="31"/>
      </w:pPr>
      <w:bookmarkStart w:id="827" w:name="_Toc120681586"/>
      <w:bookmarkStart w:id="828" w:name="_Toc133434773"/>
      <w:bookmarkStart w:id="829" w:name="_Toc136539831"/>
      <w:r>
        <w:t>5.1.3</w:t>
      </w:r>
      <w:r>
        <w:tab/>
        <w:t>Resources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E272EA6" w14:textId="77777777" w:rsidR="00E9750A" w:rsidRDefault="00A16F12">
      <w:pPr>
        <w:pStyle w:val="41"/>
      </w:pPr>
      <w:bookmarkStart w:id="830" w:name="_Toc89426576"/>
      <w:bookmarkStart w:id="831" w:name="_Toc72767011"/>
      <w:bookmarkStart w:id="832" w:name="_Toc97034892"/>
      <w:bookmarkStart w:id="833" w:name="_Toc112937891"/>
      <w:bookmarkStart w:id="834" w:name="_Toc100939978"/>
      <w:bookmarkStart w:id="835" w:name="_Toc97037769"/>
      <w:bookmarkStart w:id="836" w:name="_Toc120681587"/>
      <w:bookmarkStart w:id="837" w:name="_Toc73042463"/>
      <w:bookmarkStart w:id="838" w:name="_Toc81242807"/>
      <w:bookmarkStart w:id="839" w:name="_Toc94020361"/>
      <w:bookmarkStart w:id="840" w:name="_Toc72766444"/>
      <w:bookmarkStart w:id="841" w:name="_Toc104546844"/>
      <w:bookmarkStart w:id="842" w:name="_Toc114134648"/>
      <w:bookmarkStart w:id="843" w:name="_Toc133434774"/>
      <w:bookmarkStart w:id="844" w:name="_Toc136539832"/>
      <w:r>
        <w:t>5.1.3.1</w:t>
      </w:r>
      <w:r>
        <w:tab/>
        <w:t>Overview</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38" type="#_x0000_t75" style="width:380.2pt;height:156pt" o:ole="">
            <v:imagedata r:id="rId36" o:title="" cropbottom="7081f" cropright="4734f"/>
          </v:shape>
          <o:OLEObject Type="Embed" ProgID="Visio.Drawing.15" ShapeID="_x0000_i1038" DrawAspect="Content" ObjectID="_1747153519" r:id="rId37"/>
        </w:object>
      </w:r>
    </w:p>
    <w:p w14:paraId="13166E22" w14:textId="77777777" w:rsidR="00E9750A" w:rsidRDefault="00A16F12">
      <w:pPr>
        <w:pStyle w:val="TF"/>
      </w:pPr>
      <w:r>
        <w:t>Figure 5.1.3.1-1: Resource URI structure of the Nadrf_DataManagement API</w:t>
      </w:r>
    </w:p>
    <w:p w14:paraId="5E8BBDEE" w14:textId="77777777" w:rsidR="00E9750A" w:rsidRDefault="00A16F12">
      <w:r>
        <w:lastRenderedPageBreak/>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845" w:name="_Toc114134649"/>
      <w:bookmarkStart w:id="846" w:name="_Toc112937892"/>
      <w:bookmarkStart w:id="847" w:name="_Toc104546845"/>
      <w:bookmarkStart w:id="848" w:name="_Toc120681588"/>
      <w:bookmarkStart w:id="849" w:name="_Toc89426577"/>
      <w:bookmarkStart w:id="850" w:name="_Toc73042464"/>
      <w:bookmarkStart w:id="851" w:name="_Toc94020362"/>
      <w:bookmarkStart w:id="852" w:name="_Toc97034893"/>
      <w:bookmarkStart w:id="853" w:name="_Toc72766445"/>
      <w:bookmarkStart w:id="854" w:name="_Toc97037770"/>
      <w:bookmarkStart w:id="855" w:name="_Toc72767012"/>
      <w:bookmarkStart w:id="856" w:name="_Toc81242808"/>
      <w:bookmarkStart w:id="857" w:name="_Toc100939979"/>
      <w:bookmarkStart w:id="858" w:name="_Toc133434775"/>
      <w:bookmarkStart w:id="859" w:name="_Toc136539833"/>
      <w:r>
        <w:t>5.1.3.2</w:t>
      </w:r>
      <w:r>
        <w:tab/>
        <w:t>Resource: ADRF Data Store Records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3681A9C" w14:textId="77777777" w:rsidR="00E9750A" w:rsidRDefault="00A16F12">
      <w:pPr>
        <w:pStyle w:val="50"/>
      </w:pPr>
      <w:bookmarkStart w:id="860" w:name="_Toc114134650"/>
      <w:bookmarkStart w:id="861" w:name="_Toc120681589"/>
      <w:bookmarkStart w:id="862" w:name="_Toc97034894"/>
      <w:bookmarkStart w:id="863" w:name="_Toc72767013"/>
      <w:bookmarkStart w:id="864" w:name="_Toc112937893"/>
      <w:bookmarkStart w:id="865" w:name="_Toc89426578"/>
      <w:bookmarkStart w:id="866" w:name="_Toc100939980"/>
      <w:bookmarkStart w:id="867" w:name="_Toc104546846"/>
      <w:bookmarkStart w:id="868" w:name="_Toc94020363"/>
      <w:bookmarkStart w:id="869" w:name="_Toc97037771"/>
      <w:bookmarkStart w:id="870" w:name="_Toc81242809"/>
      <w:bookmarkStart w:id="871" w:name="_Toc73042465"/>
      <w:bookmarkStart w:id="872" w:name="_Toc72766446"/>
      <w:bookmarkStart w:id="873" w:name="_Toc133434776"/>
      <w:bookmarkStart w:id="874" w:name="_Toc136539834"/>
      <w:r>
        <w:t>5.1.3.2.1</w:t>
      </w:r>
      <w:r>
        <w:tab/>
        <w:t>Description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875" w:name="_Toc73042466"/>
      <w:bookmarkStart w:id="876" w:name="_Toc72766447"/>
      <w:bookmarkStart w:id="877" w:name="_Toc72767014"/>
      <w:bookmarkStart w:id="878" w:name="_Toc97034895"/>
      <w:bookmarkStart w:id="879" w:name="_Toc89426579"/>
      <w:bookmarkStart w:id="880" w:name="_Toc94020364"/>
      <w:bookmarkStart w:id="881" w:name="_Toc81242810"/>
      <w:bookmarkStart w:id="882" w:name="_Toc97037772"/>
      <w:bookmarkStart w:id="883" w:name="_Toc120681590"/>
      <w:bookmarkStart w:id="884" w:name="_Toc112937894"/>
      <w:bookmarkStart w:id="885" w:name="_Toc114134651"/>
      <w:bookmarkStart w:id="886" w:name="_Toc104546847"/>
      <w:bookmarkStart w:id="887" w:name="_Toc100939981"/>
      <w:bookmarkStart w:id="888" w:name="_Toc133434777"/>
      <w:bookmarkStart w:id="889" w:name="_Toc136539835"/>
      <w:r>
        <w:t>5.1.3.2.2</w:t>
      </w:r>
      <w:r>
        <w:tab/>
        <w:t>Resource Definition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890" w:name="_Toc81242811"/>
      <w:bookmarkStart w:id="891" w:name="_Toc89426580"/>
      <w:bookmarkStart w:id="892" w:name="_Toc73042467"/>
      <w:bookmarkStart w:id="893" w:name="_Toc72767015"/>
      <w:bookmarkStart w:id="894" w:name="_Toc72766448"/>
      <w:bookmarkStart w:id="895" w:name="_Toc94020365"/>
      <w:bookmarkStart w:id="896" w:name="_Toc97034896"/>
      <w:bookmarkStart w:id="897" w:name="_Toc104546848"/>
      <w:bookmarkStart w:id="898" w:name="_Toc112937895"/>
      <w:bookmarkStart w:id="899" w:name="_Toc114134652"/>
      <w:bookmarkStart w:id="900" w:name="_Toc120681591"/>
      <w:bookmarkStart w:id="901" w:name="_Toc100939982"/>
      <w:bookmarkStart w:id="902" w:name="_Toc97037773"/>
      <w:bookmarkStart w:id="903" w:name="_Toc133434778"/>
      <w:bookmarkStart w:id="904" w:name="_Toc136539836"/>
      <w:r>
        <w:t>5.1.3.2.3</w:t>
      </w:r>
      <w:r>
        <w:tab/>
        <w:t>Resource Standard Methods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048C90A8" w14:textId="77777777" w:rsidR="00E9750A" w:rsidRDefault="00A16F12">
      <w:pPr>
        <w:pStyle w:val="6"/>
      </w:pPr>
      <w:bookmarkStart w:id="905" w:name="_Toc97034897"/>
      <w:bookmarkStart w:id="906" w:name="_Toc72766449"/>
      <w:bookmarkStart w:id="907" w:name="_Toc73042468"/>
      <w:bookmarkStart w:id="908" w:name="_Toc72767016"/>
      <w:bookmarkStart w:id="909" w:name="_Toc97037774"/>
      <w:bookmarkStart w:id="910" w:name="_Toc114134653"/>
      <w:bookmarkStart w:id="911" w:name="_Toc89426581"/>
      <w:bookmarkStart w:id="912" w:name="_Toc100939983"/>
      <w:bookmarkStart w:id="913" w:name="_Toc94020366"/>
      <w:bookmarkStart w:id="914" w:name="_Toc120681592"/>
      <w:bookmarkStart w:id="915" w:name="_Toc112937896"/>
      <w:bookmarkStart w:id="916" w:name="_Toc81242812"/>
      <w:bookmarkStart w:id="917" w:name="_Toc104546849"/>
      <w:bookmarkStart w:id="918" w:name="_Toc133434779"/>
      <w:bookmarkStart w:id="919" w:name="_Toc136539837"/>
      <w:r>
        <w:t>5.1.3.2.3.1</w:t>
      </w:r>
      <w:r>
        <w:tab/>
        <w:t>POST</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lastRenderedPageBreak/>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920" w:name="_Toc120681593"/>
      <w:bookmarkStart w:id="921" w:name="_Toc114134654"/>
      <w:bookmarkStart w:id="922" w:name="_Toc72767017"/>
      <w:bookmarkStart w:id="923" w:name="_Toc94020367"/>
      <w:bookmarkStart w:id="924" w:name="_Toc73042469"/>
      <w:bookmarkStart w:id="925" w:name="_Toc72766450"/>
      <w:bookmarkStart w:id="926" w:name="_Toc89426582"/>
      <w:bookmarkStart w:id="927" w:name="_Toc112937897"/>
      <w:bookmarkStart w:id="928" w:name="_Toc97034898"/>
      <w:bookmarkStart w:id="929" w:name="_Toc97037775"/>
      <w:bookmarkStart w:id="930" w:name="_Toc81242813"/>
      <w:bookmarkStart w:id="931" w:name="_Toc100939984"/>
      <w:bookmarkStart w:id="932" w:name="_Toc104546850"/>
      <w:bookmarkStart w:id="933" w:name="_Toc133434780"/>
      <w:bookmarkStart w:id="934" w:name="_Toc136539838"/>
      <w:r>
        <w:t>5.1.3.2.3.2</w:t>
      </w:r>
      <w:r>
        <w:tab/>
        <w:t>GET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935" w:name="_Toc100939985"/>
      <w:bookmarkStart w:id="936" w:name="_Toc97037776"/>
      <w:bookmarkStart w:id="937" w:name="_Toc120681594"/>
      <w:bookmarkStart w:id="938" w:name="_Toc114134655"/>
      <w:bookmarkStart w:id="939" w:name="_Toc104546851"/>
      <w:bookmarkStart w:id="940" w:name="_Toc112937898"/>
      <w:bookmarkStart w:id="941" w:name="_Toc72767018"/>
      <w:bookmarkStart w:id="942" w:name="_Toc72766451"/>
      <w:bookmarkStart w:id="943" w:name="_Toc73042470"/>
      <w:bookmarkStart w:id="944" w:name="_Toc89426583"/>
      <w:bookmarkStart w:id="945" w:name="_Toc81242814"/>
      <w:bookmarkStart w:id="946" w:name="_Toc97034899"/>
      <w:bookmarkStart w:id="947" w:name="_Toc94020368"/>
      <w:bookmarkStart w:id="948" w:name="_Toc133434781"/>
      <w:bookmarkStart w:id="949" w:name="_Toc136539839"/>
      <w:r>
        <w:lastRenderedPageBreak/>
        <w:t>5.1.3.2.4</w:t>
      </w:r>
      <w:r>
        <w:tab/>
        <w:t>Resource Custom Operations</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51678171" w14:textId="77777777" w:rsidR="00E9750A" w:rsidRDefault="00A16F12">
      <w:r>
        <w:t>None.</w:t>
      </w:r>
    </w:p>
    <w:p w14:paraId="0ADDB8ED" w14:textId="77777777" w:rsidR="00E9750A" w:rsidRDefault="00A16F12">
      <w:pPr>
        <w:pStyle w:val="41"/>
      </w:pPr>
      <w:bookmarkStart w:id="950" w:name="_Toc72766457"/>
      <w:bookmarkStart w:id="951" w:name="_Toc97037777"/>
      <w:bookmarkStart w:id="952" w:name="_Toc73042476"/>
      <w:bookmarkStart w:id="953" w:name="_Toc72767024"/>
      <w:bookmarkStart w:id="954" w:name="_Toc94020369"/>
      <w:bookmarkStart w:id="955" w:name="_Toc89426584"/>
      <w:bookmarkStart w:id="956" w:name="_Toc120681595"/>
      <w:bookmarkStart w:id="957" w:name="_Toc100939986"/>
      <w:bookmarkStart w:id="958" w:name="_Toc97034900"/>
      <w:bookmarkStart w:id="959" w:name="_Toc81242820"/>
      <w:bookmarkStart w:id="960" w:name="_Toc112937899"/>
      <w:bookmarkStart w:id="961" w:name="_Toc114134656"/>
      <w:bookmarkStart w:id="962" w:name="_Toc104546852"/>
      <w:bookmarkStart w:id="963" w:name="_Toc133434782"/>
      <w:bookmarkStart w:id="964" w:name="_Toc136539840"/>
      <w:r>
        <w:t>5.1.3.3</w:t>
      </w:r>
      <w:r>
        <w:tab/>
        <w:t>Resource: Individual ADRF Data Store Record</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770C0CA6" w14:textId="77777777" w:rsidR="00E9750A" w:rsidRDefault="00A16F12">
      <w:pPr>
        <w:pStyle w:val="50"/>
      </w:pPr>
      <w:bookmarkStart w:id="965" w:name="_Toc100939987"/>
      <w:bookmarkStart w:id="966" w:name="_Toc97034901"/>
      <w:bookmarkStart w:id="967" w:name="_Toc112937900"/>
      <w:bookmarkStart w:id="968" w:name="_Toc104546853"/>
      <w:bookmarkStart w:id="969" w:name="_Toc120681596"/>
      <w:bookmarkStart w:id="970" w:name="_Toc114134657"/>
      <w:bookmarkStart w:id="971" w:name="_Toc94020370"/>
      <w:bookmarkStart w:id="972" w:name="_Toc97037778"/>
      <w:bookmarkStart w:id="973" w:name="_Toc89426585"/>
      <w:bookmarkStart w:id="974" w:name="_Toc133434783"/>
      <w:bookmarkStart w:id="975" w:name="_Toc136539841"/>
      <w:r>
        <w:t>5.1.3.3.1</w:t>
      </w:r>
      <w:r>
        <w:tab/>
        <w:t>Description</w:t>
      </w:r>
      <w:bookmarkEnd w:id="965"/>
      <w:bookmarkEnd w:id="966"/>
      <w:bookmarkEnd w:id="967"/>
      <w:bookmarkEnd w:id="968"/>
      <w:bookmarkEnd w:id="969"/>
      <w:bookmarkEnd w:id="970"/>
      <w:bookmarkEnd w:id="971"/>
      <w:bookmarkEnd w:id="972"/>
      <w:bookmarkEnd w:id="973"/>
      <w:bookmarkEnd w:id="974"/>
      <w:bookmarkEnd w:id="97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976" w:name="_Toc100939988"/>
      <w:bookmarkStart w:id="977" w:name="_Toc114134658"/>
      <w:bookmarkStart w:id="978" w:name="_Toc120681597"/>
      <w:bookmarkStart w:id="979" w:name="_Toc89426586"/>
      <w:bookmarkStart w:id="980" w:name="_Toc104546854"/>
      <w:bookmarkStart w:id="981" w:name="_Toc112937901"/>
      <w:bookmarkStart w:id="982" w:name="_Toc97034902"/>
      <w:bookmarkStart w:id="983" w:name="_Toc94020371"/>
      <w:bookmarkStart w:id="984" w:name="_Toc97037779"/>
      <w:bookmarkStart w:id="985" w:name="_Toc133434784"/>
      <w:bookmarkStart w:id="986" w:name="_Toc136539842"/>
      <w:r>
        <w:t>5.1.3.3.2</w:t>
      </w:r>
      <w:r>
        <w:tab/>
        <w:t>Resource Definition</w:t>
      </w:r>
      <w:bookmarkEnd w:id="976"/>
      <w:bookmarkEnd w:id="977"/>
      <w:bookmarkEnd w:id="978"/>
      <w:bookmarkEnd w:id="979"/>
      <w:bookmarkEnd w:id="980"/>
      <w:bookmarkEnd w:id="981"/>
      <w:bookmarkEnd w:id="982"/>
      <w:bookmarkEnd w:id="983"/>
      <w:bookmarkEnd w:id="984"/>
      <w:bookmarkEnd w:id="985"/>
      <w:bookmarkEnd w:id="986"/>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987" w:name="_Toc89426587"/>
      <w:bookmarkStart w:id="988" w:name="_Toc94020372"/>
      <w:bookmarkStart w:id="989" w:name="_Toc97034903"/>
      <w:bookmarkStart w:id="990" w:name="_Toc97037780"/>
      <w:bookmarkStart w:id="991" w:name="_Toc100939989"/>
      <w:bookmarkStart w:id="992" w:name="_Toc104546855"/>
      <w:bookmarkStart w:id="993" w:name="_Toc112937902"/>
      <w:bookmarkStart w:id="994" w:name="_Toc114134659"/>
      <w:bookmarkStart w:id="995" w:name="_Toc120681598"/>
      <w:bookmarkStart w:id="996" w:name="_Toc133434785"/>
      <w:bookmarkStart w:id="997" w:name="_Toc136539843"/>
      <w:r>
        <w:t>5.1.3.3.3</w:t>
      </w:r>
      <w:r>
        <w:tab/>
        <w:t>Resource Standard Methods</w:t>
      </w:r>
      <w:bookmarkEnd w:id="987"/>
      <w:bookmarkEnd w:id="988"/>
      <w:bookmarkEnd w:id="989"/>
      <w:bookmarkEnd w:id="990"/>
      <w:bookmarkEnd w:id="991"/>
      <w:bookmarkEnd w:id="992"/>
      <w:bookmarkEnd w:id="993"/>
      <w:bookmarkEnd w:id="994"/>
      <w:bookmarkEnd w:id="995"/>
      <w:bookmarkEnd w:id="996"/>
      <w:bookmarkEnd w:id="997"/>
    </w:p>
    <w:p w14:paraId="141FC66A" w14:textId="77777777" w:rsidR="00E9750A" w:rsidRDefault="00A16F12">
      <w:pPr>
        <w:pStyle w:val="6"/>
      </w:pPr>
      <w:bookmarkStart w:id="998" w:name="_Toc89426588"/>
      <w:bookmarkStart w:id="999" w:name="_Toc94020373"/>
      <w:bookmarkStart w:id="1000" w:name="_Toc97034904"/>
      <w:bookmarkStart w:id="1001" w:name="_Toc97037781"/>
      <w:bookmarkStart w:id="1002" w:name="_Toc100939990"/>
      <w:bookmarkStart w:id="1003" w:name="_Toc104546856"/>
      <w:bookmarkStart w:id="1004" w:name="_Toc112937903"/>
      <w:bookmarkStart w:id="1005" w:name="_Toc114134660"/>
      <w:bookmarkStart w:id="1006" w:name="_Toc120681599"/>
      <w:bookmarkStart w:id="1007" w:name="_Toc133434786"/>
      <w:bookmarkStart w:id="1008" w:name="_Toc136539844"/>
      <w:r>
        <w:t>5.1.3.3.3.1</w:t>
      </w:r>
      <w:r>
        <w:tab/>
        <w:t>DELETE</w:t>
      </w:r>
      <w:bookmarkEnd w:id="998"/>
      <w:bookmarkEnd w:id="999"/>
      <w:bookmarkEnd w:id="1000"/>
      <w:bookmarkEnd w:id="1001"/>
      <w:bookmarkEnd w:id="1002"/>
      <w:bookmarkEnd w:id="1003"/>
      <w:bookmarkEnd w:id="1004"/>
      <w:bookmarkEnd w:id="1005"/>
      <w:bookmarkEnd w:id="1006"/>
      <w:bookmarkEnd w:id="1007"/>
      <w:bookmarkEnd w:id="100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009" w:name="_Toc114134661"/>
      <w:bookmarkStart w:id="1010" w:name="_Toc120681600"/>
      <w:bookmarkStart w:id="1011" w:name="_Toc97037782"/>
      <w:bookmarkStart w:id="1012" w:name="_Toc112937904"/>
      <w:bookmarkStart w:id="1013" w:name="_Toc104546857"/>
      <w:bookmarkStart w:id="1014" w:name="_Toc100939991"/>
      <w:bookmarkStart w:id="1015" w:name="_Toc97034905"/>
      <w:bookmarkStart w:id="1016" w:name="_Toc89426589"/>
      <w:bookmarkStart w:id="1017" w:name="_Toc94020374"/>
      <w:bookmarkStart w:id="1018"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019" w:name="_Toc136539845"/>
      <w:r>
        <w:t>5.1.3.3.4</w:t>
      </w:r>
      <w:r>
        <w:tab/>
        <w:t>Resource Custom Operations</w:t>
      </w:r>
      <w:bookmarkEnd w:id="1009"/>
      <w:bookmarkEnd w:id="1010"/>
      <w:bookmarkEnd w:id="1011"/>
      <w:bookmarkEnd w:id="1012"/>
      <w:bookmarkEnd w:id="1013"/>
      <w:bookmarkEnd w:id="1014"/>
      <w:bookmarkEnd w:id="1015"/>
      <w:bookmarkEnd w:id="1016"/>
      <w:bookmarkEnd w:id="1017"/>
      <w:bookmarkEnd w:id="1018"/>
      <w:bookmarkEnd w:id="1019"/>
    </w:p>
    <w:p w14:paraId="00869F77" w14:textId="77777777" w:rsidR="00E9750A" w:rsidRDefault="00A16F12">
      <w:r>
        <w:t>None in this release of the specification.</w:t>
      </w:r>
    </w:p>
    <w:p w14:paraId="47A04437" w14:textId="77777777" w:rsidR="00E9750A" w:rsidRDefault="00A16F12">
      <w:pPr>
        <w:pStyle w:val="41"/>
      </w:pPr>
      <w:bookmarkStart w:id="1020" w:name="_Toc89426590"/>
      <w:bookmarkStart w:id="1021" w:name="_Toc94020375"/>
      <w:bookmarkStart w:id="1022" w:name="_Toc97034906"/>
      <w:bookmarkStart w:id="1023" w:name="_Toc97037783"/>
      <w:bookmarkStart w:id="1024" w:name="_Toc100939992"/>
      <w:bookmarkStart w:id="1025" w:name="_Toc104546858"/>
      <w:bookmarkStart w:id="1026" w:name="_Toc112937905"/>
      <w:bookmarkStart w:id="1027" w:name="_Toc114134662"/>
      <w:bookmarkStart w:id="1028" w:name="_Toc120681601"/>
      <w:bookmarkStart w:id="1029" w:name="_Toc133434788"/>
      <w:bookmarkStart w:id="1030" w:name="_Toc136539846"/>
      <w:r>
        <w:t>5.1.3.4</w:t>
      </w:r>
      <w:r>
        <w:tab/>
        <w:t>Resource: ADRF Data Retrieval Subscriptions</w:t>
      </w:r>
      <w:bookmarkEnd w:id="1020"/>
      <w:bookmarkEnd w:id="1021"/>
      <w:bookmarkEnd w:id="1022"/>
      <w:bookmarkEnd w:id="1023"/>
      <w:bookmarkEnd w:id="1024"/>
      <w:bookmarkEnd w:id="1025"/>
      <w:bookmarkEnd w:id="1026"/>
      <w:bookmarkEnd w:id="1027"/>
      <w:bookmarkEnd w:id="1028"/>
      <w:bookmarkEnd w:id="1029"/>
      <w:bookmarkEnd w:id="1030"/>
    </w:p>
    <w:p w14:paraId="6A65BD5B" w14:textId="77777777" w:rsidR="00E9750A" w:rsidRDefault="00A16F12">
      <w:pPr>
        <w:pStyle w:val="50"/>
      </w:pPr>
      <w:bookmarkStart w:id="1031" w:name="_Toc89426591"/>
      <w:bookmarkStart w:id="1032" w:name="_Toc94020376"/>
      <w:bookmarkStart w:id="1033" w:name="_Toc97034907"/>
      <w:bookmarkStart w:id="1034" w:name="_Toc97037784"/>
      <w:bookmarkStart w:id="1035" w:name="_Toc100939993"/>
      <w:bookmarkStart w:id="1036" w:name="_Toc104546859"/>
      <w:bookmarkStart w:id="1037" w:name="_Toc112937906"/>
      <w:bookmarkStart w:id="1038" w:name="_Toc114134663"/>
      <w:bookmarkStart w:id="1039" w:name="_Toc120681602"/>
      <w:bookmarkStart w:id="1040" w:name="_Toc133434789"/>
      <w:bookmarkStart w:id="1041" w:name="_Toc136539847"/>
      <w:r>
        <w:t>5.1.3.4.1</w:t>
      </w:r>
      <w:r>
        <w:tab/>
        <w:t>Description</w:t>
      </w:r>
      <w:bookmarkEnd w:id="1031"/>
      <w:bookmarkEnd w:id="1032"/>
      <w:bookmarkEnd w:id="1033"/>
      <w:bookmarkEnd w:id="1034"/>
      <w:bookmarkEnd w:id="1035"/>
      <w:bookmarkEnd w:id="1036"/>
      <w:bookmarkEnd w:id="1037"/>
      <w:bookmarkEnd w:id="1038"/>
      <w:bookmarkEnd w:id="1039"/>
      <w:bookmarkEnd w:id="1040"/>
      <w:bookmarkEnd w:id="1041"/>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042" w:name="_Toc89426592"/>
      <w:bookmarkStart w:id="1043" w:name="_Toc94020377"/>
      <w:bookmarkStart w:id="1044" w:name="_Toc97034908"/>
      <w:bookmarkStart w:id="1045" w:name="_Toc97037785"/>
      <w:bookmarkStart w:id="1046" w:name="_Toc100939994"/>
      <w:bookmarkStart w:id="1047" w:name="_Toc104546860"/>
      <w:bookmarkStart w:id="1048" w:name="_Toc112937907"/>
      <w:bookmarkStart w:id="1049" w:name="_Toc114134664"/>
      <w:bookmarkStart w:id="1050" w:name="_Toc120681603"/>
      <w:bookmarkStart w:id="1051" w:name="_Toc133434790"/>
      <w:bookmarkStart w:id="1052" w:name="_Toc136539848"/>
      <w:r>
        <w:t>5.1.3.4.2</w:t>
      </w:r>
      <w:r>
        <w:tab/>
        <w:t>Resource Definition</w:t>
      </w:r>
      <w:bookmarkEnd w:id="1042"/>
      <w:bookmarkEnd w:id="1043"/>
      <w:bookmarkEnd w:id="1044"/>
      <w:bookmarkEnd w:id="1045"/>
      <w:bookmarkEnd w:id="1046"/>
      <w:bookmarkEnd w:id="1047"/>
      <w:bookmarkEnd w:id="1048"/>
      <w:bookmarkEnd w:id="1049"/>
      <w:bookmarkEnd w:id="1050"/>
      <w:bookmarkEnd w:id="1051"/>
      <w:bookmarkEnd w:id="1052"/>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053" w:name="_Toc94020378"/>
      <w:bookmarkStart w:id="1054" w:name="_Toc89426593"/>
      <w:bookmarkStart w:id="1055" w:name="_Toc97034909"/>
      <w:bookmarkStart w:id="1056" w:name="_Toc97037786"/>
      <w:bookmarkStart w:id="1057" w:name="_Toc100939995"/>
      <w:bookmarkStart w:id="1058" w:name="_Toc104546861"/>
      <w:bookmarkStart w:id="1059" w:name="_Toc112937908"/>
      <w:bookmarkStart w:id="1060" w:name="_Toc114134665"/>
      <w:bookmarkStart w:id="1061" w:name="_Toc120681604"/>
      <w:bookmarkStart w:id="1062" w:name="_Toc133434791"/>
      <w:bookmarkStart w:id="1063" w:name="_Toc136539849"/>
      <w:r>
        <w:t>5.1.3.4.3</w:t>
      </w:r>
      <w:r>
        <w:tab/>
        <w:t>Resource Standard Methods</w:t>
      </w:r>
      <w:bookmarkEnd w:id="1053"/>
      <w:bookmarkEnd w:id="1054"/>
      <w:bookmarkEnd w:id="1055"/>
      <w:bookmarkEnd w:id="1056"/>
      <w:bookmarkEnd w:id="1057"/>
      <w:bookmarkEnd w:id="1058"/>
      <w:bookmarkEnd w:id="1059"/>
      <w:bookmarkEnd w:id="1060"/>
      <w:bookmarkEnd w:id="1061"/>
      <w:bookmarkEnd w:id="1062"/>
      <w:bookmarkEnd w:id="1063"/>
    </w:p>
    <w:p w14:paraId="4A2614A6" w14:textId="77777777" w:rsidR="00E9750A" w:rsidRDefault="00A16F12">
      <w:pPr>
        <w:pStyle w:val="6"/>
      </w:pPr>
      <w:bookmarkStart w:id="1064" w:name="_Toc89426594"/>
      <w:bookmarkStart w:id="1065" w:name="_Toc94020379"/>
      <w:bookmarkStart w:id="1066" w:name="_Toc97034910"/>
      <w:bookmarkStart w:id="1067" w:name="_Toc97037787"/>
      <w:bookmarkStart w:id="1068" w:name="_Toc100939996"/>
      <w:bookmarkStart w:id="1069" w:name="_Toc104546862"/>
      <w:bookmarkStart w:id="1070" w:name="_Toc112937909"/>
      <w:bookmarkStart w:id="1071" w:name="_Toc114134666"/>
      <w:bookmarkStart w:id="1072" w:name="_Toc120681605"/>
      <w:bookmarkStart w:id="1073" w:name="_Toc133434792"/>
      <w:bookmarkStart w:id="1074" w:name="_Toc136539850"/>
      <w:r>
        <w:t>5.1.3.4.3.1</w:t>
      </w:r>
      <w:r>
        <w:tab/>
        <w:t>POST</w:t>
      </w:r>
      <w:bookmarkEnd w:id="1064"/>
      <w:bookmarkEnd w:id="1065"/>
      <w:bookmarkEnd w:id="1066"/>
      <w:bookmarkEnd w:id="1067"/>
      <w:bookmarkEnd w:id="1068"/>
      <w:bookmarkEnd w:id="1069"/>
      <w:bookmarkEnd w:id="1070"/>
      <w:bookmarkEnd w:id="1071"/>
      <w:bookmarkEnd w:id="1072"/>
      <w:bookmarkEnd w:id="1073"/>
      <w:bookmarkEnd w:id="1074"/>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075" w:name="_Toc97037788"/>
      <w:bookmarkStart w:id="1076" w:name="_Toc97034911"/>
      <w:bookmarkStart w:id="1077" w:name="_Toc89426595"/>
      <w:bookmarkStart w:id="1078" w:name="_Toc94020380"/>
      <w:bookmarkStart w:id="1079" w:name="_Toc100939997"/>
      <w:bookmarkStart w:id="1080" w:name="_Toc104546863"/>
      <w:bookmarkStart w:id="1081" w:name="_Toc112937910"/>
      <w:bookmarkStart w:id="1082" w:name="_Toc114134667"/>
      <w:bookmarkStart w:id="1083" w:name="_Toc120681606"/>
      <w:bookmarkStart w:id="1084" w:name="_Toc133434793"/>
      <w:bookmarkStart w:id="1085" w:name="_Toc136539851"/>
      <w:r>
        <w:t>5.1.3.4.4</w:t>
      </w:r>
      <w:r>
        <w:tab/>
        <w:t>Resource Custom Operations</w:t>
      </w:r>
      <w:bookmarkEnd w:id="1075"/>
      <w:bookmarkEnd w:id="1076"/>
      <w:bookmarkEnd w:id="1077"/>
      <w:bookmarkEnd w:id="1078"/>
      <w:bookmarkEnd w:id="1079"/>
      <w:bookmarkEnd w:id="1080"/>
      <w:bookmarkEnd w:id="1081"/>
      <w:bookmarkEnd w:id="1082"/>
      <w:bookmarkEnd w:id="1083"/>
      <w:bookmarkEnd w:id="1084"/>
      <w:bookmarkEnd w:id="1085"/>
    </w:p>
    <w:p w14:paraId="3791E135" w14:textId="77777777" w:rsidR="00E9750A" w:rsidRDefault="00A16F12">
      <w:r>
        <w:t>None in this release of the specification.</w:t>
      </w:r>
    </w:p>
    <w:p w14:paraId="72797429" w14:textId="77777777" w:rsidR="00E9750A" w:rsidRDefault="00A16F12">
      <w:pPr>
        <w:pStyle w:val="41"/>
      </w:pPr>
      <w:bookmarkStart w:id="1086" w:name="_Toc89426596"/>
      <w:bookmarkStart w:id="1087" w:name="_Toc94020381"/>
      <w:bookmarkStart w:id="1088" w:name="_Toc97034912"/>
      <w:bookmarkStart w:id="1089" w:name="_Toc97037789"/>
      <w:bookmarkStart w:id="1090" w:name="_Toc100939998"/>
      <w:bookmarkStart w:id="1091" w:name="_Toc104546864"/>
      <w:bookmarkStart w:id="1092" w:name="_Toc112937911"/>
      <w:bookmarkStart w:id="1093" w:name="_Toc114134668"/>
      <w:bookmarkStart w:id="1094" w:name="_Toc120681607"/>
      <w:bookmarkStart w:id="1095" w:name="_Toc133434794"/>
      <w:bookmarkStart w:id="1096" w:name="_Toc136539852"/>
      <w:r>
        <w:lastRenderedPageBreak/>
        <w:t>5.1.3.5</w:t>
      </w:r>
      <w:r>
        <w:tab/>
        <w:t>Resource: Individual ADRF Data Retrieval Subscription</w:t>
      </w:r>
      <w:bookmarkEnd w:id="1086"/>
      <w:bookmarkEnd w:id="1087"/>
      <w:bookmarkEnd w:id="1088"/>
      <w:bookmarkEnd w:id="1089"/>
      <w:bookmarkEnd w:id="1090"/>
      <w:bookmarkEnd w:id="1091"/>
      <w:bookmarkEnd w:id="1092"/>
      <w:bookmarkEnd w:id="1093"/>
      <w:bookmarkEnd w:id="1094"/>
      <w:bookmarkEnd w:id="1095"/>
      <w:bookmarkEnd w:id="1096"/>
    </w:p>
    <w:p w14:paraId="386A34CB" w14:textId="77777777" w:rsidR="00E9750A" w:rsidRDefault="00A16F12">
      <w:pPr>
        <w:pStyle w:val="50"/>
      </w:pPr>
      <w:bookmarkStart w:id="1097" w:name="_Toc89426597"/>
      <w:bookmarkStart w:id="1098" w:name="_Toc94020382"/>
      <w:bookmarkStart w:id="1099" w:name="_Toc97034913"/>
      <w:bookmarkStart w:id="1100" w:name="_Toc97037790"/>
      <w:bookmarkStart w:id="1101" w:name="_Toc100939999"/>
      <w:bookmarkStart w:id="1102" w:name="_Toc104546865"/>
      <w:bookmarkStart w:id="1103" w:name="_Toc112937912"/>
      <w:bookmarkStart w:id="1104" w:name="_Toc114134669"/>
      <w:bookmarkStart w:id="1105" w:name="_Toc120681608"/>
      <w:bookmarkStart w:id="1106" w:name="_Toc133434795"/>
      <w:bookmarkStart w:id="1107" w:name="_Toc136539853"/>
      <w:r>
        <w:t>5.1.3.5.1</w:t>
      </w:r>
      <w:r>
        <w:tab/>
        <w:t>Description</w:t>
      </w:r>
      <w:bookmarkEnd w:id="1097"/>
      <w:bookmarkEnd w:id="1098"/>
      <w:bookmarkEnd w:id="1099"/>
      <w:bookmarkEnd w:id="1100"/>
      <w:bookmarkEnd w:id="1101"/>
      <w:bookmarkEnd w:id="1102"/>
      <w:bookmarkEnd w:id="1103"/>
      <w:bookmarkEnd w:id="1104"/>
      <w:bookmarkEnd w:id="1105"/>
      <w:bookmarkEnd w:id="1106"/>
      <w:bookmarkEnd w:id="1107"/>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108" w:name="_Toc89426598"/>
      <w:bookmarkStart w:id="1109" w:name="_Toc94020383"/>
      <w:bookmarkStart w:id="1110" w:name="_Toc97034914"/>
      <w:bookmarkStart w:id="1111" w:name="_Toc97037791"/>
      <w:bookmarkStart w:id="1112" w:name="_Toc100940000"/>
      <w:bookmarkStart w:id="1113" w:name="_Toc104546866"/>
      <w:bookmarkStart w:id="1114" w:name="_Toc112937913"/>
      <w:bookmarkStart w:id="1115" w:name="_Toc114134670"/>
      <w:bookmarkStart w:id="1116" w:name="_Toc120681609"/>
      <w:bookmarkStart w:id="1117" w:name="_Toc133434796"/>
      <w:bookmarkStart w:id="1118" w:name="_Toc136539854"/>
      <w:r>
        <w:t>5.1.3.5.2</w:t>
      </w:r>
      <w:r>
        <w:tab/>
        <w:t>Resource Definition</w:t>
      </w:r>
      <w:bookmarkEnd w:id="1108"/>
      <w:bookmarkEnd w:id="1109"/>
      <w:bookmarkEnd w:id="1110"/>
      <w:bookmarkEnd w:id="1111"/>
      <w:bookmarkEnd w:id="1112"/>
      <w:bookmarkEnd w:id="1113"/>
      <w:bookmarkEnd w:id="1114"/>
      <w:bookmarkEnd w:id="1115"/>
      <w:bookmarkEnd w:id="1116"/>
      <w:bookmarkEnd w:id="1117"/>
      <w:bookmarkEnd w:id="1118"/>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119" w:name="_Toc100940001"/>
      <w:bookmarkStart w:id="1120" w:name="_Toc89426599"/>
      <w:bookmarkStart w:id="1121" w:name="_Toc97034915"/>
      <w:bookmarkStart w:id="1122" w:name="_Toc97037792"/>
      <w:bookmarkStart w:id="1123" w:name="_Toc94020384"/>
      <w:bookmarkStart w:id="1124" w:name="_Toc114134671"/>
      <w:bookmarkStart w:id="1125" w:name="_Toc104546867"/>
      <w:bookmarkStart w:id="1126" w:name="_Toc112937914"/>
      <w:bookmarkStart w:id="1127" w:name="_Toc120681610"/>
      <w:bookmarkStart w:id="1128" w:name="_Toc133434797"/>
      <w:bookmarkStart w:id="1129" w:name="_Toc136539855"/>
      <w:r>
        <w:t>5.1.3.5.3</w:t>
      </w:r>
      <w:r>
        <w:tab/>
        <w:t>Resource Standard Methods</w:t>
      </w:r>
      <w:bookmarkEnd w:id="1119"/>
      <w:bookmarkEnd w:id="1120"/>
      <w:bookmarkEnd w:id="1121"/>
      <w:bookmarkEnd w:id="1122"/>
      <w:bookmarkEnd w:id="1123"/>
      <w:bookmarkEnd w:id="1124"/>
      <w:bookmarkEnd w:id="1125"/>
      <w:bookmarkEnd w:id="1126"/>
      <w:bookmarkEnd w:id="1127"/>
      <w:bookmarkEnd w:id="1128"/>
      <w:bookmarkEnd w:id="1129"/>
    </w:p>
    <w:p w14:paraId="4DECD73B" w14:textId="77777777" w:rsidR="00E9750A" w:rsidRDefault="00A16F12">
      <w:pPr>
        <w:pStyle w:val="6"/>
      </w:pPr>
      <w:bookmarkStart w:id="1130" w:name="_Toc89426600"/>
      <w:bookmarkStart w:id="1131" w:name="_Toc94020385"/>
      <w:bookmarkStart w:id="1132" w:name="_Toc97034916"/>
      <w:bookmarkStart w:id="1133" w:name="_Toc97037793"/>
      <w:bookmarkStart w:id="1134" w:name="_Toc100940002"/>
      <w:bookmarkStart w:id="1135" w:name="_Toc104546868"/>
      <w:bookmarkStart w:id="1136" w:name="_Toc112937915"/>
      <w:bookmarkStart w:id="1137" w:name="_Toc114134672"/>
      <w:bookmarkStart w:id="1138" w:name="_Toc120681611"/>
      <w:bookmarkStart w:id="1139" w:name="_Toc133434798"/>
      <w:bookmarkStart w:id="1140" w:name="_Toc136539856"/>
      <w:r>
        <w:t>5.1.3.5.3.1</w:t>
      </w:r>
      <w:r>
        <w:tab/>
        <w:t>DELETE</w:t>
      </w:r>
      <w:bookmarkEnd w:id="1130"/>
      <w:bookmarkEnd w:id="1131"/>
      <w:bookmarkEnd w:id="1132"/>
      <w:bookmarkEnd w:id="1133"/>
      <w:bookmarkEnd w:id="1134"/>
      <w:bookmarkEnd w:id="1135"/>
      <w:bookmarkEnd w:id="1136"/>
      <w:bookmarkEnd w:id="1137"/>
      <w:bookmarkEnd w:id="1138"/>
      <w:bookmarkEnd w:id="1139"/>
      <w:bookmarkEnd w:id="11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141" w:name="_Toc112937916"/>
      <w:bookmarkStart w:id="1142" w:name="_Toc97037794"/>
      <w:bookmarkStart w:id="1143" w:name="_Toc114134673"/>
      <w:bookmarkStart w:id="1144" w:name="_Toc120681612"/>
      <w:bookmarkStart w:id="1145" w:name="_Toc104546869"/>
      <w:bookmarkStart w:id="1146" w:name="_Toc100940003"/>
      <w:bookmarkStart w:id="1147" w:name="_Toc97034917"/>
      <w:bookmarkStart w:id="1148" w:name="_Toc89426601"/>
      <w:bookmarkStart w:id="1149" w:name="_Toc94020386"/>
      <w:bookmarkStart w:id="11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151" w:name="_Toc136539857"/>
      <w:r>
        <w:t>5.1.3.5.4</w:t>
      </w:r>
      <w:r>
        <w:tab/>
        <w:t>Resource Custom Operations</w:t>
      </w:r>
      <w:bookmarkEnd w:id="1141"/>
      <w:bookmarkEnd w:id="1142"/>
      <w:bookmarkEnd w:id="1143"/>
      <w:bookmarkEnd w:id="1144"/>
      <w:bookmarkEnd w:id="1145"/>
      <w:bookmarkEnd w:id="1146"/>
      <w:bookmarkEnd w:id="1147"/>
      <w:bookmarkEnd w:id="1148"/>
      <w:bookmarkEnd w:id="1149"/>
      <w:bookmarkEnd w:id="1150"/>
      <w:bookmarkEnd w:id="1151"/>
    </w:p>
    <w:p w14:paraId="4563DA5A" w14:textId="77777777" w:rsidR="00E9750A" w:rsidRDefault="00A16F12">
      <w:r>
        <w:t>None in this release of the specification.</w:t>
      </w:r>
    </w:p>
    <w:p w14:paraId="22BC993F" w14:textId="77777777" w:rsidR="00E9750A" w:rsidRDefault="00A16F12">
      <w:pPr>
        <w:pStyle w:val="31"/>
      </w:pPr>
      <w:bookmarkStart w:id="1152" w:name="_Toc72766458"/>
      <w:bookmarkStart w:id="1153" w:name="_Toc72767025"/>
      <w:bookmarkStart w:id="1154" w:name="_Toc73042477"/>
      <w:bookmarkStart w:id="1155" w:name="_Toc81242821"/>
      <w:bookmarkStart w:id="1156" w:name="_Toc89426602"/>
      <w:bookmarkStart w:id="1157" w:name="_Toc94020387"/>
      <w:bookmarkStart w:id="1158" w:name="_Toc97034918"/>
      <w:bookmarkStart w:id="1159" w:name="_Toc97037795"/>
      <w:bookmarkStart w:id="1160" w:name="_Toc100940004"/>
      <w:bookmarkStart w:id="1161" w:name="_Toc104546870"/>
      <w:bookmarkStart w:id="1162" w:name="_Toc112937917"/>
      <w:bookmarkStart w:id="1163" w:name="_Toc114134674"/>
      <w:bookmarkStart w:id="1164" w:name="_Toc120681613"/>
      <w:bookmarkStart w:id="1165" w:name="_Toc133434800"/>
      <w:bookmarkStart w:id="1166" w:name="_Toc136539858"/>
      <w:r>
        <w:t>5.1.4</w:t>
      </w:r>
      <w:r>
        <w:tab/>
        <w:t>Custom Operations without associated resources</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84FC49A" w14:textId="77777777" w:rsidR="00E9750A" w:rsidRDefault="00A16F12">
      <w:pPr>
        <w:pStyle w:val="41"/>
      </w:pPr>
      <w:bookmarkStart w:id="1167" w:name="_Toc72766459"/>
      <w:bookmarkStart w:id="1168" w:name="_Toc72767026"/>
      <w:bookmarkStart w:id="1169" w:name="_Toc73042478"/>
      <w:bookmarkStart w:id="1170" w:name="_Toc81242822"/>
      <w:bookmarkStart w:id="1171" w:name="_Toc89426603"/>
      <w:bookmarkStart w:id="1172" w:name="_Toc94020388"/>
      <w:bookmarkStart w:id="1173" w:name="_Toc97034919"/>
      <w:bookmarkStart w:id="1174" w:name="_Toc97037796"/>
      <w:bookmarkStart w:id="1175" w:name="_Toc100940005"/>
      <w:bookmarkStart w:id="1176" w:name="_Toc104546871"/>
      <w:bookmarkStart w:id="1177" w:name="_Toc112937918"/>
      <w:bookmarkStart w:id="1178" w:name="_Toc114134675"/>
      <w:bookmarkStart w:id="1179" w:name="_Toc120681614"/>
      <w:bookmarkStart w:id="1180" w:name="_Toc133434801"/>
      <w:bookmarkStart w:id="1181" w:name="_Toc136539859"/>
      <w:r>
        <w:t>5.1.4.1</w:t>
      </w:r>
      <w:r>
        <w:tab/>
        <w:t>Overview</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39" type="#_x0000_t75" style="width:380.2pt;height:190.9pt" o:ole="">
            <v:imagedata r:id="rId38" o:title="" cropbottom="7081f" cropright="4734f"/>
          </v:shape>
          <o:OLEObject Type="Embed" ProgID="Visio.Drawing.15" ShapeID="_x0000_i1039" DrawAspect="Content" ObjectID="_1747153520" r:id="rId39"/>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182" w:name="_Toc97034920"/>
      <w:bookmarkStart w:id="1183" w:name="_Toc112937919"/>
      <w:bookmarkStart w:id="1184" w:name="_Toc94020389"/>
      <w:bookmarkStart w:id="1185" w:name="_Toc97037797"/>
      <w:bookmarkStart w:id="1186" w:name="_Toc81242823"/>
      <w:bookmarkStart w:id="1187" w:name="_Toc89426604"/>
      <w:bookmarkStart w:id="1188" w:name="_Toc72767027"/>
      <w:bookmarkStart w:id="1189" w:name="_Toc73042479"/>
      <w:bookmarkStart w:id="1190" w:name="_Toc72766460"/>
      <w:bookmarkStart w:id="1191" w:name="_Toc100940006"/>
      <w:bookmarkStart w:id="1192" w:name="_Toc104546872"/>
      <w:bookmarkStart w:id="1193" w:name="_Toc114134676"/>
      <w:bookmarkStart w:id="1194" w:name="_Toc120681615"/>
      <w:bookmarkStart w:id="1195" w:name="_Toc133434802"/>
      <w:bookmarkStart w:id="1196" w:name="_Toc136539860"/>
      <w:r>
        <w:t>5.1.4.2</w:t>
      </w:r>
      <w:r>
        <w:tab/>
        <w:t>Operation: request-storage-sub</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4E6209B3" w14:textId="77777777" w:rsidR="00E9750A" w:rsidRDefault="00A16F12">
      <w:pPr>
        <w:pStyle w:val="50"/>
      </w:pPr>
      <w:bookmarkStart w:id="1197" w:name="_Toc97034921"/>
      <w:bookmarkStart w:id="1198" w:name="_Toc94020390"/>
      <w:bookmarkStart w:id="1199" w:name="_Toc112937920"/>
      <w:bookmarkStart w:id="1200" w:name="_Toc104546873"/>
      <w:bookmarkStart w:id="1201" w:name="_Toc100940007"/>
      <w:bookmarkStart w:id="1202" w:name="_Toc114134677"/>
      <w:bookmarkStart w:id="1203" w:name="_Toc120681616"/>
      <w:bookmarkStart w:id="1204" w:name="_Toc97037798"/>
      <w:bookmarkStart w:id="1205" w:name="_Toc72766461"/>
      <w:bookmarkStart w:id="1206" w:name="_Toc72767028"/>
      <w:bookmarkStart w:id="1207" w:name="_Toc73042480"/>
      <w:bookmarkStart w:id="1208" w:name="_Toc81242824"/>
      <w:bookmarkStart w:id="1209" w:name="_Toc89426605"/>
      <w:bookmarkStart w:id="1210" w:name="_Toc133434803"/>
      <w:bookmarkStart w:id="1211" w:name="_Toc136539861"/>
      <w:r>
        <w:t>5.1.4.2.1</w:t>
      </w:r>
      <w:r>
        <w:tab/>
        <w:t>Description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212" w:name="_Toc73042481"/>
      <w:bookmarkStart w:id="1213" w:name="_Toc89426606"/>
      <w:bookmarkStart w:id="1214" w:name="_Toc81242825"/>
      <w:bookmarkStart w:id="1215" w:name="_Toc72767029"/>
      <w:bookmarkStart w:id="1216" w:name="_Toc72766462"/>
      <w:bookmarkStart w:id="1217" w:name="_Toc94020391"/>
      <w:bookmarkStart w:id="1218" w:name="_Toc97034922"/>
      <w:bookmarkStart w:id="1219" w:name="_Toc97037799"/>
      <w:bookmarkStart w:id="1220" w:name="_Toc100940008"/>
      <w:bookmarkStart w:id="1221" w:name="_Toc104546874"/>
      <w:bookmarkStart w:id="1222" w:name="_Toc112937921"/>
      <w:bookmarkStart w:id="1223" w:name="_Toc114134678"/>
      <w:bookmarkStart w:id="1224" w:name="_Toc120681617"/>
      <w:bookmarkStart w:id="1225" w:name="_Toc133434804"/>
      <w:bookmarkStart w:id="1226" w:name="_Toc136539862"/>
      <w:r>
        <w:t>5.1.4.2.2</w:t>
      </w:r>
      <w:r>
        <w:tab/>
        <w:t>Operation Definition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227" w:name="_Toc72767030"/>
      <w:bookmarkStart w:id="1228" w:name="_Toc72766463"/>
      <w:bookmarkStart w:id="1229" w:name="_Toc81242826"/>
      <w:bookmarkStart w:id="1230" w:name="_Toc73042482"/>
      <w:bookmarkStart w:id="1231" w:name="_Toc94020392"/>
      <w:bookmarkStart w:id="1232" w:name="_Toc89426607"/>
      <w:bookmarkStart w:id="1233" w:name="_Toc97037800"/>
      <w:bookmarkStart w:id="1234" w:name="_Toc97034923"/>
      <w:bookmarkStart w:id="1235" w:name="_Toc100940009"/>
      <w:bookmarkStart w:id="1236" w:name="_Toc104546875"/>
      <w:bookmarkStart w:id="1237" w:name="_Toc112937922"/>
      <w:bookmarkStart w:id="1238" w:name="_Toc114134679"/>
      <w:bookmarkStart w:id="1239" w:name="_Toc120681618"/>
      <w:bookmarkStart w:id="1240" w:name="_Toc133434805"/>
      <w:bookmarkStart w:id="1241" w:name="_Toc136539863"/>
      <w:r>
        <w:t>5.1.4.3</w:t>
      </w:r>
      <w:r>
        <w:tab/>
        <w:t>Operation: request-storage-sub-removal</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393F017C" w14:textId="77777777" w:rsidR="00E9750A" w:rsidRDefault="00A16F12">
      <w:pPr>
        <w:pStyle w:val="50"/>
      </w:pPr>
      <w:bookmarkStart w:id="1242" w:name="_Toc97034924"/>
      <w:bookmarkStart w:id="1243" w:name="_Toc94020393"/>
      <w:bookmarkStart w:id="1244" w:name="_Toc97037801"/>
      <w:bookmarkStart w:id="1245" w:name="_Toc100940010"/>
      <w:bookmarkStart w:id="1246" w:name="_Toc89426608"/>
      <w:bookmarkStart w:id="1247" w:name="_Toc104546876"/>
      <w:bookmarkStart w:id="1248" w:name="_Toc112937923"/>
      <w:bookmarkStart w:id="1249" w:name="_Toc114134680"/>
      <w:bookmarkStart w:id="1250" w:name="_Toc120681619"/>
      <w:bookmarkStart w:id="1251" w:name="_Toc133434806"/>
      <w:bookmarkStart w:id="1252" w:name="_Toc136539864"/>
      <w:r>
        <w:t>5.1.4.3.1</w:t>
      </w:r>
      <w:r>
        <w:tab/>
        <w:t>Description</w:t>
      </w:r>
      <w:bookmarkEnd w:id="1242"/>
      <w:bookmarkEnd w:id="1243"/>
      <w:bookmarkEnd w:id="1244"/>
      <w:bookmarkEnd w:id="1245"/>
      <w:bookmarkEnd w:id="1246"/>
      <w:bookmarkEnd w:id="1247"/>
      <w:bookmarkEnd w:id="1248"/>
      <w:bookmarkEnd w:id="1249"/>
      <w:bookmarkEnd w:id="1250"/>
      <w:bookmarkEnd w:id="1251"/>
      <w:bookmarkEnd w:id="125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253" w:name="_Toc89426609"/>
      <w:bookmarkStart w:id="1254" w:name="_Toc94020394"/>
      <w:bookmarkStart w:id="1255" w:name="_Toc97034925"/>
      <w:bookmarkStart w:id="1256" w:name="_Toc97037802"/>
      <w:bookmarkStart w:id="1257" w:name="_Toc100940011"/>
      <w:bookmarkStart w:id="1258" w:name="_Toc104546877"/>
      <w:bookmarkStart w:id="1259" w:name="_Toc112937924"/>
      <w:bookmarkStart w:id="1260" w:name="_Toc114134681"/>
      <w:bookmarkStart w:id="1261" w:name="_Toc120681620"/>
      <w:bookmarkStart w:id="1262" w:name="_Toc133434807"/>
      <w:bookmarkStart w:id="1263" w:name="_Toc136539865"/>
      <w:r>
        <w:t>5.1.4.3.2</w:t>
      </w:r>
      <w:r>
        <w:tab/>
        <w:t>Operation Definition</w:t>
      </w:r>
      <w:bookmarkEnd w:id="1253"/>
      <w:bookmarkEnd w:id="1254"/>
      <w:bookmarkEnd w:id="1255"/>
      <w:bookmarkEnd w:id="1256"/>
      <w:bookmarkEnd w:id="1257"/>
      <w:bookmarkEnd w:id="1258"/>
      <w:bookmarkEnd w:id="1259"/>
      <w:bookmarkEnd w:id="1260"/>
      <w:bookmarkEnd w:id="1261"/>
      <w:bookmarkEnd w:id="1262"/>
      <w:bookmarkEnd w:id="126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264" w:name="_Toc114134682"/>
      <w:bookmarkStart w:id="1265" w:name="_Toc120681621"/>
      <w:bookmarkStart w:id="1266" w:name="_Toc97037803"/>
      <w:bookmarkStart w:id="1267" w:name="_Toc97034926"/>
      <w:bookmarkStart w:id="1268" w:name="_Toc112937925"/>
      <w:bookmarkStart w:id="1269" w:name="_Toc104546878"/>
      <w:bookmarkStart w:id="1270" w:name="_Toc100940012"/>
      <w:bookmarkStart w:id="1271" w:name="_Toc133434808"/>
      <w:bookmarkStart w:id="1272" w:name="_Toc136539866"/>
      <w:r>
        <w:t>5.1.4.4</w:t>
      </w:r>
      <w:r>
        <w:tab/>
        <w:t>Operation: remove-stored-data-analytics</w:t>
      </w:r>
      <w:bookmarkEnd w:id="1264"/>
      <w:bookmarkEnd w:id="1265"/>
      <w:bookmarkEnd w:id="1266"/>
      <w:bookmarkEnd w:id="1267"/>
      <w:bookmarkEnd w:id="1268"/>
      <w:bookmarkEnd w:id="1269"/>
      <w:bookmarkEnd w:id="1270"/>
      <w:bookmarkEnd w:id="1271"/>
      <w:bookmarkEnd w:id="1272"/>
    </w:p>
    <w:p w14:paraId="397148E8" w14:textId="77777777" w:rsidR="00E9750A" w:rsidRDefault="00A16F12">
      <w:pPr>
        <w:pStyle w:val="50"/>
      </w:pPr>
      <w:bookmarkStart w:id="1273" w:name="_Toc104546879"/>
      <w:bookmarkStart w:id="1274" w:name="_Toc97037804"/>
      <w:bookmarkStart w:id="1275" w:name="_Toc100940013"/>
      <w:bookmarkStart w:id="1276" w:name="_Toc97034927"/>
      <w:bookmarkStart w:id="1277" w:name="_Toc114134683"/>
      <w:bookmarkStart w:id="1278" w:name="_Toc112937926"/>
      <w:bookmarkStart w:id="1279" w:name="_Toc120681622"/>
      <w:bookmarkStart w:id="1280" w:name="_Toc133434809"/>
      <w:bookmarkStart w:id="1281" w:name="_Toc136539867"/>
      <w:r>
        <w:t>5.1.4.4.1</w:t>
      </w:r>
      <w:r>
        <w:tab/>
        <w:t>Description</w:t>
      </w:r>
      <w:bookmarkEnd w:id="1273"/>
      <w:bookmarkEnd w:id="1274"/>
      <w:bookmarkEnd w:id="1275"/>
      <w:bookmarkEnd w:id="1276"/>
      <w:bookmarkEnd w:id="1277"/>
      <w:bookmarkEnd w:id="1278"/>
      <w:bookmarkEnd w:id="1279"/>
      <w:bookmarkEnd w:id="1280"/>
      <w:bookmarkEnd w:id="128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282" w:name="_Toc97034928"/>
      <w:bookmarkStart w:id="1283" w:name="_Toc97037805"/>
      <w:bookmarkStart w:id="1284" w:name="_Toc100940014"/>
      <w:bookmarkStart w:id="1285" w:name="_Toc104546880"/>
      <w:bookmarkStart w:id="1286" w:name="_Toc112937927"/>
      <w:bookmarkStart w:id="1287" w:name="_Toc114134684"/>
      <w:bookmarkStart w:id="1288" w:name="_Toc120681623"/>
      <w:bookmarkStart w:id="1289" w:name="_Toc133434810"/>
      <w:bookmarkStart w:id="1290" w:name="_Toc136539868"/>
      <w:r>
        <w:t>5.1.4.4.2</w:t>
      </w:r>
      <w:r>
        <w:tab/>
        <w:t>Operation Definition</w:t>
      </w:r>
      <w:bookmarkEnd w:id="1282"/>
      <w:bookmarkEnd w:id="1283"/>
      <w:bookmarkEnd w:id="1284"/>
      <w:bookmarkEnd w:id="1285"/>
      <w:bookmarkEnd w:id="1286"/>
      <w:bookmarkEnd w:id="1287"/>
      <w:bookmarkEnd w:id="1288"/>
      <w:bookmarkEnd w:id="1289"/>
      <w:bookmarkEnd w:id="1290"/>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291" w:name="_Toc72766464"/>
      <w:bookmarkStart w:id="1292" w:name="_Toc72767031"/>
      <w:bookmarkStart w:id="1293" w:name="_Toc73042483"/>
      <w:bookmarkStart w:id="1294" w:name="_Toc89426610"/>
      <w:bookmarkStart w:id="1295" w:name="_Toc81242827"/>
      <w:bookmarkStart w:id="1296" w:name="_Toc97034929"/>
      <w:bookmarkStart w:id="1297" w:name="_Toc94020395"/>
      <w:bookmarkStart w:id="1298" w:name="_Toc100940015"/>
      <w:bookmarkStart w:id="1299" w:name="_Toc97037806"/>
      <w:bookmarkStart w:id="1300" w:name="_Toc104546881"/>
      <w:bookmarkStart w:id="1301" w:name="_Toc112937928"/>
      <w:bookmarkStart w:id="1302" w:name="_Toc114134685"/>
      <w:bookmarkStart w:id="1303" w:name="_Toc120681624"/>
      <w:bookmarkStart w:id="1304" w:name="_Toc133434811"/>
      <w:bookmarkStart w:id="1305" w:name="_Toc136539869"/>
      <w:r>
        <w:t>5.1.5</w:t>
      </w:r>
      <w:r>
        <w:tab/>
        <w:t>Notifications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0990CC5C" w14:textId="77777777" w:rsidR="00E9750A" w:rsidRDefault="00A16F12">
      <w:pPr>
        <w:pStyle w:val="41"/>
      </w:pPr>
      <w:bookmarkStart w:id="1306" w:name="_Toc72766465"/>
      <w:bookmarkStart w:id="1307" w:name="_Toc72767032"/>
      <w:bookmarkStart w:id="1308" w:name="_Toc73042484"/>
      <w:bookmarkStart w:id="1309" w:name="_Toc81242828"/>
      <w:bookmarkStart w:id="1310" w:name="_Toc89426611"/>
      <w:bookmarkStart w:id="1311" w:name="_Toc94020396"/>
      <w:bookmarkStart w:id="1312" w:name="_Toc97034930"/>
      <w:bookmarkStart w:id="1313" w:name="_Toc97037807"/>
      <w:bookmarkStart w:id="1314" w:name="_Toc100940016"/>
      <w:bookmarkStart w:id="1315" w:name="_Toc104546882"/>
      <w:bookmarkStart w:id="1316" w:name="_Toc112937929"/>
      <w:bookmarkStart w:id="1317" w:name="_Toc114134686"/>
      <w:bookmarkStart w:id="1318" w:name="_Toc120681625"/>
      <w:bookmarkStart w:id="1319" w:name="_Toc133434812"/>
      <w:bookmarkStart w:id="1320" w:name="_Toc136539870"/>
      <w:r>
        <w:t>5.1.5.1</w:t>
      </w:r>
      <w:r>
        <w:tab/>
        <w:t>General</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1321" w:name="_Toc72766466"/>
      <w:bookmarkStart w:id="1322" w:name="_Toc72767033"/>
      <w:bookmarkStart w:id="1323" w:name="_Toc73042485"/>
      <w:bookmarkStart w:id="1324" w:name="_Toc81242829"/>
      <w:bookmarkStart w:id="1325" w:name="_Toc89426612"/>
      <w:bookmarkStart w:id="1326" w:name="_Toc94020397"/>
      <w:bookmarkStart w:id="1327" w:name="_Toc97034931"/>
      <w:bookmarkStart w:id="1328" w:name="_Toc97037808"/>
      <w:bookmarkStart w:id="1329" w:name="_Toc100940017"/>
      <w:bookmarkStart w:id="1330" w:name="_Toc104546883"/>
      <w:bookmarkStart w:id="1331" w:name="_Toc112937930"/>
      <w:bookmarkStart w:id="1332" w:name="_Toc114134687"/>
      <w:bookmarkStart w:id="1333" w:name="_Toc120681626"/>
      <w:bookmarkStart w:id="1334" w:name="_Toc133434813"/>
      <w:bookmarkStart w:id="1335" w:name="_Toc136539871"/>
      <w:r>
        <w:t>5.1.5.2</w:t>
      </w:r>
      <w:r>
        <w:tab/>
        <w:t>Retrieval Notification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2B666E6E" w14:textId="77777777" w:rsidR="00E9750A" w:rsidRDefault="00A16F12">
      <w:pPr>
        <w:pStyle w:val="50"/>
      </w:pPr>
      <w:bookmarkStart w:id="1336" w:name="_Toc72766467"/>
      <w:bookmarkStart w:id="1337" w:name="_Toc72767034"/>
      <w:bookmarkStart w:id="1338" w:name="_Toc73042486"/>
      <w:bookmarkStart w:id="1339" w:name="_Toc81242830"/>
      <w:bookmarkStart w:id="1340" w:name="_Toc89426613"/>
      <w:bookmarkStart w:id="1341" w:name="_Toc94020398"/>
      <w:bookmarkStart w:id="1342" w:name="_Toc97034932"/>
      <w:bookmarkStart w:id="1343" w:name="_Toc97037809"/>
      <w:bookmarkStart w:id="1344" w:name="_Toc100940018"/>
      <w:bookmarkStart w:id="1345" w:name="_Toc104546884"/>
      <w:bookmarkStart w:id="1346" w:name="_Toc112937931"/>
      <w:bookmarkStart w:id="1347" w:name="_Toc114134688"/>
      <w:bookmarkStart w:id="1348" w:name="_Toc120681627"/>
      <w:bookmarkStart w:id="1349" w:name="_Toc133434814"/>
      <w:bookmarkStart w:id="1350" w:name="_Toc136539872"/>
      <w:r>
        <w:t>5.1.5.2.1</w:t>
      </w:r>
      <w:r>
        <w:tab/>
        <w:t>Description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351" w:name="_Toc72766468"/>
      <w:bookmarkStart w:id="1352" w:name="_Toc72767035"/>
      <w:bookmarkStart w:id="1353" w:name="_Toc73042487"/>
      <w:bookmarkStart w:id="1354" w:name="_Toc81242831"/>
      <w:bookmarkStart w:id="1355" w:name="_Toc89426614"/>
      <w:bookmarkStart w:id="1356" w:name="_Toc94020399"/>
      <w:bookmarkStart w:id="1357" w:name="_Toc97034933"/>
      <w:bookmarkStart w:id="1358" w:name="_Toc97037810"/>
      <w:bookmarkStart w:id="1359" w:name="_Toc100940019"/>
      <w:bookmarkStart w:id="1360" w:name="_Toc104546885"/>
      <w:bookmarkStart w:id="1361" w:name="_Toc112937932"/>
      <w:bookmarkStart w:id="1362" w:name="_Toc114134689"/>
      <w:bookmarkStart w:id="1363" w:name="_Toc120681628"/>
      <w:bookmarkStart w:id="1364" w:name="_Toc133434815"/>
      <w:bookmarkStart w:id="1365" w:name="_Toc136539873"/>
      <w:r>
        <w:t>5.1.5.2.2</w:t>
      </w:r>
      <w:r>
        <w:tab/>
        <w:t>Target URI</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366" w:name="_Toc72766469"/>
      <w:bookmarkStart w:id="1367" w:name="_Toc72767036"/>
      <w:bookmarkStart w:id="1368" w:name="_Toc73042488"/>
      <w:bookmarkStart w:id="1369" w:name="_Toc81242832"/>
      <w:bookmarkStart w:id="1370" w:name="_Toc89426615"/>
      <w:bookmarkStart w:id="1371" w:name="_Toc94020400"/>
      <w:bookmarkStart w:id="1372" w:name="_Toc97034934"/>
      <w:bookmarkStart w:id="1373" w:name="_Toc97037811"/>
      <w:bookmarkStart w:id="1374" w:name="_Toc100940020"/>
      <w:bookmarkStart w:id="1375" w:name="_Toc104546886"/>
      <w:bookmarkStart w:id="1376" w:name="_Toc112937933"/>
      <w:bookmarkStart w:id="1377" w:name="_Toc114134690"/>
      <w:bookmarkStart w:id="1378" w:name="_Toc120681629"/>
      <w:bookmarkStart w:id="1379" w:name="_Toc133434816"/>
      <w:bookmarkStart w:id="1380" w:name="_Toc136539874"/>
      <w:r>
        <w:t>5.1.5.2.3</w:t>
      </w:r>
      <w:r>
        <w:tab/>
        <w:t>Standard Methods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5C058296" w14:textId="77777777" w:rsidR="00E9750A" w:rsidRDefault="00A16F12">
      <w:pPr>
        <w:pStyle w:val="6"/>
      </w:pPr>
      <w:bookmarkStart w:id="1381" w:name="_Toc72766470"/>
      <w:bookmarkStart w:id="1382" w:name="_Toc72767037"/>
      <w:bookmarkStart w:id="1383" w:name="_Toc73042489"/>
      <w:bookmarkStart w:id="1384" w:name="_Toc81242833"/>
      <w:bookmarkStart w:id="1385" w:name="_Toc89426616"/>
      <w:bookmarkStart w:id="1386" w:name="_Toc94020401"/>
      <w:bookmarkStart w:id="1387" w:name="_Toc97034935"/>
      <w:bookmarkStart w:id="1388" w:name="_Toc97037812"/>
      <w:bookmarkStart w:id="1389" w:name="_Toc100940021"/>
      <w:bookmarkStart w:id="1390" w:name="_Toc104546887"/>
      <w:bookmarkStart w:id="1391" w:name="_Toc112937934"/>
      <w:bookmarkStart w:id="1392" w:name="_Toc114134691"/>
      <w:bookmarkStart w:id="1393" w:name="_Toc120681630"/>
      <w:bookmarkStart w:id="1394" w:name="_Toc133434817"/>
      <w:bookmarkStart w:id="1395" w:name="_Toc136539875"/>
      <w:r>
        <w:t>5.1.5.2.3.1</w:t>
      </w:r>
      <w:r>
        <w:tab/>
        <w:t>POST</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396" w:name="_Toc97037813"/>
      <w:bookmarkStart w:id="1397" w:name="_Toc97034937"/>
      <w:bookmarkStart w:id="1398" w:name="_Toc81242835"/>
      <w:bookmarkStart w:id="1399" w:name="_Toc104546888"/>
      <w:bookmarkStart w:id="1400" w:name="_Toc100940022"/>
      <w:bookmarkStart w:id="1401" w:name="_Toc89426618"/>
      <w:bookmarkStart w:id="1402" w:name="_Toc94020403"/>
      <w:bookmarkStart w:id="1403" w:name="_Toc112937935"/>
      <w:bookmarkStart w:id="1404" w:name="_Toc73042491"/>
      <w:bookmarkStart w:id="1405" w:name="_Toc72766472"/>
      <w:bookmarkStart w:id="1406" w:name="_Toc72767039"/>
      <w:bookmarkStart w:id="1407" w:name="_Toc114134692"/>
      <w:bookmarkStart w:id="1408" w:name="_Toc120681631"/>
      <w:bookmarkStart w:id="1409" w:name="_Toc133434818"/>
      <w:bookmarkStart w:id="1410" w:name="_Toc136539876"/>
      <w:r>
        <w:lastRenderedPageBreak/>
        <w:t>5.1.6</w:t>
      </w:r>
      <w:r>
        <w:tab/>
        <w:t>Data Model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5C6AF3A6" w14:textId="77777777" w:rsidR="00E9750A" w:rsidRDefault="00A16F12">
      <w:pPr>
        <w:pStyle w:val="41"/>
      </w:pPr>
      <w:bookmarkStart w:id="1411" w:name="_Toc72766473"/>
      <w:bookmarkStart w:id="1412" w:name="_Toc72767040"/>
      <w:bookmarkStart w:id="1413" w:name="_Toc73042492"/>
      <w:bookmarkStart w:id="1414" w:name="_Toc81242836"/>
      <w:bookmarkStart w:id="1415" w:name="_Toc89426619"/>
      <w:bookmarkStart w:id="1416" w:name="_Toc94020404"/>
      <w:bookmarkStart w:id="1417" w:name="_Toc97034938"/>
      <w:bookmarkStart w:id="1418" w:name="_Toc97037814"/>
      <w:bookmarkStart w:id="1419" w:name="_Toc100940023"/>
      <w:bookmarkStart w:id="1420" w:name="_Toc104546889"/>
      <w:bookmarkStart w:id="1421" w:name="_Toc112937936"/>
      <w:bookmarkStart w:id="1422" w:name="_Toc114134693"/>
      <w:bookmarkStart w:id="1423" w:name="_Toc120681632"/>
      <w:bookmarkStart w:id="1424" w:name="_Toc133434819"/>
      <w:bookmarkStart w:id="1425" w:name="_Toc136539877"/>
      <w:r>
        <w:t>5.1.6.1</w:t>
      </w:r>
      <w:r>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426" w:name="_Hlk91663035"/>
            <w:r>
              <w:rPr>
                <w:lang w:eastAsia="zh-CN"/>
              </w:rPr>
              <w:t>Contains information about Data or Analytics specification.</w:t>
            </w:r>
            <w:bookmarkEnd w:id="142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427" w:name="_Toc114134694"/>
      <w:bookmarkStart w:id="1428" w:name="_Toc120681633"/>
      <w:bookmarkStart w:id="1429" w:name="_Toc112937937"/>
      <w:bookmarkStart w:id="1430" w:name="_Toc100940024"/>
      <w:bookmarkStart w:id="1431" w:name="_Toc104546890"/>
      <w:bookmarkStart w:id="1432" w:name="_Toc97034939"/>
      <w:bookmarkStart w:id="1433" w:name="_Toc97037815"/>
      <w:bookmarkStart w:id="1434" w:name="_Toc81242837"/>
      <w:bookmarkStart w:id="1435" w:name="_Toc89426620"/>
      <w:bookmarkStart w:id="1436" w:name="_Toc94020405"/>
      <w:bookmarkStart w:id="1437" w:name="_Toc73042493"/>
      <w:bookmarkStart w:id="1438" w:name="_Toc72766474"/>
      <w:bookmarkStart w:id="1439" w:name="_Toc72767041"/>
      <w:bookmarkStart w:id="1440" w:name="_Toc133434820"/>
      <w:bookmarkStart w:id="1441" w:name="_Toc136539878"/>
      <w:r>
        <w:rPr>
          <w:lang w:val="en-US"/>
        </w:rPr>
        <w:lastRenderedPageBreak/>
        <w:t>5.1.6.2</w:t>
      </w:r>
      <w:r>
        <w:rPr>
          <w:lang w:val="en-US"/>
        </w:rPr>
        <w:tab/>
        <w:t>Structured data types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6DB2A745" w14:textId="77777777" w:rsidR="00E9750A" w:rsidRDefault="00A16F12">
      <w:pPr>
        <w:pStyle w:val="50"/>
      </w:pPr>
      <w:bookmarkStart w:id="1442" w:name="_Toc104546891"/>
      <w:bookmarkStart w:id="1443" w:name="_Toc120681634"/>
      <w:bookmarkStart w:id="1444" w:name="_Toc114134695"/>
      <w:bookmarkStart w:id="1445" w:name="_Toc112937938"/>
      <w:bookmarkStart w:id="1446" w:name="_Toc73042494"/>
      <w:bookmarkStart w:id="1447" w:name="_Toc100940025"/>
      <w:bookmarkStart w:id="1448" w:name="_Toc97034940"/>
      <w:bookmarkStart w:id="1449" w:name="_Toc97037816"/>
      <w:bookmarkStart w:id="1450" w:name="_Toc94020406"/>
      <w:bookmarkStart w:id="1451" w:name="_Toc89426621"/>
      <w:bookmarkStart w:id="1452" w:name="_Toc81242838"/>
      <w:bookmarkStart w:id="1453" w:name="_Toc72767042"/>
      <w:bookmarkStart w:id="1454" w:name="_Toc72766475"/>
      <w:bookmarkStart w:id="1455" w:name="_Toc133434821"/>
      <w:bookmarkStart w:id="1456" w:name="_Toc136539879"/>
      <w:r>
        <w:t>5.1.6.2.1</w:t>
      </w:r>
      <w:r>
        <w:tab/>
        <w:t>Introduction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457" w:name="_Toc120681635"/>
      <w:bookmarkStart w:id="1458" w:name="_Toc114134696"/>
      <w:bookmarkStart w:id="1459" w:name="_Toc104546892"/>
      <w:bookmarkStart w:id="1460" w:name="_Toc112937939"/>
      <w:bookmarkStart w:id="1461" w:name="_Toc100940026"/>
      <w:bookmarkStart w:id="1462" w:name="_Toc97034941"/>
      <w:bookmarkStart w:id="1463" w:name="_Toc97037817"/>
      <w:bookmarkStart w:id="1464" w:name="_Toc94020407"/>
      <w:bookmarkStart w:id="1465" w:name="_Toc81242839"/>
      <w:bookmarkStart w:id="1466" w:name="_Toc89426622"/>
      <w:bookmarkStart w:id="1467" w:name="_Toc73042495"/>
      <w:bookmarkStart w:id="1468" w:name="_Toc72766476"/>
      <w:bookmarkStart w:id="1469" w:name="_Toc72767043"/>
      <w:bookmarkStart w:id="1470" w:name="_Toc133434822"/>
      <w:bookmarkStart w:id="1471" w:name="_Toc136539880"/>
      <w:r>
        <w:t>5.1.6.2.2</w:t>
      </w:r>
      <w:r>
        <w:tab/>
        <w:t>Type: NadrfDataStoreRecord</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5F7AF63" w14:textId="77777777" w:rsidR="00E9750A" w:rsidRDefault="00A16F12">
      <w:pPr>
        <w:pStyle w:val="TH"/>
      </w:pPr>
      <w:bookmarkStart w:id="1472" w:name="_Toc100940027"/>
      <w:bookmarkStart w:id="1473" w:name="_Toc97037818"/>
      <w:bookmarkStart w:id="1474" w:name="_Toc97034942"/>
      <w:bookmarkStart w:id="1475" w:name="_Toc120681636"/>
      <w:bookmarkStart w:id="1476" w:name="_Toc94020408"/>
      <w:bookmarkStart w:id="1477" w:name="_Toc114134697"/>
      <w:bookmarkStart w:id="1478" w:name="_Toc89426623"/>
      <w:bookmarkStart w:id="1479" w:name="_Toc81242840"/>
      <w:bookmarkStart w:id="1480" w:name="_Toc112937940"/>
      <w:bookmarkStart w:id="1481" w:name="_Toc73042496"/>
      <w:bookmarkStart w:id="1482" w:name="_Toc72766477"/>
      <w:bookmarkStart w:id="1483" w:name="_Toc104546893"/>
      <w:bookmarkStart w:id="1484" w:name="_Toc72767044"/>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123970E8"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A10535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F5AEDE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E66807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D5AB69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C1B672B"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251ABD3" w14:textId="77777777" w:rsidR="00E9750A" w:rsidRDefault="00A16F12">
            <w:pPr>
              <w:pStyle w:val="TAH"/>
              <w:rPr>
                <w:rFonts w:cs="Arial"/>
                <w:szCs w:val="18"/>
              </w:rPr>
            </w:pPr>
            <w:r>
              <w:rPr>
                <w:rFonts w:cs="Arial"/>
                <w:szCs w:val="18"/>
              </w:rPr>
              <w:t>Applicability</w:t>
            </w:r>
          </w:p>
        </w:tc>
      </w:tr>
      <w:tr w:rsidR="00E9750A" w14:paraId="5D82D99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0AD310D" w14:textId="77777777" w:rsidR="00E9750A" w:rsidRDefault="00A16F12">
            <w:pPr>
              <w:pStyle w:val="TAL"/>
              <w:rPr>
                <w:lang w:eastAsia="zh-CN"/>
              </w:rPr>
            </w:pPr>
            <w:bookmarkStart w:id="1485" w:name="_Hlk99036241"/>
            <w:r>
              <w:rPr>
                <w:lang w:eastAsia="zh-CN"/>
              </w:rPr>
              <w:t>dataNotif</w:t>
            </w:r>
            <w:bookmarkEnd w:id="1485"/>
          </w:p>
        </w:tc>
        <w:tc>
          <w:tcPr>
            <w:tcW w:w="1444" w:type="dxa"/>
            <w:tcBorders>
              <w:top w:val="single" w:sz="6" w:space="0" w:color="auto"/>
              <w:left w:val="single" w:sz="6" w:space="0" w:color="auto"/>
              <w:bottom w:val="single" w:sz="6" w:space="0" w:color="auto"/>
              <w:right w:val="single" w:sz="6" w:space="0" w:color="auto"/>
            </w:tcBorders>
          </w:tcPr>
          <w:p w14:paraId="4F3F961D" w14:textId="77777777" w:rsidR="00E9750A" w:rsidRDefault="00A16F12">
            <w:pPr>
              <w:pStyle w:val="TAL"/>
            </w:pPr>
            <w:bookmarkStart w:id="1486" w:name="_Hlk99036224"/>
            <w:r>
              <w:t>DataNotificatio</w:t>
            </w:r>
            <w:bookmarkEnd w:id="1486"/>
            <w:r>
              <w:t>n</w:t>
            </w:r>
          </w:p>
        </w:tc>
        <w:tc>
          <w:tcPr>
            <w:tcW w:w="425" w:type="dxa"/>
            <w:tcBorders>
              <w:top w:val="single" w:sz="6" w:space="0" w:color="auto"/>
              <w:left w:val="single" w:sz="6" w:space="0" w:color="auto"/>
              <w:bottom w:val="single" w:sz="6" w:space="0" w:color="auto"/>
              <w:right w:val="single" w:sz="6" w:space="0" w:color="auto"/>
            </w:tcBorders>
          </w:tcPr>
          <w:p w14:paraId="556EC0E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4EC67F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C5D5216" w14:textId="77777777" w:rsidR="00E9750A" w:rsidRDefault="00A16F12">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322EA4A" w14:textId="77777777" w:rsidR="00E9750A" w:rsidRDefault="00E9750A">
            <w:pPr>
              <w:pStyle w:val="TAL"/>
              <w:rPr>
                <w:rFonts w:cs="Arial"/>
                <w:szCs w:val="18"/>
              </w:rPr>
            </w:pPr>
          </w:p>
        </w:tc>
      </w:tr>
      <w:tr w:rsidR="00E9750A" w14:paraId="3FD39315"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FE38033"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55BA23C1"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60FA8D6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10D1DD"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B4FCC66" w14:textId="77777777" w:rsidR="00E9750A" w:rsidRDefault="00A16F12">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2F6138FA" w14:textId="77777777" w:rsidR="00E9750A" w:rsidRDefault="00E9750A">
            <w:pPr>
              <w:pStyle w:val="TAL"/>
              <w:rPr>
                <w:rFonts w:cs="Arial"/>
                <w:szCs w:val="18"/>
              </w:rPr>
            </w:pPr>
          </w:p>
        </w:tc>
      </w:tr>
      <w:tr w:rsidR="00E9750A" w14:paraId="7A9F682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2BE5250" w14:textId="77777777" w:rsidR="00E9750A" w:rsidRDefault="00A16F12">
            <w:pPr>
              <w:pStyle w:val="TAL"/>
              <w:rPr>
                <w:lang w:eastAsia="zh-CN"/>
              </w:rPr>
            </w:pPr>
            <w:r>
              <w:t>anaSub</w:t>
            </w:r>
          </w:p>
        </w:tc>
        <w:tc>
          <w:tcPr>
            <w:tcW w:w="1444" w:type="dxa"/>
            <w:tcBorders>
              <w:top w:val="single" w:sz="6" w:space="0" w:color="auto"/>
              <w:left w:val="single" w:sz="6" w:space="0" w:color="auto"/>
              <w:bottom w:val="single" w:sz="6" w:space="0" w:color="auto"/>
              <w:right w:val="single" w:sz="6" w:space="0" w:color="auto"/>
            </w:tcBorders>
          </w:tcPr>
          <w:p w14:paraId="4A689E0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2A845481"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1AAB56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CFDF067" w14:textId="77777777" w:rsidR="00E9750A" w:rsidRDefault="00A16F12">
            <w:pPr>
              <w:pStyle w:val="TAL"/>
            </w:pPr>
            <w:r>
              <w:t>Represents the subscription information of the corresponding analytics notification.</w:t>
            </w:r>
          </w:p>
          <w:p w14:paraId="34FCA444" w14:textId="77777777" w:rsidR="00E9750A" w:rsidRDefault="00A16F12">
            <w:pPr>
              <w:pStyle w:val="TAL"/>
            </w:pPr>
            <w:r>
              <w:t>Shall be present if the "</w:t>
            </w:r>
            <w:r>
              <w:rPr>
                <w:lang w:eastAsia="zh-CN"/>
              </w:rPr>
              <w:t>ana</w:t>
            </w:r>
            <w:r>
              <w:t>Notifications" attribute is provided.</w:t>
            </w:r>
          </w:p>
          <w:p w14:paraId="5B36A07D" w14:textId="77777777" w:rsidR="00E9750A" w:rsidRDefault="00A16F12">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59B7C8CE" w14:textId="77777777" w:rsidR="00E9750A" w:rsidRDefault="00E9750A">
            <w:pPr>
              <w:pStyle w:val="TAL"/>
              <w:rPr>
                <w:rFonts w:cs="Arial"/>
                <w:szCs w:val="18"/>
              </w:rPr>
            </w:pPr>
          </w:p>
        </w:tc>
      </w:tr>
      <w:tr w:rsidR="006C7DEC" w14:paraId="146E708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36863E5" w14:textId="77777777" w:rsidR="006C7DEC" w:rsidRDefault="006C7DEC">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76CD0149" w14:textId="77777777" w:rsidR="006C7DEC" w:rsidRDefault="006C7DEC">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31B73718" w14:textId="77777777" w:rsidR="006C7DEC" w:rsidRDefault="006C7DEC">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CC96B02"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61B1D05" w14:textId="77777777" w:rsidR="006C7DEC" w:rsidRDefault="006C7DEC">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493514DE"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75817A88"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06C1196" w14:textId="77777777" w:rsidR="00E9750A" w:rsidRDefault="00A16F12">
            <w:pPr>
              <w:pStyle w:val="TAL"/>
              <w:rPr>
                <w:lang w:eastAsia="zh-CN"/>
              </w:rPr>
            </w:pPr>
            <w:r>
              <w:t>dataSub</w:t>
            </w:r>
          </w:p>
        </w:tc>
        <w:tc>
          <w:tcPr>
            <w:tcW w:w="1444" w:type="dxa"/>
            <w:tcBorders>
              <w:top w:val="single" w:sz="6" w:space="0" w:color="auto"/>
              <w:left w:val="single" w:sz="6" w:space="0" w:color="auto"/>
              <w:bottom w:val="single" w:sz="6" w:space="0" w:color="auto"/>
              <w:right w:val="single" w:sz="6" w:space="0" w:color="auto"/>
            </w:tcBorders>
          </w:tcPr>
          <w:p w14:paraId="5CEB8AEC"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533D5AF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D8CB9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5F084436" w14:textId="77777777" w:rsidR="00E9750A" w:rsidRDefault="00A16F12">
            <w:pPr>
              <w:pStyle w:val="TAL"/>
            </w:pPr>
            <w:r>
              <w:t>Represents the subscription information of the corresponding data notification.</w:t>
            </w:r>
          </w:p>
          <w:p w14:paraId="5B2DC753" w14:textId="77777777" w:rsidR="00E9750A" w:rsidRDefault="00A16F12">
            <w:pPr>
              <w:pStyle w:val="TAL"/>
            </w:pPr>
            <w:r>
              <w:t>Shall be present if the "</w:t>
            </w:r>
            <w:r>
              <w:rPr>
                <w:lang w:eastAsia="zh-CN"/>
              </w:rPr>
              <w:t>dataNotif</w:t>
            </w:r>
            <w:r>
              <w:t>" attribute is provided.</w:t>
            </w:r>
          </w:p>
          <w:p w14:paraId="064490B9" w14:textId="77777777" w:rsidR="00E9750A" w:rsidRDefault="00A16F12">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0F70CD52" w14:textId="77777777" w:rsidR="00E9750A" w:rsidRDefault="00E9750A">
            <w:pPr>
              <w:pStyle w:val="TAL"/>
              <w:rPr>
                <w:rFonts w:cs="Arial"/>
                <w:szCs w:val="18"/>
              </w:rPr>
            </w:pPr>
          </w:p>
        </w:tc>
      </w:tr>
      <w:tr w:rsidR="00B22446" w14:paraId="79DFC49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4682365" w14:textId="77777777" w:rsidR="00B22446" w:rsidRDefault="00B22446">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4A22A48B" w14:textId="77777777" w:rsidR="00B22446" w:rsidRDefault="00B22446">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2E0F53F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143086"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A9654B4" w14:textId="77777777" w:rsidR="00B22446" w:rsidRDefault="00B22446">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643C56E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4489B61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0346B902" w14:textId="77777777" w:rsidR="00E9750A" w:rsidRDefault="00A16F12">
            <w:pPr>
              <w:pStyle w:val="TAL"/>
            </w:pPr>
            <w:r>
              <w:t>suppFeat</w:t>
            </w:r>
          </w:p>
        </w:tc>
        <w:tc>
          <w:tcPr>
            <w:tcW w:w="1444" w:type="dxa"/>
            <w:tcBorders>
              <w:top w:val="single" w:sz="6" w:space="0" w:color="auto"/>
              <w:left w:val="single" w:sz="6" w:space="0" w:color="auto"/>
              <w:bottom w:val="single" w:sz="6" w:space="0" w:color="auto"/>
              <w:right w:val="single" w:sz="6" w:space="0" w:color="auto"/>
            </w:tcBorders>
          </w:tcPr>
          <w:p w14:paraId="4B34301B" w14:textId="77777777" w:rsidR="00E9750A" w:rsidRDefault="00A16F1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tcPr>
          <w:p w14:paraId="2C26665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831AD2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4CC1021" w14:textId="77777777" w:rsidR="00E9750A" w:rsidRDefault="00A16F12">
            <w:pPr>
              <w:pStyle w:val="TAL"/>
            </w:pPr>
            <w:r>
              <w:rPr>
                <w:rFonts w:cs="Arial"/>
                <w:szCs w:val="18"/>
                <w:lang w:eastAsia="zh-CN"/>
              </w:rPr>
              <w:t>This IE represents a l</w:t>
            </w:r>
            <w:r>
              <w:t>ist of Supported features as described in clause 5.1.8.</w:t>
            </w:r>
          </w:p>
          <w:p w14:paraId="2393717F" w14:textId="77777777" w:rsidR="00E9750A" w:rsidRDefault="00A16F12">
            <w:pPr>
              <w:pStyle w:val="TAL"/>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6A75CEC1" w14:textId="77777777" w:rsidR="00E9750A" w:rsidRDefault="00E9750A">
            <w:pPr>
              <w:pStyle w:val="TAL"/>
              <w:rPr>
                <w:rFonts w:cs="Arial"/>
                <w:szCs w:val="18"/>
              </w:rPr>
            </w:pPr>
          </w:p>
        </w:tc>
      </w:tr>
      <w:tr w:rsidR="00E9750A" w14:paraId="27D93E48"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21BE42D" w14:textId="77777777" w:rsidR="00E9750A" w:rsidRDefault="00A16F12">
            <w:pPr>
              <w:pStyle w:val="TAL"/>
            </w:pPr>
            <w:r>
              <w:t>NOTE 1:</w:t>
            </w:r>
            <w:r>
              <w:tab/>
              <w:t>Exactly one of the attributes "anaNotifications" and "dataNotif" shall be provided.</w:t>
            </w:r>
          </w:p>
          <w:p w14:paraId="330D7F4B" w14:textId="77777777" w:rsidR="00E9750A" w:rsidRDefault="00A16F12">
            <w:pPr>
              <w:pStyle w:val="TAL"/>
              <w:rPr>
                <w:rFonts w:cs="Arial"/>
                <w:szCs w:val="18"/>
              </w:rPr>
            </w:pPr>
            <w:r>
              <w:t>NOTE 2:</w:t>
            </w:r>
            <w:r>
              <w:tab/>
              <w:t>Exactly one of the attributes "anaSub" and "dataSub" shall be provided.</w:t>
            </w:r>
          </w:p>
        </w:tc>
      </w:tr>
    </w:tbl>
    <w:p w14:paraId="5437286C" w14:textId="77777777" w:rsidR="00E9750A" w:rsidRDefault="00E9750A">
      <w:pPr>
        <w:pStyle w:val="EditorsNote"/>
        <w:ind w:left="0" w:firstLine="0"/>
      </w:pPr>
    </w:p>
    <w:p w14:paraId="63169006" w14:textId="77777777" w:rsidR="00E9750A" w:rsidRDefault="00A16F12">
      <w:pPr>
        <w:pStyle w:val="50"/>
      </w:pPr>
      <w:bookmarkStart w:id="1487" w:name="_Toc133434823"/>
      <w:bookmarkStart w:id="1488" w:name="_Toc136539881"/>
      <w:r>
        <w:lastRenderedPageBreak/>
        <w:t>5.1.6.2.3</w:t>
      </w:r>
      <w:r>
        <w:tab/>
        <w:t>Type: NadrfDataStoreSubscription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7"/>
      <w:bookmarkEnd w:id="1488"/>
    </w:p>
    <w:p w14:paraId="73A01962" w14:textId="77777777" w:rsidR="00E9750A" w:rsidRDefault="00A16F12">
      <w:pPr>
        <w:pStyle w:val="TH"/>
      </w:pPr>
      <w:bookmarkStart w:id="1489" w:name="_Toc114134698"/>
      <w:bookmarkStart w:id="1490" w:name="_Toc100940028"/>
      <w:bookmarkStart w:id="1491" w:name="_Toc104546894"/>
      <w:bookmarkStart w:id="1492" w:name="_Toc112937941"/>
      <w:bookmarkStart w:id="1493" w:name="_Toc89426624"/>
      <w:bookmarkStart w:id="1494" w:name="_Toc97034943"/>
      <w:bookmarkStart w:id="1495" w:name="_Toc94020409"/>
      <w:bookmarkStart w:id="1496"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1497" w:name="_Toc120681637"/>
      <w:bookmarkStart w:id="1498" w:name="_Toc133434824"/>
      <w:bookmarkStart w:id="1499" w:name="_Toc136539882"/>
      <w:r>
        <w:lastRenderedPageBreak/>
        <w:t>5.1.6.2.4</w:t>
      </w:r>
      <w:r>
        <w:tab/>
        <w:t xml:space="preserve">Type: </w:t>
      </w:r>
      <w:bookmarkStart w:id="1500" w:name="_Hlk86138818"/>
      <w:r>
        <w:t>NadrfDataRetrievalSubscription</w:t>
      </w:r>
      <w:bookmarkEnd w:id="1489"/>
      <w:bookmarkEnd w:id="1490"/>
      <w:bookmarkEnd w:id="1491"/>
      <w:bookmarkEnd w:id="1492"/>
      <w:bookmarkEnd w:id="1493"/>
      <w:bookmarkEnd w:id="1494"/>
      <w:bookmarkEnd w:id="1495"/>
      <w:bookmarkEnd w:id="1496"/>
      <w:bookmarkEnd w:id="1497"/>
      <w:bookmarkEnd w:id="1498"/>
      <w:bookmarkEnd w:id="1499"/>
      <w:bookmarkEnd w:id="1500"/>
    </w:p>
    <w:p w14:paraId="51C876EB" w14:textId="77777777" w:rsidR="00E9750A" w:rsidRDefault="00A16F12">
      <w:pPr>
        <w:pStyle w:val="TH"/>
      </w:pPr>
      <w:bookmarkStart w:id="1501" w:name="_Toc104546895"/>
      <w:bookmarkStart w:id="1502" w:name="_Toc100940029"/>
      <w:bookmarkStart w:id="1503" w:name="_Toc97037820"/>
      <w:bookmarkStart w:id="1504" w:name="_Toc97034944"/>
      <w:bookmarkStart w:id="1505" w:name="_Toc94020410"/>
      <w:bookmarkStart w:id="1506" w:name="_Toc89426625"/>
      <w:bookmarkStart w:id="1507" w:name="_Toc120681638"/>
      <w:bookmarkStart w:id="1508" w:name="_Toc114134699"/>
      <w:bookmarkStart w:id="150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510" w:name="_Toc133434825"/>
      <w:bookmarkStart w:id="1511" w:name="_Toc136539883"/>
      <w:r>
        <w:lastRenderedPageBreak/>
        <w:t>5.1.6.2.5</w:t>
      </w:r>
      <w:r>
        <w:tab/>
        <w:t>Type: NadrfDataRetrievalNotification</w:t>
      </w:r>
      <w:bookmarkEnd w:id="1501"/>
      <w:bookmarkEnd w:id="1502"/>
      <w:bookmarkEnd w:id="1503"/>
      <w:bookmarkEnd w:id="1504"/>
      <w:bookmarkEnd w:id="1505"/>
      <w:bookmarkEnd w:id="1506"/>
      <w:bookmarkEnd w:id="1507"/>
      <w:bookmarkEnd w:id="1508"/>
      <w:bookmarkEnd w:id="1509"/>
      <w:bookmarkEnd w:id="1510"/>
      <w:bookmarkEnd w:id="1511"/>
    </w:p>
    <w:p w14:paraId="70275160" w14:textId="77777777" w:rsidR="00E9750A" w:rsidRDefault="00A16F12">
      <w:pPr>
        <w:pStyle w:val="TH"/>
      </w:pPr>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5DC4D6ED"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2F69CD15"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8ED6630"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7604D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8A3CDC5"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F19E47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F5EAAA2" w14:textId="77777777" w:rsidR="00E9750A" w:rsidRDefault="00A16F12">
            <w:pPr>
              <w:pStyle w:val="TAH"/>
              <w:rPr>
                <w:rFonts w:cs="Arial"/>
                <w:szCs w:val="18"/>
              </w:rPr>
            </w:pPr>
            <w:r>
              <w:rPr>
                <w:rFonts w:cs="Arial"/>
                <w:szCs w:val="18"/>
              </w:rPr>
              <w:t>Applicability</w:t>
            </w:r>
          </w:p>
        </w:tc>
      </w:tr>
      <w:tr w:rsidR="00E9750A" w14:paraId="75EE57F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3762646"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6A74603" w14:textId="77777777" w:rsidR="00E9750A" w:rsidRDefault="00A16F12">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1A35C13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B42834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tcPr>
          <w:p w14:paraId="61B2C68E" w14:textId="77777777" w:rsidR="00E9750A" w:rsidRDefault="00A16F12">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22782348" w14:textId="77777777" w:rsidR="00E9750A" w:rsidRDefault="00E9750A">
            <w:pPr>
              <w:pStyle w:val="TAL"/>
            </w:pPr>
          </w:p>
        </w:tc>
      </w:tr>
      <w:tr w:rsidR="00E9750A" w14:paraId="416BD63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3B2BF7B"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0B68B69E"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4B32723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545EE7"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4C9A33A" w14:textId="77777777" w:rsidR="00E9750A" w:rsidRDefault="00A16F12">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2687C3B6" w14:textId="77777777" w:rsidR="00E9750A" w:rsidRDefault="00E9750A">
            <w:pPr>
              <w:pStyle w:val="TAL"/>
              <w:rPr>
                <w:rFonts w:cs="Arial"/>
                <w:szCs w:val="18"/>
              </w:rPr>
            </w:pPr>
          </w:p>
        </w:tc>
      </w:tr>
      <w:tr w:rsidR="00E9750A" w14:paraId="092EF0C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105BF31" w14:textId="77777777" w:rsidR="00E9750A" w:rsidRDefault="00A16F12">
            <w:pPr>
              <w:pStyle w:val="TAL"/>
              <w:rPr>
                <w:lang w:eastAsia="zh-CN"/>
              </w:rPr>
            </w:pPr>
            <w:r>
              <w:rPr>
                <w:lang w:eastAsia="zh-CN"/>
              </w:rPr>
              <w:t>dataNotif</w:t>
            </w:r>
          </w:p>
        </w:tc>
        <w:tc>
          <w:tcPr>
            <w:tcW w:w="1444" w:type="dxa"/>
            <w:tcBorders>
              <w:top w:val="single" w:sz="6" w:space="0" w:color="auto"/>
              <w:left w:val="single" w:sz="6" w:space="0" w:color="auto"/>
              <w:bottom w:val="single" w:sz="6" w:space="0" w:color="auto"/>
              <w:right w:val="single" w:sz="6" w:space="0" w:color="auto"/>
            </w:tcBorders>
          </w:tcPr>
          <w:p w14:paraId="34849205" w14:textId="77777777" w:rsidR="00E9750A" w:rsidRDefault="00A16F12">
            <w:pPr>
              <w:pStyle w:val="TAL"/>
            </w:pPr>
            <w:r>
              <w:t>DataNotification</w:t>
            </w:r>
          </w:p>
        </w:tc>
        <w:tc>
          <w:tcPr>
            <w:tcW w:w="425" w:type="dxa"/>
            <w:tcBorders>
              <w:top w:val="single" w:sz="6" w:space="0" w:color="auto"/>
              <w:left w:val="single" w:sz="6" w:space="0" w:color="auto"/>
              <w:bottom w:val="single" w:sz="6" w:space="0" w:color="auto"/>
              <w:right w:val="single" w:sz="6" w:space="0" w:color="auto"/>
            </w:tcBorders>
          </w:tcPr>
          <w:p w14:paraId="5CE28DC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A65DB77" w14:textId="77777777" w:rsidR="00E9750A" w:rsidRDefault="00A16F12">
            <w:pPr>
              <w:pStyle w:val="TAL"/>
            </w:pPr>
            <w:r>
              <w:t>0..1</w:t>
            </w:r>
          </w:p>
          <w:p w14:paraId="30A14BB5" w14:textId="77777777" w:rsidR="00E9750A" w:rsidRDefault="00E9750A">
            <w:pPr>
              <w:pStyle w:val="TAL"/>
            </w:pPr>
          </w:p>
        </w:tc>
        <w:tc>
          <w:tcPr>
            <w:tcW w:w="2410" w:type="dxa"/>
            <w:tcBorders>
              <w:top w:val="single" w:sz="6" w:space="0" w:color="auto"/>
              <w:left w:val="single" w:sz="6" w:space="0" w:color="auto"/>
              <w:bottom w:val="single" w:sz="6" w:space="0" w:color="auto"/>
              <w:right w:val="single" w:sz="6" w:space="0" w:color="auto"/>
            </w:tcBorders>
          </w:tcPr>
          <w:p w14:paraId="36E232C0" w14:textId="77777777" w:rsidR="00E9750A" w:rsidRDefault="00A16F12">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EC1BAFB" w14:textId="77777777" w:rsidR="00E9750A" w:rsidRDefault="00E9750A">
            <w:pPr>
              <w:pStyle w:val="TAL"/>
              <w:rPr>
                <w:rFonts w:cs="Arial"/>
                <w:szCs w:val="18"/>
              </w:rPr>
            </w:pPr>
          </w:p>
        </w:tc>
      </w:tr>
      <w:tr w:rsidR="00E9750A" w14:paraId="17BDE9E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8D6A6C0" w14:textId="77777777" w:rsidR="00E9750A" w:rsidRDefault="00A16F12">
            <w:pPr>
              <w:pStyle w:val="TAL"/>
              <w:rPr>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tcPr>
          <w:p w14:paraId="0DC80C03" w14:textId="77777777" w:rsidR="00E9750A" w:rsidRDefault="00A16F12">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4E819705" w14:textId="77777777" w:rsidR="00E9750A" w:rsidRDefault="00A16F12">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8B830A"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F2F09DF" w14:textId="77777777" w:rsidR="00E9750A" w:rsidRDefault="00A16F12">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7A9A97C9" w14:textId="77777777" w:rsidR="00E9750A" w:rsidRDefault="00E9750A">
            <w:pPr>
              <w:pStyle w:val="TAL"/>
              <w:rPr>
                <w:rFonts w:cs="Arial"/>
                <w:szCs w:val="18"/>
              </w:rPr>
            </w:pPr>
          </w:p>
        </w:tc>
      </w:tr>
      <w:tr w:rsidR="00E9750A" w14:paraId="39F8CA0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BC28AA5" w14:textId="77777777" w:rsidR="00E9750A" w:rsidRDefault="00A16F12">
            <w:pPr>
              <w:pStyle w:val="TAL"/>
            </w:pPr>
            <w:r>
              <w:rPr>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214DCC56" w14:textId="77777777" w:rsidR="00E9750A" w:rsidRDefault="00A16F12">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0A4C467" w14:textId="77777777" w:rsidR="00E9750A" w:rsidRDefault="00A16F1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C0F7000" w14:textId="77777777" w:rsidR="00E9750A" w:rsidRDefault="00A16F12">
            <w:pPr>
              <w:pStyle w:val="TAL"/>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748558A" w14:textId="77777777" w:rsidR="00E9750A" w:rsidRDefault="00A16F12">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3D06690C" w14:textId="77777777" w:rsidR="00E9750A" w:rsidRDefault="00E9750A">
            <w:pPr>
              <w:pStyle w:val="TAL"/>
              <w:rPr>
                <w:rFonts w:cs="Arial"/>
                <w:szCs w:val="18"/>
              </w:rPr>
            </w:pPr>
          </w:p>
        </w:tc>
      </w:tr>
      <w:tr w:rsidR="00E9750A" w14:paraId="774D72E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86A3745" w14:textId="77777777" w:rsidR="00E9750A" w:rsidRDefault="00A16F12">
            <w:pPr>
              <w:pStyle w:val="TAL"/>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3DD720AB" w14:textId="77777777" w:rsidR="00E9750A" w:rsidRDefault="00A16F12">
            <w:pPr>
              <w:pStyle w:val="TAL"/>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10D085B" w14:textId="77777777" w:rsidR="00E9750A" w:rsidRDefault="00A16F1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C06426E" w14:textId="77777777" w:rsidR="00E9750A" w:rsidRDefault="00A16F12">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2F58B8" w14:textId="77777777" w:rsidR="00E9750A" w:rsidRDefault="00A16F12">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E6B594A" w14:textId="77777777" w:rsidR="00E9750A" w:rsidRDefault="00E9750A">
            <w:pPr>
              <w:pStyle w:val="TAL"/>
              <w:rPr>
                <w:rFonts w:cs="Arial"/>
                <w:szCs w:val="18"/>
              </w:rPr>
            </w:pPr>
          </w:p>
        </w:tc>
      </w:tr>
      <w:tr w:rsidR="00E9750A" w14:paraId="6FE20C03"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13DEE0B" w14:textId="77777777" w:rsidR="00E9750A" w:rsidRDefault="00A16F12">
            <w:pPr>
              <w:pStyle w:val="TAN"/>
              <w:rPr>
                <w:rFonts w:cs="Arial"/>
                <w:szCs w:val="18"/>
              </w:rPr>
            </w:pPr>
            <w:r>
              <w:t>NOTE:</w:t>
            </w:r>
            <w:r>
              <w:tab/>
              <w:t>Exactly one of these attributes shall be provided.</w:t>
            </w:r>
          </w:p>
        </w:tc>
      </w:tr>
    </w:tbl>
    <w:p w14:paraId="4DF3BE35" w14:textId="77777777" w:rsidR="00E9750A" w:rsidRDefault="00E9750A"/>
    <w:p w14:paraId="1AD4DF7B" w14:textId="77777777" w:rsidR="00E9750A" w:rsidRDefault="00A16F12">
      <w:pPr>
        <w:pStyle w:val="50"/>
      </w:pPr>
      <w:bookmarkStart w:id="1512" w:name="_Toc114134700"/>
      <w:bookmarkStart w:id="1513" w:name="_Toc120681639"/>
      <w:bookmarkStart w:id="1514" w:name="_Toc94020411"/>
      <w:bookmarkStart w:id="1515" w:name="_Toc89426626"/>
      <w:bookmarkStart w:id="1516" w:name="_Toc97037821"/>
      <w:bookmarkStart w:id="1517" w:name="_Toc97034945"/>
      <w:bookmarkStart w:id="1518" w:name="_Toc104546896"/>
      <w:bookmarkStart w:id="1519" w:name="_Toc112937943"/>
      <w:bookmarkStart w:id="1520" w:name="_Toc100940030"/>
      <w:bookmarkStart w:id="1521" w:name="_Toc133434826"/>
      <w:bookmarkStart w:id="1522" w:name="_Toc136539884"/>
      <w:r>
        <w:t>5.1.6.2.6</w:t>
      </w:r>
      <w:r>
        <w:tab/>
        <w:t>Type: NadrfDataStoreSubscriptionRef</w:t>
      </w:r>
      <w:bookmarkEnd w:id="1512"/>
      <w:bookmarkEnd w:id="1513"/>
      <w:bookmarkEnd w:id="1514"/>
      <w:bookmarkEnd w:id="1515"/>
      <w:bookmarkEnd w:id="1516"/>
      <w:bookmarkEnd w:id="1517"/>
      <w:bookmarkEnd w:id="1518"/>
      <w:bookmarkEnd w:id="1519"/>
      <w:bookmarkEnd w:id="1520"/>
      <w:bookmarkEnd w:id="1521"/>
      <w:bookmarkEnd w:id="1522"/>
    </w:p>
    <w:p w14:paraId="1DDA7397" w14:textId="77777777" w:rsidR="007D661F" w:rsidRDefault="007D661F" w:rsidP="007D661F">
      <w:pPr>
        <w:keepNext/>
        <w:keepLines/>
        <w:spacing w:before="60"/>
        <w:jc w:val="center"/>
        <w:rPr>
          <w:rFonts w:ascii="Arial" w:hAnsi="Arial"/>
          <w:b/>
        </w:rPr>
      </w:pPr>
      <w:bookmarkStart w:id="1523" w:name="_Toc114134701"/>
      <w:bookmarkStart w:id="1524" w:name="_Toc112937944"/>
      <w:bookmarkStart w:id="1525" w:name="_Toc97037822"/>
      <w:bookmarkStart w:id="1526" w:name="_Toc100940031"/>
      <w:bookmarkStart w:id="1527" w:name="_Toc97034946"/>
      <w:bookmarkStart w:id="1528" w:name="_Toc104546897"/>
      <w:bookmarkStart w:id="1529" w:name="_Toc94020412"/>
      <w:bookmarkStart w:id="1530" w:name="_Toc120681640"/>
      <w:bookmarkStart w:id="1531"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1532" w:name="_Toc136539885"/>
      <w:r>
        <w:lastRenderedPageBreak/>
        <w:t>5.1.6.2.7</w:t>
      </w:r>
      <w:r>
        <w:tab/>
        <w:t>Type: NadrfStoredDataSpec</w:t>
      </w:r>
      <w:bookmarkEnd w:id="1523"/>
      <w:bookmarkEnd w:id="1524"/>
      <w:bookmarkEnd w:id="1525"/>
      <w:bookmarkEnd w:id="1526"/>
      <w:bookmarkEnd w:id="1527"/>
      <w:bookmarkEnd w:id="1528"/>
      <w:bookmarkEnd w:id="1529"/>
      <w:bookmarkEnd w:id="1530"/>
      <w:bookmarkEnd w:id="1531"/>
      <w:bookmarkEnd w:id="1532"/>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533" w:name="_Toc114134702"/>
      <w:bookmarkStart w:id="1534" w:name="_Toc120681641"/>
      <w:bookmarkStart w:id="1535" w:name="_Toc94020413"/>
      <w:bookmarkStart w:id="1536" w:name="_Toc112937945"/>
      <w:bookmarkStart w:id="1537" w:name="_Toc100940032"/>
      <w:bookmarkStart w:id="1538" w:name="_Toc104546898"/>
      <w:bookmarkStart w:id="1539" w:name="_Toc97034947"/>
      <w:bookmarkStart w:id="1540" w:name="_Toc97037823"/>
      <w:bookmarkStart w:id="1541" w:name="_Toc133434828"/>
      <w:bookmarkStart w:id="1542" w:name="_Toc136539886"/>
      <w:r>
        <w:t>5.1.6.2.8</w:t>
      </w:r>
      <w:r>
        <w:tab/>
        <w:t>Type: DataSubscription</w:t>
      </w:r>
      <w:bookmarkEnd w:id="1533"/>
      <w:bookmarkEnd w:id="1534"/>
      <w:bookmarkEnd w:id="1535"/>
      <w:bookmarkEnd w:id="1536"/>
      <w:bookmarkEnd w:id="1537"/>
      <w:bookmarkEnd w:id="1538"/>
      <w:bookmarkEnd w:id="1539"/>
      <w:bookmarkEnd w:id="1540"/>
      <w:bookmarkEnd w:id="1541"/>
      <w:bookmarkEnd w:id="1542"/>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678BFA49" w14:textId="77777777" w:rsidTr="00C417D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1543" w:name="_Toc97192465"/>
      <w:bookmarkStart w:id="1544" w:name="_Toc97192586"/>
      <w:bookmarkStart w:id="1545" w:name="_Toc100940033"/>
      <w:bookmarkStart w:id="1546" w:name="_Toc104546899"/>
      <w:bookmarkStart w:id="1547" w:name="_Toc112937946"/>
      <w:bookmarkStart w:id="1548" w:name="_Toc114134703"/>
      <w:bookmarkStart w:id="1549" w:name="_Toc120681642"/>
      <w:bookmarkStart w:id="1550" w:name="_Toc133434829"/>
      <w:bookmarkStart w:id="1551" w:name="_Toc136539887"/>
      <w:bookmarkStart w:id="1552" w:name="_Toc510696633"/>
      <w:bookmarkStart w:id="1553" w:name="_Toc35971428"/>
      <w:bookmarkStart w:id="1554" w:name="_Toc67903544"/>
      <w:bookmarkStart w:id="1555" w:name="_Toc73173276"/>
      <w:bookmarkStart w:id="1556" w:name="_Toc96959865"/>
      <w:bookmarkStart w:id="1557" w:name="_Toc72784243"/>
      <w:bookmarkStart w:id="1558" w:name="_Toc73041789"/>
      <w:bookmarkStart w:id="1559" w:name="_Toc81244850"/>
      <w:bookmarkStart w:id="1560" w:name="_Toc88645414"/>
      <w:bookmarkStart w:id="1561" w:name="_Toc89426326"/>
      <w:bookmarkStart w:id="1562" w:name="_Toc94033205"/>
      <w:bookmarkStart w:id="1563" w:name="_Toc97037353"/>
      <w:bookmarkStart w:id="1564" w:name="_Toc97038363"/>
      <w:bookmarkStart w:id="1565" w:name="_Toc96959878"/>
      <w:r>
        <w:lastRenderedPageBreak/>
        <w:t>5.1.6.2.9</w:t>
      </w:r>
      <w:r>
        <w:tab/>
        <w:t xml:space="preserve">Type: </w:t>
      </w:r>
      <w:bookmarkEnd w:id="1543"/>
      <w:bookmarkEnd w:id="1544"/>
      <w:r>
        <w:t>DataNotification</w:t>
      </w:r>
      <w:bookmarkEnd w:id="1545"/>
      <w:bookmarkEnd w:id="1546"/>
      <w:bookmarkEnd w:id="1547"/>
      <w:bookmarkEnd w:id="1548"/>
      <w:bookmarkEnd w:id="1549"/>
      <w:bookmarkEnd w:id="1550"/>
      <w:bookmarkEnd w:id="1551"/>
    </w:p>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77777777"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"timeStamp" attribute within the DataNotification data type may be provided if any of the "timeStamp" attribute within AfEventNotification contained in the </w:t>
            </w:r>
            <w:r>
              <w:rPr>
                <w:rFonts w:ascii="Arial" w:hAnsi="Arial"/>
                <w:sz w:val="18"/>
                <w:lang w:eastAsia="zh-CN"/>
              </w:rPr>
              <w:t xml:space="preserve">AfEventExposureNotif, or within </w:t>
            </w:r>
            <w:r>
              <w:rPr>
                <w:rFonts w:ascii="Arial" w:hAnsi="Arial"/>
                <w:sz w:val="18"/>
              </w:rPr>
              <w:t>AmfEventReport contained in the AmfEventNotification, or within EventNotification contai</w:t>
            </w:r>
            <w:r>
              <w:rPr>
                <w:rFonts w:ascii="Arial" w:hAnsi="Arial"/>
                <w:sz w:val="18"/>
                <w:lang w:eastAsia="zh-CN"/>
              </w:rPr>
              <w:t>ned in the NsmfEventExposureNotification</w:t>
            </w:r>
            <w:r>
              <w:rPr>
                <w:rFonts w:ascii="Arial" w:hAnsi="Arial"/>
                <w:sz w:val="18"/>
              </w:rPr>
              <w:t xml:space="preserve">, or within </w:t>
            </w:r>
            <w:r>
              <w:rPr>
                <w:rFonts w:ascii="Arial" w:hAnsi="Arial"/>
                <w:sz w:val="18"/>
                <w:lang w:eastAsia="zh-CN"/>
              </w:rPr>
              <w:t>MonitoringReport</w:t>
            </w:r>
            <w:r>
              <w:rPr>
                <w:rFonts w:ascii="Arial" w:hAnsi="Arial"/>
                <w:sz w:val="18"/>
              </w:rPr>
              <w:t>, or within NefEventNotification</w:t>
            </w:r>
            <w:r>
              <w:rPr>
                <w:rFonts w:ascii="Arial" w:hAnsi="Arial"/>
                <w:sz w:val="18"/>
                <w:lang w:eastAsia="zh-CN"/>
              </w:rPr>
              <w:t xml:space="preserve"> contained in the NefEventExposureNotif,</w:t>
            </w:r>
            <w:r>
              <w:rPr>
                <w:rFonts w:ascii="Arial" w:hAnsi="Arial"/>
                <w:sz w:val="18"/>
              </w:rPr>
              <w:t xml:space="preserve"> or within SACEventReportItem contained in the SACEventReport, or, if the UpEvents feature is supported, within the NotificationItem contained in the NotificationData</w:t>
            </w:r>
            <w:r>
              <w:rPr>
                <w:rFonts w:ascii="Arial" w:hAnsi="Arial"/>
                <w:sz w:val="18"/>
                <w:lang w:eastAsia="zh-CN"/>
              </w:rPr>
              <w:t xml:space="preserve"> data type is not provided.</w:t>
            </w:r>
          </w:p>
        </w:tc>
      </w:tr>
    </w:tbl>
    <w:p w14:paraId="55956E8D" w14:textId="77777777" w:rsidR="00E9750A" w:rsidRDefault="00E9750A"/>
    <w:p w14:paraId="5CF72DF4" w14:textId="77777777" w:rsidR="00B22446" w:rsidRPr="00B22446" w:rsidRDefault="00B22446" w:rsidP="00B22446">
      <w:pPr>
        <w:keepNext/>
        <w:keepLines/>
        <w:spacing w:before="120"/>
        <w:ind w:left="1701" w:hanging="1701"/>
        <w:outlineLvl w:val="4"/>
        <w:rPr>
          <w:rFonts w:ascii="Arial" w:hAnsi="Arial"/>
          <w:sz w:val="22"/>
        </w:rPr>
      </w:pPr>
      <w:bookmarkStart w:id="1566" w:name="_Toc72766478"/>
      <w:bookmarkStart w:id="1567" w:name="_Toc72767045"/>
      <w:bookmarkStart w:id="1568" w:name="_Toc73042497"/>
      <w:bookmarkStart w:id="1569" w:name="_Toc81242841"/>
      <w:bookmarkStart w:id="1570" w:name="_Toc89426627"/>
      <w:bookmarkStart w:id="1571" w:name="_Toc94020414"/>
      <w:bookmarkStart w:id="1572" w:name="_Toc97034948"/>
      <w:bookmarkStart w:id="1573" w:name="_Toc97037824"/>
      <w:bookmarkStart w:id="1574" w:name="_Toc100940034"/>
      <w:bookmarkStart w:id="1575" w:name="_Toc104546900"/>
      <w:bookmarkStart w:id="1576" w:name="_Toc112937947"/>
      <w:bookmarkStart w:id="1577" w:name="_Toc114134704"/>
      <w:bookmarkStart w:id="1578" w:name="_Toc120681643"/>
      <w:bookmarkStart w:id="1579" w:name="_Toc133434830"/>
      <w:r>
        <w:rPr>
          <w:rFonts w:ascii="Arial" w:hAnsi="Arial"/>
          <w:sz w:val="22"/>
        </w:rPr>
        <w:t>5.1.6.2</w:t>
      </w:r>
      <w:r w:rsidRPr="00B22446">
        <w:rPr>
          <w:rFonts w:ascii="Arial" w:hAnsi="Arial"/>
          <w:sz w:val="22"/>
        </w:rPr>
        <w:t>.10</w:t>
      </w:r>
      <w:r w:rsidRPr="00B22446">
        <w:rPr>
          <w:rFonts w:ascii="Arial" w:hAnsi="Arial"/>
          <w:sz w:val="22"/>
        </w:rPr>
        <w:tab/>
        <w:t>Type: StorageHandlingInfo</w:t>
      </w:r>
    </w:p>
    <w:p w14:paraId="11AAC535" w14:textId="77777777" w:rsidR="00B22446" w:rsidRDefault="00B22446" w:rsidP="00B22446">
      <w:pPr>
        <w:keepNext/>
        <w:keepLines/>
        <w:spacing w:before="60"/>
        <w:jc w:val="center"/>
        <w:rPr>
          <w:rFonts w:ascii="Arial" w:hAnsi="Arial"/>
          <w:b/>
        </w:rPr>
      </w:pPr>
      <w:r w:rsidRPr="00B22446">
        <w:rPr>
          <w:rFonts w:ascii="Arial" w:hAnsi="Arial"/>
          <w:b/>
        </w:rPr>
        <w:t>Table 5.1.6.2.10-1:</w:t>
      </w:r>
      <w:r>
        <w:rPr>
          <w:rFonts w:ascii="Arial" w:hAnsi="Arial"/>
          <w:b/>
        </w:rP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w:t>
      </w:r>
      <w:r w:rsidRPr="006C7DEC">
        <w:rPr>
          <w:rFonts w:ascii="Arial" w:hAnsi="Arial"/>
          <w:sz w:val="22"/>
        </w:rPr>
        <w:t>6.2.11</w:t>
      </w:r>
      <w:r w:rsidRPr="006C7DEC">
        <w:rPr>
          <w:rFonts w:ascii="Arial" w:hAnsi="Arial"/>
          <w:sz w:val="22"/>
        </w:rPr>
        <w:tab/>
        <w:t>Type: NadrfAlertNotification</w:t>
      </w:r>
    </w:p>
    <w:p w14:paraId="00153CD9" w14:textId="77777777" w:rsidR="006C7DEC" w:rsidRPr="006C7DEC" w:rsidRDefault="006C7DEC" w:rsidP="006C7DEC">
      <w:pPr>
        <w:keepNext/>
        <w:keepLines/>
        <w:spacing w:before="60"/>
        <w:jc w:val="center"/>
        <w:rPr>
          <w:rFonts w:ascii="Arial" w:hAnsi="Arial"/>
          <w:b/>
        </w:rPr>
      </w:pPr>
      <w:r w:rsidRPr="006C7DEC">
        <w:rPr>
          <w:rFonts w:ascii="Arial" w:hAnsi="Arial"/>
          <w:b/>
        </w:rPr>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5.1.6.2.12</w:t>
      </w:r>
      <w:r w:rsidRPr="006C7DEC">
        <w:rPr>
          <w:rFonts w:ascii="Arial" w:hAnsi="Arial"/>
          <w:sz w:val="22"/>
        </w:rPr>
        <w:tab/>
        <w:t>Type: NadrfAlertNotificationResponse</w:t>
      </w:r>
    </w:p>
    <w:p w14:paraId="3655F1F4" w14:textId="77777777" w:rsidR="006C7DEC" w:rsidRPr="006C7DEC" w:rsidRDefault="006C7DEC" w:rsidP="006C7DEC">
      <w:pPr>
        <w:keepNext/>
        <w:keepLines/>
        <w:spacing w:before="60"/>
        <w:jc w:val="center"/>
        <w:rPr>
          <w:rFonts w:ascii="Arial" w:hAnsi="Arial"/>
          <w:b/>
        </w:rPr>
      </w:pPr>
      <w:r w:rsidRPr="006C7DEC">
        <w:rPr>
          <w:rFonts w:ascii="Arial" w:hAnsi="Arial"/>
          <w:b/>
        </w:rPr>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5.1.6.2.13</w:t>
      </w:r>
      <w:r w:rsidRPr="006C7DEC">
        <w:rPr>
          <w:rFonts w:ascii="Arial" w:hAnsi="Arial"/>
          <w:sz w:val="22"/>
        </w:rPr>
        <w:tab/>
        <w:t>Type: DataSetTag</w:t>
      </w:r>
    </w:p>
    <w:p w14:paraId="1F8E71AB" w14:textId="77777777" w:rsidR="006C7DEC" w:rsidRPr="006C7DEC" w:rsidRDefault="006C7DEC" w:rsidP="006C7DEC">
      <w:pPr>
        <w:keepNext/>
        <w:keepLines/>
        <w:spacing w:before="60"/>
        <w:jc w:val="center"/>
        <w:rPr>
          <w:rFonts w:ascii="Arial" w:hAnsi="Arial"/>
          <w:b/>
        </w:rPr>
      </w:pPr>
      <w:r w:rsidRPr="006C7DEC">
        <w:rPr>
          <w:rFonts w:ascii="Arial" w:hAnsi="Arial"/>
          <w:b/>
        </w:rPr>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1580" w:name="_Toc136539888"/>
      <w:r>
        <w:rPr>
          <w:lang w:val="en-US"/>
        </w:rPr>
        <w:t>5.1.6.3</w:t>
      </w:r>
      <w:r>
        <w:rPr>
          <w:lang w:val="en-US"/>
        </w:rPr>
        <w:tab/>
        <w:t>Simple data types and enumerations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171ED0E7" w14:textId="77777777" w:rsidR="00E9750A" w:rsidRDefault="00A16F12">
      <w:pPr>
        <w:rPr>
          <w:lang w:val="en-US"/>
        </w:rPr>
      </w:pPr>
      <w:bookmarkStart w:id="1581" w:name="_Toc97034953"/>
      <w:bookmarkStart w:id="1582" w:name="_Toc94020419"/>
      <w:bookmarkStart w:id="1583" w:name="_Toc89426632"/>
      <w:bookmarkStart w:id="1584" w:name="_Toc81242846"/>
      <w:bookmarkStart w:id="1585" w:name="_Toc73042502"/>
      <w:bookmarkStart w:id="1586" w:name="_Toc72767050"/>
      <w:bookmarkStart w:id="1587" w:name="_Toc72766483"/>
      <w:bookmarkStart w:id="1588" w:name="_Toc97037825"/>
      <w:bookmarkStart w:id="1589" w:name="_Toc100940035"/>
      <w:bookmarkStart w:id="1590" w:name="_Toc104546901"/>
      <w:bookmarkStart w:id="1591" w:name="_Toc112937948"/>
      <w:bookmarkStart w:id="1592" w:name="_Toc114134705"/>
      <w:r>
        <w:rPr>
          <w:lang w:val="en-US"/>
        </w:rPr>
        <w:t>None.</w:t>
      </w:r>
    </w:p>
    <w:p w14:paraId="1440ECF0" w14:textId="77777777" w:rsidR="00E9750A" w:rsidRDefault="00A16F12">
      <w:pPr>
        <w:pStyle w:val="41"/>
        <w:rPr>
          <w:lang w:val="en-US"/>
        </w:rPr>
      </w:pPr>
      <w:bookmarkStart w:id="1593" w:name="_Toc120681644"/>
      <w:bookmarkStart w:id="1594" w:name="_Toc133434831"/>
      <w:bookmarkStart w:id="1595" w:name="_Toc13653988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19CE5D73" w14:textId="77777777" w:rsidR="00E9750A" w:rsidRDefault="00A16F12">
      <w:pPr>
        <w:rPr>
          <w:lang w:val="en-US"/>
        </w:rPr>
      </w:pPr>
      <w:bookmarkStart w:id="1596" w:name="_Toc72767055"/>
      <w:bookmarkStart w:id="1597" w:name="_Toc72766488"/>
      <w:bookmarkStart w:id="1598" w:name="_Toc73042507"/>
      <w:bookmarkStart w:id="1599" w:name="_Toc81242851"/>
      <w:bookmarkStart w:id="1600" w:name="_Toc89426637"/>
      <w:bookmarkStart w:id="1601" w:name="_Toc94020424"/>
      <w:bookmarkStart w:id="1602" w:name="_Toc97034958"/>
      <w:bookmarkStart w:id="1603" w:name="_Toc97037826"/>
      <w:bookmarkStart w:id="1604" w:name="_Toc100940036"/>
      <w:bookmarkStart w:id="1605" w:name="_Toc104546902"/>
      <w:bookmarkStart w:id="1606" w:name="_Toc112937949"/>
      <w:bookmarkStart w:id="1607" w:name="_Toc114134706"/>
      <w:r>
        <w:rPr>
          <w:lang w:val="en-US"/>
        </w:rPr>
        <w:t>None.</w:t>
      </w:r>
    </w:p>
    <w:p w14:paraId="1CE3C957" w14:textId="77777777" w:rsidR="00E9750A" w:rsidRDefault="00A16F12">
      <w:pPr>
        <w:pStyle w:val="31"/>
      </w:pPr>
      <w:bookmarkStart w:id="1608" w:name="_Toc120681645"/>
      <w:bookmarkStart w:id="1609" w:name="_Toc133434832"/>
      <w:bookmarkStart w:id="1610" w:name="_Toc136539890"/>
      <w:r>
        <w:t>5.1.7</w:t>
      </w:r>
      <w:r>
        <w:tab/>
        <w:t>Error Handling</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69AFC9CC" w14:textId="77777777" w:rsidR="00E9750A" w:rsidRDefault="00A16F12">
      <w:pPr>
        <w:pStyle w:val="41"/>
      </w:pPr>
      <w:bookmarkStart w:id="1611" w:name="_Toc72766489"/>
      <w:bookmarkStart w:id="1612" w:name="_Toc72767056"/>
      <w:bookmarkStart w:id="1613" w:name="_Toc73042508"/>
      <w:bookmarkStart w:id="1614" w:name="_Toc81242852"/>
      <w:bookmarkStart w:id="1615" w:name="_Toc89426638"/>
      <w:bookmarkStart w:id="1616" w:name="_Toc94020425"/>
      <w:bookmarkStart w:id="1617" w:name="_Toc97034959"/>
      <w:bookmarkStart w:id="1618" w:name="_Toc97037827"/>
      <w:bookmarkStart w:id="1619" w:name="_Toc100940037"/>
      <w:bookmarkStart w:id="1620" w:name="_Toc104546903"/>
      <w:bookmarkStart w:id="1621" w:name="_Toc112937950"/>
      <w:bookmarkStart w:id="1622" w:name="_Toc114134707"/>
      <w:bookmarkStart w:id="1623" w:name="_Toc120681646"/>
      <w:bookmarkStart w:id="1624" w:name="_Toc133434833"/>
      <w:bookmarkStart w:id="1625" w:name="_Toc136539891"/>
      <w:r>
        <w:t>5.1.7.1</w:t>
      </w:r>
      <w:r>
        <w:tab/>
        <w:t>General</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17DD83FC" w14:textId="77777777" w:rsidR="00E9750A" w:rsidRDefault="00A16F12">
      <w:r>
        <w:t>For the Nadrf_DataManagement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1626" w:name="_Toc72766490"/>
      <w:bookmarkStart w:id="1627" w:name="_Toc72767057"/>
      <w:bookmarkStart w:id="1628" w:name="_Toc73042509"/>
      <w:bookmarkStart w:id="1629" w:name="_Toc81242853"/>
      <w:bookmarkStart w:id="1630" w:name="_Toc89426639"/>
      <w:bookmarkStart w:id="1631" w:name="_Toc94020426"/>
      <w:bookmarkStart w:id="1632" w:name="_Toc97034960"/>
      <w:bookmarkStart w:id="1633" w:name="_Toc97037828"/>
      <w:bookmarkStart w:id="1634" w:name="_Toc100940038"/>
      <w:bookmarkStart w:id="1635" w:name="_Toc104546904"/>
      <w:bookmarkStart w:id="1636" w:name="_Toc112937951"/>
      <w:bookmarkStart w:id="1637" w:name="_Toc114134708"/>
      <w:bookmarkStart w:id="1638" w:name="_Toc120681647"/>
      <w:bookmarkStart w:id="1639" w:name="_Toc133434834"/>
      <w:bookmarkStart w:id="1640" w:name="_Toc136539892"/>
      <w:r>
        <w:lastRenderedPageBreak/>
        <w:t>5.1.7.2</w:t>
      </w:r>
      <w:r>
        <w:tab/>
        <w:t>Protocol Errors</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1641" w:name="_Toc72766491"/>
      <w:bookmarkStart w:id="1642" w:name="_Toc72767058"/>
      <w:bookmarkStart w:id="1643" w:name="_Toc73042510"/>
      <w:bookmarkStart w:id="1644" w:name="_Toc81242854"/>
      <w:bookmarkStart w:id="1645" w:name="_Toc89426640"/>
      <w:bookmarkStart w:id="1646" w:name="_Toc94020427"/>
      <w:bookmarkStart w:id="1647" w:name="_Toc97034961"/>
      <w:bookmarkStart w:id="1648" w:name="_Toc97037829"/>
      <w:bookmarkStart w:id="1649" w:name="_Toc100940039"/>
      <w:bookmarkStart w:id="1650" w:name="_Toc104546905"/>
      <w:bookmarkStart w:id="1651" w:name="_Toc112937952"/>
      <w:bookmarkStart w:id="1652" w:name="_Toc114134709"/>
      <w:bookmarkStart w:id="1653" w:name="_Toc120681648"/>
      <w:bookmarkStart w:id="1654" w:name="_Toc133434835"/>
      <w:bookmarkStart w:id="1655" w:name="_Toc136539893"/>
      <w:r>
        <w:t>5.1.7.3</w:t>
      </w:r>
      <w:r>
        <w:tab/>
        <w:t>Application Errors</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1656" w:name="_Toc72766492"/>
      <w:bookmarkStart w:id="1657" w:name="_Toc72767059"/>
      <w:bookmarkStart w:id="1658" w:name="_Toc73042511"/>
      <w:bookmarkStart w:id="1659" w:name="_Toc81242855"/>
      <w:bookmarkStart w:id="1660" w:name="_Toc89426641"/>
      <w:bookmarkStart w:id="1661" w:name="_Toc94020428"/>
      <w:bookmarkStart w:id="1662" w:name="_Toc97034962"/>
      <w:bookmarkStart w:id="1663" w:name="_Toc97037830"/>
      <w:bookmarkStart w:id="1664" w:name="_Toc100940040"/>
      <w:bookmarkStart w:id="1665" w:name="_Toc104546906"/>
      <w:bookmarkStart w:id="1666" w:name="_Toc112937953"/>
      <w:bookmarkStart w:id="1667" w:name="_Toc114134710"/>
      <w:bookmarkStart w:id="1668" w:name="_Toc120681649"/>
      <w:bookmarkStart w:id="1669" w:name="_Toc133434836"/>
      <w:bookmarkStart w:id="1670" w:name="_Toc136539894"/>
      <w:r>
        <w:t>5.1.8</w:t>
      </w:r>
      <w:r>
        <w:rPr>
          <w:lang w:eastAsia="zh-CN"/>
        </w:rPr>
        <w:tab/>
        <w:t>Feature negotiation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3A0EDF58" w14:textId="77777777" w:rsidR="00C417D5" w:rsidRDefault="00C417D5" w:rsidP="00C417D5">
      <w:pPr>
        <w:keepNext/>
        <w:keepLines/>
        <w:spacing w:before="60"/>
        <w:jc w:val="center"/>
        <w:rPr>
          <w:rFonts w:ascii="Arial" w:hAnsi="Arial"/>
          <w:b/>
        </w:rPr>
      </w:pPr>
      <w:bookmarkStart w:id="1671" w:name="_Toc97034963"/>
      <w:bookmarkStart w:id="1672" w:name="_Toc81242856"/>
      <w:bookmarkStart w:id="1673" w:name="_Toc73042512"/>
      <w:bookmarkStart w:id="1674" w:name="_Toc89426642"/>
      <w:bookmarkStart w:id="1675" w:name="_Toc94020429"/>
      <w:bookmarkStart w:id="1676" w:name="_Toc72767060"/>
      <w:bookmarkStart w:id="1677" w:name="_Toc72766493"/>
      <w:bookmarkStart w:id="1678" w:name="_Toc97037831"/>
      <w:bookmarkStart w:id="1679" w:name="_Toc100940041"/>
      <w:bookmarkStart w:id="1680" w:name="_Toc104546907"/>
      <w:bookmarkStart w:id="1681" w:name="_Toc112937954"/>
      <w:bookmarkStart w:id="1682" w:name="_Toc114134711"/>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417D5" w14:paraId="4D3903E2"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79B18B8" w14:textId="77777777" w:rsidR="00C417D5" w:rsidRDefault="00C417D5">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4103E4F" w14:textId="77777777" w:rsidR="00C417D5" w:rsidRDefault="00C417D5">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3E333304" w14:textId="77777777" w:rsidR="00C417D5" w:rsidRDefault="00C417D5">
            <w:pPr>
              <w:keepNext/>
              <w:keepLines/>
              <w:spacing w:after="0"/>
              <w:jc w:val="center"/>
              <w:rPr>
                <w:rFonts w:ascii="Arial" w:hAnsi="Arial"/>
                <w:b/>
                <w:sz w:val="18"/>
              </w:rPr>
            </w:pPr>
            <w:r>
              <w:rPr>
                <w:rFonts w:ascii="Arial" w:hAnsi="Arial"/>
                <w:b/>
                <w:sz w:val="18"/>
              </w:rPr>
              <w:t>Description</w:t>
            </w:r>
          </w:p>
        </w:tc>
      </w:tr>
      <w:tr w:rsidR="00C417D5" w14:paraId="5FD88228"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hideMark/>
          </w:tcPr>
          <w:p w14:paraId="1F56D05E" w14:textId="77777777" w:rsidR="00C417D5" w:rsidRDefault="00C417D5">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608462C4" w14:textId="77777777" w:rsidR="00C417D5" w:rsidRDefault="00C417D5">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51CDD105" w14:textId="77777777" w:rsidR="00C417D5" w:rsidRDefault="00C417D5">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C417D5" w14:paraId="59955BB7"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hideMark/>
          </w:tcPr>
          <w:p w14:paraId="10063477" w14:textId="77777777" w:rsidR="00C417D5" w:rsidRDefault="00C417D5">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59177D57" w14:textId="77777777" w:rsidR="00C417D5" w:rsidRDefault="00C417D5">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53050B6" w14:textId="77777777" w:rsidR="00C417D5" w:rsidRDefault="00C417D5">
            <w:pPr>
              <w:keepNext/>
              <w:keepLines/>
              <w:spacing w:after="0"/>
              <w:rPr>
                <w:rFonts w:ascii="Arial" w:hAnsi="Arial"/>
                <w:sz w:val="18"/>
              </w:rPr>
            </w:pPr>
            <w:r>
              <w:rPr>
                <w:rFonts w:ascii="Arial" w:hAnsi="Arial" w:cs="Arial"/>
                <w:sz w:val="18"/>
                <w:szCs w:val="18"/>
              </w:rPr>
              <w:t>Indicates the support of UPF events.</w:t>
            </w:r>
          </w:p>
        </w:tc>
      </w:tr>
      <w:tr w:rsidR="00B22446" w14:paraId="101511EB"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hideMark/>
          </w:tcPr>
          <w:p w14:paraId="153CB7B2" w14:textId="7998B156" w:rsidR="00B22446" w:rsidRDefault="00B22446">
            <w:pPr>
              <w:keepNext/>
              <w:keepLines/>
              <w:spacing w:after="0"/>
              <w:rPr>
                <w:rFonts w:ascii="Arial" w:hAnsi="Arial"/>
                <w:sz w:val="18"/>
                <w:lang w:eastAsia="zh-CN"/>
              </w:rPr>
            </w:pPr>
            <w:r>
              <w:rPr>
                <w:rFonts w:ascii="Arial" w:hAnsi="Arial" w:hint="eastAsia"/>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555FD1B3"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57FC960B" w14:textId="77777777" w:rsidR="00B22446" w:rsidRDefault="00B22446">
            <w:pPr>
              <w:keepNext/>
              <w:keepLines/>
              <w:spacing w:after="0"/>
              <w:rPr>
                <w:rFonts w:ascii="Arial" w:hAnsi="Arial"/>
                <w:sz w:val="18"/>
              </w:rPr>
            </w:pPr>
            <w:r>
              <w:rPr>
                <w:rFonts w:ascii="Arial" w:hAnsi="Arial"/>
                <w:sz w:val="18"/>
              </w:rPr>
              <w:t>Indicates the support of enhanced data management mechanisms.</w:t>
            </w:r>
          </w:p>
        </w:tc>
      </w:tr>
    </w:tbl>
    <w:p w14:paraId="03DDD588" w14:textId="77777777" w:rsidR="00E9750A" w:rsidRDefault="00E9750A"/>
    <w:p w14:paraId="705582EB" w14:textId="77777777" w:rsidR="00E9750A" w:rsidRDefault="00A16F12">
      <w:pPr>
        <w:pStyle w:val="31"/>
      </w:pPr>
      <w:bookmarkStart w:id="1683" w:name="_Toc120681650"/>
      <w:bookmarkStart w:id="1684" w:name="_Toc133434837"/>
      <w:bookmarkStart w:id="1685" w:name="_Toc136539895"/>
      <w:r>
        <w:t>5.1.9</w:t>
      </w:r>
      <w:r>
        <w:tab/>
        <w:t>Security</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1B8C5A46" w14:textId="77777777" w:rsidR="00E9750A" w:rsidRDefault="00A16F1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1A6A62E" w14:textId="77777777" w:rsidR="00E63A6B" w:rsidRDefault="00E63A6B" w:rsidP="00E63A6B">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14205BC" w14:textId="77777777" w:rsidR="00E63A6B" w:rsidRDefault="00E63A6B" w:rsidP="00E63A6B">
      <w:r>
        <w:t>If OAuth2 is used, an NF Service Consumer, prior to consuming services offered by the Nadrf_DataManagement API, shall obtain a "token" from the authorization server, by invoking the Access Token Request service, as described in 3GPP TS 29.510 [10], clause 5.4.2.2.</w:t>
      </w:r>
    </w:p>
    <w:p w14:paraId="2CE2BAAA" w14:textId="77777777" w:rsidR="00E63A6B" w:rsidRDefault="00E63A6B" w:rsidP="00E63A6B">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111FDC89" w14:textId="00A55162" w:rsidR="00E63A6B" w:rsidRDefault="00E63A6B" w:rsidP="00E63A6B">
      <w:r>
        <w:t>The Nadrf_DataManagement API defines the following scopes for OAuth2 authorization as described in 3GPP TS 29.501 [5], clause 4.10</w:t>
      </w:r>
      <w:r>
        <w:rPr>
          <w:lang w:val="en-US"/>
        </w:rPr>
        <w:t xml:space="preserve">. </w:t>
      </w:r>
    </w:p>
    <w:p w14:paraId="0E5C1FE8" w14:textId="77777777" w:rsidR="00E63A6B" w:rsidRDefault="00E63A6B" w:rsidP="00E63A6B">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E63A6B" w14:paraId="26598409" w14:textId="77777777" w:rsidTr="00E63A6B">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40BA3B" w14:textId="77777777" w:rsidR="00E63A6B" w:rsidRDefault="00E63A6B">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35570D" w14:textId="77777777" w:rsidR="00E63A6B" w:rsidRDefault="00E63A6B">
            <w:pPr>
              <w:pStyle w:val="TAH"/>
            </w:pPr>
            <w:r>
              <w:t>Description</w:t>
            </w:r>
          </w:p>
        </w:tc>
      </w:tr>
      <w:tr w:rsidR="00E63A6B" w14:paraId="5E12385A" w14:textId="77777777" w:rsidTr="00E63A6B">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2B1FEA" w14:textId="77777777" w:rsidR="00E63A6B" w:rsidRDefault="00E63A6B">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743B43" w14:textId="77777777" w:rsidR="00E63A6B" w:rsidRDefault="00E63A6B">
            <w:pPr>
              <w:pStyle w:val="TAL"/>
            </w:pPr>
            <w:r>
              <w:t xml:space="preserve">Access to the </w:t>
            </w:r>
            <w:r>
              <w:rPr>
                <w:lang w:val="en-US"/>
              </w:rPr>
              <w:t>Nadrf_DataManagement</w:t>
            </w:r>
            <w:r>
              <w:rPr>
                <w:noProof/>
                <w:lang w:val="en-US"/>
              </w:rPr>
              <w:t xml:space="preserve"> </w:t>
            </w:r>
            <w:r>
              <w:t>API</w:t>
            </w:r>
          </w:p>
        </w:tc>
      </w:tr>
      <w:tr w:rsidR="00E63A6B" w14:paraId="17B6A2FC" w14:textId="77777777" w:rsidTr="00E63A6B">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08CBAE" w14:textId="77777777" w:rsidR="00E63A6B" w:rsidRDefault="00E63A6B">
            <w:pPr>
              <w:pStyle w:val="TAL"/>
            </w:pPr>
            <w:r>
              <w:t>“nnadrf-datamanagement:storagereaddelete"</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ABD21" w14:textId="77777777" w:rsidR="00E63A6B" w:rsidRDefault="00E63A6B">
            <w:pPr>
              <w:pStyle w:val="TAL"/>
            </w:pPr>
            <w:r>
              <w:t xml:space="preserve">Access to service operations applying to </w:t>
            </w:r>
            <w:r>
              <w:rPr>
                <w:lang w:val="en-US"/>
              </w:rPr>
              <w:t xml:space="preserve">Nadrf_DataManagement_StorageRequest service operation </w:t>
            </w:r>
          </w:p>
        </w:tc>
      </w:tr>
    </w:tbl>
    <w:p w14:paraId="54976B19" w14:textId="5304A7C3" w:rsidR="00E63A6B" w:rsidRDefault="00E63A6B" w:rsidP="00E63A6B">
      <w:pPr>
        <w:rPr>
          <w:rFonts w:eastAsiaTheme="minorEastAsia"/>
          <w:lang w:val="en-US"/>
        </w:rPr>
      </w:pPr>
      <w:r>
        <w:rPr>
          <w:lang w:val="en-US"/>
        </w:rPr>
        <w:t>.</w:t>
      </w:r>
    </w:p>
    <w:p w14:paraId="4FF477D8" w14:textId="77777777" w:rsidR="00E63A6B" w:rsidRDefault="00E63A6B" w:rsidP="00E63A6B">
      <w:pPr>
        <w:pStyle w:val="EditorsNote"/>
      </w:pPr>
      <w:bookmarkStart w:id="1686" w:name="_Hlk135843134"/>
      <w:r>
        <w:t>Editor's Note:</w:t>
      </w:r>
      <w:r>
        <w:tab/>
        <w:t xml:space="preserve"> The exact scope definition is FFS.</w:t>
      </w:r>
      <w:bookmarkEnd w:id="1686"/>
    </w:p>
    <w:p w14:paraId="562F48B1" w14:textId="77777777" w:rsidR="00E9750A" w:rsidRPr="00E63A6B" w:rsidRDefault="00E9750A"/>
    <w:bookmarkEnd w:id="708"/>
    <w:bookmarkEnd w:id="709"/>
    <w:p w14:paraId="6F0499F8" w14:textId="77777777" w:rsidR="00E9750A" w:rsidRDefault="00A16F12">
      <w:pPr>
        <w:pStyle w:val="8"/>
      </w:pPr>
      <w:r>
        <w:br w:type="page"/>
      </w:r>
      <w:bookmarkStart w:id="1687" w:name="_Toc510696650"/>
      <w:bookmarkStart w:id="1688" w:name="_Toc35971450"/>
      <w:bookmarkStart w:id="1689" w:name="_Toc36812181"/>
      <w:bookmarkStart w:id="1690" w:name="_Toc72766494"/>
      <w:bookmarkStart w:id="1691" w:name="_Toc72767061"/>
      <w:bookmarkStart w:id="1692" w:name="_Toc73042513"/>
      <w:bookmarkStart w:id="1693" w:name="_Toc81242857"/>
      <w:bookmarkStart w:id="1694" w:name="_Toc89426643"/>
      <w:bookmarkStart w:id="1695" w:name="_Toc94020430"/>
      <w:bookmarkStart w:id="1696" w:name="_Toc97034964"/>
      <w:bookmarkStart w:id="1697" w:name="_Toc97037832"/>
      <w:bookmarkStart w:id="1698" w:name="_Toc100940042"/>
      <w:bookmarkStart w:id="1699" w:name="_Toc104546908"/>
      <w:bookmarkStart w:id="1700" w:name="_Toc112937955"/>
      <w:bookmarkStart w:id="1701" w:name="_Toc120681651"/>
      <w:bookmarkStart w:id="1702" w:name="_Toc114134712"/>
      <w:bookmarkStart w:id="1703" w:name="_Toc133434838"/>
      <w:bookmarkStart w:id="1704" w:name="_Toc136539896"/>
      <w:r>
        <w:lastRenderedPageBreak/>
        <w:t>Annex A (normative):</w:t>
      </w:r>
      <w:r>
        <w:br/>
        <w:t>OpenAPI specification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1E93BFF9" w14:textId="77777777" w:rsidR="00E9750A" w:rsidRDefault="00A16F12">
      <w:pPr>
        <w:pStyle w:val="1"/>
      </w:pPr>
      <w:bookmarkStart w:id="1705" w:name="_Toc94020431"/>
      <w:bookmarkStart w:id="1706" w:name="_Toc72767062"/>
      <w:bookmarkStart w:id="1707" w:name="_Toc72766495"/>
      <w:bookmarkStart w:id="1708" w:name="_Toc510696651"/>
      <w:bookmarkStart w:id="1709" w:name="_Toc35971451"/>
      <w:bookmarkStart w:id="1710" w:name="_Toc36812182"/>
      <w:bookmarkStart w:id="1711" w:name="_Toc73042514"/>
      <w:bookmarkStart w:id="1712" w:name="_Toc81242858"/>
      <w:bookmarkStart w:id="1713" w:name="_Toc89426644"/>
      <w:bookmarkStart w:id="1714" w:name="_Toc97034965"/>
      <w:bookmarkStart w:id="1715" w:name="_Toc120681652"/>
      <w:bookmarkStart w:id="1716" w:name="_Toc112937956"/>
      <w:bookmarkStart w:id="1717" w:name="_Toc114134713"/>
      <w:bookmarkStart w:id="1718" w:name="_Toc100940043"/>
      <w:bookmarkStart w:id="1719" w:name="_Toc104546909"/>
      <w:bookmarkStart w:id="1720" w:name="_Toc97037833"/>
      <w:bookmarkStart w:id="1721" w:name="_Toc133434839"/>
      <w:bookmarkStart w:id="1722" w:name="_Toc136539897"/>
      <w:r>
        <w:t>A.1</w:t>
      </w:r>
      <w:r>
        <w:tab/>
        <w:t>General</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2538771F" w14:textId="77777777" w:rsidR="00E9750A" w:rsidRDefault="00A16F12">
      <w:bookmarkStart w:id="1723"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172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1725" w:name="_Toc114134714"/>
      <w:bookmarkStart w:id="1726" w:name="_Toc120681653"/>
      <w:bookmarkStart w:id="1727" w:name="_Toc112937957"/>
      <w:bookmarkStart w:id="1728" w:name="_Toc100940044"/>
      <w:bookmarkStart w:id="1729" w:name="_Toc104546910"/>
      <w:bookmarkStart w:id="1730" w:name="_Toc97037834"/>
      <w:bookmarkStart w:id="1731" w:name="_Toc97034966"/>
      <w:bookmarkStart w:id="1732" w:name="_Toc94020432"/>
      <w:bookmarkStart w:id="1733" w:name="_Toc81242859"/>
      <w:bookmarkStart w:id="1734" w:name="_Toc89426645"/>
      <w:bookmarkStart w:id="1735" w:name="_Toc73042515"/>
      <w:bookmarkStart w:id="1736" w:name="_Toc72766496"/>
      <w:bookmarkStart w:id="1737" w:name="_Toc72767063"/>
      <w:bookmarkStart w:id="1738" w:name="_Toc133434840"/>
      <w:bookmarkStart w:id="1739" w:name="_Toc136539898"/>
      <w:bookmarkEnd w:id="1723"/>
      <w:bookmarkEnd w:id="1724"/>
      <w:r>
        <w:t>A.2</w:t>
      </w:r>
      <w:r>
        <w:tab/>
        <w:t>Nadrf_DataManagement API</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2FAD3469" w:rsidR="00E9750A" w:rsidRDefault="00A16F12">
      <w:pPr>
        <w:pStyle w:val="PL"/>
        <w:rPr>
          <w:lang w:val="en-US" w:eastAsia="en-IN"/>
        </w:rPr>
      </w:pPr>
      <w:r>
        <w:rPr>
          <w:lang w:val="en-IN" w:eastAsia="en-IN"/>
        </w:rPr>
        <w:t xml:space="preserve">  version: 1.1.0-</w:t>
      </w:r>
      <w:r>
        <w:rPr>
          <w:lang w:val="en-US" w:eastAsia="en-IN"/>
        </w:rPr>
        <w:t>alpha.</w:t>
      </w:r>
      <w:r w:rsidR="007D661F">
        <w:rPr>
          <w:lang w:val="en-US" w:eastAsia="en-IN"/>
        </w:rPr>
        <w:t>3</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22C06D3F" w:rsidR="00E9750A" w:rsidRDefault="00A16F12">
      <w:pPr>
        <w:pStyle w:val="PL"/>
        <w:rPr>
          <w:lang w:val="en-IN" w:eastAsia="en-IN"/>
        </w:rPr>
      </w:pPr>
      <w:r>
        <w:rPr>
          <w:lang w:val="en-IN" w:eastAsia="en-IN"/>
        </w:rPr>
        <w:t xml:space="preserve">  description: </w:t>
      </w:r>
      <w:r>
        <w:t>3GPP TS 29.575 V18.</w:t>
      </w:r>
      <w:r w:rsidR="007D661F">
        <w:t>2</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1740"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lastRenderedPageBreak/>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lastRenderedPageBreak/>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03484C7A" w14:textId="77777777" w:rsidR="00F90D45" w:rsidRDefault="00F90D45" w:rsidP="00F90D45">
      <w:pPr>
        <w:pStyle w:val="PL"/>
        <w:rPr>
          <w:lang w:val="en-IN" w:eastAsia="en-IN"/>
        </w:rPr>
      </w:pPr>
      <w:r>
        <w:rPr>
          <w:lang w:val="en-IN" w:eastAsia="en-IN"/>
        </w:rPr>
        <w:t xml:space="preserve">      properties:</w:t>
      </w:r>
    </w:p>
    <w:p w14:paraId="07AA9D1F" w14:textId="77777777" w:rsidR="00F90D45" w:rsidRDefault="00F90D45" w:rsidP="00F90D45">
      <w:pPr>
        <w:pStyle w:val="PL"/>
        <w:rPr>
          <w:lang w:val="en-IN" w:eastAsia="en-IN"/>
        </w:rPr>
      </w:pPr>
      <w:r>
        <w:rPr>
          <w:lang w:val="en-IN" w:eastAsia="en-IN"/>
        </w:rPr>
        <w:t xml:space="preserve">        amfDataSub:</w:t>
      </w:r>
    </w:p>
    <w:p w14:paraId="375A559A" w14:textId="77777777" w:rsidR="00F90D45" w:rsidRDefault="00F90D45" w:rsidP="00F90D45">
      <w:pPr>
        <w:pStyle w:val="PL"/>
        <w:rPr>
          <w:lang w:val="en-IN" w:eastAsia="en-IN"/>
        </w:rPr>
      </w:pPr>
      <w:r>
        <w:rPr>
          <w:lang w:val="en-IN" w:eastAsia="en-IN"/>
        </w:rPr>
        <w:t xml:space="preserve">          $ref: 'TS29518_Namf_EventExposure.yaml#/components/schemas/AmfEventSubscription'</w:t>
      </w:r>
    </w:p>
    <w:p w14:paraId="1F92CD47" w14:textId="77777777" w:rsidR="00F90D45" w:rsidRDefault="00F90D45" w:rsidP="00F90D45">
      <w:pPr>
        <w:pStyle w:val="PL"/>
        <w:rPr>
          <w:lang w:val="en-IN" w:eastAsia="en-IN"/>
        </w:rPr>
      </w:pPr>
      <w:r>
        <w:rPr>
          <w:lang w:val="en-IN" w:eastAsia="en-IN"/>
        </w:rPr>
        <w:t xml:space="preserve">        smfDataSub:</w:t>
      </w:r>
    </w:p>
    <w:p w14:paraId="5DD9ED44" w14:textId="77777777" w:rsidR="00F90D45" w:rsidRDefault="00F90D45" w:rsidP="00F90D45">
      <w:pPr>
        <w:pStyle w:val="PL"/>
        <w:rPr>
          <w:lang w:val="en-IN" w:eastAsia="en-IN"/>
        </w:rPr>
      </w:pPr>
      <w:r>
        <w:rPr>
          <w:lang w:val="en-IN" w:eastAsia="en-IN"/>
        </w:rPr>
        <w:t xml:space="preserve">          $ref: 'TS29508_Nsmf_EventExposure.yaml#/components/schemas/NsmfEventExposure'</w:t>
      </w:r>
    </w:p>
    <w:p w14:paraId="0C7026B1" w14:textId="77777777" w:rsidR="00F90D45" w:rsidRDefault="00F90D45" w:rsidP="00F90D45">
      <w:pPr>
        <w:pStyle w:val="PL"/>
        <w:rPr>
          <w:lang w:val="en-IN" w:eastAsia="en-IN"/>
        </w:rPr>
      </w:pPr>
      <w:r>
        <w:rPr>
          <w:lang w:val="en-IN" w:eastAsia="en-IN"/>
        </w:rPr>
        <w:t xml:space="preserve">        udmDataSub:</w:t>
      </w:r>
    </w:p>
    <w:p w14:paraId="458917BC" w14:textId="77777777" w:rsidR="00F90D45" w:rsidRDefault="00F90D45" w:rsidP="00F90D45">
      <w:pPr>
        <w:pStyle w:val="PL"/>
        <w:rPr>
          <w:lang w:val="en-IN" w:eastAsia="en-IN"/>
        </w:rPr>
      </w:pPr>
      <w:r>
        <w:rPr>
          <w:lang w:val="en-IN" w:eastAsia="en-IN"/>
        </w:rPr>
        <w:t xml:space="preserve">          $ref: 'TS29503_Nudm_EE.yaml#/components/schemas/EeSubscription'</w:t>
      </w:r>
    </w:p>
    <w:p w14:paraId="3760736B" w14:textId="77777777" w:rsidR="00F90D45" w:rsidRDefault="00F90D45" w:rsidP="00F90D45">
      <w:pPr>
        <w:pStyle w:val="PL"/>
        <w:rPr>
          <w:lang w:val="en-IN" w:eastAsia="en-IN"/>
        </w:rPr>
      </w:pPr>
      <w:r>
        <w:rPr>
          <w:lang w:val="en-IN" w:eastAsia="en-IN"/>
        </w:rPr>
        <w:t xml:space="preserve">        afDataSub:</w:t>
      </w:r>
    </w:p>
    <w:p w14:paraId="0A38ADD6" w14:textId="77777777" w:rsidR="00F90D45" w:rsidRDefault="00F90D45" w:rsidP="00F90D45">
      <w:pPr>
        <w:pStyle w:val="PL"/>
        <w:rPr>
          <w:lang w:val="en-IN" w:eastAsia="en-IN"/>
        </w:rPr>
      </w:pPr>
      <w:r>
        <w:rPr>
          <w:lang w:val="en-IN" w:eastAsia="en-IN"/>
        </w:rPr>
        <w:t xml:space="preserve">          $ref: 'TS29517_Naf_EventExposure.yaml#/components/schemas/AfEventExposureSubsc'</w:t>
      </w:r>
    </w:p>
    <w:p w14:paraId="3B7195AD" w14:textId="77777777" w:rsidR="00F90D45" w:rsidRDefault="00F90D45" w:rsidP="00F90D45">
      <w:pPr>
        <w:pStyle w:val="PL"/>
        <w:rPr>
          <w:lang w:val="en-IN" w:eastAsia="en-IN"/>
        </w:rPr>
      </w:pPr>
      <w:r>
        <w:rPr>
          <w:lang w:val="en-IN" w:eastAsia="en-IN"/>
        </w:rPr>
        <w:t xml:space="preserve">        nefDataSub:</w:t>
      </w:r>
    </w:p>
    <w:p w14:paraId="0F87EAC3" w14:textId="77777777" w:rsidR="00F90D45" w:rsidRDefault="00F90D45" w:rsidP="00F90D45">
      <w:pPr>
        <w:pStyle w:val="PL"/>
        <w:rPr>
          <w:lang w:val="en-IN" w:eastAsia="en-IN"/>
        </w:rPr>
      </w:pPr>
      <w:r>
        <w:rPr>
          <w:lang w:val="en-IN" w:eastAsia="en-IN"/>
        </w:rPr>
        <w:t xml:space="preserve">          $ref: 'TS29591_Nnef_EventExposure.yaml#/components/schemas/NefEventExposureSubsc'</w:t>
      </w:r>
    </w:p>
    <w:p w14:paraId="6C45F74E" w14:textId="77777777" w:rsidR="00F90D45" w:rsidRDefault="00F90D45" w:rsidP="00F90D45">
      <w:pPr>
        <w:pStyle w:val="PL"/>
        <w:rPr>
          <w:lang w:val="en-IN" w:eastAsia="en-IN"/>
        </w:rPr>
      </w:pPr>
      <w:r>
        <w:rPr>
          <w:lang w:val="en-IN" w:eastAsia="en-IN"/>
        </w:rPr>
        <w:t xml:space="preserve">        nrfDataSub:</w:t>
      </w:r>
    </w:p>
    <w:p w14:paraId="532D5B94" w14:textId="77777777" w:rsidR="00F90D45" w:rsidRDefault="00F90D45" w:rsidP="00F90D45">
      <w:pPr>
        <w:pStyle w:val="PL"/>
        <w:rPr>
          <w:lang w:val="en-IN" w:eastAsia="en-IN"/>
        </w:rPr>
      </w:pPr>
      <w:r>
        <w:rPr>
          <w:lang w:val="en-IN" w:eastAsia="en-IN"/>
        </w:rPr>
        <w:t xml:space="preserve">          $ref: 'TS29510_Nnrf_NFManagement.yaml#/components/schemas/SubscriptionData'</w:t>
      </w:r>
    </w:p>
    <w:p w14:paraId="0E1F1A81" w14:textId="77777777" w:rsidR="00F90D45" w:rsidRDefault="00F90D45" w:rsidP="00F90D45">
      <w:pPr>
        <w:pStyle w:val="PL"/>
        <w:rPr>
          <w:lang w:val="en-IN" w:eastAsia="en-IN"/>
        </w:rPr>
      </w:pPr>
      <w:r>
        <w:rPr>
          <w:lang w:val="en-IN" w:eastAsia="en-IN"/>
        </w:rPr>
        <w:t xml:space="preserve">        nsacfDataSub:</w:t>
      </w:r>
    </w:p>
    <w:p w14:paraId="5A488341" w14:textId="77777777" w:rsidR="00F90D45" w:rsidRDefault="00F90D45" w:rsidP="00F90D45">
      <w:pPr>
        <w:pStyle w:val="PL"/>
        <w:rPr>
          <w:lang w:val="en-IN" w:eastAsia="en-IN"/>
        </w:rPr>
      </w:pPr>
      <w:r>
        <w:rPr>
          <w:lang w:val="en-IN" w:eastAsia="en-IN"/>
        </w:rPr>
        <w:t xml:space="preserve">          $ref: 'TS29536_Nnsacf_SliceEventExposure.yaml#/components/schemas/SACEventSubscription'</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lastRenderedPageBreak/>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D1E5EDE" w14:textId="77777777" w:rsidR="00F90D45" w:rsidRDefault="00F90D45" w:rsidP="00F90D45"/>
    <w:p w14:paraId="2B50451C" w14:textId="4B035ACA" w:rsidR="00E9750A" w:rsidRDefault="00A16F12" w:rsidP="002C3934">
      <w:pPr>
        <w:pStyle w:val="8"/>
      </w:pPr>
      <w:r>
        <w:br w:type="page"/>
      </w:r>
      <w:bookmarkStart w:id="1741" w:name="_Toc112937958"/>
      <w:bookmarkStart w:id="1742" w:name="_Toc104546911"/>
      <w:bookmarkStart w:id="1743" w:name="_Toc100940045"/>
      <w:bookmarkStart w:id="1744" w:name="_Toc97037835"/>
      <w:bookmarkStart w:id="1745" w:name="_Toc94020433"/>
      <w:bookmarkStart w:id="1746" w:name="_Toc97034967"/>
      <w:bookmarkStart w:id="1747" w:name="_Toc89426646"/>
      <w:bookmarkStart w:id="1748" w:name="_Toc81242860"/>
      <w:bookmarkStart w:id="1749" w:name="_Toc2086459"/>
      <w:bookmarkStart w:id="1750" w:name="_Toc72767064"/>
      <w:bookmarkStart w:id="1751" w:name="_Toc73042516"/>
      <w:bookmarkStart w:id="1752" w:name="_Toc72766497"/>
      <w:bookmarkStart w:id="1753" w:name="_Toc114134715"/>
      <w:bookmarkStart w:id="1754" w:name="_Toc120681654"/>
      <w:bookmarkStart w:id="1755" w:name="_Toc133434841"/>
      <w:bookmarkStart w:id="1756" w:name="_Toc136539899"/>
      <w:bookmarkEnd w:id="1740"/>
      <w:r>
        <w:lastRenderedPageBreak/>
        <w:t>Annex B (informative):</w:t>
      </w:r>
      <w:r>
        <w:br/>
        <w:t>Change history</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AA5345">
            <w:pPr>
              <w:pStyle w:val="TAL"/>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AA5345">
            <w:pPr>
              <w:pStyle w:val="TAL"/>
              <w:rPr>
                <w:b/>
                <w:sz w:val="16"/>
              </w:rPr>
            </w:pPr>
            <w:r w:rsidRPr="00481D2D">
              <w:rPr>
                <w:b/>
                <w:sz w:val="16"/>
              </w:rPr>
              <w:t>Date</w:t>
            </w:r>
          </w:p>
        </w:tc>
        <w:tc>
          <w:tcPr>
            <w:tcW w:w="997" w:type="dxa"/>
            <w:shd w:val="pct10" w:color="auto" w:fill="FFFFFF"/>
          </w:tcPr>
          <w:p w14:paraId="1450065E" w14:textId="77777777" w:rsidR="002C3934" w:rsidRPr="00481D2D" w:rsidRDefault="002C3934" w:rsidP="00AA5345">
            <w:pPr>
              <w:pStyle w:val="TAL"/>
              <w:rPr>
                <w:b/>
                <w:sz w:val="16"/>
              </w:rPr>
            </w:pPr>
            <w:r w:rsidRPr="00481D2D">
              <w:rPr>
                <w:b/>
                <w:sz w:val="16"/>
              </w:rPr>
              <w:t>Meeting</w:t>
            </w:r>
          </w:p>
        </w:tc>
        <w:tc>
          <w:tcPr>
            <w:tcW w:w="1042" w:type="dxa"/>
            <w:shd w:val="pct10" w:color="auto" w:fill="FFFFFF"/>
          </w:tcPr>
          <w:p w14:paraId="5D10F66D" w14:textId="77777777" w:rsidR="002C3934" w:rsidRPr="00481D2D" w:rsidRDefault="002C3934" w:rsidP="00AA5345">
            <w:pPr>
              <w:pStyle w:val="TAL"/>
              <w:rPr>
                <w:b/>
                <w:sz w:val="16"/>
              </w:rPr>
            </w:pPr>
            <w:r w:rsidRPr="00481D2D">
              <w:rPr>
                <w:b/>
                <w:sz w:val="16"/>
              </w:rPr>
              <w:t>TDoc</w:t>
            </w:r>
          </w:p>
        </w:tc>
        <w:tc>
          <w:tcPr>
            <w:tcW w:w="515" w:type="dxa"/>
            <w:shd w:val="pct10" w:color="auto" w:fill="FFFFFF"/>
          </w:tcPr>
          <w:p w14:paraId="6ECA88DD" w14:textId="77777777" w:rsidR="002C3934" w:rsidRPr="00481D2D" w:rsidRDefault="002C3934" w:rsidP="00AA5345">
            <w:pPr>
              <w:pStyle w:val="TAL"/>
              <w:rPr>
                <w:b/>
                <w:sz w:val="16"/>
              </w:rPr>
            </w:pPr>
            <w:r w:rsidRPr="00481D2D">
              <w:rPr>
                <w:b/>
                <w:sz w:val="16"/>
              </w:rPr>
              <w:t>CR</w:t>
            </w:r>
          </w:p>
        </w:tc>
        <w:tc>
          <w:tcPr>
            <w:tcW w:w="419" w:type="dxa"/>
            <w:shd w:val="pct10" w:color="auto" w:fill="FFFFFF"/>
          </w:tcPr>
          <w:p w14:paraId="6AF17B3F" w14:textId="77777777" w:rsidR="002C3934" w:rsidRPr="00481D2D" w:rsidRDefault="002C3934" w:rsidP="00AA5345">
            <w:pPr>
              <w:pStyle w:val="TAL"/>
              <w:rPr>
                <w:b/>
                <w:sz w:val="16"/>
              </w:rPr>
            </w:pPr>
            <w:r w:rsidRPr="00481D2D">
              <w:rPr>
                <w:b/>
                <w:sz w:val="16"/>
              </w:rPr>
              <w:t>Rev</w:t>
            </w:r>
          </w:p>
        </w:tc>
        <w:tc>
          <w:tcPr>
            <w:tcW w:w="416" w:type="dxa"/>
            <w:shd w:val="pct10" w:color="auto" w:fill="FFFFFF"/>
          </w:tcPr>
          <w:p w14:paraId="4D120E8E" w14:textId="77777777" w:rsidR="002C3934" w:rsidRPr="00481D2D" w:rsidRDefault="002C3934" w:rsidP="00AA5345">
            <w:pPr>
              <w:pStyle w:val="TAL"/>
              <w:rPr>
                <w:b/>
                <w:sz w:val="16"/>
              </w:rPr>
            </w:pPr>
            <w:r w:rsidRPr="00481D2D">
              <w:rPr>
                <w:b/>
                <w:sz w:val="16"/>
              </w:rPr>
              <w:t>Cat</w:t>
            </w:r>
          </w:p>
        </w:tc>
        <w:tc>
          <w:tcPr>
            <w:tcW w:w="4725" w:type="dxa"/>
            <w:shd w:val="pct10" w:color="auto" w:fill="FFFFFF"/>
          </w:tcPr>
          <w:p w14:paraId="48C5425D" w14:textId="77777777" w:rsidR="002C3934" w:rsidRPr="00481D2D" w:rsidRDefault="002C3934" w:rsidP="00AA5345">
            <w:pPr>
              <w:pStyle w:val="TAL"/>
              <w:rPr>
                <w:b/>
                <w:sz w:val="16"/>
              </w:rPr>
            </w:pPr>
            <w:r w:rsidRPr="00481D2D">
              <w:rPr>
                <w:b/>
                <w:sz w:val="16"/>
              </w:rPr>
              <w:t>Subject/Comment</w:t>
            </w:r>
          </w:p>
        </w:tc>
        <w:tc>
          <w:tcPr>
            <w:tcW w:w="702" w:type="dxa"/>
            <w:shd w:val="pct10" w:color="auto" w:fill="FFFFFF"/>
          </w:tcPr>
          <w:p w14:paraId="528FCF63" w14:textId="77777777" w:rsidR="002C3934" w:rsidRPr="00481D2D" w:rsidRDefault="002C3934" w:rsidP="00AA5345">
            <w:pPr>
              <w:pStyle w:val="TAL"/>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2C3934">
            <w:pPr>
              <w:pStyle w:val="TAC"/>
              <w:rPr>
                <w:sz w:val="16"/>
                <w:szCs w:val="16"/>
              </w:rPr>
            </w:pPr>
            <w:r>
              <w:rPr>
                <w:sz w:val="16"/>
                <w:szCs w:val="16"/>
              </w:rPr>
              <w:t>2021-06</w:t>
            </w:r>
          </w:p>
        </w:tc>
        <w:tc>
          <w:tcPr>
            <w:tcW w:w="997" w:type="dxa"/>
            <w:shd w:val="solid" w:color="FFFFFF" w:fill="auto"/>
          </w:tcPr>
          <w:p w14:paraId="067E3DB7" w14:textId="1DFDB835"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2C3934">
            <w:pPr>
              <w:pStyle w:val="TAC"/>
              <w:rPr>
                <w:sz w:val="16"/>
                <w:szCs w:val="16"/>
              </w:rPr>
            </w:pPr>
          </w:p>
        </w:tc>
        <w:tc>
          <w:tcPr>
            <w:tcW w:w="515" w:type="dxa"/>
            <w:shd w:val="solid" w:color="FFFFFF" w:fill="auto"/>
          </w:tcPr>
          <w:p w14:paraId="3A218337" w14:textId="2A5AFD96" w:rsidR="002C3934" w:rsidRPr="00481D2D" w:rsidRDefault="002C3934" w:rsidP="002C3934">
            <w:pPr>
              <w:pStyle w:val="TAL"/>
              <w:rPr>
                <w:sz w:val="16"/>
                <w:szCs w:val="16"/>
              </w:rPr>
            </w:pPr>
          </w:p>
        </w:tc>
        <w:tc>
          <w:tcPr>
            <w:tcW w:w="419" w:type="dxa"/>
            <w:shd w:val="solid" w:color="FFFFFF" w:fill="auto"/>
          </w:tcPr>
          <w:p w14:paraId="32B3B7D9" w14:textId="7FBF268D" w:rsidR="002C3934" w:rsidRPr="00481D2D" w:rsidRDefault="002C3934" w:rsidP="002C3934">
            <w:pPr>
              <w:pStyle w:val="TAR"/>
              <w:rPr>
                <w:sz w:val="16"/>
                <w:szCs w:val="16"/>
              </w:rPr>
            </w:pPr>
          </w:p>
        </w:tc>
        <w:tc>
          <w:tcPr>
            <w:tcW w:w="416" w:type="dxa"/>
            <w:shd w:val="solid" w:color="FFFFFF" w:fill="auto"/>
          </w:tcPr>
          <w:p w14:paraId="33A0E057" w14:textId="6336DEDD" w:rsidR="002C3934" w:rsidRPr="00481D2D" w:rsidRDefault="002C3934" w:rsidP="002C3934">
            <w:pPr>
              <w:pStyle w:val="TAC"/>
              <w:rPr>
                <w:sz w:val="16"/>
                <w:szCs w:val="16"/>
              </w:rPr>
            </w:pPr>
          </w:p>
        </w:tc>
        <w:tc>
          <w:tcPr>
            <w:tcW w:w="4725" w:type="dxa"/>
            <w:shd w:val="solid" w:color="FFFFFF" w:fill="auto"/>
          </w:tcPr>
          <w:p w14:paraId="3DCB41A6" w14:textId="5B49585C" w:rsidR="002C3934" w:rsidRPr="00481D2D" w:rsidRDefault="002C3934" w:rsidP="002C3934">
            <w:pPr>
              <w:pStyle w:val="TAL"/>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2C3934">
            <w:pPr>
              <w:pStyle w:val="TAC"/>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2C3934">
            <w:pPr>
              <w:pStyle w:val="TAC"/>
              <w:rPr>
                <w:sz w:val="16"/>
                <w:szCs w:val="16"/>
              </w:rPr>
            </w:pPr>
            <w:r>
              <w:rPr>
                <w:sz w:val="16"/>
                <w:szCs w:val="16"/>
              </w:rPr>
              <w:t>2021-06</w:t>
            </w:r>
          </w:p>
        </w:tc>
        <w:tc>
          <w:tcPr>
            <w:tcW w:w="997" w:type="dxa"/>
            <w:shd w:val="solid" w:color="FFFFFF" w:fill="auto"/>
          </w:tcPr>
          <w:p w14:paraId="13950BEA" w14:textId="2B6D4881"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2C3934">
            <w:pPr>
              <w:pStyle w:val="TAC"/>
              <w:rPr>
                <w:sz w:val="16"/>
                <w:szCs w:val="16"/>
              </w:rPr>
            </w:pPr>
            <w:r>
              <w:rPr>
                <w:sz w:val="16"/>
                <w:szCs w:val="16"/>
              </w:rPr>
              <w:t>C3-213501</w:t>
            </w:r>
          </w:p>
        </w:tc>
        <w:tc>
          <w:tcPr>
            <w:tcW w:w="515" w:type="dxa"/>
            <w:shd w:val="solid" w:color="FFFFFF" w:fill="auto"/>
          </w:tcPr>
          <w:p w14:paraId="33C41A8B" w14:textId="0623F401" w:rsidR="002C3934" w:rsidRPr="00481D2D" w:rsidRDefault="002C3934" w:rsidP="002C3934">
            <w:pPr>
              <w:pStyle w:val="TAL"/>
              <w:rPr>
                <w:sz w:val="16"/>
                <w:szCs w:val="16"/>
              </w:rPr>
            </w:pPr>
          </w:p>
        </w:tc>
        <w:tc>
          <w:tcPr>
            <w:tcW w:w="419" w:type="dxa"/>
            <w:shd w:val="solid" w:color="FFFFFF" w:fill="auto"/>
          </w:tcPr>
          <w:p w14:paraId="053B177F" w14:textId="2C54834F" w:rsidR="002C3934" w:rsidRPr="00481D2D" w:rsidRDefault="002C3934" w:rsidP="002C3934">
            <w:pPr>
              <w:pStyle w:val="TAR"/>
              <w:rPr>
                <w:sz w:val="16"/>
                <w:szCs w:val="16"/>
              </w:rPr>
            </w:pPr>
          </w:p>
        </w:tc>
        <w:tc>
          <w:tcPr>
            <w:tcW w:w="416" w:type="dxa"/>
            <w:shd w:val="solid" w:color="FFFFFF" w:fill="auto"/>
          </w:tcPr>
          <w:p w14:paraId="4701242D" w14:textId="413E4956" w:rsidR="002C3934" w:rsidRPr="00481D2D" w:rsidRDefault="002C3934" w:rsidP="002C3934">
            <w:pPr>
              <w:pStyle w:val="TAC"/>
              <w:rPr>
                <w:sz w:val="16"/>
                <w:szCs w:val="16"/>
              </w:rPr>
            </w:pPr>
          </w:p>
        </w:tc>
        <w:tc>
          <w:tcPr>
            <w:tcW w:w="4725" w:type="dxa"/>
            <w:shd w:val="solid" w:color="FFFFFF" w:fill="auto"/>
          </w:tcPr>
          <w:p w14:paraId="11D59F4D" w14:textId="731B8799" w:rsidR="002C3934" w:rsidRPr="00481D2D" w:rsidRDefault="002C3934" w:rsidP="002C3934">
            <w:pPr>
              <w:pStyle w:val="TAL"/>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2C3934">
            <w:pPr>
              <w:pStyle w:val="TAC"/>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2C3934">
            <w:pPr>
              <w:pStyle w:val="TAC"/>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2C3934">
            <w:pPr>
              <w:pStyle w:val="TAC"/>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2C3934">
            <w:pPr>
              <w:pStyle w:val="TAC"/>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2C3934">
            <w:pPr>
              <w:pStyle w:val="TAL"/>
              <w:rPr>
                <w:sz w:val="16"/>
                <w:szCs w:val="16"/>
              </w:rPr>
            </w:pPr>
          </w:p>
        </w:tc>
        <w:tc>
          <w:tcPr>
            <w:tcW w:w="419" w:type="dxa"/>
            <w:shd w:val="solid" w:color="FFFFFF" w:fill="auto"/>
          </w:tcPr>
          <w:p w14:paraId="1A11EE92" w14:textId="77777777" w:rsidR="002C3934" w:rsidRPr="00481D2D" w:rsidRDefault="002C3934" w:rsidP="002C3934">
            <w:pPr>
              <w:pStyle w:val="TAR"/>
              <w:rPr>
                <w:sz w:val="16"/>
                <w:szCs w:val="16"/>
              </w:rPr>
            </w:pPr>
          </w:p>
        </w:tc>
        <w:tc>
          <w:tcPr>
            <w:tcW w:w="416" w:type="dxa"/>
            <w:shd w:val="solid" w:color="FFFFFF" w:fill="auto"/>
          </w:tcPr>
          <w:p w14:paraId="3CFA2963" w14:textId="4580A1AD" w:rsidR="002C3934" w:rsidRPr="00481D2D" w:rsidRDefault="002C3934" w:rsidP="002C3934">
            <w:pPr>
              <w:pStyle w:val="TAC"/>
              <w:rPr>
                <w:sz w:val="16"/>
                <w:szCs w:val="16"/>
              </w:rPr>
            </w:pPr>
          </w:p>
        </w:tc>
        <w:tc>
          <w:tcPr>
            <w:tcW w:w="4725" w:type="dxa"/>
            <w:shd w:val="solid" w:color="FFFFFF" w:fill="auto"/>
          </w:tcPr>
          <w:p w14:paraId="64128657" w14:textId="5F2F431F" w:rsidR="002C3934" w:rsidRPr="00481D2D" w:rsidRDefault="002C3934" w:rsidP="002C3934">
            <w:pPr>
              <w:pStyle w:val="TAL"/>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2C3934">
            <w:pPr>
              <w:pStyle w:val="TAC"/>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2C3934">
            <w:pPr>
              <w:pStyle w:val="TAC"/>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2C3934">
            <w:pPr>
              <w:pStyle w:val="TAC"/>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2C3934">
            <w:pPr>
              <w:pStyle w:val="TAC"/>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2C3934">
            <w:pPr>
              <w:pStyle w:val="TAL"/>
              <w:rPr>
                <w:sz w:val="16"/>
                <w:szCs w:val="16"/>
              </w:rPr>
            </w:pPr>
          </w:p>
        </w:tc>
        <w:tc>
          <w:tcPr>
            <w:tcW w:w="419" w:type="dxa"/>
            <w:shd w:val="solid" w:color="FFFFFF" w:fill="auto"/>
          </w:tcPr>
          <w:p w14:paraId="19909626" w14:textId="77777777" w:rsidR="002C3934" w:rsidRPr="00481D2D" w:rsidRDefault="002C3934" w:rsidP="002C3934">
            <w:pPr>
              <w:pStyle w:val="TAR"/>
              <w:rPr>
                <w:sz w:val="16"/>
                <w:szCs w:val="16"/>
              </w:rPr>
            </w:pPr>
          </w:p>
        </w:tc>
        <w:tc>
          <w:tcPr>
            <w:tcW w:w="416" w:type="dxa"/>
            <w:shd w:val="solid" w:color="FFFFFF" w:fill="auto"/>
          </w:tcPr>
          <w:p w14:paraId="5ADCEAFF" w14:textId="61F6E9CC" w:rsidR="002C3934" w:rsidRPr="00481D2D" w:rsidRDefault="002C3934" w:rsidP="002C3934">
            <w:pPr>
              <w:pStyle w:val="TAC"/>
              <w:rPr>
                <w:sz w:val="16"/>
                <w:szCs w:val="16"/>
              </w:rPr>
            </w:pPr>
          </w:p>
        </w:tc>
        <w:tc>
          <w:tcPr>
            <w:tcW w:w="4725" w:type="dxa"/>
            <w:shd w:val="solid" w:color="FFFFFF" w:fill="auto"/>
          </w:tcPr>
          <w:p w14:paraId="68302581" w14:textId="7ACBC8A4" w:rsidR="002C3934" w:rsidRPr="00481D2D" w:rsidRDefault="002C3934" w:rsidP="002C3934">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2C3934">
            <w:pPr>
              <w:pStyle w:val="TAC"/>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2C3934">
            <w:pPr>
              <w:pStyle w:val="TAC"/>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2C3934">
            <w:pPr>
              <w:pStyle w:val="TAC"/>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2C3934">
            <w:pPr>
              <w:pStyle w:val="TAC"/>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2C3934">
            <w:pPr>
              <w:pStyle w:val="TAL"/>
              <w:rPr>
                <w:sz w:val="16"/>
                <w:szCs w:val="16"/>
              </w:rPr>
            </w:pPr>
          </w:p>
        </w:tc>
        <w:tc>
          <w:tcPr>
            <w:tcW w:w="419" w:type="dxa"/>
            <w:shd w:val="solid" w:color="FFFFFF" w:fill="auto"/>
          </w:tcPr>
          <w:p w14:paraId="7C22E9F4" w14:textId="428E7F4F" w:rsidR="002C3934" w:rsidRPr="00481D2D" w:rsidRDefault="002C3934" w:rsidP="002C3934">
            <w:pPr>
              <w:pStyle w:val="TAR"/>
              <w:rPr>
                <w:sz w:val="16"/>
                <w:szCs w:val="16"/>
              </w:rPr>
            </w:pPr>
          </w:p>
        </w:tc>
        <w:tc>
          <w:tcPr>
            <w:tcW w:w="416" w:type="dxa"/>
            <w:shd w:val="solid" w:color="FFFFFF" w:fill="auto"/>
          </w:tcPr>
          <w:p w14:paraId="627633AB" w14:textId="6FB6D111" w:rsidR="002C3934" w:rsidRPr="00481D2D" w:rsidRDefault="002C3934" w:rsidP="002C3934">
            <w:pPr>
              <w:pStyle w:val="TAC"/>
              <w:rPr>
                <w:sz w:val="16"/>
                <w:szCs w:val="16"/>
              </w:rPr>
            </w:pPr>
          </w:p>
        </w:tc>
        <w:tc>
          <w:tcPr>
            <w:tcW w:w="4725" w:type="dxa"/>
            <w:shd w:val="solid" w:color="FFFFFF" w:fill="auto"/>
          </w:tcPr>
          <w:p w14:paraId="6BA9150A" w14:textId="58E25821" w:rsidR="002C3934" w:rsidRPr="00481D2D" w:rsidRDefault="002C3934" w:rsidP="002C3934">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2C3934">
            <w:pPr>
              <w:pStyle w:val="TAC"/>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2C3934">
            <w:pPr>
              <w:pStyle w:val="TAC"/>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2C3934">
            <w:pPr>
              <w:pStyle w:val="TAC"/>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2C3934">
            <w:pPr>
              <w:pStyle w:val="TAC"/>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2C3934">
            <w:pPr>
              <w:pStyle w:val="TAL"/>
              <w:rPr>
                <w:sz w:val="16"/>
                <w:szCs w:val="16"/>
              </w:rPr>
            </w:pPr>
          </w:p>
        </w:tc>
        <w:tc>
          <w:tcPr>
            <w:tcW w:w="419" w:type="dxa"/>
            <w:shd w:val="solid" w:color="FFFFFF" w:fill="auto"/>
          </w:tcPr>
          <w:p w14:paraId="5C4EB8CA" w14:textId="77777777" w:rsidR="002C3934" w:rsidRPr="00481D2D" w:rsidRDefault="002C3934" w:rsidP="002C3934">
            <w:pPr>
              <w:pStyle w:val="TAR"/>
              <w:rPr>
                <w:sz w:val="16"/>
                <w:szCs w:val="16"/>
              </w:rPr>
            </w:pPr>
          </w:p>
        </w:tc>
        <w:tc>
          <w:tcPr>
            <w:tcW w:w="416" w:type="dxa"/>
            <w:shd w:val="solid" w:color="FFFFFF" w:fill="auto"/>
          </w:tcPr>
          <w:p w14:paraId="53140169" w14:textId="1B4A7BFF" w:rsidR="002C3934" w:rsidRPr="00481D2D" w:rsidRDefault="002C3934" w:rsidP="002C3934">
            <w:pPr>
              <w:pStyle w:val="TAC"/>
              <w:rPr>
                <w:sz w:val="16"/>
                <w:szCs w:val="16"/>
              </w:rPr>
            </w:pPr>
          </w:p>
        </w:tc>
        <w:tc>
          <w:tcPr>
            <w:tcW w:w="4725" w:type="dxa"/>
            <w:shd w:val="solid" w:color="FFFFFF" w:fill="auto"/>
          </w:tcPr>
          <w:p w14:paraId="418705CA" w14:textId="3A146507" w:rsidR="002C3934" w:rsidRPr="00481D2D" w:rsidRDefault="002C3934" w:rsidP="002C3934">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2C3934">
            <w:pPr>
              <w:pStyle w:val="TAC"/>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2C3934">
            <w:pPr>
              <w:pStyle w:val="TAC"/>
              <w:rPr>
                <w:sz w:val="16"/>
                <w:szCs w:val="16"/>
              </w:rPr>
            </w:pPr>
            <w:r>
              <w:rPr>
                <w:sz w:val="16"/>
                <w:szCs w:val="16"/>
              </w:rPr>
              <w:t>2022-03</w:t>
            </w:r>
          </w:p>
        </w:tc>
        <w:tc>
          <w:tcPr>
            <w:tcW w:w="997" w:type="dxa"/>
            <w:shd w:val="solid" w:color="FFFFFF" w:fill="auto"/>
          </w:tcPr>
          <w:p w14:paraId="68773C0C" w14:textId="152CC28C" w:rsidR="002C3934" w:rsidRPr="00481D2D" w:rsidRDefault="002C3934" w:rsidP="002C3934">
            <w:pPr>
              <w:pStyle w:val="TAC"/>
              <w:rPr>
                <w:sz w:val="16"/>
                <w:szCs w:val="16"/>
              </w:rPr>
            </w:pPr>
            <w:r>
              <w:rPr>
                <w:sz w:val="16"/>
                <w:szCs w:val="16"/>
              </w:rPr>
              <w:t>CT#95e</w:t>
            </w:r>
          </w:p>
        </w:tc>
        <w:tc>
          <w:tcPr>
            <w:tcW w:w="1042" w:type="dxa"/>
            <w:shd w:val="solid" w:color="FFFFFF" w:fill="auto"/>
          </w:tcPr>
          <w:p w14:paraId="414791D2" w14:textId="5E298CB1" w:rsidR="002C3934" w:rsidRPr="00481D2D" w:rsidRDefault="002C3934" w:rsidP="002C3934">
            <w:pPr>
              <w:pStyle w:val="TAC"/>
              <w:rPr>
                <w:sz w:val="16"/>
                <w:szCs w:val="16"/>
              </w:rPr>
            </w:pPr>
            <w:r>
              <w:rPr>
                <w:sz w:val="16"/>
                <w:szCs w:val="16"/>
              </w:rPr>
              <w:t>CP-220160</w:t>
            </w:r>
          </w:p>
        </w:tc>
        <w:tc>
          <w:tcPr>
            <w:tcW w:w="515" w:type="dxa"/>
            <w:shd w:val="solid" w:color="FFFFFF" w:fill="auto"/>
          </w:tcPr>
          <w:p w14:paraId="71B1E99F" w14:textId="7B073FBC" w:rsidR="002C3934" w:rsidRPr="00481D2D" w:rsidRDefault="002C3934" w:rsidP="002C3934">
            <w:pPr>
              <w:pStyle w:val="TAL"/>
              <w:rPr>
                <w:sz w:val="16"/>
                <w:szCs w:val="16"/>
              </w:rPr>
            </w:pPr>
          </w:p>
        </w:tc>
        <w:tc>
          <w:tcPr>
            <w:tcW w:w="419" w:type="dxa"/>
            <w:shd w:val="solid" w:color="FFFFFF" w:fill="auto"/>
          </w:tcPr>
          <w:p w14:paraId="515C6BC7" w14:textId="77777777" w:rsidR="002C3934" w:rsidRPr="00481D2D" w:rsidRDefault="002C3934" w:rsidP="002C3934">
            <w:pPr>
              <w:pStyle w:val="TAR"/>
              <w:rPr>
                <w:sz w:val="16"/>
                <w:szCs w:val="16"/>
              </w:rPr>
            </w:pPr>
          </w:p>
        </w:tc>
        <w:tc>
          <w:tcPr>
            <w:tcW w:w="416" w:type="dxa"/>
            <w:shd w:val="solid" w:color="FFFFFF" w:fill="auto"/>
          </w:tcPr>
          <w:p w14:paraId="619F843D" w14:textId="6024FC8A" w:rsidR="002C3934" w:rsidRPr="00481D2D" w:rsidRDefault="002C3934" w:rsidP="002C3934">
            <w:pPr>
              <w:pStyle w:val="TAC"/>
              <w:rPr>
                <w:sz w:val="16"/>
                <w:szCs w:val="16"/>
              </w:rPr>
            </w:pPr>
          </w:p>
        </w:tc>
        <w:tc>
          <w:tcPr>
            <w:tcW w:w="4725" w:type="dxa"/>
            <w:shd w:val="solid" w:color="FFFFFF" w:fill="auto"/>
          </w:tcPr>
          <w:p w14:paraId="3FA0F4EC" w14:textId="444E51C7" w:rsidR="002C3934" w:rsidRPr="00481D2D" w:rsidRDefault="002C3934" w:rsidP="002C3934">
            <w:pPr>
              <w:pStyle w:val="TAL"/>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2C3934">
            <w:pPr>
              <w:pStyle w:val="TAC"/>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2C3934">
            <w:pPr>
              <w:pStyle w:val="TAC"/>
              <w:rPr>
                <w:sz w:val="16"/>
                <w:szCs w:val="16"/>
              </w:rPr>
            </w:pPr>
            <w:r>
              <w:rPr>
                <w:sz w:val="16"/>
                <w:szCs w:val="16"/>
              </w:rPr>
              <w:t>2022-03</w:t>
            </w:r>
          </w:p>
        </w:tc>
        <w:tc>
          <w:tcPr>
            <w:tcW w:w="997" w:type="dxa"/>
            <w:shd w:val="solid" w:color="FFFFFF" w:fill="auto"/>
          </w:tcPr>
          <w:p w14:paraId="4D53432B" w14:textId="1FD9A56F" w:rsidR="002C3934" w:rsidRDefault="002C3934" w:rsidP="002C3934">
            <w:pPr>
              <w:pStyle w:val="TAC"/>
              <w:rPr>
                <w:sz w:val="16"/>
                <w:szCs w:val="16"/>
              </w:rPr>
            </w:pPr>
            <w:r>
              <w:rPr>
                <w:sz w:val="16"/>
                <w:szCs w:val="16"/>
              </w:rPr>
              <w:t>CT#95e</w:t>
            </w:r>
          </w:p>
        </w:tc>
        <w:tc>
          <w:tcPr>
            <w:tcW w:w="1042" w:type="dxa"/>
            <w:shd w:val="solid" w:color="FFFFFF" w:fill="auto"/>
          </w:tcPr>
          <w:p w14:paraId="0E44A636" w14:textId="7BAC6837" w:rsidR="002C3934" w:rsidRDefault="002C3934" w:rsidP="002C3934">
            <w:pPr>
              <w:pStyle w:val="TAC"/>
              <w:rPr>
                <w:sz w:val="16"/>
                <w:szCs w:val="16"/>
              </w:rPr>
            </w:pPr>
            <w:r>
              <w:rPr>
                <w:sz w:val="16"/>
                <w:szCs w:val="16"/>
              </w:rPr>
              <w:t>CP-220160</w:t>
            </w:r>
          </w:p>
        </w:tc>
        <w:tc>
          <w:tcPr>
            <w:tcW w:w="515" w:type="dxa"/>
            <w:shd w:val="solid" w:color="FFFFFF" w:fill="auto"/>
          </w:tcPr>
          <w:p w14:paraId="7AA91412" w14:textId="77777777" w:rsidR="002C3934" w:rsidRPr="00481D2D" w:rsidRDefault="002C3934" w:rsidP="002C3934">
            <w:pPr>
              <w:pStyle w:val="TAL"/>
              <w:rPr>
                <w:sz w:val="16"/>
                <w:szCs w:val="16"/>
              </w:rPr>
            </w:pPr>
          </w:p>
        </w:tc>
        <w:tc>
          <w:tcPr>
            <w:tcW w:w="419" w:type="dxa"/>
            <w:shd w:val="solid" w:color="FFFFFF" w:fill="auto"/>
          </w:tcPr>
          <w:p w14:paraId="4373E80E" w14:textId="77777777" w:rsidR="002C3934" w:rsidRPr="00481D2D" w:rsidRDefault="002C3934" w:rsidP="002C3934">
            <w:pPr>
              <w:pStyle w:val="TAR"/>
              <w:rPr>
                <w:sz w:val="16"/>
                <w:szCs w:val="16"/>
              </w:rPr>
            </w:pPr>
          </w:p>
        </w:tc>
        <w:tc>
          <w:tcPr>
            <w:tcW w:w="416" w:type="dxa"/>
            <w:shd w:val="solid" w:color="FFFFFF" w:fill="auto"/>
          </w:tcPr>
          <w:p w14:paraId="509A421E" w14:textId="77777777" w:rsidR="002C3934" w:rsidRPr="00481D2D" w:rsidRDefault="002C3934" w:rsidP="002C3934">
            <w:pPr>
              <w:pStyle w:val="TAC"/>
              <w:rPr>
                <w:sz w:val="16"/>
                <w:szCs w:val="16"/>
              </w:rPr>
            </w:pPr>
          </w:p>
        </w:tc>
        <w:tc>
          <w:tcPr>
            <w:tcW w:w="4725" w:type="dxa"/>
            <w:shd w:val="solid" w:color="FFFFFF" w:fill="auto"/>
          </w:tcPr>
          <w:p w14:paraId="48E75B5B" w14:textId="2026FE78" w:rsidR="002C3934" w:rsidRDefault="002C3934" w:rsidP="002C3934">
            <w:pPr>
              <w:pStyle w:val="TAL"/>
              <w:rPr>
                <w:sz w:val="16"/>
                <w:szCs w:val="16"/>
              </w:rPr>
            </w:pPr>
            <w:r>
              <w:rPr>
                <w:sz w:val="16"/>
                <w:szCs w:val="16"/>
              </w:rPr>
              <w:t>Approved by TSG CT</w:t>
            </w:r>
          </w:p>
        </w:tc>
        <w:tc>
          <w:tcPr>
            <w:tcW w:w="702" w:type="dxa"/>
            <w:shd w:val="solid" w:color="FFFFFF" w:fill="auto"/>
          </w:tcPr>
          <w:p w14:paraId="6EA87F75" w14:textId="12FCF812" w:rsidR="002C3934" w:rsidRDefault="002C3934" w:rsidP="002C3934">
            <w:pPr>
              <w:pStyle w:val="TAC"/>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2C3934">
            <w:pPr>
              <w:pStyle w:val="TAC"/>
              <w:rPr>
                <w:sz w:val="16"/>
                <w:szCs w:val="16"/>
              </w:rPr>
            </w:pPr>
            <w:r>
              <w:rPr>
                <w:sz w:val="16"/>
                <w:szCs w:val="16"/>
              </w:rPr>
              <w:t>2022-06</w:t>
            </w:r>
          </w:p>
        </w:tc>
        <w:tc>
          <w:tcPr>
            <w:tcW w:w="997" w:type="dxa"/>
            <w:shd w:val="solid" w:color="FFFFFF" w:fill="auto"/>
          </w:tcPr>
          <w:p w14:paraId="43B9CD9D" w14:textId="2BB03ADB" w:rsidR="002C3934" w:rsidRDefault="002C3934" w:rsidP="002C3934">
            <w:pPr>
              <w:pStyle w:val="TAC"/>
              <w:rPr>
                <w:sz w:val="16"/>
                <w:szCs w:val="16"/>
              </w:rPr>
            </w:pPr>
            <w:r>
              <w:rPr>
                <w:sz w:val="16"/>
                <w:szCs w:val="16"/>
              </w:rPr>
              <w:t>CT#96</w:t>
            </w:r>
          </w:p>
        </w:tc>
        <w:tc>
          <w:tcPr>
            <w:tcW w:w="1042" w:type="dxa"/>
            <w:shd w:val="solid" w:color="FFFFFF" w:fill="auto"/>
          </w:tcPr>
          <w:p w14:paraId="4A11E962" w14:textId="22CEBC33" w:rsidR="002C3934" w:rsidRDefault="002C3934" w:rsidP="002C3934">
            <w:pPr>
              <w:pStyle w:val="TAC"/>
              <w:rPr>
                <w:sz w:val="16"/>
                <w:szCs w:val="16"/>
              </w:rPr>
            </w:pPr>
            <w:r>
              <w:rPr>
                <w:sz w:val="16"/>
                <w:szCs w:val="16"/>
              </w:rPr>
              <w:t>CP-221132</w:t>
            </w:r>
          </w:p>
        </w:tc>
        <w:tc>
          <w:tcPr>
            <w:tcW w:w="515" w:type="dxa"/>
            <w:shd w:val="solid" w:color="FFFFFF" w:fill="auto"/>
          </w:tcPr>
          <w:p w14:paraId="2C333D47" w14:textId="7016C5CB" w:rsidR="002C3934" w:rsidRPr="00481D2D" w:rsidRDefault="002C3934" w:rsidP="002C3934">
            <w:pPr>
              <w:pStyle w:val="TAL"/>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2C3934">
            <w:pPr>
              <w:pStyle w:val="TAR"/>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2C3934">
            <w:pPr>
              <w:pStyle w:val="TAC"/>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2C3934">
            <w:pPr>
              <w:pStyle w:val="TAL"/>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2C3934">
            <w:pPr>
              <w:pStyle w:val="TAC"/>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2C3934">
            <w:pPr>
              <w:pStyle w:val="TAC"/>
              <w:rPr>
                <w:sz w:val="16"/>
                <w:szCs w:val="16"/>
              </w:rPr>
            </w:pPr>
            <w:r>
              <w:rPr>
                <w:sz w:val="16"/>
                <w:szCs w:val="16"/>
              </w:rPr>
              <w:t>2022-06</w:t>
            </w:r>
          </w:p>
        </w:tc>
        <w:tc>
          <w:tcPr>
            <w:tcW w:w="997" w:type="dxa"/>
            <w:shd w:val="solid" w:color="FFFFFF" w:fill="auto"/>
          </w:tcPr>
          <w:p w14:paraId="47DCE1B2" w14:textId="154CD333" w:rsidR="002C3934" w:rsidRDefault="002C3934" w:rsidP="002C3934">
            <w:pPr>
              <w:pStyle w:val="TAC"/>
              <w:rPr>
                <w:sz w:val="16"/>
                <w:szCs w:val="16"/>
              </w:rPr>
            </w:pPr>
            <w:r>
              <w:rPr>
                <w:sz w:val="16"/>
                <w:szCs w:val="16"/>
              </w:rPr>
              <w:t>CT#96</w:t>
            </w:r>
          </w:p>
        </w:tc>
        <w:tc>
          <w:tcPr>
            <w:tcW w:w="1042" w:type="dxa"/>
            <w:shd w:val="solid" w:color="FFFFFF" w:fill="auto"/>
          </w:tcPr>
          <w:p w14:paraId="7FCB4D9D" w14:textId="3F4F042C" w:rsidR="002C3934" w:rsidRDefault="002C3934" w:rsidP="002C3934">
            <w:pPr>
              <w:pStyle w:val="TAC"/>
              <w:rPr>
                <w:sz w:val="16"/>
                <w:szCs w:val="16"/>
              </w:rPr>
            </w:pPr>
            <w:r>
              <w:rPr>
                <w:sz w:val="16"/>
                <w:szCs w:val="16"/>
              </w:rPr>
              <w:t>CP-221136</w:t>
            </w:r>
          </w:p>
        </w:tc>
        <w:tc>
          <w:tcPr>
            <w:tcW w:w="515" w:type="dxa"/>
            <w:shd w:val="solid" w:color="FFFFFF" w:fill="auto"/>
          </w:tcPr>
          <w:p w14:paraId="356D8C14" w14:textId="555FF21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2C3934">
            <w:pPr>
              <w:pStyle w:val="TAL"/>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2C3934">
            <w:pPr>
              <w:pStyle w:val="TAC"/>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2C3934">
            <w:pPr>
              <w:pStyle w:val="TAC"/>
              <w:rPr>
                <w:sz w:val="16"/>
                <w:szCs w:val="16"/>
              </w:rPr>
            </w:pPr>
            <w:r>
              <w:rPr>
                <w:sz w:val="16"/>
                <w:szCs w:val="16"/>
              </w:rPr>
              <w:t>2022-06</w:t>
            </w:r>
          </w:p>
        </w:tc>
        <w:tc>
          <w:tcPr>
            <w:tcW w:w="997" w:type="dxa"/>
            <w:shd w:val="solid" w:color="FFFFFF" w:fill="auto"/>
          </w:tcPr>
          <w:p w14:paraId="0D12D43C" w14:textId="6C4B8036" w:rsidR="002C3934" w:rsidRDefault="002C3934" w:rsidP="002C3934">
            <w:pPr>
              <w:pStyle w:val="TAC"/>
              <w:rPr>
                <w:sz w:val="16"/>
                <w:szCs w:val="16"/>
              </w:rPr>
            </w:pPr>
            <w:r>
              <w:rPr>
                <w:sz w:val="16"/>
                <w:szCs w:val="16"/>
              </w:rPr>
              <w:t>CT#96</w:t>
            </w:r>
          </w:p>
        </w:tc>
        <w:tc>
          <w:tcPr>
            <w:tcW w:w="1042" w:type="dxa"/>
            <w:shd w:val="solid" w:color="FFFFFF" w:fill="auto"/>
          </w:tcPr>
          <w:p w14:paraId="2664AFBB" w14:textId="278283F7" w:rsidR="002C3934" w:rsidRDefault="002C3934" w:rsidP="002C3934">
            <w:pPr>
              <w:pStyle w:val="TAC"/>
              <w:rPr>
                <w:sz w:val="16"/>
                <w:szCs w:val="16"/>
              </w:rPr>
            </w:pPr>
            <w:r>
              <w:rPr>
                <w:sz w:val="16"/>
                <w:szCs w:val="16"/>
              </w:rPr>
              <w:t>CP-221132</w:t>
            </w:r>
          </w:p>
        </w:tc>
        <w:tc>
          <w:tcPr>
            <w:tcW w:w="515" w:type="dxa"/>
            <w:shd w:val="solid" w:color="FFFFFF" w:fill="auto"/>
          </w:tcPr>
          <w:p w14:paraId="7FB659AB" w14:textId="550D676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2C3934">
            <w:pPr>
              <w:pStyle w:val="TAL"/>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2C3934">
            <w:pPr>
              <w:pStyle w:val="TAC"/>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2C3934">
            <w:pPr>
              <w:pStyle w:val="TAC"/>
              <w:rPr>
                <w:sz w:val="16"/>
                <w:szCs w:val="16"/>
              </w:rPr>
            </w:pPr>
            <w:r>
              <w:rPr>
                <w:sz w:val="16"/>
                <w:szCs w:val="16"/>
              </w:rPr>
              <w:t>2022-06</w:t>
            </w:r>
          </w:p>
        </w:tc>
        <w:tc>
          <w:tcPr>
            <w:tcW w:w="997" w:type="dxa"/>
            <w:shd w:val="solid" w:color="FFFFFF" w:fill="auto"/>
          </w:tcPr>
          <w:p w14:paraId="4E427617" w14:textId="1B967E1A" w:rsidR="002C3934" w:rsidRDefault="002C3934" w:rsidP="002C3934">
            <w:pPr>
              <w:pStyle w:val="TAC"/>
              <w:rPr>
                <w:sz w:val="16"/>
                <w:szCs w:val="16"/>
              </w:rPr>
            </w:pPr>
            <w:r>
              <w:rPr>
                <w:sz w:val="16"/>
                <w:szCs w:val="16"/>
              </w:rPr>
              <w:t>CT#96</w:t>
            </w:r>
          </w:p>
        </w:tc>
        <w:tc>
          <w:tcPr>
            <w:tcW w:w="1042" w:type="dxa"/>
            <w:shd w:val="solid" w:color="FFFFFF" w:fill="auto"/>
          </w:tcPr>
          <w:p w14:paraId="66B940BF" w14:textId="77707984" w:rsidR="002C3934" w:rsidRDefault="002C3934" w:rsidP="002C3934">
            <w:pPr>
              <w:pStyle w:val="TAC"/>
              <w:rPr>
                <w:sz w:val="16"/>
                <w:szCs w:val="16"/>
              </w:rPr>
            </w:pPr>
            <w:r>
              <w:rPr>
                <w:sz w:val="16"/>
                <w:szCs w:val="16"/>
              </w:rPr>
              <w:t>CP-221129</w:t>
            </w:r>
          </w:p>
        </w:tc>
        <w:tc>
          <w:tcPr>
            <w:tcW w:w="515" w:type="dxa"/>
            <w:shd w:val="solid" w:color="FFFFFF" w:fill="auto"/>
          </w:tcPr>
          <w:p w14:paraId="6BF5CAE8" w14:textId="30F2C77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2C3934">
            <w:pPr>
              <w:pStyle w:val="TAR"/>
              <w:rPr>
                <w:sz w:val="16"/>
                <w:szCs w:val="16"/>
                <w:lang w:eastAsia="zh-CN"/>
              </w:rPr>
            </w:pPr>
          </w:p>
        </w:tc>
        <w:tc>
          <w:tcPr>
            <w:tcW w:w="416" w:type="dxa"/>
            <w:shd w:val="solid" w:color="FFFFFF" w:fill="auto"/>
          </w:tcPr>
          <w:p w14:paraId="00B26BC3" w14:textId="6CDC27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2C3934">
            <w:pPr>
              <w:pStyle w:val="TAL"/>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2C3934">
            <w:pPr>
              <w:pStyle w:val="TAC"/>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2C3934">
            <w:pPr>
              <w:pStyle w:val="TAC"/>
              <w:rPr>
                <w:sz w:val="16"/>
                <w:szCs w:val="16"/>
              </w:rPr>
            </w:pPr>
            <w:r>
              <w:rPr>
                <w:sz w:val="16"/>
                <w:szCs w:val="16"/>
              </w:rPr>
              <w:t>2022-06</w:t>
            </w:r>
          </w:p>
        </w:tc>
        <w:tc>
          <w:tcPr>
            <w:tcW w:w="997" w:type="dxa"/>
            <w:shd w:val="solid" w:color="FFFFFF" w:fill="auto"/>
          </w:tcPr>
          <w:p w14:paraId="53705FA3" w14:textId="6B410069" w:rsidR="002C3934" w:rsidRDefault="002C3934" w:rsidP="002C3934">
            <w:pPr>
              <w:pStyle w:val="TAC"/>
              <w:rPr>
                <w:sz w:val="16"/>
                <w:szCs w:val="16"/>
              </w:rPr>
            </w:pPr>
            <w:r>
              <w:rPr>
                <w:sz w:val="16"/>
                <w:szCs w:val="16"/>
              </w:rPr>
              <w:t>CT#96</w:t>
            </w:r>
          </w:p>
        </w:tc>
        <w:tc>
          <w:tcPr>
            <w:tcW w:w="1042" w:type="dxa"/>
            <w:shd w:val="solid" w:color="FFFFFF" w:fill="auto"/>
          </w:tcPr>
          <w:p w14:paraId="1911D871" w14:textId="37B9A8DE" w:rsidR="002C3934" w:rsidRDefault="002C3934" w:rsidP="002C3934">
            <w:pPr>
              <w:pStyle w:val="TAC"/>
              <w:rPr>
                <w:sz w:val="16"/>
                <w:szCs w:val="16"/>
              </w:rPr>
            </w:pPr>
            <w:r>
              <w:rPr>
                <w:sz w:val="16"/>
                <w:szCs w:val="16"/>
              </w:rPr>
              <w:t>CP-221134</w:t>
            </w:r>
          </w:p>
        </w:tc>
        <w:tc>
          <w:tcPr>
            <w:tcW w:w="515" w:type="dxa"/>
            <w:shd w:val="solid" w:color="FFFFFF" w:fill="auto"/>
          </w:tcPr>
          <w:p w14:paraId="5CA933ED" w14:textId="689015B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2C3934">
            <w:pPr>
              <w:pStyle w:val="TAL"/>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2C3934">
            <w:pPr>
              <w:pStyle w:val="TAC"/>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2C3934">
            <w:pPr>
              <w:pStyle w:val="TAC"/>
              <w:rPr>
                <w:sz w:val="16"/>
                <w:szCs w:val="16"/>
              </w:rPr>
            </w:pPr>
            <w:r>
              <w:rPr>
                <w:sz w:val="16"/>
                <w:szCs w:val="16"/>
              </w:rPr>
              <w:t>2022-06</w:t>
            </w:r>
          </w:p>
        </w:tc>
        <w:tc>
          <w:tcPr>
            <w:tcW w:w="997" w:type="dxa"/>
            <w:shd w:val="solid" w:color="FFFFFF" w:fill="auto"/>
          </w:tcPr>
          <w:p w14:paraId="4DBADA07" w14:textId="1783013A" w:rsidR="002C3934" w:rsidRDefault="002C3934" w:rsidP="002C3934">
            <w:pPr>
              <w:pStyle w:val="TAC"/>
              <w:rPr>
                <w:sz w:val="16"/>
                <w:szCs w:val="16"/>
              </w:rPr>
            </w:pPr>
            <w:r>
              <w:rPr>
                <w:sz w:val="16"/>
                <w:szCs w:val="16"/>
              </w:rPr>
              <w:t>CT#96</w:t>
            </w:r>
          </w:p>
        </w:tc>
        <w:tc>
          <w:tcPr>
            <w:tcW w:w="1042" w:type="dxa"/>
            <w:shd w:val="solid" w:color="FFFFFF" w:fill="auto"/>
          </w:tcPr>
          <w:p w14:paraId="144B2E30" w14:textId="17D2DAE0" w:rsidR="002C3934" w:rsidRDefault="002C3934" w:rsidP="002C3934">
            <w:pPr>
              <w:pStyle w:val="TAC"/>
              <w:rPr>
                <w:sz w:val="16"/>
                <w:szCs w:val="16"/>
              </w:rPr>
            </w:pPr>
            <w:r>
              <w:rPr>
                <w:sz w:val="16"/>
                <w:szCs w:val="16"/>
              </w:rPr>
              <w:t>CP-221132</w:t>
            </w:r>
          </w:p>
        </w:tc>
        <w:tc>
          <w:tcPr>
            <w:tcW w:w="515" w:type="dxa"/>
            <w:shd w:val="solid" w:color="FFFFFF" w:fill="auto"/>
          </w:tcPr>
          <w:p w14:paraId="2337B3A4" w14:textId="0F237DD3"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2C3934">
            <w:pPr>
              <w:pStyle w:val="TAL"/>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2C3934">
            <w:pPr>
              <w:pStyle w:val="TAC"/>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2C3934">
            <w:pPr>
              <w:pStyle w:val="TAC"/>
              <w:rPr>
                <w:sz w:val="16"/>
                <w:szCs w:val="16"/>
              </w:rPr>
            </w:pPr>
            <w:r>
              <w:rPr>
                <w:sz w:val="16"/>
                <w:szCs w:val="16"/>
              </w:rPr>
              <w:t>2022-06</w:t>
            </w:r>
          </w:p>
        </w:tc>
        <w:tc>
          <w:tcPr>
            <w:tcW w:w="997" w:type="dxa"/>
            <w:shd w:val="solid" w:color="FFFFFF" w:fill="auto"/>
          </w:tcPr>
          <w:p w14:paraId="7BF92957" w14:textId="617036D1" w:rsidR="002C3934" w:rsidRDefault="002C3934" w:rsidP="002C3934">
            <w:pPr>
              <w:pStyle w:val="TAC"/>
              <w:rPr>
                <w:sz w:val="16"/>
                <w:szCs w:val="16"/>
              </w:rPr>
            </w:pPr>
            <w:r>
              <w:rPr>
                <w:sz w:val="16"/>
                <w:szCs w:val="16"/>
              </w:rPr>
              <w:t>CT#96</w:t>
            </w:r>
          </w:p>
        </w:tc>
        <w:tc>
          <w:tcPr>
            <w:tcW w:w="1042" w:type="dxa"/>
            <w:shd w:val="solid" w:color="FFFFFF" w:fill="auto"/>
          </w:tcPr>
          <w:p w14:paraId="20B3DE07" w14:textId="28F3D30F" w:rsidR="002C3934" w:rsidRDefault="002C3934" w:rsidP="002C3934">
            <w:pPr>
              <w:pStyle w:val="TAC"/>
              <w:rPr>
                <w:sz w:val="16"/>
                <w:szCs w:val="16"/>
              </w:rPr>
            </w:pPr>
            <w:r>
              <w:rPr>
                <w:sz w:val="16"/>
                <w:szCs w:val="16"/>
              </w:rPr>
              <w:t>CP-221133</w:t>
            </w:r>
          </w:p>
        </w:tc>
        <w:tc>
          <w:tcPr>
            <w:tcW w:w="515" w:type="dxa"/>
            <w:shd w:val="solid" w:color="FFFFFF" w:fill="auto"/>
          </w:tcPr>
          <w:p w14:paraId="2F5969EB" w14:textId="2CF4A5D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2C3934">
            <w:pPr>
              <w:pStyle w:val="TAL"/>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2C3934">
            <w:pPr>
              <w:pStyle w:val="TAC"/>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2C3934">
            <w:pPr>
              <w:pStyle w:val="TAC"/>
              <w:rPr>
                <w:sz w:val="16"/>
                <w:szCs w:val="16"/>
              </w:rPr>
            </w:pPr>
            <w:r>
              <w:rPr>
                <w:sz w:val="16"/>
                <w:szCs w:val="16"/>
              </w:rPr>
              <w:t>2022-06</w:t>
            </w:r>
          </w:p>
        </w:tc>
        <w:tc>
          <w:tcPr>
            <w:tcW w:w="997" w:type="dxa"/>
            <w:shd w:val="solid" w:color="FFFFFF" w:fill="auto"/>
          </w:tcPr>
          <w:p w14:paraId="63269E0D" w14:textId="08B52FBF" w:rsidR="002C3934" w:rsidRDefault="002C3934" w:rsidP="002C3934">
            <w:pPr>
              <w:pStyle w:val="TAC"/>
              <w:rPr>
                <w:sz w:val="16"/>
                <w:szCs w:val="16"/>
              </w:rPr>
            </w:pPr>
            <w:r>
              <w:rPr>
                <w:sz w:val="16"/>
                <w:szCs w:val="16"/>
              </w:rPr>
              <w:t>CT#96</w:t>
            </w:r>
          </w:p>
        </w:tc>
        <w:tc>
          <w:tcPr>
            <w:tcW w:w="1042" w:type="dxa"/>
            <w:shd w:val="solid" w:color="FFFFFF" w:fill="auto"/>
          </w:tcPr>
          <w:p w14:paraId="5B8A41D8" w14:textId="29F575F9" w:rsidR="002C3934" w:rsidRDefault="002C3934" w:rsidP="002C3934">
            <w:pPr>
              <w:pStyle w:val="TAC"/>
              <w:rPr>
                <w:sz w:val="16"/>
                <w:szCs w:val="16"/>
              </w:rPr>
            </w:pPr>
            <w:r>
              <w:rPr>
                <w:sz w:val="16"/>
                <w:szCs w:val="16"/>
              </w:rPr>
              <w:t>CP-221130</w:t>
            </w:r>
          </w:p>
        </w:tc>
        <w:tc>
          <w:tcPr>
            <w:tcW w:w="515" w:type="dxa"/>
            <w:shd w:val="solid" w:color="FFFFFF" w:fill="auto"/>
          </w:tcPr>
          <w:p w14:paraId="620CF59A" w14:textId="48BBA52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2C3934">
            <w:pPr>
              <w:pStyle w:val="TAR"/>
              <w:rPr>
                <w:sz w:val="16"/>
                <w:szCs w:val="16"/>
                <w:lang w:eastAsia="zh-CN"/>
              </w:rPr>
            </w:pPr>
          </w:p>
        </w:tc>
        <w:tc>
          <w:tcPr>
            <w:tcW w:w="416" w:type="dxa"/>
            <w:shd w:val="solid" w:color="FFFFFF" w:fill="auto"/>
          </w:tcPr>
          <w:p w14:paraId="24E0A1C7" w14:textId="61BB9EE2"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2C3934">
            <w:pPr>
              <w:pStyle w:val="TAL"/>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2C3934">
            <w:pPr>
              <w:pStyle w:val="TAC"/>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2C3934">
            <w:pPr>
              <w:pStyle w:val="TAC"/>
              <w:rPr>
                <w:sz w:val="16"/>
                <w:szCs w:val="16"/>
              </w:rPr>
            </w:pPr>
            <w:r>
              <w:rPr>
                <w:sz w:val="16"/>
                <w:szCs w:val="16"/>
              </w:rPr>
              <w:t>2022-06</w:t>
            </w:r>
          </w:p>
        </w:tc>
        <w:tc>
          <w:tcPr>
            <w:tcW w:w="997" w:type="dxa"/>
            <w:shd w:val="solid" w:color="FFFFFF" w:fill="auto"/>
          </w:tcPr>
          <w:p w14:paraId="75DF9677" w14:textId="1F60121B" w:rsidR="002C3934" w:rsidRDefault="002C3934" w:rsidP="002C3934">
            <w:pPr>
              <w:pStyle w:val="TAC"/>
              <w:rPr>
                <w:sz w:val="16"/>
                <w:szCs w:val="16"/>
              </w:rPr>
            </w:pPr>
            <w:r>
              <w:rPr>
                <w:sz w:val="16"/>
                <w:szCs w:val="16"/>
              </w:rPr>
              <w:t>CT#96</w:t>
            </w:r>
          </w:p>
        </w:tc>
        <w:tc>
          <w:tcPr>
            <w:tcW w:w="1042" w:type="dxa"/>
            <w:shd w:val="solid" w:color="FFFFFF" w:fill="auto"/>
          </w:tcPr>
          <w:p w14:paraId="1D9C5CA7" w14:textId="43A35426" w:rsidR="002C3934" w:rsidRDefault="002C3934" w:rsidP="002C3934">
            <w:pPr>
              <w:pStyle w:val="TAC"/>
              <w:rPr>
                <w:sz w:val="16"/>
                <w:szCs w:val="16"/>
              </w:rPr>
            </w:pPr>
            <w:r>
              <w:rPr>
                <w:sz w:val="16"/>
                <w:szCs w:val="16"/>
              </w:rPr>
              <w:t>CP-221133</w:t>
            </w:r>
          </w:p>
        </w:tc>
        <w:tc>
          <w:tcPr>
            <w:tcW w:w="515" w:type="dxa"/>
            <w:shd w:val="solid" w:color="FFFFFF" w:fill="auto"/>
          </w:tcPr>
          <w:p w14:paraId="129B2B3E" w14:textId="6BE01470"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2C3934">
            <w:pPr>
              <w:pStyle w:val="TAL"/>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2C3934">
            <w:pPr>
              <w:pStyle w:val="TAC"/>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2C3934">
            <w:pPr>
              <w:pStyle w:val="TAC"/>
              <w:rPr>
                <w:sz w:val="16"/>
                <w:szCs w:val="16"/>
              </w:rPr>
            </w:pPr>
            <w:r>
              <w:rPr>
                <w:sz w:val="16"/>
                <w:szCs w:val="16"/>
              </w:rPr>
              <w:t>2022-06</w:t>
            </w:r>
          </w:p>
        </w:tc>
        <w:tc>
          <w:tcPr>
            <w:tcW w:w="997" w:type="dxa"/>
            <w:shd w:val="solid" w:color="FFFFFF" w:fill="auto"/>
          </w:tcPr>
          <w:p w14:paraId="5575A0BF" w14:textId="7AA8C403" w:rsidR="002C3934" w:rsidRDefault="002C3934" w:rsidP="002C3934">
            <w:pPr>
              <w:pStyle w:val="TAC"/>
              <w:rPr>
                <w:sz w:val="16"/>
                <w:szCs w:val="16"/>
              </w:rPr>
            </w:pPr>
            <w:r>
              <w:rPr>
                <w:sz w:val="16"/>
                <w:szCs w:val="16"/>
              </w:rPr>
              <w:t>CT#96</w:t>
            </w:r>
          </w:p>
        </w:tc>
        <w:tc>
          <w:tcPr>
            <w:tcW w:w="1042" w:type="dxa"/>
            <w:shd w:val="solid" w:color="FFFFFF" w:fill="auto"/>
          </w:tcPr>
          <w:p w14:paraId="1CA4AC8F" w14:textId="3774ABB7" w:rsidR="002C3934" w:rsidRDefault="002C3934" w:rsidP="002C3934">
            <w:pPr>
              <w:pStyle w:val="TAC"/>
              <w:rPr>
                <w:sz w:val="16"/>
                <w:szCs w:val="16"/>
              </w:rPr>
            </w:pPr>
            <w:r>
              <w:rPr>
                <w:sz w:val="16"/>
                <w:szCs w:val="16"/>
              </w:rPr>
              <w:t>CP-221131</w:t>
            </w:r>
          </w:p>
        </w:tc>
        <w:tc>
          <w:tcPr>
            <w:tcW w:w="515" w:type="dxa"/>
            <w:shd w:val="solid" w:color="FFFFFF" w:fill="auto"/>
          </w:tcPr>
          <w:p w14:paraId="747CB660" w14:textId="11EC527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2C3934">
            <w:pPr>
              <w:pStyle w:val="TAL"/>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2C3934">
            <w:pPr>
              <w:pStyle w:val="TAC"/>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2C3934">
            <w:pPr>
              <w:pStyle w:val="TAC"/>
              <w:rPr>
                <w:sz w:val="16"/>
                <w:szCs w:val="16"/>
              </w:rPr>
            </w:pPr>
            <w:r>
              <w:rPr>
                <w:sz w:val="16"/>
                <w:szCs w:val="16"/>
              </w:rPr>
              <w:t>2022-06</w:t>
            </w:r>
          </w:p>
        </w:tc>
        <w:tc>
          <w:tcPr>
            <w:tcW w:w="997" w:type="dxa"/>
            <w:shd w:val="solid" w:color="FFFFFF" w:fill="auto"/>
          </w:tcPr>
          <w:p w14:paraId="055E7A83" w14:textId="3D1751BA" w:rsidR="002C3934" w:rsidRDefault="002C3934" w:rsidP="002C3934">
            <w:pPr>
              <w:pStyle w:val="TAC"/>
              <w:rPr>
                <w:sz w:val="16"/>
                <w:szCs w:val="16"/>
              </w:rPr>
            </w:pPr>
            <w:r>
              <w:rPr>
                <w:sz w:val="16"/>
                <w:szCs w:val="16"/>
              </w:rPr>
              <w:t>CT#96</w:t>
            </w:r>
          </w:p>
        </w:tc>
        <w:tc>
          <w:tcPr>
            <w:tcW w:w="1042" w:type="dxa"/>
            <w:shd w:val="solid" w:color="FFFFFF" w:fill="auto"/>
          </w:tcPr>
          <w:p w14:paraId="148E9FE0" w14:textId="42A729B5" w:rsidR="002C3934" w:rsidRDefault="002C3934" w:rsidP="002C3934">
            <w:pPr>
              <w:pStyle w:val="TAC"/>
              <w:rPr>
                <w:sz w:val="16"/>
                <w:szCs w:val="16"/>
              </w:rPr>
            </w:pPr>
            <w:r>
              <w:rPr>
                <w:sz w:val="16"/>
                <w:szCs w:val="16"/>
              </w:rPr>
              <w:t>CP-221133</w:t>
            </w:r>
          </w:p>
        </w:tc>
        <w:tc>
          <w:tcPr>
            <w:tcW w:w="515" w:type="dxa"/>
            <w:shd w:val="solid" w:color="FFFFFF" w:fill="auto"/>
          </w:tcPr>
          <w:p w14:paraId="3E981543" w14:textId="21F7D62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2C3934">
            <w:pPr>
              <w:pStyle w:val="TAR"/>
              <w:rPr>
                <w:sz w:val="16"/>
                <w:szCs w:val="16"/>
                <w:lang w:eastAsia="zh-CN"/>
              </w:rPr>
            </w:pPr>
          </w:p>
        </w:tc>
        <w:tc>
          <w:tcPr>
            <w:tcW w:w="416" w:type="dxa"/>
            <w:shd w:val="solid" w:color="FFFFFF" w:fill="auto"/>
          </w:tcPr>
          <w:p w14:paraId="71E0B377" w14:textId="3BDE6D8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2C3934">
            <w:pPr>
              <w:pStyle w:val="TAL"/>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2C3934">
            <w:pPr>
              <w:pStyle w:val="TAC"/>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2C3934">
            <w:pPr>
              <w:pStyle w:val="TAC"/>
              <w:rPr>
                <w:sz w:val="16"/>
                <w:szCs w:val="16"/>
              </w:rPr>
            </w:pPr>
            <w:r>
              <w:rPr>
                <w:sz w:val="16"/>
                <w:szCs w:val="16"/>
              </w:rPr>
              <w:t>2022-06</w:t>
            </w:r>
          </w:p>
        </w:tc>
        <w:tc>
          <w:tcPr>
            <w:tcW w:w="997" w:type="dxa"/>
            <w:shd w:val="solid" w:color="FFFFFF" w:fill="auto"/>
          </w:tcPr>
          <w:p w14:paraId="2AD26C15" w14:textId="1DBC1976" w:rsidR="002C3934" w:rsidRDefault="002C3934" w:rsidP="002C3934">
            <w:pPr>
              <w:pStyle w:val="TAC"/>
              <w:rPr>
                <w:sz w:val="16"/>
                <w:szCs w:val="16"/>
              </w:rPr>
            </w:pPr>
            <w:r>
              <w:rPr>
                <w:sz w:val="16"/>
                <w:szCs w:val="16"/>
              </w:rPr>
              <w:t>CT#96</w:t>
            </w:r>
          </w:p>
        </w:tc>
        <w:tc>
          <w:tcPr>
            <w:tcW w:w="1042" w:type="dxa"/>
            <w:shd w:val="solid" w:color="FFFFFF" w:fill="auto"/>
          </w:tcPr>
          <w:p w14:paraId="65893CE4" w14:textId="54297A0A" w:rsidR="002C3934" w:rsidRDefault="002C3934" w:rsidP="002C3934">
            <w:pPr>
              <w:pStyle w:val="TAC"/>
              <w:rPr>
                <w:sz w:val="16"/>
                <w:szCs w:val="16"/>
              </w:rPr>
            </w:pPr>
            <w:r>
              <w:rPr>
                <w:sz w:val="16"/>
                <w:szCs w:val="16"/>
              </w:rPr>
              <w:t>CP-221135</w:t>
            </w:r>
          </w:p>
        </w:tc>
        <w:tc>
          <w:tcPr>
            <w:tcW w:w="515" w:type="dxa"/>
            <w:shd w:val="solid" w:color="FFFFFF" w:fill="auto"/>
          </w:tcPr>
          <w:p w14:paraId="5CF1D9CF" w14:textId="563BB7F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2C3934">
            <w:pPr>
              <w:pStyle w:val="TAC"/>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2C3934">
            <w:pPr>
              <w:pStyle w:val="TAC"/>
              <w:rPr>
                <w:sz w:val="16"/>
                <w:szCs w:val="16"/>
              </w:rPr>
            </w:pPr>
            <w:r>
              <w:rPr>
                <w:sz w:val="16"/>
                <w:szCs w:val="16"/>
              </w:rPr>
              <w:t>2022-06</w:t>
            </w:r>
          </w:p>
        </w:tc>
        <w:tc>
          <w:tcPr>
            <w:tcW w:w="997" w:type="dxa"/>
            <w:shd w:val="solid" w:color="FFFFFF" w:fill="auto"/>
          </w:tcPr>
          <w:p w14:paraId="6282A047" w14:textId="6219F82F" w:rsidR="002C3934" w:rsidRDefault="002C3934" w:rsidP="002C3934">
            <w:pPr>
              <w:pStyle w:val="TAC"/>
              <w:rPr>
                <w:sz w:val="16"/>
                <w:szCs w:val="16"/>
              </w:rPr>
            </w:pPr>
            <w:r>
              <w:rPr>
                <w:sz w:val="16"/>
                <w:szCs w:val="16"/>
              </w:rPr>
              <w:t>CT#96</w:t>
            </w:r>
          </w:p>
        </w:tc>
        <w:tc>
          <w:tcPr>
            <w:tcW w:w="1042" w:type="dxa"/>
            <w:shd w:val="solid" w:color="FFFFFF" w:fill="auto"/>
          </w:tcPr>
          <w:p w14:paraId="484BC20D" w14:textId="195313B2" w:rsidR="002C3934" w:rsidRDefault="002C3934" w:rsidP="002C3934">
            <w:pPr>
              <w:pStyle w:val="TAC"/>
              <w:rPr>
                <w:sz w:val="16"/>
                <w:szCs w:val="16"/>
              </w:rPr>
            </w:pPr>
            <w:r>
              <w:rPr>
                <w:sz w:val="16"/>
                <w:szCs w:val="16"/>
              </w:rPr>
              <w:t>CP-221134</w:t>
            </w:r>
          </w:p>
        </w:tc>
        <w:tc>
          <w:tcPr>
            <w:tcW w:w="515" w:type="dxa"/>
            <w:shd w:val="solid" w:color="FFFFFF" w:fill="auto"/>
          </w:tcPr>
          <w:p w14:paraId="1D6039AD" w14:textId="2327475E"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2C3934">
            <w:pPr>
              <w:pStyle w:val="TAR"/>
              <w:rPr>
                <w:sz w:val="16"/>
                <w:szCs w:val="16"/>
                <w:lang w:eastAsia="zh-CN"/>
              </w:rPr>
            </w:pPr>
          </w:p>
        </w:tc>
        <w:tc>
          <w:tcPr>
            <w:tcW w:w="416" w:type="dxa"/>
            <w:shd w:val="solid" w:color="FFFFFF" w:fill="auto"/>
          </w:tcPr>
          <w:p w14:paraId="58A51EBE" w14:textId="34E9A1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2C3934">
            <w:pPr>
              <w:pStyle w:val="TAL"/>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2C3934">
            <w:pPr>
              <w:pStyle w:val="TAC"/>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2C3934">
            <w:pPr>
              <w:pStyle w:val="TAC"/>
              <w:rPr>
                <w:sz w:val="16"/>
                <w:szCs w:val="16"/>
              </w:rPr>
            </w:pPr>
            <w:r>
              <w:rPr>
                <w:sz w:val="16"/>
                <w:szCs w:val="16"/>
              </w:rPr>
              <w:t>2022-06</w:t>
            </w:r>
          </w:p>
        </w:tc>
        <w:tc>
          <w:tcPr>
            <w:tcW w:w="997" w:type="dxa"/>
            <w:shd w:val="solid" w:color="FFFFFF" w:fill="auto"/>
          </w:tcPr>
          <w:p w14:paraId="2ED16797" w14:textId="27E65531" w:rsidR="002C3934" w:rsidRDefault="002C3934" w:rsidP="002C3934">
            <w:pPr>
              <w:pStyle w:val="TAC"/>
              <w:rPr>
                <w:sz w:val="16"/>
                <w:szCs w:val="16"/>
              </w:rPr>
            </w:pPr>
            <w:r>
              <w:rPr>
                <w:sz w:val="16"/>
                <w:szCs w:val="16"/>
              </w:rPr>
              <w:t>CT#96</w:t>
            </w:r>
          </w:p>
        </w:tc>
        <w:tc>
          <w:tcPr>
            <w:tcW w:w="1042" w:type="dxa"/>
            <w:shd w:val="solid" w:color="FFFFFF" w:fill="auto"/>
          </w:tcPr>
          <w:p w14:paraId="327FE505" w14:textId="4A5EFC50" w:rsidR="002C3934" w:rsidRDefault="002C3934" w:rsidP="002C3934">
            <w:pPr>
              <w:pStyle w:val="TAC"/>
              <w:rPr>
                <w:sz w:val="16"/>
                <w:szCs w:val="16"/>
              </w:rPr>
            </w:pPr>
            <w:r>
              <w:rPr>
                <w:sz w:val="16"/>
                <w:szCs w:val="16"/>
              </w:rPr>
              <w:t>CP-221134</w:t>
            </w:r>
          </w:p>
        </w:tc>
        <w:tc>
          <w:tcPr>
            <w:tcW w:w="515" w:type="dxa"/>
            <w:shd w:val="solid" w:color="FFFFFF" w:fill="auto"/>
          </w:tcPr>
          <w:p w14:paraId="6F81D07F" w14:textId="390255CA"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2C3934">
            <w:pPr>
              <w:pStyle w:val="TAR"/>
              <w:rPr>
                <w:sz w:val="16"/>
                <w:szCs w:val="16"/>
                <w:lang w:eastAsia="zh-CN"/>
              </w:rPr>
            </w:pPr>
          </w:p>
        </w:tc>
        <w:tc>
          <w:tcPr>
            <w:tcW w:w="416" w:type="dxa"/>
            <w:shd w:val="solid" w:color="FFFFFF" w:fill="auto"/>
          </w:tcPr>
          <w:p w14:paraId="4A26F640" w14:textId="29A2003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2C3934">
            <w:pPr>
              <w:pStyle w:val="TAL"/>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2C3934">
            <w:pPr>
              <w:pStyle w:val="TAC"/>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2C3934">
            <w:pPr>
              <w:pStyle w:val="TAC"/>
              <w:rPr>
                <w:sz w:val="16"/>
                <w:szCs w:val="16"/>
              </w:rPr>
            </w:pPr>
            <w:r>
              <w:rPr>
                <w:sz w:val="16"/>
                <w:szCs w:val="16"/>
              </w:rPr>
              <w:t>2022-06</w:t>
            </w:r>
          </w:p>
        </w:tc>
        <w:tc>
          <w:tcPr>
            <w:tcW w:w="997" w:type="dxa"/>
            <w:shd w:val="solid" w:color="FFFFFF" w:fill="auto"/>
          </w:tcPr>
          <w:p w14:paraId="3130F70E" w14:textId="42FD807B" w:rsidR="002C3934" w:rsidRDefault="002C3934" w:rsidP="002C3934">
            <w:pPr>
              <w:pStyle w:val="TAC"/>
              <w:rPr>
                <w:sz w:val="16"/>
                <w:szCs w:val="16"/>
              </w:rPr>
            </w:pPr>
            <w:r>
              <w:rPr>
                <w:sz w:val="16"/>
                <w:szCs w:val="16"/>
              </w:rPr>
              <w:t>CT#96</w:t>
            </w:r>
          </w:p>
        </w:tc>
        <w:tc>
          <w:tcPr>
            <w:tcW w:w="1042" w:type="dxa"/>
            <w:shd w:val="solid" w:color="FFFFFF" w:fill="auto"/>
          </w:tcPr>
          <w:p w14:paraId="3E829ABE" w14:textId="1236C5FA" w:rsidR="002C3934" w:rsidRDefault="002C3934" w:rsidP="002C3934">
            <w:pPr>
              <w:pStyle w:val="TAC"/>
              <w:rPr>
                <w:sz w:val="16"/>
                <w:szCs w:val="16"/>
              </w:rPr>
            </w:pPr>
            <w:r>
              <w:rPr>
                <w:sz w:val="16"/>
                <w:szCs w:val="16"/>
              </w:rPr>
              <w:t>CP-221155</w:t>
            </w:r>
          </w:p>
        </w:tc>
        <w:tc>
          <w:tcPr>
            <w:tcW w:w="515" w:type="dxa"/>
            <w:shd w:val="solid" w:color="FFFFFF" w:fill="auto"/>
          </w:tcPr>
          <w:p w14:paraId="33774FE1" w14:textId="5A55D2B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2C3934">
            <w:pPr>
              <w:pStyle w:val="TAL"/>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2C3934">
            <w:pPr>
              <w:pStyle w:val="TAC"/>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2C3934">
            <w:pPr>
              <w:pStyle w:val="TAC"/>
              <w:rPr>
                <w:sz w:val="16"/>
                <w:szCs w:val="16"/>
              </w:rPr>
            </w:pPr>
            <w:r>
              <w:rPr>
                <w:sz w:val="16"/>
                <w:szCs w:val="16"/>
              </w:rPr>
              <w:t>2022-06</w:t>
            </w:r>
          </w:p>
        </w:tc>
        <w:tc>
          <w:tcPr>
            <w:tcW w:w="997" w:type="dxa"/>
            <w:shd w:val="solid" w:color="FFFFFF" w:fill="auto"/>
          </w:tcPr>
          <w:p w14:paraId="0E1304FA" w14:textId="4EBE9CE3" w:rsidR="002C3934" w:rsidRDefault="002C3934" w:rsidP="002C3934">
            <w:pPr>
              <w:pStyle w:val="TAC"/>
              <w:rPr>
                <w:sz w:val="16"/>
                <w:szCs w:val="16"/>
              </w:rPr>
            </w:pPr>
            <w:r>
              <w:rPr>
                <w:sz w:val="16"/>
                <w:szCs w:val="16"/>
              </w:rPr>
              <w:t>CT#96</w:t>
            </w:r>
          </w:p>
        </w:tc>
        <w:tc>
          <w:tcPr>
            <w:tcW w:w="1042" w:type="dxa"/>
            <w:shd w:val="solid" w:color="FFFFFF" w:fill="auto"/>
          </w:tcPr>
          <w:p w14:paraId="0AB2AB7D" w14:textId="019599BE" w:rsidR="002C3934" w:rsidRDefault="002C3934" w:rsidP="002C3934">
            <w:pPr>
              <w:pStyle w:val="TAC"/>
              <w:rPr>
                <w:sz w:val="16"/>
                <w:szCs w:val="16"/>
              </w:rPr>
            </w:pPr>
            <w:r>
              <w:rPr>
                <w:sz w:val="16"/>
                <w:szCs w:val="16"/>
              </w:rPr>
              <w:t>CP-221152</w:t>
            </w:r>
          </w:p>
        </w:tc>
        <w:tc>
          <w:tcPr>
            <w:tcW w:w="515" w:type="dxa"/>
            <w:shd w:val="solid" w:color="FFFFFF" w:fill="auto"/>
          </w:tcPr>
          <w:p w14:paraId="03698486" w14:textId="6337C95D" w:rsidR="002C3934" w:rsidRDefault="002C3934" w:rsidP="002C3934">
            <w:pPr>
              <w:pStyle w:val="TAL"/>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2C3934">
            <w:pPr>
              <w:pStyle w:val="TAR"/>
              <w:rPr>
                <w:sz w:val="16"/>
                <w:szCs w:val="16"/>
                <w:lang w:eastAsia="zh-CN"/>
              </w:rPr>
            </w:pPr>
          </w:p>
        </w:tc>
        <w:tc>
          <w:tcPr>
            <w:tcW w:w="416" w:type="dxa"/>
            <w:shd w:val="solid" w:color="FFFFFF" w:fill="auto"/>
          </w:tcPr>
          <w:p w14:paraId="6470D6C5" w14:textId="6E34EF9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2C3934">
            <w:pPr>
              <w:pStyle w:val="TAC"/>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2C3934">
            <w:pPr>
              <w:pStyle w:val="TAC"/>
              <w:rPr>
                <w:sz w:val="16"/>
                <w:szCs w:val="16"/>
              </w:rPr>
            </w:pPr>
            <w:r>
              <w:rPr>
                <w:sz w:val="16"/>
                <w:szCs w:val="16"/>
              </w:rPr>
              <w:t>2022-09</w:t>
            </w:r>
          </w:p>
        </w:tc>
        <w:tc>
          <w:tcPr>
            <w:tcW w:w="997" w:type="dxa"/>
            <w:shd w:val="solid" w:color="FFFFFF" w:fill="auto"/>
          </w:tcPr>
          <w:p w14:paraId="09DAA721" w14:textId="648D400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2C3934">
            <w:pPr>
              <w:pStyle w:val="TAC"/>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2C3934">
            <w:pPr>
              <w:pStyle w:val="TAC"/>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2C3934">
            <w:pPr>
              <w:pStyle w:val="TAC"/>
              <w:rPr>
                <w:sz w:val="16"/>
                <w:szCs w:val="16"/>
              </w:rPr>
            </w:pPr>
            <w:r>
              <w:rPr>
                <w:sz w:val="16"/>
                <w:szCs w:val="16"/>
              </w:rPr>
              <w:t>2022-09</w:t>
            </w:r>
          </w:p>
        </w:tc>
        <w:tc>
          <w:tcPr>
            <w:tcW w:w="997" w:type="dxa"/>
            <w:shd w:val="solid" w:color="FFFFFF" w:fill="auto"/>
          </w:tcPr>
          <w:p w14:paraId="03A4E09B" w14:textId="773DCEF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2C3934">
            <w:pPr>
              <w:pStyle w:val="TAL"/>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2C3934">
            <w:pPr>
              <w:pStyle w:val="TAC"/>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2C3934">
            <w:pPr>
              <w:pStyle w:val="TAC"/>
              <w:rPr>
                <w:sz w:val="16"/>
                <w:szCs w:val="16"/>
              </w:rPr>
            </w:pPr>
            <w:r>
              <w:rPr>
                <w:sz w:val="16"/>
                <w:szCs w:val="16"/>
              </w:rPr>
              <w:t>2022-09</w:t>
            </w:r>
          </w:p>
        </w:tc>
        <w:tc>
          <w:tcPr>
            <w:tcW w:w="997" w:type="dxa"/>
            <w:shd w:val="solid" w:color="FFFFFF" w:fill="auto"/>
          </w:tcPr>
          <w:p w14:paraId="0B5830B4" w14:textId="1A246303"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2C3934">
            <w:pPr>
              <w:pStyle w:val="TAL"/>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2C3934">
            <w:pPr>
              <w:pStyle w:val="TAC"/>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2C3934">
            <w:pPr>
              <w:pStyle w:val="TAC"/>
              <w:rPr>
                <w:sz w:val="16"/>
                <w:szCs w:val="16"/>
              </w:rPr>
            </w:pPr>
            <w:r>
              <w:rPr>
                <w:sz w:val="16"/>
                <w:szCs w:val="16"/>
              </w:rPr>
              <w:t>2022-09</w:t>
            </w:r>
          </w:p>
        </w:tc>
        <w:tc>
          <w:tcPr>
            <w:tcW w:w="997" w:type="dxa"/>
            <w:shd w:val="solid" w:color="FFFFFF" w:fill="auto"/>
          </w:tcPr>
          <w:p w14:paraId="6634656E" w14:textId="3BE2F75E"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2C3934">
            <w:pPr>
              <w:pStyle w:val="TAL"/>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2C3934">
            <w:pPr>
              <w:pStyle w:val="TAC"/>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2C3934">
            <w:pPr>
              <w:pStyle w:val="TAC"/>
              <w:rPr>
                <w:sz w:val="16"/>
                <w:szCs w:val="16"/>
              </w:rPr>
            </w:pPr>
            <w:r>
              <w:rPr>
                <w:sz w:val="16"/>
                <w:szCs w:val="16"/>
              </w:rPr>
              <w:t>2022-09</w:t>
            </w:r>
          </w:p>
        </w:tc>
        <w:tc>
          <w:tcPr>
            <w:tcW w:w="997" w:type="dxa"/>
            <w:shd w:val="solid" w:color="FFFFFF" w:fill="auto"/>
          </w:tcPr>
          <w:p w14:paraId="1DBE8C6C" w14:textId="43BDAEAB"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2C3934">
            <w:pPr>
              <w:pStyle w:val="TAC"/>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2C3934">
            <w:pPr>
              <w:pStyle w:val="TAR"/>
              <w:rPr>
                <w:sz w:val="16"/>
                <w:szCs w:val="16"/>
                <w:lang w:eastAsia="zh-CN"/>
              </w:rPr>
            </w:pPr>
          </w:p>
        </w:tc>
        <w:tc>
          <w:tcPr>
            <w:tcW w:w="416" w:type="dxa"/>
            <w:shd w:val="solid" w:color="FFFFFF" w:fill="auto"/>
          </w:tcPr>
          <w:p w14:paraId="2124419A" w14:textId="77DA864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2C3934">
            <w:pPr>
              <w:pStyle w:val="TAC"/>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2C3934">
            <w:pPr>
              <w:pStyle w:val="TAC"/>
              <w:rPr>
                <w:sz w:val="16"/>
                <w:szCs w:val="16"/>
              </w:rPr>
            </w:pPr>
            <w:r>
              <w:rPr>
                <w:sz w:val="16"/>
                <w:szCs w:val="16"/>
              </w:rPr>
              <w:t>2022-12</w:t>
            </w:r>
          </w:p>
        </w:tc>
        <w:tc>
          <w:tcPr>
            <w:tcW w:w="997" w:type="dxa"/>
            <w:shd w:val="solid" w:color="FFFFFF" w:fill="auto"/>
          </w:tcPr>
          <w:p w14:paraId="2A782EE7" w14:textId="1E00B93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2C3934">
            <w:pPr>
              <w:pStyle w:val="TAC"/>
              <w:rPr>
                <w:sz w:val="16"/>
                <w:szCs w:val="16"/>
              </w:rPr>
            </w:pPr>
            <w:r>
              <w:rPr>
                <w:sz w:val="16"/>
                <w:szCs w:val="16"/>
              </w:rPr>
              <w:t>CP-223173</w:t>
            </w:r>
          </w:p>
        </w:tc>
        <w:tc>
          <w:tcPr>
            <w:tcW w:w="515" w:type="dxa"/>
            <w:shd w:val="solid" w:color="FFFFFF" w:fill="auto"/>
          </w:tcPr>
          <w:p w14:paraId="662E7927" w14:textId="55CFE28E" w:rsidR="002C3934" w:rsidRDefault="002C3934" w:rsidP="002C3934">
            <w:pPr>
              <w:pStyle w:val="TAL"/>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2C3934">
            <w:pPr>
              <w:pStyle w:val="TAL"/>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2C3934">
            <w:pPr>
              <w:pStyle w:val="TAC"/>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2C3934">
            <w:pPr>
              <w:pStyle w:val="TAC"/>
              <w:rPr>
                <w:sz w:val="16"/>
                <w:szCs w:val="16"/>
              </w:rPr>
            </w:pPr>
            <w:r>
              <w:rPr>
                <w:sz w:val="16"/>
                <w:szCs w:val="16"/>
              </w:rPr>
              <w:t>2022-12</w:t>
            </w:r>
          </w:p>
        </w:tc>
        <w:tc>
          <w:tcPr>
            <w:tcW w:w="997" w:type="dxa"/>
            <w:shd w:val="solid" w:color="FFFFFF" w:fill="auto"/>
          </w:tcPr>
          <w:p w14:paraId="4B5F36E1" w14:textId="617AB4F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2C3934">
            <w:pPr>
              <w:pStyle w:val="TAC"/>
              <w:rPr>
                <w:sz w:val="16"/>
                <w:szCs w:val="16"/>
              </w:rPr>
            </w:pPr>
            <w:r>
              <w:rPr>
                <w:sz w:val="16"/>
                <w:szCs w:val="16"/>
              </w:rPr>
              <w:t>CP-223172</w:t>
            </w:r>
          </w:p>
        </w:tc>
        <w:tc>
          <w:tcPr>
            <w:tcW w:w="515" w:type="dxa"/>
            <w:shd w:val="solid" w:color="FFFFFF" w:fill="auto"/>
          </w:tcPr>
          <w:p w14:paraId="27F3A9C6" w14:textId="47140E3F" w:rsidR="002C3934" w:rsidRDefault="002C3934" w:rsidP="002C3934">
            <w:pPr>
              <w:pStyle w:val="TAL"/>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2C3934">
            <w:pPr>
              <w:pStyle w:val="TAR"/>
              <w:rPr>
                <w:sz w:val="16"/>
                <w:szCs w:val="16"/>
                <w:lang w:eastAsia="zh-CN"/>
              </w:rPr>
            </w:pPr>
          </w:p>
        </w:tc>
        <w:tc>
          <w:tcPr>
            <w:tcW w:w="416" w:type="dxa"/>
            <w:shd w:val="solid" w:color="FFFFFF" w:fill="auto"/>
          </w:tcPr>
          <w:p w14:paraId="213BC714" w14:textId="677374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2C3934">
            <w:pPr>
              <w:pStyle w:val="TAL"/>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2C3934">
            <w:pPr>
              <w:pStyle w:val="TAC"/>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2C3934">
            <w:pPr>
              <w:pStyle w:val="TAC"/>
              <w:rPr>
                <w:sz w:val="16"/>
                <w:szCs w:val="16"/>
              </w:rPr>
            </w:pPr>
            <w:r>
              <w:rPr>
                <w:sz w:val="16"/>
                <w:szCs w:val="16"/>
              </w:rPr>
              <w:t>2022-12</w:t>
            </w:r>
          </w:p>
        </w:tc>
        <w:tc>
          <w:tcPr>
            <w:tcW w:w="997" w:type="dxa"/>
            <w:shd w:val="solid" w:color="FFFFFF" w:fill="auto"/>
          </w:tcPr>
          <w:p w14:paraId="00CB0517" w14:textId="2EDBC85A"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2C3934">
            <w:pPr>
              <w:pStyle w:val="TAC"/>
              <w:rPr>
                <w:sz w:val="16"/>
                <w:szCs w:val="16"/>
              </w:rPr>
            </w:pPr>
            <w:r>
              <w:rPr>
                <w:sz w:val="16"/>
                <w:szCs w:val="16"/>
              </w:rPr>
              <w:t>CP-223173</w:t>
            </w:r>
          </w:p>
        </w:tc>
        <w:tc>
          <w:tcPr>
            <w:tcW w:w="515" w:type="dxa"/>
            <w:shd w:val="solid" w:color="FFFFFF" w:fill="auto"/>
          </w:tcPr>
          <w:p w14:paraId="14AE2363" w14:textId="1E78846E" w:rsidR="002C3934" w:rsidRDefault="002C3934" w:rsidP="002C3934">
            <w:pPr>
              <w:pStyle w:val="TAL"/>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2C3934">
            <w:pPr>
              <w:pStyle w:val="TAL"/>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2C3934">
            <w:pPr>
              <w:pStyle w:val="TAC"/>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2C3934">
            <w:pPr>
              <w:pStyle w:val="TAC"/>
              <w:rPr>
                <w:sz w:val="16"/>
                <w:szCs w:val="16"/>
              </w:rPr>
            </w:pPr>
            <w:r>
              <w:rPr>
                <w:sz w:val="16"/>
                <w:szCs w:val="16"/>
              </w:rPr>
              <w:t>2022-12</w:t>
            </w:r>
          </w:p>
        </w:tc>
        <w:tc>
          <w:tcPr>
            <w:tcW w:w="997" w:type="dxa"/>
            <w:shd w:val="solid" w:color="FFFFFF" w:fill="auto"/>
          </w:tcPr>
          <w:p w14:paraId="40B47BDE" w14:textId="5207B276"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2C3934">
            <w:pPr>
              <w:pStyle w:val="TAC"/>
              <w:rPr>
                <w:sz w:val="16"/>
                <w:szCs w:val="16"/>
              </w:rPr>
            </w:pPr>
            <w:r>
              <w:rPr>
                <w:sz w:val="16"/>
                <w:szCs w:val="16"/>
              </w:rPr>
              <w:t>CP-223173</w:t>
            </w:r>
          </w:p>
        </w:tc>
        <w:tc>
          <w:tcPr>
            <w:tcW w:w="515" w:type="dxa"/>
            <w:shd w:val="solid" w:color="FFFFFF" w:fill="auto"/>
          </w:tcPr>
          <w:p w14:paraId="24B587A3" w14:textId="65D50E08" w:rsidR="002C3934" w:rsidRDefault="002C3934" w:rsidP="002C3934">
            <w:pPr>
              <w:pStyle w:val="TAL"/>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2C3934">
            <w:pPr>
              <w:pStyle w:val="TAL"/>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2C3934">
            <w:pPr>
              <w:pStyle w:val="TAC"/>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2C3934">
            <w:pPr>
              <w:pStyle w:val="TAC"/>
              <w:rPr>
                <w:sz w:val="16"/>
                <w:szCs w:val="16"/>
              </w:rPr>
            </w:pPr>
            <w:r>
              <w:rPr>
                <w:sz w:val="16"/>
                <w:szCs w:val="16"/>
              </w:rPr>
              <w:t>2022-12</w:t>
            </w:r>
          </w:p>
        </w:tc>
        <w:tc>
          <w:tcPr>
            <w:tcW w:w="997" w:type="dxa"/>
            <w:shd w:val="solid" w:color="FFFFFF" w:fill="auto"/>
          </w:tcPr>
          <w:p w14:paraId="6E3DEAE4" w14:textId="546EA114"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2C3934">
            <w:pPr>
              <w:pStyle w:val="TAC"/>
              <w:rPr>
                <w:sz w:val="16"/>
                <w:szCs w:val="16"/>
              </w:rPr>
            </w:pPr>
            <w:r>
              <w:rPr>
                <w:sz w:val="16"/>
                <w:szCs w:val="16"/>
              </w:rPr>
              <w:t>CP-223192</w:t>
            </w:r>
          </w:p>
        </w:tc>
        <w:tc>
          <w:tcPr>
            <w:tcW w:w="515" w:type="dxa"/>
            <w:shd w:val="solid" w:color="FFFFFF" w:fill="auto"/>
          </w:tcPr>
          <w:p w14:paraId="51AFEE98" w14:textId="614095CA" w:rsidR="002C3934" w:rsidRDefault="002C3934" w:rsidP="002C3934">
            <w:pPr>
              <w:pStyle w:val="TAL"/>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2C3934">
            <w:pPr>
              <w:pStyle w:val="TAL"/>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2C3934">
            <w:pPr>
              <w:pStyle w:val="TAC"/>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2C3934">
            <w:pPr>
              <w:pStyle w:val="TAC"/>
              <w:rPr>
                <w:sz w:val="16"/>
                <w:szCs w:val="16"/>
              </w:rPr>
            </w:pPr>
            <w:r>
              <w:rPr>
                <w:sz w:val="16"/>
                <w:szCs w:val="16"/>
              </w:rPr>
              <w:t>2022-12</w:t>
            </w:r>
          </w:p>
        </w:tc>
        <w:tc>
          <w:tcPr>
            <w:tcW w:w="997" w:type="dxa"/>
            <w:shd w:val="solid" w:color="FFFFFF" w:fill="auto"/>
          </w:tcPr>
          <w:p w14:paraId="37C40710" w14:textId="7E11406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2C3934">
            <w:pPr>
              <w:pStyle w:val="TAC"/>
              <w:rPr>
                <w:sz w:val="16"/>
                <w:szCs w:val="16"/>
              </w:rPr>
            </w:pPr>
            <w:r>
              <w:rPr>
                <w:sz w:val="16"/>
                <w:szCs w:val="16"/>
              </w:rPr>
              <w:t>CP-223188</w:t>
            </w:r>
          </w:p>
        </w:tc>
        <w:tc>
          <w:tcPr>
            <w:tcW w:w="515" w:type="dxa"/>
            <w:shd w:val="solid" w:color="FFFFFF" w:fill="auto"/>
          </w:tcPr>
          <w:p w14:paraId="6D69227C" w14:textId="1B020890" w:rsidR="002C3934" w:rsidRDefault="002C3934" w:rsidP="002C3934">
            <w:pPr>
              <w:pStyle w:val="TAL"/>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2C3934">
            <w:pPr>
              <w:pStyle w:val="TAR"/>
              <w:rPr>
                <w:sz w:val="16"/>
                <w:szCs w:val="16"/>
                <w:lang w:eastAsia="zh-CN"/>
              </w:rPr>
            </w:pPr>
          </w:p>
        </w:tc>
        <w:tc>
          <w:tcPr>
            <w:tcW w:w="416" w:type="dxa"/>
            <w:shd w:val="solid" w:color="FFFFFF" w:fill="auto"/>
          </w:tcPr>
          <w:p w14:paraId="07EECC09" w14:textId="380F34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2C3934">
            <w:pPr>
              <w:pStyle w:val="TAC"/>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2C3934">
            <w:pPr>
              <w:pStyle w:val="TAC"/>
              <w:rPr>
                <w:sz w:val="16"/>
                <w:szCs w:val="16"/>
              </w:rPr>
            </w:pPr>
            <w:r>
              <w:rPr>
                <w:sz w:val="16"/>
                <w:szCs w:val="16"/>
              </w:rPr>
              <w:t>2022-12</w:t>
            </w:r>
          </w:p>
        </w:tc>
        <w:tc>
          <w:tcPr>
            <w:tcW w:w="997" w:type="dxa"/>
            <w:shd w:val="solid" w:color="FFFFFF" w:fill="auto"/>
          </w:tcPr>
          <w:p w14:paraId="31EE6716" w14:textId="3226A8A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2C3934">
            <w:pPr>
              <w:pStyle w:val="TAC"/>
              <w:rPr>
                <w:sz w:val="16"/>
                <w:szCs w:val="16"/>
              </w:rPr>
            </w:pPr>
            <w:r>
              <w:rPr>
                <w:sz w:val="16"/>
                <w:szCs w:val="16"/>
              </w:rPr>
              <w:t>CP-223191</w:t>
            </w:r>
          </w:p>
        </w:tc>
        <w:tc>
          <w:tcPr>
            <w:tcW w:w="515" w:type="dxa"/>
            <w:shd w:val="solid" w:color="FFFFFF" w:fill="auto"/>
          </w:tcPr>
          <w:p w14:paraId="654C06D7" w14:textId="7DEE917E" w:rsidR="002C3934" w:rsidRDefault="002C3934" w:rsidP="002C3934">
            <w:pPr>
              <w:pStyle w:val="TAL"/>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2C3934">
            <w:pPr>
              <w:pStyle w:val="TAR"/>
              <w:rPr>
                <w:sz w:val="16"/>
                <w:szCs w:val="16"/>
                <w:lang w:eastAsia="zh-CN"/>
              </w:rPr>
            </w:pPr>
          </w:p>
        </w:tc>
        <w:tc>
          <w:tcPr>
            <w:tcW w:w="416" w:type="dxa"/>
            <w:shd w:val="solid" w:color="FFFFFF" w:fill="auto"/>
          </w:tcPr>
          <w:p w14:paraId="52FD817E" w14:textId="445080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2C3934">
            <w:pPr>
              <w:pStyle w:val="TAL"/>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2C3934">
            <w:pPr>
              <w:pStyle w:val="TAC"/>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2C3934">
            <w:pPr>
              <w:pStyle w:val="TAC"/>
              <w:rPr>
                <w:sz w:val="16"/>
                <w:szCs w:val="16"/>
              </w:rPr>
            </w:pPr>
            <w:r>
              <w:rPr>
                <w:sz w:val="16"/>
                <w:szCs w:val="16"/>
              </w:rPr>
              <w:t>2022-12</w:t>
            </w:r>
          </w:p>
        </w:tc>
        <w:tc>
          <w:tcPr>
            <w:tcW w:w="997" w:type="dxa"/>
            <w:shd w:val="solid" w:color="FFFFFF" w:fill="auto"/>
          </w:tcPr>
          <w:p w14:paraId="14E91D5E" w14:textId="0164045D"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2C3934">
            <w:pPr>
              <w:pStyle w:val="TAC"/>
              <w:rPr>
                <w:sz w:val="16"/>
                <w:szCs w:val="16"/>
              </w:rPr>
            </w:pPr>
            <w:r>
              <w:rPr>
                <w:sz w:val="16"/>
                <w:szCs w:val="16"/>
              </w:rPr>
              <w:t>CP-223176</w:t>
            </w:r>
          </w:p>
        </w:tc>
        <w:tc>
          <w:tcPr>
            <w:tcW w:w="515" w:type="dxa"/>
            <w:shd w:val="solid" w:color="FFFFFF" w:fill="auto"/>
          </w:tcPr>
          <w:p w14:paraId="1914D40C" w14:textId="4FAB36F5" w:rsidR="002C3934" w:rsidRDefault="002C3934" w:rsidP="002C3934">
            <w:pPr>
              <w:pStyle w:val="TAL"/>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2C3934">
            <w:pPr>
              <w:pStyle w:val="TAL"/>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2C3934">
            <w:pPr>
              <w:pStyle w:val="TAC"/>
              <w:rPr>
                <w:sz w:val="16"/>
                <w:szCs w:val="16"/>
              </w:rPr>
            </w:pPr>
            <w:r>
              <w:rPr>
                <w:sz w:val="16"/>
                <w:szCs w:val="16"/>
              </w:rPr>
              <w:t>2022-12</w:t>
            </w:r>
          </w:p>
        </w:tc>
        <w:tc>
          <w:tcPr>
            <w:tcW w:w="997" w:type="dxa"/>
            <w:shd w:val="solid" w:color="FFFFFF" w:fill="auto"/>
          </w:tcPr>
          <w:p w14:paraId="5B61DFC2" w14:textId="76E7CAA2"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2C3934">
            <w:pPr>
              <w:pStyle w:val="TAC"/>
              <w:rPr>
                <w:sz w:val="16"/>
                <w:szCs w:val="16"/>
              </w:rPr>
            </w:pPr>
            <w:r>
              <w:rPr>
                <w:sz w:val="16"/>
                <w:szCs w:val="16"/>
              </w:rPr>
              <w:t>CP-223176</w:t>
            </w:r>
          </w:p>
        </w:tc>
        <w:tc>
          <w:tcPr>
            <w:tcW w:w="515" w:type="dxa"/>
            <w:shd w:val="solid" w:color="FFFFFF" w:fill="auto"/>
          </w:tcPr>
          <w:p w14:paraId="147DAC1C" w14:textId="2EF0761D" w:rsidR="002C3934" w:rsidRDefault="002C3934" w:rsidP="002C3934">
            <w:pPr>
              <w:pStyle w:val="TAL"/>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2C3934">
            <w:pPr>
              <w:pStyle w:val="TAL"/>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2C3934">
            <w:pPr>
              <w:pStyle w:val="TAC"/>
              <w:rPr>
                <w:sz w:val="16"/>
                <w:szCs w:val="16"/>
              </w:rPr>
            </w:pPr>
            <w:r>
              <w:rPr>
                <w:sz w:val="16"/>
                <w:szCs w:val="16"/>
              </w:rPr>
              <w:t>2022-12</w:t>
            </w:r>
          </w:p>
        </w:tc>
        <w:tc>
          <w:tcPr>
            <w:tcW w:w="997" w:type="dxa"/>
            <w:shd w:val="solid" w:color="FFFFFF" w:fill="auto"/>
          </w:tcPr>
          <w:p w14:paraId="042BA8AF" w14:textId="6C278E8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2C3934">
            <w:pPr>
              <w:pStyle w:val="TAC"/>
              <w:rPr>
                <w:sz w:val="16"/>
                <w:szCs w:val="16"/>
              </w:rPr>
            </w:pPr>
            <w:r>
              <w:rPr>
                <w:sz w:val="16"/>
                <w:szCs w:val="16"/>
              </w:rPr>
              <w:t>CP-223176</w:t>
            </w:r>
          </w:p>
        </w:tc>
        <w:tc>
          <w:tcPr>
            <w:tcW w:w="515" w:type="dxa"/>
            <w:shd w:val="solid" w:color="FFFFFF" w:fill="auto"/>
          </w:tcPr>
          <w:p w14:paraId="1925A018" w14:textId="1958F63F" w:rsidR="002C3934" w:rsidRDefault="002C3934" w:rsidP="002C3934">
            <w:pPr>
              <w:pStyle w:val="TAL"/>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2C3934">
            <w:pPr>
              <w:pStyle w:val="TAL"/>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2C3934">
            <w:pPr>
              <w:pStyle w:val="TAC"/>
              <w:rPr>
                <w:sz w:val="16"/>
                <w:szCs w:val="16"/>
              </w:rPr>
            </w:pPr>
            <w:r>
              <w:rPr>
                <w:sz w:val="16"/>
                <w:szCs w:val="16"/>
              </w:rPr>
              <w:t>2022-12</w:t>
            </w:r>
          </w:p>
        </w:tc>
        <w:tc>
          <w:tcPr>
            <w:tcW w:w="997" w:type="dxa"/>
            <w:shd w:val="solid" w:color="FFFFFF" w:fill="auto"/>
          </w:tcPr>
          <w:p w14:paraId="1C09BE2F" w14:textId="5EAC1EC8"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2C3934">
            <w:pPr>
              <w:pStyle w:val="TAC"/>
              <w:rPr>
                <w:sz w:val="16"/>
                <w:szCs w:val="16"/>
              </w:rPr>
            </w:pPr>
            <w:r>
              <w:rPr>
                <w:sz w:val="16"/>
                <w:szCs w:val="16"/>
              </w:rPr>
              <w:t>CP-223190</w:t>
            </w:r>
          </w:p>
        </w:tc>
        <w:tc>
          <w:tcPr>
            <w:tcW w:w="515" w:type="dxa"/>
            <w:shd w:val="solid" w:color="FFFFFF" w:fill="auto"/>
          </w:tcPr>
          <w:p w14:paraId="59D23FD6" w14:textId="1FB34B4C" w:rsidR="002C3934" w:rsidRDefault="002C3934" w:rsidP="002C3934">
            <w:pPr>
              <w:pStyle w:val="TAL"/>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2C3934">
            <w:pPr>
              <w:pStyle w:val="TAR"/>
              <w:rPr>
                <w:sz w:val="16"/>
                <w:szCs w:val="16"/>
                <w:lang w:eastAsia="zh-CN"/>
              </w:rPr>
            </w:pPr>
          </w:p>
        </w:tc>
        <w:tc>
          <w:tcPr>
            <w:tcW w:w="416" w:type="dxa"/>
            <w:shd w:val="solid" w:color="FFFFFF" w:fill="auto"/>
          </w:tcPr>
          <w:p w14:paraId="6811D796" w14:textId="3C5C769B"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2C3934">
            <w:pPr>
              <w:pStyle w:val="TAC"/>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2C3934">
            <w:pPr>
              <w:pStyle w:val="TAC"/>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2C3934">
            <w:pPr>
              <w:pStyle w:val="TAC"/>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2C3934">
            <w:pPr>
              <w:pStyle w:val="TAL"/>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2C3934">
            <w:pPr>
              <w:pStyle w:val="TAR"/>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2C3934">
            <w:pPr>
              <w:pStyle w:val="TAC"/>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2C3934">
            <w:pPr>
              <w:pStyle w:val="TAL"/>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2C3934">
            <w:pPr>
              <w:pStyle w:val="TAC"/>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2C3934">
            <w:pPr>
              <w:pStyle w:val="TAC"/>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2C3934">
            <w:pPr>
              <w:pStyle w:val="TAL"/>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2C3934">
            <w:pPr>
              <w:pStyle w:val="TAR"/>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2C3934">
            <w:pPr>
              <w:pStyle w:val="TAL"/>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2C3934">
            <w:pPr>
              <w:pStyle w:val="TAC"/>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2C3934">
            <w:pPr>
              <w:pStyle w:val="TAC"/>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2C3934">
            <w:pPr>
              <w:pStyle w:val="TAL"/>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2C3934">
            <w:pPr>
              <w:pStyle w:val="TAR"/>
              <w:rPr>
                <w:rFonts w:cs="Arial"/>
                <w:color w:val="000000"/>
                <w:sz w:val="16"/>
                <w:szCs w:val="16"/>
              </w:rPr>
            </w:pPr>
          </w:p>
        </w:tc>
        <w:tc>
          <w:tcPr>
            <w:tcW w:w="416" w:type="dxa"/>
            <w:shd w:val="solid" w:color="FFFFFF" w:fill="auto"/>
            <w:vAlign w:val="bottom"/>
          </w:tcPr>
          <w:p w14:paraId="01821759" w14:textId="76CEC921"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2C3934">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2C3934">
            <w:pPr>
              <w:pStyle w:val="TAC"/>
              <w:rPr>
                <w:sz w:val="16"/>
                <w:szCs w:val="16"/>
                <w:lang w:eastAsia="zh-CN"/>
              </w:rPr>
            </w:pPr>
            <w:r w:rsidRPr="00953164">
              <w:rPr>
                <w:sz w:val="16"/>
                <w:szCs w:val="16"/>
                <w:lang w:eastAsia="zh-CN"/>
              </w:rPr>
              <w:t>18.1.0</w:t>
            </w:r>
          </w:p>
        </w:tc>
      </w:tr>
      <w:tr w:rsidR="007D661F" w:rsidRPr="00481D2D" w14:paraId="11617CAA" w14:textId="77777777" w:rsidTr="00AD6061">
        <w:tc>
          <w:tcPr>
            <w:tcW w:w="769" w:type="dxa"/>
            <w:shd w:val="solid" w:color="FFFFFF" w:fill="auto"/>
          </w:tcPr>
          <w:p w14:paraId="4AAD009A" w14:textId="4A9C02B7" w:rsidR="007D661F" w:rsidRDefault="007D661F" w:rsidP="007D661F">
            <w:pPr>
              <w:pStyle w:val="TAC"/>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7D661F" w:rsidRDefault="007D661F" w:rsidP="007D661F">
            <w:pPr>
              <w:pStyle w:val="TAC"/>
              <w:rPr>
                <w:rFonts w:cs="Arial"/>
                <w:color w:val="000000"/>
                <w:sz w:val="16"/>
                <w:szCs w:val="16"/>
              </w:rPr>
            </w:pPr>
            <w:r>
              <w:rPr>
                <w:rFonts w:cs="Arial"/>
                <w:color w:val="000000"/>
                <w:sz w:val="16"/>
                <w:szCs w:val="16"/>
              </w:rPr>
              <w:t>CT#100</w:t>
            </w:r>
          </w:p>
        </w:tc>
        <w:tc>
          <w:tcPr>
            <w:tcW w:w="1042" w:type="dxa"/>
            <w:shd w:val="solid" w:color="FFFFFF" w:fill="auto"/>
          </w:tcPr>
          <w:p w14:paraId="2618B6C1" w14:textId="481968BE" w:rsidR="007D661F" w:rsidRDefault="007D661F" w:rsidP="007D661F">
            <w:pPr>
              <w:pStyle w:val="TAC"/>
              <w:rPr>
                <w:rFonts w:cs="Arial"/>
                <w:color w:val="000000"/>
                <w:sz w:val="16"/>
                <w:szCs w:val="16"/>
              </w:rPr>
            </w:pPr>
            <w:r>
              <w:rPr>
                <w:rFonts w:cs="Arial"/>
                <w:color w:val="000000"/>
                <w:sz w:val="16"/>
                <w:szCs w:val="16"/>
              </w:rPr>
              <w:t>C3-231682</w:t>
            </w:r>
          </w:p>
        </w:tc>
        <w:tc>
          <w:tcPr>
            <w:tcW w:w="515" w:type="dxa"/>
            <w:shd w:val="solid" w:color="FFFFFF" w:fill="auto"/>
          </w:tcPr>
          <w:p w14:paraId="1D27DDBC" w14:textId="0F1D78B9" w:rsidR="007D661F" w:rsidRDefault="007D661F" w:rsidP="007D661F">
            <w:pPr>
              <w:pStyle w:val="TAL"/>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7D661F" w:rsidRDefault="007D661F" w:rsidP="007D661F">
            <w:pPr>
              <w:pStyle w:val="TAR"/>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7D661F" w:rsidRDefault="007D661F" w:rsidP="007D661F">
            <w:pPr>
              <w:pStyle w:val="TAC"/>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7D661F" w:rsidRDefault="007D661F" w:rsidP="007D661F">
            <w:pPr>
              <w:pStyle w:val="TAL"/>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7D661F" w:rsidRPr="00953164" w:rsidRDefault="007D661F" w:rsidP="007D661F">
            <w:pPr>
              <w:pStyle w:val="TAC"/>
              <w:rPr>
                <w:sz w:val="16"/>
                <w:szCs w:val="16"/>
                <w:lang w:eastAsia="zh-CN"/>
              </w:rPr>
            </w:pPr>
            <w:r w:rsidRPr="00042D56">
              <w:rPr>
                <w:sz w:val="16"/>
                <w:szCs w:val="16"/>
                <w:lang w:eastAsia="zh-CN"/>
              </w:rPr>
              <w:t>18.2.0</w:t>
            </w:r>
          </w:p>
        </w:tc>
      </w:tr>
      <w:tr w:rsidR="007D661F" w:rsidRPr="00481D2D" w14:paraId="63FD8FF1" w14:textId="77777777" w:rsidTr="00AD6061">
        <w:tc>
          <w:tcPr>
            <w:tcW w:w="769" w:type="dxa"/>
            <w:shd w:val="solid" w:color="FFFFFF" w:fill="auto"/>
          </w:tcPr>
          <w:p w14:paraId="4A4A7EE2" w14:textId="71DC5427" w:rsidR="007D661F" w:rsidRDefault="007D661F" w:rsidP="007D661F">
            <w:pPr>
              <w:pStyle w:val="TAC"/>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7D661F" w:rsidRDefault="007D661F" w:rsidP="007D661F">
            <w:pPr>
              <w:pStyle w:val="TAC"/>
              <w:rPr>
                <w:rFonts w:cs="Arial"/>
                <w:color w:val="000000"/>
                <w:sz w:val="16"/>
                <w:szCs w:val="16"/>
              </w:rPr>
            </w:pPr>
            <w:r>
              <w:rPr>
                <w:rFonts w:cs="Arial"/>
                <w:color w:val="000000"/>
                <w:sz w:val="16"/>
                <w:szCs w:val="16"/>
              </w:rPr>
              <w:t>CT#100</w:t>
            </w:r>
          </w:p>
        </w:tc>
        <w:tc>
          <w:tcPr>
            <w:tcW w:w="1042" w:type="dxa"/>
            <w:shd w:val="solid" w:color="FFFFFF" w:fill="auto"/>
          </w:tcPr>
          <w:p w14:paraId="3F6EDCE1" w14:textId="793C17E0" w:rsidR="007D661F" w:rsidRDefault="007D661F" w:rsidP="007D661F">
            <w:pPr>
              <w:pStyle w:val="TAC"/>
              <w:rPr>
                <w:rFonts w:cs="Arial"/>
                <w:color w:val="000000"/>
                <w:sz w:val="16"/>
                <w:szCs w:val="16"/>
              </w:rPr>
            </w:pPr>
            <w:r>
              <w:rPr>
                <w:rFonts w:cs="Arial"/>
                <w:color w:val="000000"/>
                <w:sz w:val="16"/>
                <w:szCs w:val="16"/>
              </w:rPr>
              <w:t>C3-232668</w:t>
            </w:r>
          </w:p>
        </w:tc>
        <w:tc>
          <w:tcPr>
            <w:tcW w:w="515" w:type="dxa"/>
            <w:shd w:val="solid" w:color="FFFFFF" w:fill="auto"/>
          </w:tcPr>
          <w:p w14:paraId="1B1C7809" w14:textId="116CD221" w:rsidR="007D661F" w:rsidRDefault="007D661F" w:rsidP="007D661F">
            <w:pPr>
              <w:pStyle w:val="TAL"/>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7D661F" w:rsidRDefault="007D661F" w:rsidP="007D661F">
            <w:pPr>
              <w:pStyle w:val="TAR"/>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7D661F" w:rsidRDefault="007D661F" w:rsidP="007D661F">
            <w:pPr>
              <w:pStyle w:val="TAC"/>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7D661F" w:rsidRDefault="007D661F" w:rsidP="007D661F">
            <w:pPr>
              <w:pStyle w:val="TAL"/>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7D661F" w:rsidRPr="00AE3154" w:rsidRDefault="007D661F" w:rsidP="007D661F">
            <w:pPr>
              <w:pStyle w:val="TAC"/>
              <w:rPr>
                <w:sz w:val="16"/>
                <w:szCs w:val="16"/>
                <w:lang w:eastAsia="zh-CN"/>
              </w:rPr>
            </w:pPr>
            <w:r w:rsidRPr="00042D56">
              <w:rPr>
                <w:sz w:val="16"/>
                <w:szCs w:val="16"/>
                <w:lang w:eastAsia="zh-CN"/>
              </w:rPr>
              <w:t>18.2.0</w:t>
            </w:r>
          </w:p>
        </w:tc>
      </w:tr>
      <w:tr w:rsidR="007D661F" w:rsidRPr="00481D2D" w14:paraId="38B3038F" w14:textId="77777777" w:rsidTr="00AD6061">
        <w:tc>
          <w:tcPr>
            <w:tcW w:w="769" w:type="dxa"/>
            <w:shd w:val="solid" w:color="FFFFFF" w:fill="auto"/>
          </w:tcPr>
          <w:p w14:paraId="515C4C04" w14:textId="4CC0A6AD" w:rsidR="007D661F" w:rsidRDefault="007D661F" w:rsidP="007D661F">
            <w:pPr>
              <w:pStyle w:val="TAC"/>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7D661F" w:rsidRDefault="007D661F" w:rsidP="007D661F">
            <w:pPr>
              <w:pStyle w:val="TAC"/>
              <w:rPr>
                <w:rFonts w:cs="Arial"/>
                <w:color w:val="000000"/>
                <w:sz w:val="16"/>
                <w:szCs w:val="16"/>
              </w:rPr>
            </w:pPr>
            <w:r>
              <w:rPr>
                <w:rFonts w:cs="Arial"/>
                <w:color w:val="000000"/>
                <w:sz w:val="16"/>
                <w:szCs w:val="16"/>
              </w:rPr>
              <w:t>CT#100</w:t>
            </w:r>
          </w:p>
        </w:tc>
        <w:tc>
          <w:tcPr>
            <w:tcW w:w="1042" w:type="dxa"/>
            <w:shd w:val="solid" w:color="FFFFFF" w:fill="auto"/>
          </w:tcPr>
          <w:p w14:paraId="2755C548" w14:textId="11C1F1FE" w:rsidR="007D661F" w:rsidRDefault="007D661F" w:rsidP="007D661F">
            <w:pPr>
              <w:pStyle w:val="TAC"/>
              <w:rPr>
                <w:rFonts w:cs="Arial"/>
                <w:color w:val="000000"/>
                <w:sz w:val="16"/>
                <w:szCs w:val="16"/>
              </w:rPr>
            </w:pPr>
            <w:r>
              <w:rPr>
                <w:rFonts w:cs="Arial"/>
                <w:color w:val="000000"/>
                <w:sz w:val="16"/>
                <w:szCs w:val="16"/>
              </w:rPr>
              <w:t>C3-232632</w:t>
            </w:r>
          </w:p>
        </w:tc>
        <w:tc>
          <w:tcPr>
            <w:tcW w:w="515" w:type="dxa"/>
            <w:shd w:val="solid" w:color="FFFFFF" w:fill="auto"/>
          </w:tcPr>
          <w:p w14:paraId="207E2C9B" w14:textId="586D5000" w:rsidR="007D661F" w:rsidRDefault="007D661F" w:rsidP="007D661F">
            <w:pPr>
              <w:pStyle w:val="TAL"/>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7D661F" w:rsidRDefault="007D661F" w:rsidP="007D661F">
            <w:pPr>
              <w:pStyle w:val="TAR"/>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7D661F" w:rsidRDefault="007D661F" w:rsidP="007D661F">
            <w:pPr>
              <w:pStyle w:val="TAC"/>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7D661F" w:rsidRDefault="007D661F" w:rsidP="007D661F">
            <w:pPr>
              <w:pStyle w:val="TAL"/>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7D661F" w:rsidRPr="00AE3154" w:rsidRDefault="007D661F" w:rsidP="007D661F">
            <w:pPr>
              <w:pStyle w:val="TAC"/>
              <w:rPr>
                <w:sz w:val="16"/>
                <w:szCs w:val="16"/>
                <w:lang w:eastAsia="zh-CN"/>
              </w:rPr>
            </w:pPr>
            <w:r w:rsidRPr="00042D56">
              <w:rPr>
                <w:sz w:val="16"/>
                <w:szCs w:val="16"/>
                <w:lang w:eastAsia="zh-CN"/>
              </w:rPr>
              <w:t>18.2.0</w:t>
            </w:r>
          </w:p>
        </w:tc>
      </w:tr>
      <w:tr w:rsidR="007D661F" w:rsidRPr="00481D2D" w14:paraId="1C43AA5F" w14:textId="77777777" w:rsidTr="00AD6061">
        <w:tc>
          <w:tcPr>
            <w:tcW w:w="769" w:type="dxa"/>
            <w:shd w:val="solid" w:color="FFFFFF" w:fill="auto"/>
          </w:tcPr>
          <w:p w14:paraId="441A7DFC" w14:textId="3EA48395" w:rsidR="007D661F" w:rsidRDefault="007D661F" w:rsidP="007D661F">
            <w:pPr>
              <w:pStyle w:val="TAC"/>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7D661F" w:rsidRDefault="007D661F" w:rsidP="007D661F">
            <w:pPr>
              <w:pStyle w:val="TAC"/>
              <w:rPr>
                <w:rFonts w:cs="Arial"/>
                <w:color w:val="000000"/>
                <w:sz w:val="16"/>
                <w:szCs w:val="16"/>
              </w:rPr>
            </w:pPr>
            <w:r>
              <w:rPr>
                <w:rFonts w:cs="Arial"/>
                <w:color w:val="000000"/>
                <w:sz w:val="16"/>
                <w:szCs w:val="16"/>
              </w:rPr>
              <w:t>CT#100</w:t>
            </w:r>
          </w:p>
        </w:tc>
        <w:tc>
          <w:tcPr>
            <w:tcW w:w="1042" w:type="dxa"/>
            <w:shd w:val="solid" w:color="FFFFFF" w:fill="auto"/>
          </w:tcPr>
          <w:p w14:paraId="47DC6CEA" w14:textId="5EA08242" w:rsidR="007D661F" w:rsidRDefault="007D661F" w:rsidP="007D661F">
            <w:pPr>
              <w:pStyle w:val="TAC"/>
              <w:rPr>
                <w:rFonts w:cs="Arial"/>
                <w:color w:val="000000"/>
                <w:sz w:val="16"/>
                <w:szCs w:val="16"/>
              </w:rPr>
            </w:pPr>
            <w:r>
              <w:rPr>
                <w:rFonts w:cs="Arial"/>
                <w:color w:val="000000"/>
                <w:sz w:val="16"/>
                <w:szCs w:val="16"/>
              </w:rPr>
              <w:t>C3-232633</w:t>
            </w:r>
          </w:p>
        </w:tc>
        <w:tc>
          <w:tcPr>
            <w:tcW w:w="515" w:type="dxa"/>
            <w:shd w:val="solid" w:color="FFFFFF" w:fill="auto"/>
          </w:tcPr>
          <w:p w14:paraId="6E4B3348" w14:textId="1F513E03" w:rsidR="007D661F" w:rsidRDefault="007D661F" w:rsidP="007D661F">
            <w:pPr>
              <w:pStyle w:val="TAL"/>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7D661F" w:rsidRDefault="007D661F" w:rsidP="007D661F">
            <w:pPr>
              <w:pStyle w:val="TAR"/>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7D661F" w:rsidRDefault="007D661F" w:rsidP="007D661F">
            <w:pPr>
              <w:pStyle w:val="TAC"/>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7D661F" w:rsidRDefault="007D661F" w:rsidP="007D661F">
            <w:pPr>
              <w:pStyle w:val="TAL"/>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7D661F" w:rsidRPr="00953164" w:rsidRDefault="007D661F" w:rsidP="007D661F">
            <w:pPr>
              <w:pStyle w:val="TAC"/>
              <w:rPr>
                <w:sz w:val="16"/>
                <w:szCs w:val="16"/>
                <w:lang w:eastAsia="zh-CN"/>
              </w:rPr>
            </w:pPr>
            <w:r w:rsidRPr="00042D56">
              <w:rPr>
                <w:sz w:val="16"/>
                <w:szCs w:val="16"/>
                <w:lang w:eastAsia="zh-CN"/>
              </w:rPr>
              <w:t>18.2.0</w:t>
            </w:r>
          </w:p>
        </w:tc>
      </w:tr>
      <w:tr w:rsidR="007D661F" w:rsidRPr="00481D2D" w14:paraId="5E6C098A" w14:textId="77777777" w:rsidTr="00AD6061">
        <w:tc>
          <w:tcPr>
            <w:tcW w:w="769" w:type="dxa"/>
            <w:shd w:val="solid" w:color="FFFFFF" w:fill="auto"/>
          </w:tcPr>
          <w:p w14:paraId="3778ED64" w14:textId="739B1336" w:rsidR="007D661F" w:rsidRDefault="007D661F" w:rsidP="007D661F">
            <w:pPr>
              <w:pStyle w:val="TAC"/>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7D661F" w:rsidRDefault="007D661F" w:rsidP="007D661F">
            <w:pPr>
              <w:pStyle w:val="TAC"/>
              <w:rPr>
                <w:rFonts w:cs="Arial"/>
                <w:color w:val="000000"/>
                <w:sz w:val="16"/>
                <w:szCs w:val="16"/>
              </w:rPr>
            </w:pPr>
            <w:r>
              <w:rPr>
                <w:rFonts w:cs="Arial"/>
                <w:color w:val="000000"/>
                <w:sz w:val="16"/>
                <w:szCs w:val="16"/>
              </w:rPr>
              <w:t>CT#100</w:t>
            </w:r>
          </w:p>
        </w:tc>
        <w:tc>
          <w:tcPr>
            <w:tcW w:w="1042" w:type="dxa"/>
            <w:shd w:val="solid" w:color="FFFFFF" w:fill="auto"/>
          </w:tcPr>
          <w:p w14:paraId="3ADCB8F4" w14:textId="7F25D158" w:rsidR="007D661F" w:rsidRDefault="007D661F" w:rsidP="007D661F">
            <w:pPr>
              <w:pStyle w:val="TAC"/>
              <w:rPr>
                <w:rFonts w:cs="Arial"/>
                <w:color w:val="000000"/>
                <w:sz w:val="16"/>
                <w:szCs w:val="16"/>
              </w:rPr>
            </w:pPr>
            <w:r>
              <w:rPr>
                <w:rFonts w:cs="Arial"/>
                <w:color w:val="000000"/>
                <w:sz w:val="16"/>
                <w:szCs w:val="16"/>
              </w:rPr>
              <w:t>C3-232081</w:t>
            </w:r>
          </w:p>
        </w:tc>
        <w:tc>
          <w:tcPr>
            <w:tcW w:w="515" w:type="dxa"/>
            <w:shd w:val="solid" w:color="FFFFFF" w:fill="auto"/>
          </w:tcPr>
          <w:p w14:paraId="40B039F0" w14:textId="68DD1B98" w:rsidR="007D661F" w:rsidRDefault="007D661F" w:rsidP="007D661F">
            <w:pPr>
              <w:pStyle w:val="TAL"/>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7D661F" w:rsidRDefault="007D661F" w:rsidP="007D661F">
            <w:pPr>
              <w:pStyle w:val="TAR"/>
              <w:rPr>
                <w:rFonts w:cs="Arial"/>
                <w:color w:val="000000"/>
                <w:sz w:val="16"/>
                <w:szCs w:val="16"/>
              </w:rPr>
            </w:pPr>
          </w:p>
        </w:tc>
        <w:tc>
          <w:tcPr>
            <w:tcW w:w="416" w:type="dxa"/>
            <w:shd w:val="solid" w:color="FFFFFF" w:fill="auto"/>
          </w:tcPr>
          <w:p w14:paraId="26B766EA" w14:textId="05789587" w:rsidR="007D661F" w:rsidRDefault="007D661F" w:rsidP="007D661F">
            <w:pPr>
              <w:pStyle w:val="TAC"/>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7D661F" w:rsidRDefault="007D661F" w:rsidP="007D661F">
            <w:pPr>
              <w:pStyle w:val="TAL"/>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7D661F" w:rsidRPr="00AE3154" w:rsidRDefault="007D661F" w:rsidP="007D661F">
            <w:pPr>
              <w:pStyle w:val="TAC"/>
              <w:rPr>
                <w:sz w:val="16"/>
                <w:szCs w:val="16"/>
                <w:lang w:eastAsia="zh-CN"/>
              </w:rPr>
            </w:pPr>
            <w:r w:rsidRPr="00042D56">
              <w:rPr>
                <w:sz w:val="16"/>
                <w:szCs w:val="16"/>
                <w:lang w:eastAsia="zh-CN"/>
              </w:rPr>
              <w:t>18.2.0</w:t>
            </w:r>
          </w:p>
        </w:tc>
      </w:tr>
      <w:tr w:rsidR="007D661F" w:rsidRPr="00481D2D" w14:paraId="5240D1DF" w14:textId="77777777" w:rsidTr="00AD6061">
        <w:tc>
          <w:tcPr>
            <w:tcW w:w="769" w:type="dxa"/>
            <w:shd w:val="solid" w:color="FFFFFF" w:fill="auto"/>
          </w:tcPr>
          <w:p w14:paraId="02B80F58" w14:textId="53D76CFB" w:rsidR="007D661F" w:rsidRDefault="007D661F" w:rsidP="007D661F">
            <w:pPr>
              <w:pStyle w:val="TAC"/>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7D661F" w:rsidRDefault="007D661F" w:rsidP="007D661F">
            <w:pPr>
              <w:pStyle w:val="TAC"/>
              <w:rPr>
                <w:rFonts w:cs="Arial"/>
                <w:color w:val="000000"/>
                <w:sz w:val="16"/>
                <w:szCs w:val="16"/>
              </w:rPr>
            </w:pPr>
            <w:r>
              <w:rPr>
                <w:rFonts w:cs="Arial"/>
                <w:color w:val="000000"/>
                <w:sz w:val="16"/>
                <w:szCs w:val="16"/>
              </w:rPr>
              <w:t>CT#100</w:t>
            </w:r>
          </w:p>
        </w:tc>
        <w:tc>
          <w:tcPr>
            <w:tcW w:w="1042" w:type="dxa"/>
            <w:shd w:val="solid" w:color="FFFFFF" w:fill="auto"/>
          </w:tcPr>
          <w:p w14:paraId="0232C091" w14:textId="7045584F" w:rsidR="007D661F" w:rsidRDefault="007D661F" w:rsidP="007D661F">
            <w:pPr>
              <w:pStyle w:val="TAC"/>
              <w:rPr>
                <w:rFonts w:cs="Arial"/>
                <w:color w:val="000000"/>
                <w:sz w:val="16"/>
                <w:szCs w:val="16"/>
              </w:rPr>
            </w:pPr>
            <w:r>
              <w:rPr>
                <w:rFonts w:cs="Arial"/>
                <w:color w:val="000000"/>
                <w:sz w:val="16"/>
                <w:szCs w:val="16"/>
              </w:rPr>
              <w:t>C3-232638</w:t>
            </w:r>
          </w:p>
        </w:tc>
        <w:tc>
          <w:tcPr>
            <w:tcW w:w="515" w:type="dxa"/>
            <w:shd w:val="solid" w:color="FFFFFF" w:fill="auto"/>
          </w:tcPr>
          <w:p w14:paraId="7012278E" w14:textId="2F59CE01" w:rsidR="007D661F" w:rsidRDefault="007D661F" w:rsidP="007D661F">
            <w:pPr>
              <w:pStyle w:val="TAL"/>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7D661F" w:rsidRDefault="007D661F" w:rsidP="007D661F">
            <w:pPr>
              <w:pStyle w:val="TAR"/>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7D661F" w:rsidRDefault="007D661F" w:rsidP="007D661F">
            <w:pPr>
              <w:pStyle w:val="TAC"/>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7D661F" w:rsidRDefault="007D661F" w:rsidP="007D661F">
            <w:pPr>
              <w:pStyle w:val="TAL"/>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7D661F" w:rsidRPr="00AE3154" w:rsidRDefault="007D661F" w:rsidP="007D661F">
            <w:pPr>
              <w:pStyle w:val="TAC"/>
              <w:rPr>
                <w:sz w:val="16"/>
                <w:szCs w:val="16"/>
                <w:lang w:eastAsia="zh-CN"/>
              </w:rPr>
            </w:pPr>
            <w:r w:rsidRPr="00042D56">
              <w:rPr>
                <w:sz w:val="16"/>
                <w:szCs w:val="16"/>
                <w:lang w:eastAsia="zh-CN"/>
              </w:rPr>
              <w:t>18.2.0</w:t>
            </w:r>
          </w:p>
        </w:tc>
      </w:tr>
      <w:tr w:rsidR="007D661F" w:rsidRPr="00481D2D" w14:paraId="2DE99660" w14:textId="77777777" w:rsidTr="00AD6061">
        <w:tc>
          <w:tcPr>
            <w:tcW w:w="769" w:type="dxa"/>
            <w:shd w:val="solid" w:color="FFFFFF" w:fill="auto"/>
          </w:tcPr>
          <w:p w14:paraId="118CB55E" w14:textId="17076211" w:rsidR="007D661F" w:rsidRDefault="007D661F" w:rsidP="007D661F">
            <w:pPr>
              <w:pStyle w:val="TAC"/>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7D661F" w:rsidRDefault="007D661F" w:rsidP="007D661F">
            <w:pPr>
              <w:pStyle w:val="TAC"/>
              <w:rPr>
                <w:rFonts w:cs="Arial"/>
                <w:color w:val="000000"/>
                <w:sz w:val="16"/>
                <w:szCs w:val="16"/>
              </w:rPr>
            </w:pPr>
            <w:r>
              <w:rPr>
                <w:rFonts w:cs="Arial"/>
                <w:color w:val="000000"/>
                <w:sz w:val="16"/>
                <w:szCs w:val="16"/>
              </w:rPr>
              <w:t>CT#100</w:t>
            </w:r>
          </w:p>
        </w:tc>
        <w:tc>
          <w:tcPr>
            <w:tcW w:w="1042" w:type="dxa"/>
            <w:shd w:val="solid" w:color="FFFFFF" w:fill="auto"/>
          </w:tcPr>
          <w:p w14:paraId="20F677A1" w14:textId="59242DDB" w:rsidR="007D661F" w:rsidRDefault="007D661F" w:rsidP="007D661F">
            <w:pPr>
              <w:pStyle w:val="TAC"/>
              <w:rPr>
                <w:rFonts w:cs="Arial"/>
                <w:color w:val="000000"/>
                <w:sz w:val="16"/>
                <w:szCs w:val="16"/>
              </w:rPr>
            </w:pPr>
            <w:r>
              <w:rPr>
                <w:rFonts w:cs="Arial"/>
                <w:color w:val="000000"/>
                <w:sz w:val="16"/>
                <w:szCs w:val="16"/>
              </w:rPr>
              <w:t>C3-232541</w:t>
            </w:r>
          </w:p>
        </w:tc>
        <w:tc>
          <w:tcPr>
            <w:tcW w:w="515" w:type="dxa"/>
            <w:shd w:val="solid" w:color="FFFFFF" w:fill="auto"/>
          </w:tcPr>
          <w:p w14:paraId="2A5814CF" w14:textId="5C00146E" w:rsidR="007D661F" w:rsidRDefault="007D661F" w:rsidP="007D661F">
            <w:pPr>
              <w:pStyle w:val="TAL"/>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7D661F" w:rsidRDefault="007D661F" w:rsidP="007D661F">
            <w:pPr>
              <w:pStyle w:val="TAR"/>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7D661F" w:rsidRDefault="007D661F" w:rsidP="007D661F">
            <w:pPr>
              <w:pStyle w:val="TAC"/>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7D661F" w:rsidRDefault="007D661F" w:rsidP="007D661F">
            <w:pPr>
              <w:pStyle w:val="TAL"/>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7D661F" w:rsidRPr="00AE3154" w:rsidRDefault="007D661F" w:rsidP="007D661F">
            <w:pPr>
              <w:pStyle w:val="TAC"/>
              <w:rPr>
                <w:sz w:val="16"/>
                <w:szCs w:val="16"/>
                <w:lang w:eastAsia="zh-CN"/>
              </w:rPr>
            </w:pPr>
            <w:r w:rsidRPr="00042D56">
              <w:rPr>
                <w:sz w:val="16"/>
                <w:szCs w:val="16"/>
                <w:lang w:eastAsia="zh-CN"/>
              </w:rPr>
              <w:t>18.2.0</w:t>
            </w:r>
          </w:p>
        </w:tc>
      </w:tr>
      <w:tr w:rsidR="007D661F" w:rsidRPr="00481D2D" w14:paraId="46293650" w14:textId="77777777" w:rsidTr="00AD6061">
        <w:tc>
          <w:tcPr>
            <w:tcW w:w="769" w:type="dxa"/>
            <w:shd w:val="solid" w:color="FFFFFF" w:fill="auto"/>
          </w:tcPr>
          <w:p w14:paraId="6025D2D5" w14:textId="1850F8F0" w:rsidR="007D661F" w:rsidRDefault="007D661F" w:rsidP="007D661F">
            <w:pPr>
              <w:pStyle w:val="TAC"/>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7D661F" w:rsidRDefault="007D661F" w:rsidP="007D661F">
            <w:pPr>
              <w:pStyle w:val="TAC"/>
              <w:rPr>
                <w:rFonts w:cs="Arial"/>
                <w:color w:val="000000"/>
                <w:sz w:val="16"/>
                <w:szCs w:val="16"/>
              </w:rPr>
            </w:pPr>
            <w:r>
              <w:rPr>
                <w:rFonts w:cs="Arial"/>
                <w:color w:val="000000"/>
                <w:sz w:val="16"/>
                <w:szCs w:val="16"/>
              </w:rPr>
              <w:t>CT#100</w:t>
            </w:r>
          </w:p>
        </w:tc>
        <w:tc>
          <w:tcPr>
            <w:tcW w:w="1042" w:type="dxa"/>
            <w:shd w:val="solid" w:color="FFFFFF" w:fill="auto"/>
          </w:tcPr>
          <w:p w14:paraId="3AF03F60" w14:textId="437F96FD" w:rsidR="007D661F" w:rsidRDefault="007D661F" w:rsidP="007D661F">
            <w:pPr>
              <w:pStyle w:val="TAC"/>
              <w:rPr>
                <w:rFonts w:cs="Arial"/>
                <w:color w:val="000000"/>
                <w:sz w:val="16"/>
                <w:szCs w:val="16"/>
              </w:rPr>
            </w:pPr>
            <w:r>
              <w:rPr>
                <w:rFonts w:cs="Arial"/>
                <w:color w:val="000000"/>
                <w:sz w:val="16"/>
                <w:szCs w:val="16"/>
              </w:rPr>
              <w:t>C3-232700</w:t>
            </w:r>
          </w:p>
        </w:tc>
        <w:tc>
          <w:tcPr>
            <w:tcW w:w="515" w:type="dxa"/>
            <w:shd w:val="solid" w:color="FFFFFF" w:fill="auto"/>
          </w:tcPr>
          <w:p w14:paraId="2DBC08A3" w14:textId="61B31DE7" w:rsidR="007D661F" w:rsidRDefault="007D661F" w:rsidP="007D661F">
            <w:pPr>
              <w:pStyle w:val="TAL"/>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7D661F" w:rsidRDefault="007D661F" w:rsidP="007D661F">
            <w:pPr>
              <w:pStyle w:val="TAR"/>
              <w:rPr>
                <w:rFonts w:cs="Arial"/>
                <w:color w:val="000000"/>
                <w:sz w:val="16"/>
                <w:szCs w:val="16"/>
              </w:rPr>
            </w:pPr>
          </w:p>
        </w:tc>
        <w:tc>
          <w:tcPr>
            <w:tcW w:w="416" w:type="dxa"/>
            <w:shd w:val="solid" w:color="FFFFFF" w:fill="auto"/>
          </w:tcPr>
          <w:p w14:paraId="31C5283C" w14:textId="0444A0B8" w:rsidR="007D661F" w:rsidRDefault="007D661F" w:rsidP="007D661F">
            <w:pPr>
              <w:pStyle w:val="TAC"/>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7D661F" w:rsidRDefault="007D661F" w:rsidP="007D661F">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7D661F" w:rsidRPr="00AE3154" w:rsidRDefault="007D661F" w:rsidP="007D661F">
            <w:pPr>
              <w:pStyle w:val="TAC"/>
              <w:rPr>
                <w:sz w:val="16"/>
                <w:szCs w:val="16"/>
                <w:lang w:eastAsia="zh-CN"/>
              </w:rPr>
            </w:pPr>
            <w:r w:rsidRPr="00042D56">
              <w:rPr>
                <w:sz w:val="16"/>
                <w:szCs w:val="16"/>
                <w:lang w:eastAsia="zh-CN"/>
              </w:rPr>
              <w:t>18.2.0</w:t>
            </w:r>
          </w:p>
        </w:tc>
      </w:tr>
    </w:tbl>
    <w:p w14:paraId="4A1E89D6" w14:textId="77777777" w:rsidR="002C3934" w:rsidRDefault="002C3934"/>
    <w:sectPr w:rsidR="002C3934">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56299" w14:textId="77777777" w:rsidR="00261870" w:rsidRDefault="00261870">
      <w:pPr>
        <w:spacing w:after="0"/>
      </w:pPr>
      <w:r>
        <w:separator/>
      </w:r>
    </w:p>
  </w:endnote>
  <w:endnote w:type="continuationSeparator" w:id="0">
    <w:p w14:paraId="64E66B6D" w14:textId="77777777" w:rsidR="00261870" w:rsidRDefault="002618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E000A" w14:textId="77777777" w:rsidR="00261870" w:rsidRDefault="00261870">
      <w:pPr>
        <w:spacing w:after="0"/>
      </w:pPr>
      <w:r>
        <w:separator/>
      </w:r>
    </w:p>
  </w:footnote>
  <w:footnote w:type="continuationSeparator" w:id="0">
    <w:p w14:paraId="19E9B475" w14:textId="77777777" w:rsidR="00261870" w:rsidRDefault="002618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6DBEF0C0"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5B51">
      <w:rPr>
        <w:rFonts w:ascii="Arial" w:hAnsi="Arial" w:cs="Arial"/>
        <w:b/>
        <w:noProof/>
        <w:sz w:val="18"/>
        <w:szCs w:val="18"/>
      </w:rPr>
      <w:t>3GPP TS 29.575 V18.2.0 (2023-06)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5DDECD03"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5B51">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8"/>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55412"/>
    <w:rsid w:val="00061687"/>
    <w:rsid w:val="0006517C"/>
    <w:rsid w:val="00080BA8"/>
    <w:rsid w:val="000E793D"/>
    <w:rsid w:val="001377D6"/>
    <w:rsid w:val="00143BD4"/>
    <w:rsid w:val="00144871"/>
    <w:rsid w:val="001461F3"/>
    <w:rsid w:val="00147FD1"/>
    <w:rsid w:val="001804A1"/>
    <w:rsid w:val="00195EF0"/>
    <w:rsid w:val="001A0D76"/>
    <w:rsid w:val="001A3AF3"/>
    <w:rsid w:val="001A5321"/>
    <w:rsid w:val="001B2009"/>
    <w:rsid w:val="001B3039"/>
    <w:rsid w:val="001B7B18"/>
    <w:rsid w:val="001C2E62"/>
    <w:rsid w:val="001C717D"/>
    <w:rsid w:val="001E2213"/>
    <w:rsid w:val="001F1A2F"/>
    <w:rsid w:val="001F4F85"/>
    <w:rsid w:val="001F6251"/>
    <w:rsid w:val="00205891"/>
    <w:rsid w:val="002203E0"/>
    <w:rsid w:val="002328AD"/>
    <w:rsid w:val="00257945"/>
    <w:rsid w:val="00261870"/>
    <w:rsid w:val="00267616"/>
    <w:rsid w:val="00276856"/>
    <w:rsid w:val="00277C0C"/>
    <w:rsid w:val="002978A1"/>
    <w:rsid w:val="002A030E"/>
    <w:rsid w:val="002A2047"/>
    <w:rsid w:val="002B0B05"/>
    <w:rsid w:val="002B24CB"/>
    <w:rsid w:val="002C3934"/>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074E8"/>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6C7DEC"/>
    <w:rsid w:val="00703CB5"/>
    <w:rsid w:val="007073D3"/>
    <w:rsid w:val="0071185E"/>
    <w:rsid w:val="007204AA"/>
    <w:rsid w:val="007207A9"/>
    <w:rsid w:val="00721E52"/>
    <w:rsid w:val="007258F7"/>
    <w:rsid w:val="00727A63"/>
    <w:rsid w:val="0073232B"/>
    <w:rsid w:val="007644F6"/>
    <w:rsid w:val="00786143"/>
    <w:rsid w:val="00796F6B"/>
    <w:rsid w:val="007B279C"/>
    <w:rsid w:val="007B728F"/>
    <w:rsid w:val="007C4BB4"/>
    <w:rsid w:val="007D12F2"/>
    <w:rsid w:val="007D661F"/>
    <w:rsid w:val="007D708F"/>
    <w:rsid w:val="007E4DE2"/>
    <w:rsid w:val="007E79B2"/>
    <w:rsid w:val="007F6E5B"/>
    <w:rsid w:val="00804DF8"/>
    <w:rsid w:val="00810BB6"/>
    <w:rsid w:val="0081243D"/>
    <w:rsid w:val="008125C6"/>
    <w:rsid w:val="00834AA2"/>
    <w:rsid w:val="008504F7"/>
    <w:rsid w:val="008555A6"/>
    <w:rsid w:val="008733D0"/>
    <w:rsid w:val="00874745"/>
    <w:rsid w:val="00876C3C"/>
    <w:rsid w:val="00882227"/>
    <w:rsid w:val="008A1201"/>
    <w:rsid w:val="008A1972"/>
    <w:rsid w:val="008B75CD"/>
    <w:rsid w:val="008D1FF7"/>
    <w:rsid w:val="008D2AA5"/>
    <w:rsid w:val="008F5ADE"/>
    <w:rsid w:val="008F5D6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45987"/>
    <w:rsid w:val="00A53AAC"/>
    <w:rsid w:val="00A736E7"/>
    <w:rsid w:val="00A8368F"/>
    <w:rsid w:val="00A90E45"/>
    <w:rsid w:val="00A97844"/>
    <w:rsid w:val="00AA1B8A"/>
    <w:rsid w:val="00AC7A33"/>
    <w:rsid w:val="00AD6061"/>
    <w:rsid w:val="00AE50BC"/>
    <w:rsid w:val="00B04DF7"/>
    <w:rsid w:val="00B11016"/>
    <w:rsid w:val="00B17ACF"/>
    <w:rsid w:val="00B22446"/>
    <w:rsid w:val="00B31582"/>
    <w:rsid w:val="00B346FF"/>
    <w:rsid w:val="00B37C69"/>
    <w:rsid w:val="00B37E66"/>
    <w:rsid w:val="00B402BC"/>
    <w:rsid w:val="00B4072B"/>
    <w:rsid w:val="00B52F4A"/>
    <w:rsid w:val="00B55B51"/>
    <w:rsid w:val="00B7098C"/>
    <w:rsid w:val="00B742CE"/>
    <w:rsid w:val="00B80321"/>
    <w:rsid w:val="00B83328"/>
    <w:rsid w:val="00B8758B"/>
    <w:rsid w:val="00B961CE"/>
    <w:rsid w:val="00BB1335"/>
    <w:rsid w:val="00BB37C6"/>
    <w:rsid w:val="00BD127F"/>
    <w:rsid w:val="00BD4B03"/>
    <w:rsid w:val="00BE3A8C"/>
    <w:rsid w:val="00BF0C78"/>
    <w:rsid w:val="00C13691"/>
    <w:rsid w:val="00C313E0"/>
    <w:rsid w:val="00C417D5"/>
    <w:rsid w:val="00C73C27"/>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52227"/>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7C56"/>
    <w:rsid w:val="00E95463"/>
    <w:rsid w:val="00E9750A"/>
    <w:rsid w:val="00EA27B6"/>
    <w:rsid w:val="00EB490B"/>
    <w:rsid w:val="00EB6275"/>
    <w:rsid w:val="00EC1019"/>
    <w:rsid w:val="00ED3F1E"/>
    <w:rsid w:val="00ED6BC6"/>
    <w:rsid w:val="00F26905"/>
    <w:rsid w:val="00F40CA7"/>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semiHidden/>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eastAsia="en-US"/>
    </w:rPr>
  </w:style>
  <w:style w:type="character" w:customStyle="1" w:styleId="af3">
    <w:name w:val="批注文字 字符"/>
    <w:basedOn w:val="a2"/>
    <w:link w:val="af2"/>
    <w:semiHidden/>
    <w:rPr>
      <w:rFonts w:eastAsia="宋体"/>
      <w:lang w:eastAsia="en-US"/>
    </w:rPr>
  </w:style>
  <w:style w:type="character" w:customStyle="1" w:styleId="afff8">
    <w:name w:val="批注主题 字符"/>
    <w:basedOn w:val="af3"/>
    <w:link w:val="afff7"/>
    <w:semiHidden/>
    <w:rPr>
      <w:rFonts w:eastAsia="宋体"/>
      <w:b/>
      <w:bCs/>
      <w:lang w:eastAsia="en-US"/>
    </w:rPr>
  </w:style>
  <w:style w:type="character" w:customStyle="1" w:styleId="EWChar">
    <w:name w:val="EW Char"/>
    <w:link w:val="EW"/>
    <w:locked/>
    <w:rPr>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eastAsia="en-US"/>
    </w:rPr>
  </w:style>
  <w:style w:type="character" w:customStyle="1" w:styleId="26">
    <w:name w:val="正文文本 2 字符"/>
    <w:basedOn w:val="a2"/>
    <w:link w:val="25"/>
    <w:semiHidden/>
    <w:rPr>
      <w:lang w:eastAsia="en-US"/>
    </w:rPr>
  </w:style>
  <w:style w:type="character" w:customStyle="1" w:styleId="35">
    <w:name w:val="正文文本 3 字符"/>
    <w:basedOn w:val="a2"/>
    <w:link w:val="34"/>
    <w:semiHidden/>
    <w:rPr>
      <w:sz w:val="16"/>
      <w:szCs w:val="16"/>
      <w:lang w:eastAsia="en-US"/>
    </w:rPr>
  </w:style>
  <w:style w:type="character" w:customStyle="1" w:styleId="afffa">
    <w:name w:val="正文文本首行缩进 字符"/>
    <w:basedOn w:val="af9"/>
    <w:link w:val="afff9"/>
    <w:semiHidden/>
    <w:rPr>
      <w:lang w:eastAsia="en-US"/>
    </w:rPr>
  </w:style>
  <w:style w:type="character" w:customStyle="1" w:styleId="afb">
    <w:name w:val="正文文本缩进 字符"/>
    <w:basedOn w:val="a2"/>
    <w:link w:val="afa"/>
    <w:semiHidden/>
    <w:rPr>
      <w:lang w:eastAsia="en-US"/>
    </w:rPr>
  </w:style>
  <w:style w:type="character" w:customStyle="1" w:styleId="2a">
    <w:name w:val="正文文本首行缩进 2 字符"/>
    <w:basedOn w:val="afb"/>
    <w:link w:val="29"/>
    <w:semiHidden/>
    <w:rPr>
      <w:lang w:eastAsia="en-US"/>
    </w:rPr>
  </w:style>
  <w:style w:type="character" w:customStyle="1" w:styleId="24">
    <w:name w:val="正文文本缩进 2 字符"/>
    <w:basedOn w:val="a2"/>
    <w:link w:val="23"/>
    <w:semiHidden/>
    <w:rPr>
      <w:lang w:eastAsia="en-US"/>
    </w:rPr>
  </w:style>
  <w:style w:type="character" w:customStyle="1" w:styleId="38">
    <w:name w:val="正文文本缩进 3 字符"/>
    <w:basedOn w:val="a2"/>
    <w:link w:val="37"/>
    <w:semiHidden/>
    <w:rPr>
      <w:sz w:val="16"/>
      <w:szCs w:val="16"/>
      <w:lang w:eastAsia="en-US"/>
    </w:rPr>
  </w:style>
  <w:style w:type="character" w:customStyle="1" w:styleId="af7">
    <w:name w:val="结束语 字符"/>
    <w:basedOn w:val="a2"/>
    <w:link w:val="af6"/>
    <w:semiHidden/>
    <w:rPr>
      <w:lang w:eastAsia="en-US"/>
    </w:rPr>
  </w:style>
  <w:style w:type="character" w:customStyle="1" w:styleId="aff1">
    <w:name w:val="日期 字符"/>
    <w:basedOn w:val="a2"/>
    <w:link w:val="aff0"/>
    <w:semiHidden/>
    <w:rPr>
      <w:lang w:eastAsia="en-US"/>
    </w:rPr>
  </w:style>
  <w:style w:type="character" w:customStyle="1" w:styleId="ab">
    <w:name w:val="电子邮件签名 字符"/>
    <w:basedOn w:val="a2"/>
    <w:link w:val="aa"/>
    <w:semiHidden/>
    <w:rPr>
      <w:lang w:eastAsia="en-US"/>
    </w:rPr>
  </w:style>
  <w:style w:type="character" w:customStyle="1" w:styleId="aff3">
    <w:name w:val="尾注文本 字符"/>
    <w:basedOn w:val="a2"/>
    <w:link w:val="aff2"/>
    <w:rPr>
      <w:lang w:eastAsia="en-US"/>
    </w:rPr>
  </w:style>
  <w:style w:type="character" w:customStyle="1" w:styleId="HTML0">
    <w:name w:val="HTML 地址 字符"/>
    <w:basedOn w:val="a2"/>
    <w:link w:val="HTML"/>
    <w:semiHidden/>
    <w:rPr>
      <w:i/>
      <w:iCs/>
      <w:lang w:eastAsia="en-US"/>
    </w:rPr>
  </w:style>
  <w:style w:type="character" w:customStyle="1" w:styleId="HTML2">
    <w:name w:val="HTML 预设格式 字符"/>
    <w:basedOn w:val="a2"/>
    <w:link w:val="HTML1"/>
    <w:semiHidden/>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eastAsia="en-US"/>
    </w:rPr>
  </w:style>
  <w:style w:type="character" w:customStyle="1" w:styleId="a6">
    <w:name w:val="宏文本 字符"/>
    <w:basedOn w:val="a2"/>
    <w:link w:val="a5"/>
    <w:semiHidden/>
    <w:rPr>
      <w:rFonts w:ascii="Consolas" w:hAnsi="Consolas"/>
      <w:lang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eastAsia="en-US"/>
    </w:rPr>
  </w:style>
  <w:style w:type="character" w:customStyle="1" w:styleId="aff">
    <w:name w:val="纯文本 字符"/>
    <w:basedOn w:val="a2"/>
    <w:link w:val="afe"/>
    <w:semiHidden/>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eastAsia="en-US"/>
    </w:rPr>
  </w:style>
  <w:style w:type="character" w:customStyle="1" w:styleId="af5">
    <w:name w:val="称呼 字符"/>
    <w:basedOn w:val="a2"/>
    <w:link w:val="af4"/>
    <w:semiHidden/>
    <w:rPr>
      <w:lang w:eastAsia="en-US"/>
    </w:rPr>
  </w:style>
  <w:style w:type="character" w:customStyle="1" w:styleId="affa">
    <w:name w:val="签名 字符"/>
    <w:basedOn w:val="a2"/>
    <w:link w:val="aff9"/>
    <w:semiHidden/>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62</Pages>
  <Words>20215</Words>
  <Characters>115231</Characters>
  <Application>Microsoft Office Word</Application>
  <DocSecurity>0</DocSecurity>
  <Lines>960</Lines>
  <Paragraphs>270</Paragraphs>
  <ScaleCrop>false</ScaleCrop>
  <Company>ETSI</Company>
  <LinksUpToDate>false</LinksUpToDate>
  <CharactersWithSpaces>135176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2019-02-25T22:05:00Z</cp:lastPrinted>
  <dcterms:created xsi:type="dcterms:W3CDTF">2023-06-01T11:22:00Z</dcterms:created>
  <dcterms:modified xsi:type="dcterms:W3CDTF">2023-06-01T11:38:00Z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